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F1A31" w14:textId="352A6B79" w:rsidR="00D20F25" w:rsidRPr="00D21FEE" w:rsidRDefault="009B5873">
      <w:pPr>
        <w:tabs>
          <w:tab w:val="center" w:pos="4536"/>
          <w:tab w:val="right" w:pos="8280"/>
          <w:tab w:val="right" w:pos="9639"/>
        </w:tabs>
        <w:snapToGrid w:val="0"/>
        <w:spacing w:line="288" w:lineRule="auto"/>
        <w:ind w:right="2"/>
        <w:rPr>
          <w:rFonts w:ascii="Arial" w:hAnsi="Arial" w:cs="Arial"/>
          <w:b/>
          <w:bCs/>
          <w:lang w:val="de-DE"/>
        </w:rPr>
      </w:pPr>
      <w:r w:rsidRPr="00D21FEE">
        <w:rPr>
          <w:rFonts w:ascii="Arial" w:hAnsi="Arial" w:cs="Arial"/>
          <w:b/>
          <w:bCs/>
          <w:lang w:val="de-DE"/>
        </w:rPr>
        <w:t>3GPP TSG RAN WG1</w:t>
      </w:r>
      <w:r w:rsidRPr="00D21FEE">
        <w:rPr>
          <w:rFonts w:ascii="Arial" w:eastAsia="Times New Roman" w:hAnsi="Arial" w:cs="Arial"/>
          <w:b/>
          <w:bCs/>
          <w:lang w:val="de-DE" w:eastAsia="en-US"/>
        </w:rPr>
        <w:t>#122bis</w:t>
      </w:r>
      <w:r w:rsidRPr="00D21FEE">
        <w:rPr>
          <w:rFonts w:ascii="Arial" w:hAnsi="Arial" w:cs="Arial"/>
          <w:b/>
          <w:bCs/>
          <w:lang w:val="de-DE"/>
        </w:rPr>
        <w:tab/>
      </w:r>
      <w:r w:rsidRPr="00D21FEE">
        <w:rPr>
          <w:rFonts w:ascii="Arial" w:hAnsi="Arial" w:cs="Arial"/>
          <w:b/>
          <w:bCs/>
          <w:lang w:val="de-DE"/>
        </w:rPr>
        <w:tab/>
      </w:r>
      <w:r w:rsidRPr="00D21FEE">
        <w:rPr>
          <w:rFonts w:ascii="Arial" w:hAnsi="Arial" w:cs="Arial"/>
          <w:b/>
          <w:bCs/>
          <w:lang w:val="de-DE"/>
        </w:rPr>
        <w:tab/>
        <w:t xml:space="preserve">    </w:t>
      </w:r>
      <w:r w:rsidR="00E1578D" w:rsidRPr="00E1578D">
        <w:rPr>
          <w:rFonts w:ascii="Arial" w:hAnsi="Arial" w:cs="Arial"/>
          <w:b/>
          <w:bCs/>
          <w:lang w:val="de-DE"/>
        </w:rPr>
        <w:t>R1-2508014</w:t>
      </w:r>
    </w:p>
    <w:p w14:paraId="63CC7076" w14:textId="77777777" w:rsidR="00D20F25" w:rsidRDefault="009B5873">
      <w:pPr>
        <w:tabs>
          <w:tab w:val="center" w:pos="4536"/>
          <w:tab w:val="right" w:pos="9072"/>
        </w:tabs>
        <w:snapToGrid w:val="0"/>
        <w:spacing w:line="288" w:lineRule="auto"/>
      </w:pPr>
      <w:r>
        <w:rPr>
          <w:rFonts w:ascii="Arial" w:eastAsia="宋体" w:hAnsi="Arial"/>
          <w:b/>
        </w:rPr>
        <w:t>Prague, Czech, October 13</w:t>
      </w:r>
      <w:r>
        <w:rPr>
          <w:rFonts w:ascii="Arial" w:eastAsia="宋体" w:hAnsi="Arial"/>
          <w:b/>
          <w:vertAlign w:val="superscript"/>
        </w:rPr>
        <w:t>th</w:t>
      </w:r>
      <w:r>
        <w:rPr>
          <w:rFonts w:ascii="Arial" w:eastAsia="宋体" w:hAnsi="Arial"/>
          <w:b/>
        </w:rPr>
        <w:t xml:space="preserve"> – 17</w:t>
      </w:r>
      <w:r>
        <w:rPr>
          <w:rFonts w:ascii="Arial" w:eastAsia="宋体" w:hAnsi="Arial"/>
          <w:b/>
          <w:vertAlign w:val="superscript"/>
        </w:rPr>
        <w:t>th</w:t>
      </w:r>
      <w:r>
        <w:rPr>
          <w:rFonts w:ascii="Arial" w:eastAsia="宋体" w:hAnsi="Arial"/>
          <w:b/>
        </w:rPr>
        <w:t>, 2025</w:t>
      </w:r>
    </w:p>
    <w:p w14:paraId="35035495" w14:textId="77777777" w:rsidR="00D20F25" w:rsidRDefault="00D20F25">
      <w:pPr>
        <w:tabs>
          <w:tab w:val="center" w:pos="4536"/>
          <w:tab w:val="right" w:pos="9072"/>
        </w:tabs>
        <w:snapToGrid w:val="0"/>
        <w:spacing w:line="288" w:lineRule="auto"/>
        <w:rPr>
          <w:rFonts w:ascii="Arial" w:hAnsi="Arial" w:cs="Arial"/>
          <w:b/>
          <w:bCs/>
        </w:rPr>
      </w:pPr>
    </w:p>
    <w:p w14:paraId="5BD09951" w14:textId="77777777" w:rsidR="00D20F25" w:rsidRDefault="009B5873">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14:paraId="6C969350" w14:textId="77777777" w:rsidR="00D20F25" w:rsidRDefault="009B5873">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679E4A90" w14:textId="77777777" w:rsidR="00D20F25" w:rsidRDefault="009B5873">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1</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3E9F62BC" w14:textId="77777777" w:rsidR="00D20F25" w:rsidRDefault="009B5873">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39B99C5" w14:textId="77777777" w:rsidR="00D20F25" w:rsidRDefault="00D20F25">
      <w:pPr>
        <w:snapToGrid w:val="0"/>
        <w:rPr>
          <w:b/>
          <w:sz w:val="16"/>
          <w:szCs w:val="16"/>
        </w:rPr>
      </w:pPr>
    </w:p>
    <w:p w14:paraId="0366DB62" w14:textId="77777777" w:rsidR="00D20F25" w:rsidRDefault="009B5873">
      <w:pPr>
        <w:pStyle w:val="ListParagraph"/>
        <w:numPr>
          <w:ilvl w:val="0"/>
          <w:numId w:val="10"/>
        </w:numPr>
        <w:spacing w:before="120" w:after="120" w:line="257" w:lineRule="auto"/>
        <w:outlineLvl w:val="0"/>
        <w:rPr>
          <w:sz w:val="28"/>
        </w:rPr>
      </w:pPr>
      <w:r>
        <w:rPr>
          <w:sz w:val="28"/>
        </w:rPr>
        <w:t>Introduction</w:t>
      </w:r>
    </w:p>
    <w:p w14:paraId="1BFAF6A7" w14:textId="77777777" w:rsidR="00D20F25" w:rsidRDefault="009B5873">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D20F25" w14:paraId="306D4E89" w14:textId="77777777">
        <w:tc>
          <w:tcPr>
            <w:tcW w:w="9895" w:type="dxa"/>
          </w:tcPr>
          <w:p w14:paraId="05D5130D" w14:textId="77777777" w:rsidR="00D20F25" w:rsidRDefault="009B5873">
            <w:pPr>
              <w:numPr>
                <w:ilvl w:val="0"/>
                <w:numId w:val="11"/>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5A489DE8" w14:textId="77777777" w:rsidR="00D20F25" w:rsidRDefault="009B5873">
            <w:pPr>
              <w:numPr>
                <w:ilvl w:val="1"/>
                <w:numId w:val="11"/>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2EDEB25C" w14:textId="77777777" w:rsidR="00D20F25" w:rsidRDefault="009B5873">
            <w:pPr>
              <w:numPr>
                <w:ilvl w:val="1"/>
                <w:numId w:val="11"/>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6C6AB2D0" w14:textId="77777777" w:rsidR="00D20F25" w:rsidRDefault="009B5873">
      <w:pPr>
        <w:pStyle w:val="ListParagraph"/>
        <w:numPr>
          <w:ilvl w:val="0"/>
          <w:numId w:val="10"/>
        </w:numPr>
        <w:spacing w:before="120" w:after="120" w:line="257" w:lineRule="auto"/>
        <w:outlineLvl w:val="0"/>
        <w:rPr>
          <w:sz w:val="28"/>
        </w:rPr>
      </w:pPr>
      <w:r>
        <w:rPr>
          <w:sz w:val="28"/>
        </w:rPr>
        <w:t>Plan</w:t>
      </w:r>
    </w:p>
    <w:p w14:paraId="545AB59F" w14:textId="77777777" w:rsidR="00D20F25" w:rsidRDefault="009B5873">
      <w:pPr>
        <w:snapToGrid w:val="0"/>
        <w:spacing w:before="120" w:line="288" w:lineRule="auto"/>
        <w:jc w:val="both"/>
        <w:rPr>
          <w:sz w:val="20"/>
          <w:szCs w:val="20"/>
        </w:rPr>
      </w:pPr>
      <w:r>
        <w:rPr>
          <w:sz w:val="20"/>
          <w:szCs w:val="20"/>
        </w:rPr>
        <w:t>Per Mr. Chair’s guidance, for Rel-19 maintenance, only essential corrections will be considered: only text proposals are to be submitted (i.e., no individual draft CRs).</w:t>
      </w:r>
    </w:p>
    <w:p w14:paraId="36F66982" w14:textId="77777777" w:rsidR="00D20F25" w:rsidRDefault="009B5873">
      <w:pPr>
        <w:pStyle w:val="ListParagraph"/>
        <w:numPr>
          <w:ilvl w:val="0"/>
          <w:numId w:val="12"/>
        </w:numPr>
        <w:snapToGrid w:val="0"/>
        <w:spacing w:before="120" w:line="288" w:lineRule="auto"/>
        <w:jc w:val="both"/>
        <w:rPr>
          <w:sz w:val="20"/>
          <w:szCs w:val="20"/>
        </w:rPr>
      </w:pPr>
      <w:r>
        <w:rPr>
          <w:sz w:val="20"/>
          <w:szCs w:val="20"/>
        </w:rPr>
        <w:t>For each text proposal, we need to provide relevant information (e.g. reason for change, summary of change, consequences if not approved) in a clear and concise manner</w:t>
      </w:r>
    </w:p>
    <w:p w14:paraId="263A646A" w14:textId="77777777" w:rsidR="00D20F25" w:rsidRDefault="009B5873">
      <w:pPr>
        <w:pStyle w:val="ListParagraph"/>
        <w:numPr>
          <w:ilvl w:val="0"/>
          <w:numId w:val="12"/>
        </w:numPr>
        <w:snapToGrid w:val="0"/>
        <w:spacing w:before="120" w:line="288" w:lineRule="auto"/>
        <w:jc w:val="both"/>
        <w:rPr>
          <w:sz w:val="20"/>
          <w:szCs w:val="20"/>
        </w:rPr>
      </w:pPr>
      <w:r>
        <w:rPr>
          <w:rFonts w:hint="eastAsia"/>
          <w:sz w:val="20"/>
          <w:szCs w:val="20"/>
          <w:lang w:eastAsia="zh-CN"/>
        </w:rPr>
        <w:t>F</w:t>
      </w:r>
      <w:r>
        <w:rPr>
          <w:sz w:val="20"/>
          <w:szCs w:val="20"/>
          <w:lang w:eastAsia="zh-CN"/>
        </w:rPr>
        <w:t xml:space="preserve">inally, </w:t>
      </w:r>
      <w:r>
        <w:rPr>
          <w:sz w:val="20"/>
          <w:szCs w:val="20"/>
        </w:rPr>
        <w:t>Editors to prepare final CRs</w:t>
      </w:r>
    </w:p>
    <w:p w14:paraId="292AF539" w14:textId="77777777" w:rsidR="00D20F25" w:rsidRDefault="009B5873">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the contributions from companies [1]-[23], the followings are provided in this document:</w:t>
      </w:r>
    </w:p>
    <w:p w14:paraId="700E66D1" w14:textId="77777777" w:rsidR="00D20F25" w:rsidRDefault="009B5873">
      <w:pPr>
        <w:pStyle w:val="ListParagraph"/>
        <w:numPr>
          <w:ilvl w:val="0"/>
          <w:numId w:val="13"/>
        </w:numPr>
        <w:suppressAutoHyphens/>
        <w:snapToGrid w:val="0"/>
        <w:spacing w:after="0" w:line="288" w:lineRule="auto"/>
        <w:contextualSpacing/>
        <w:jc w:val="both"/>
        <w:rPr>
          <w:sz w:val="20"/>
          <w:szCs w:val="20"/>
        </w:rPr>
      </w:pPr>
      <w:r>
        <w:rPr>
          <w:sz w:val="20"/>
          <w:szCs w:val="20"/>
        </w:rPr>
        <w:t>Summary of companies’ views on each of open issues raised by interested companies, where the open issues/TPs are categorized as follow:</w:t>
      </w:r>
    </w:p>
    <w:p w14:paraId="738B5B54"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1 – Trigger-event detection</w:t>
      </w:r>
    </w:p>
    <w:p w14:paraId="443BAC03"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2 – UL signaling content(s)</w:t>
      </w:r>
    </w:p>
    <w:p w14:paraId="4042CABA"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3 – UL signaling medium/container</w:t>
      </w:r>
    </w:p>
    <w:p w14:paraId="5D682107"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4 – Cross-CC measurement/report</w:t>
      </w:r>
    </w:p>
    <w:p w14:paraId="7EC7F31D"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5 – Incoming LSs</w:t>
      </w:r>
    </w:p>
    <w:p w14:paraId="57C69D1D" w14:textId="77777777" w:rsidR="00D20F25" w:rsidRDefault="009B5873">
      <w:pPr>
        <w:pStyle w:val="ListParagraph"/>
        <w:numPr>
          <w:ilvl w:val="0"/>
          <w:numId w:val="13"/>
        </w:numPr>
        <w:suppressAutoHyphens/>
        <w:snapToGrid w:val="0"/>
        <w:spacing w:after="0" w:line="288" w:lineRule="auto"/>
        <w:contextualSpacing/>
        <w:jc w:val="both"/>
        <w:rPr>
          <w:sz w:val="20"/>
          <w:szCs w:val="20"/>
        </w:rPr>
      </w:pPr>
      <w:r>
        <w:rPr>
          <w:sz w:val="20"/>
          <w:szCs w:val="20"/>
        </w:rPr>
        <w:t>Observations and recommended proposals based on the summary of companies’ views</w:t>
      </w:r>
    </w:p>
    <w:p w14:paraId="79864BDB" w14:textId="77777777" w:rsidR="00D20F25" w:rsidRDefault="009B5873">
      <w:pPr>
        <w:tabs>
          <w:tab w:val="left" w:pos="0"/>
        </w:tabs>
        <w:suppressAutoHyphens/>
        <w:snapToGrid w:val="0"/>
        <w:spacing w:line="288" w:lineRule="auto"/>
        <w:contextualSpacing/>
        <w:jc w:val="both"/>
        <w:rPr>
          <w:sz w:val="20"/>
          <w:szCs w:val="20"/>
        </w:rPr>
      </w:pPr>
      <w:r>
        <w:rPr>
          <w:sz w:val="20"/>
          <w:szCs w:val="20"/>
        </w:rPr>
        <w:t>Note: While considering the progress of each of above issues, we optionally directly provide the proposals, in order to identify clear guidance/consensus for subsequent TP/CR drafting. Then, some editorial TPs, i.e., correcting typos or capturing agreement(s), are recommended to be provided to Editors, directly.</w:t>
      </w:r>
      <w:r>
        <w:rPr>
          <w:sz w:val="20"/>
          <w:szCs w:val="20"/>
        </w:rPr>
        <w:br w:type="page"/>
      </w:r>
    </w:p>
    <w:p w14:paraId="30190719" w14:textId="77777777" w:rsidR="00D20F25" w:rsidRDefault="009B5873">
      <w:pPr>
        <w:pStyle w:val="ListParagraph"/>
        <w:numPr>
          <w:ilvl w:val="0"/>
          <w:numId w:val="10"/>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4B320B58" w14:textId="77777777" w:rsidR="00D20F25" w:rsidRDefault="009B5873">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59EA10D3" w14:textId="77777777" w:rsidR="00D20F25" w:rsidRDefault="009B5873">
      <w:pPr>
        <w:pStyle w:val="Caption"/>
        <w:spacing w:before="120" w:after="0" w:line="257" w:lineRule="auto"/>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D20F25" w14:paraId="608ACD40" w14:textId="77777777">
        <w:trPr>
          <w:trHeight w:val="271"/>
        </w:trPr>
        <w:tc>
          <w:tcPr>
            <w:tcW w:w="1747" w:type="dxa"/>
            <w:shd w:val="clear" w:color="auto" w:fill="D9D9D9" w:themeFill="background1" w:themeFillShade="D9"/>
          </w:tcPr>
          <w:p w14:paraId="0394510A" w14:textId="77777777" w:rsidR="00D20F25" w:rsidRDefault="009B5873">
            <w:pPr>
              <w:jc w:val="center"/>
              <w:rPr>
                <w:b/>
                <w:bCs/>
                <w:sz w:val="18"/>
                <w:szCs w:val="18"/>
              </w:rPr>
            </w:pPr>
            <w:r>
              <w:rPr>
                <w:b/>
                <w:bCs/>
                <w:sz w:val="18"/>
                <w:szCs w:val="18"/>
              </w:rPr>
              <w:t>Company</w:t>
            </w:r>
          </w:p>
        </w:tc>
        <w:tc>
          <w:tcPr>
            <w:tcW w:w="2192" w:type="dxa"/>
            <w:shd w:val="clear" w:color="auto" w:fill="D9D9D9" w:themeFill="background1" w:themeFillShade="D9"/>
          </w:tcPr>
          <w:p w14:paraId="6BF58CB3" w14:textId="77777777" w:rsidR="00D20F25" w:rsidRDefault="009B5873">
            <w:pPr>
              <w:jc w:val="center"/>
              <w:rPr>
                <w:b/>
                <w:bCs/>
                <w:sz w:val="18"/>
                <w:szCs w:val="18"/>
              </w:rPr>
            </w:pPr>
            <w:r>
              <w:rPr>
                <w:b/>
                <w:bCs/>
                <w:sz w:val="18"/>
                <w:szCs w:val="18"/>
              </w:rPr>
              <w:t>Point(s) of contact</w:t>
            </w:r>
          </w:p>
        </w:tc>
        <w:tc>
          <w:tcPr>
            <w:tcW w:w="5991" w:type="dxa"/>
            <w:shd w:val="clear" w:color="auto" w:fill="D9D9D9" w:themeFill="background1" w:themeFillShade="D9"/>
          </w:tcPr>
          <w:p w14:paraId="4623A557" w14:textId="77777777" w:rsidR="00D20F25" w:rsidRDefault="009B5873">
            <w:pPr>
              <w:jc w:val="center"/>
              <w:rPr>
                <w:b/>
                <w:bCs/>
                <w:sz w:val="18"/>
                <w:szCs w:val="18"/>
              </w:rPr>
            </w:pPr>
            <w:r>
              <w:rPr>
                <w:b/>
                <w:bCs/>
                <w:sz w:val="18"/>
                <w:szCs w:val="18"/>
              </w:rPr>
              <w:t>Email address(es)</w:t>
            </w:r>
          </w:p>
        </w:tc>
      </w:tr>
      <w:tr w:rsidR="00D20F25" w14:paraId="4814DA59" w14:textId="77777777">
        <w:trPr>
          <w:trHeight w:val="288"/>
        </w:trPr>
        <w:tc>
          <w:tcPr>
            <w:tcW w:w="1747" w:type="dxa"/>
          </w:tcPr>
          <w:p w14:paraId="47F0F780" w14:textId="77777777" w:rsidR="00D20F25" w:rsidRDefault="009B5873">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0253CEE2" w14:textId="77777777" w:rsidR="00D20F25" w:rsidRDefault="009B5873">
            <w:pPr>
              <w:jc w:val="center"/>
              <w:rPr>
                <w:sz w:val="18"/>
                <w:szCs w:val="18"/>
                <w:lang w:eastAsia="zh-CN"/>
              </w:rPr>
            </w:pPr>
            <w:r>
              <w:rPr>
                <w:sz w:val="18"/>
                <w:szCs w:val="18"/>
                <w:lang w:eastAsia="zh-CN"/>
              </w:rPr>
              <w:t>Hong He</w:t>
            </w:r>
          </w:p>
        </w:tc>
        <w:tc>
          <w:tcPr>
            <w:tcW w:w="5991" w:type="dxa"/>
          </w:tcPr>
          <w:p w14:paraId="64345E5C" w14:textId="77777777" w:rsidR="00D20F25" w:rsidRDefault="009B5873">
            <w:pPr>
              <w:jc w:val="center"/>
              <w:rPr>
                <w:sz w:val="18"/>
                <w:szCs w:val="18"/>
                <w:lang w:eastAsia="zh-CN"/>
              </w:rPr>
            </w:pPr>
            <w:r>
              <w:rPr>
                <w:sz w:val="18"/>
                <w:szCs w:val="18"/>
                <w:lang w:eastAsia="zh-CN"/>
              </w:rPr>
              <w:t>hhe5@apple.com</w:t>
            </w:r>
          </w:p>
        </w:tc>
      </w:tr>
      <w:tr w:rsidR="00D20F25" w14:paraId="43EA91DA" w14:textId="77777777">
        <w:trPr>
          <w:trHeight w:val="288"/>
        </w:trPr>
        <w:tc>
          <w:tcPr>
            <w:tcW w:w="1747" w:type="dxa"/>
          </w:tcPr>
          <w:p w14:paraId="63095A87" w14:textId="77777777" w:rsidR="00D20F25" w:rsidRDefault="009B5873">
            <w:pPr>
              <w:jc w:val="center"/>
              <w:rPr>
                <w:sz w:val="18"/>
                <w:szCs w:val="18"/>
                <w:lang w:eastAsia="zh-CN"/>
              </w:rPr>
            </w:pPr>
            <w:r>
              <w:rPr>
                <w:rFonts w:hint="eastAsia"/>
                <w:sz w:val="18"/>
                <w:szCs w:val="18"/>
                <w:lang w:eastAsia="zh-CN"/>
              </w:rPr>
              <w:t>CATT</w:t>
            </w:r>
          </w:p>
        </w:tc>
        <w:tc>
          <w:tcPr>
            <w:tcW w:w="2192" w:type="dxa"/>
          </w:tcPr>
          <w:p w14:paraId="78E2D0D8" w14:textId="77777777" w:rsidR="00D20F25" w:rsidRDefault="009B5873">
            <w:pPr>
              <w:jc w:val="center"/>
              <w:rPr>
                <w:sz w:val="18"/>
                <w:szCs w:val="18"/>
                <w:lang w:eastAsia="zh-CN"/>
              </w:rPr>
            </w:pPr>
            <w:r>
              <w:rPr>
                <w:rFonts w:hint="eastAsia"/>
                <w:sz w:val="18"/>
                <w:szCs w:val="18"/>
                <w:lang w:eastAsia="zh-CN"/>
              </w:rPr>
              <w:t>Jiayi Yang</w:t>
            </w:r>
          </w:p>
        </w:tc>
        <w:tc>
          <w:tcPr>
            <w:tcW w:w="5991" w:type="dxa"/>
          </w:tcPr>
          <w:p w14:paraId="3072EC93" w14:textId="77777777" w:rsidR="00D20F25" w:rsidRDefault="009B5873">
            <w:pPr>
              <w:jc w:val="center"/>
              <w:rPr>
                <w:sz w:val="18"/>
                <w:szCs w:val="18"/>
                <w:lang w:eastAsia="zh-CN"/>
              </w:rPr>
            </w:pPr>
            <w:r>
              <w:rPr>
                <w:sz w:val="18"/>
                <w:szCs w:val="18"/>
              </w:rPr>
              <w:t>y</w:t>
            </w:r>
            <w:r>
              <w:rPr>
                <w:rFonts w:hint="eastAsia"/>
                <w:sz w:val="18"/>
                <w:szCs w:val="18"/>
                <w:lang w:eastAsia="zh-CN"/>
              </w:rPr>
              <w:t>angjiayi@catt.cn</w:t>
            </w:r>
          </w:p>
        </w:tc>
      </w:tr>
      <w:tr w:rsidR="00D20F25" w14:paraId="1F62C03B" w14:textId="77777777">
        <w:trPr>
          <w:trHeight w:val="288"/>
        </w:trPr>
        <w:tc>
          <w:tcPr>
            <w:tcW w:w="1747" w:type="dxa"/>
          </w:tcPr>
          <w:p w14:paraId="18EA38DB" w14:textId="77777777" w:rsidR="00D20F25" w:rsidRDefault="009B5873">
            <w:pPr>
              <w:jc w:val="center"/>
              <w:rPr>
                <w:sz w:val="18"/>
                <w:szCs w:val="18"/>
                <w:lang w:eastAsia="zh-CN"/>
              </w:rPr>
            </w:pPr>
            <w:proofErr w:type="spellStart"/>
            <w:r>
              <w:rPr>
                <w:sz w:val="18"/>
                <w:szCs w:val="18"/>
                <w:lang w:eastAsia="zh-CN"/>
              </w:rPr>
              <w:t>CEWiT</w:t>
            </w:r>
            <w:proofErr w:type="spellEnd"/>
          </w:p>
        </w:tc>
        <w:tc>
          <w:tcPr>
            <w:tcW w:w="2192" w:type="dxa"/>
          </w:tcPr>
          <w:p w14:paraId="6C93E92C" w14:textId="77777777" w:rsidR="00D20F25" w:rsidRDefault="009B5873">
            <w:pPr>
              <w:jc w:val="center"/>
              <w:rPr>
                <w:sz w:val="18"/>
                <w:szCs w:val="18"/>
                <w:lang w:eastAsia="zh-CN"/>
              </w:rPr>
            </w:pPr>
            <w:proofErr w:type="spellStart"/>
            <w:r>
              <w:rPr>
                <w:sz w:val="18"/>
                <w:szCs w:val="18"/>
                <w:lang w:eastAsia="zh-CN"/>
              </w:rPr>
              <w:t>Pardh</w:t>
            </w:r>
            <w:proofErr w:type="spellEnd"/>
          </w:p>
        </w:tc>
        <w:tc>
          <w:tcPr>
            <w:tcW w:w="5991" w:type="dxa"/>
          </w:tcPr>
          <w:p w14:paraId="01651EFF" w14:textId="77777777" w:rsidR="00D20F25" w:rsidRDefault="009B5873">
            <w:pPr>
              <w:jc w:val="center"/>
              <w:rPr>
                <w:sz w:val="18"/>
                <w:szCs w:val="18"/>
              </w:rPr>
            </w:pPr>
            <w:r>
              <w:rPr>
                <w:sz w:val="18"/>
                <w:szCs w:val="18"/>
              </w:rPr>
              <w:t>pardhasarathy.j@cewit.org.in</w:t>
            </w:r>
          </w:p>
        </w:tc>
      </w:tr>
      <w:tr w:rsidR="00D20F25" w14:paraId="6DE20566" w14:textId="77777777">
        <w:trPr>
          <w:trHeight w:val="288"/>
        </w:trPr>
        <w:tc>
          <w:tcPr>
            <w:tcW w:w="1747" w:type="dxa"/>
          </w:tcPr>
          <w:p w14:paraId="2A7555A0" w14:textId="77777777" w:rsidR="00D20F25" w:rsidRDefault="009B5873">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7262B752" w14:textId="77777777" w:rsidR="00D20F25" w:rsidRDefault="009B5873">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501FC554" w14:textId="77777777" w:rsidR="00D20F25" w:rsidRDefault="009B5873">
            <w:pPr>
              <w:jc w:val="center"/>
              <w:rPr>
                <w:sz w:val="18"/>
                <w:szCs w:val="18"/>
              </w:rPr>
            </w:pPr>
            <w:r>
              <w:rPr>
                <w:rFonts w:hint="eastAsia"/>
                <w:sz w:val="18"/>
                <w:szCs w:val="18"/>
                <w:lang w:eastAsia="zh-CN"/>
              </w:rPr>
              <w:t>l</w:t>
            </w:r>
            <w:r>
              <w:rPr>
                <w:sz w:val="18"/>
                <w:szCs w:val="18"/>
                <w:lang w:eastAsia="zh-CN"/>
              </w:rPr>
              <w:t>iyanwx@chinamobile.com</w:t>
            </w:r>
          </w:p>
        </w:tc>
      </w:tr>
      <w:tr w:rsidR="00D20F25" w14:paraId="0B3074EC" w14:textId="77777777">
        <w:trPr>
          <w:trHeight w:val="288"/>
        </w:trPr>
        <w:tc>
          <w:tcPr>
            <w:tcW w:w="1747" w:type="dxa"/>
          </w:tcPr>
          <w:p w14:paraId="12F60AC0" w14:textId="77777777" w:rsidR="00D20F25" w:rsidRDefault="009B5873">
            <w:pPr>
              <w:jc w:val="center"/>
              <w:rPr>
                <w:sz w:val="18"/>
                <w:szCs w:val="18"/>
                <w:lang w:eastAsia="zh-CN"/>
              </w:rPr>
            </w:pPr>
            <w:r>
              <w:rPr>
                <w:sz w:val="18"/>
                <w:szCs w:val="18"/>
                <w:lang w:eastAsia="zh-CN"/>
              </w:rPr>
              <w:t>Ericsson</w:t>
            </w:r>
          </w:p>
        </w:tc>
        <w:tc>
          <w:tcPr>
            <w:tcW w:w="2192" w:type="dxa"/>
          </w:tcPr>
          <w:p w14:paraId="0407226C" w14:textId="77777777" w:rsidR="00D20F25" w:rsidRDefault="009B5873">
            <w:pPr>
              <w:jc w:val="center"/>
              <w:rPr>
                <w:sz w:val="18"/>
                <w:szCs w:val="18"/>
                <w:lang w:eastAsia="zh-CN"/>
              </w:rPr>
            </w:pPr>
            <w:r>
              <w:rPr>
                <w:sz w:val="18"/>
                <w:szCs w:val="18"/>
                <w:lang w:eastAsia="zh-CN"/>
              </w:rPr>
              <w:t>Claes Tidestav</w:t>
            </w:r>
          </w:p>
        </w:tc>
        <w:tc>
          <w:tcPr>
            <w:tcW w:w="5991" w:type="dxa"/>
          </w:tcPr>
          <w:p w14:paraId="20C04554" w14:textId="77777777" w:rsidR="00D20F25" w:rsidRDefault="009B5873">
            <w:pPr>
              <w:jc w:val="center"/>
              <w:rPr>
                <w:sz w:val="18"/>
                <w:szCs w:val="18"/>
                <w:lang w:eastAsia="zh-CN"/>
              </w:rPr>
            </w:pPr>
            <w:r>
              <w:rPr>
                <w:sz w:val="18"/>
                <w:szCs w:val="18"/>
                <w:lang w:eastAsia="zh-CN"/>
              </w:rPr>
              <w:t>claes.tidestav@ericsson.com</w:t>
            </w:r>
          </w:p>
        </w:tc>
      </w:tr>
      <w:tr w:rsidR="00D20F25" w14:paraId="5B8DDFBC" w14:textId="77777777">
        <w:trPr>
          <w:trHeight w:val="288"/>
        </w:trPr>
        <w:tc>
          <w:tcPr>
            <w:tcW w:w="1747" w:type="dxa"/>
          </w:tcPr>
          <w:p w14:paraId="5D022732" w14:textId="77777777" w:rsidR="00D20F25" w:rsidRDefault="009B5873">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36A6A279" w14:textId="77777777" w:rsidR="00D20F25" w:rsidRDefault="009B5873">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31B3D8B8" w14:textId="77777777" w:rsidR="00D20F25" w:rsidRDefault="009B5873">
            <w:pPr>
              <w:jc w:val="center"/>
              <w:rPr>
                <w:sz w:val="18"/>
                <w:szCs w:val="18"/>
                <w:lang w:eastAsia="zh-CN"/>
              </w:rPr>
            </w:pPr>
            <w:r>
              <w:rPr>
                <w:sz w:val="18"/>
                <w:szCs w:val="18"/>
                <w:lang w:eastAsia="zh-CN"/>
              </w:rPr>
              <w:t>cs.kim@etri.re.kr</w:t>
            </w:r>
          </w:p>
        </w:tc>
      </w:tr>
      <w:tr w:rsidR="00D20F25" w14:paraId="1619C417" w14:textId="77777777">
        <w:trPr>
          <w:trHeight w:val="288"/>
        </w:trPr>
        <w:tc>
          <w:tcPr>
            <w:tcW w:w="1747" w:type="dxa"/>
          </w:tcPr>
          <w:p w14:paraId="6CCD27C7" w14:textId="77777777" w:rsidR="00D20F25" w:rsidRDefault="009B5873">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157C007F" w14:textId="77777777" w:rsidR="00D20F25" w:rsidRDefault="009B5873">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512BBDB6" w14:textId="77777777" w:rsidR="00D20F25" w:rsidRDefault="003C73FE">
            <w:pPr>
              <w:jc w:val="center"/>
              <w:rPr>
                <w:sz w:val="18"/>
                <w:szCs w:val="18"/>
                <w:lang w:eastAsia="zh-CN"/>
              </w:rPr>
            </w:pPr>
            <w:hyperlink r:id="rId8" w:history="1">
              <w:r w:rsidR="009B5873">
                <w:rPr>
                  <w:sz w:val="18"/>
                  <w:szCs w:val="18"/>
                  <w:lang w:eastAsia="zh-CN"/>
                </w:rPr>
                <w:t>wangguotong@fujitsu.com</w:t>
              </w:r>
            </w:hyperlink>
          </w:p>
        </w:tc>
      </w:tr>
      <w:tr w:rsidR="00D20F25" w14:paraId="6D8542CE" w14:textId="77777777">
        <w:trPr>
          <w:trHeight w:val="228"/>
        </w:trPr>
        <w:tc>
          <w:tcPr>
            <w:tcW w:w="1747" w:type="dxa"/>
          </w:tcPr>
          <w:p w14:paraId="75845914" w14:textId="77777777" w:rsidR="00D20F25" w:rsidRDefault="009B5873">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715A5357" w14:textId="77777777" w:rsidR="00D20F25" w:rsidRDefault="009B5873">
            <w:pPr>
              <w:jc w:val="center"/>
              <w:rPr>
                <w:sz w:val="18"/>
                <w:szCs w:val="18"/>
                <w:lang w:eastAsia="zh-CN"/>
              </w:rPr>
            </w:pPr>
            <w:r>
              <w:rPr>
                <w:rFonts w:hint="eastAsia"/>
                <w:sz w:val="18"/>
                <w:szCs w:val="18"/>
                <w:lang w:eastAsia="zh-CN"/>
              </w:rPr>
              <w:t>Wang Xin</w:t>
            </w:r>
          </w:p>
        </w:tc>
        <w:tc>
          <w:tcPr>
            <w:tcW w:w="5991" w:type="dxa"/>
          </w:tcPr>
          <w:p w14:paraId="313C3335" w14:textId="77777777" w:rsidR="00D20F25" w:rsidRDefault="003C73FE">
            <w:pPr>
              <w:jc w:val="center"/>
            </w:pPr>
            <w:hyperlink r:id="rId9" w:history="1">
              <w:r w:rsidR="009B5873">
                <w:rPr>
                  <w:sz w:val="18"/>
                  <w:szCs w:val="18"/>
                  <w:lang w:eastAsia="zh-CN"/>
                </w:rPr>
                <w:t>wang</w:t>
              </w:r>
              <w:r w:rsidR="009B5873">
                <w:rPr>
                  <w:rFonts w:hint="eastAsia"/>
                  <w:sz w:val="18"/>
                  <w:szCs w:val="18"/>
                  <w:lang w:eastAsia="zh-CN"/>
                </w:rPr>
                <w:t>xin</w:t>
              </w:r>
              <w:r w:rsidR="009B5873">
                <w:rPr>
                  <w:sz w:val="18"/>
                  <w:szCs w:val="18"/>
                  <w:lang w:eastAsia="zh-CN"/>
                </w:rPr>
                <w:t>@fujitsu.com</w:t>
              </w:r>
            </w:hyperlink>
          </w:p>
        </w:tc>
      </w:tr>
      <w:tr w:rsidR="00D20F25" w14:paraId="519530CC" w14:textId="77777777">
        <w:trPr>
          <w:trHeight w:val="288"/>
        </w:trPr>
        <w:tc>
          <w:tcPr>
            <w:tcW w:w="1747" w:type="dxa"/>
          </w:tcPr>
          <w:p w14:paraId="2C60CEC6" w14:textId="77777777" w:rsidR="00D20F25" w:rsidRDefault="009B5873">
            <w:pPr>
              <w:jc w:val="center"/>
              <w:rPr>
                <w:sz w:val="18"/>
                <w:szCs w:val="18"/>
                <w:lang w:eastAsia="zh-CN"/>
              </w:rPr>
            </w:pPr>
            <w:r>
              <w:rPr>
                <w:rFonts w:eastAsiaTheme="minorEastAsia"/>
                <w:sz w:val="18"/>
                <w:szCs w:val="18"/>
              </w:rPr>
              <w:t>FUTUREWEI</w:t>
            </w:r>
          </w:p>
        </w:tc>
        <w:tc>
          <w:tcPr>
            <w:tcW w:w="2192" w:type="dxa"/>
          </w:tcPr>
          <w:p w14:paraId="18E9582D" w14:textId="77777777" w:rsidR="00D20F25" w:rsidRDefault="009B5873">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14:paraId="4AE86C72" w14:textId="77777777" w:rsidR="00D20F25" w:rsidRDefault="009B5873">
            <w:pPr>
              <w:jc w:val="center"/>
            </w:pPr>
            <w:r>
              <w:rPr>
                <w:sz w:val="18"/>
                <w:szCs w:val="18"/>
                <w:lang w:eastAsia="zh-CN"/>
              </w:rPr>
              <w:t>weimin.xiao@futurewei.com</w:t>
            </w:r>
          </w:p>
        </w:tc>
      </w:tr>
      <w:tr w:rsidR="00D20F25" w14:paraId="4AA20738" w14:textId="77777777">
        <w:trPr>
          <w:trHeight w:val="288"/>
        </w:trPr>
        <w:tc>
          <w:tcPr>
            <w:tcW w:w="1747" w:type="dxa"/>
          </w:tcPr>
          <w:p w14:paraId="637DE4B7" w14:textId="77777777" w:rsidR="00D20F25" w:rsidRDefault="009B5873">
            <w:pPr>
              <w:jc w:val="center"/>
              <w:rPr>
                <w:sz w:val="18"/>
                <w:szCs w:val="18"/>
                <w:lang w:eastAsia="zh-CN"/>
              </w:rPr>
            </w:pPr>
            <w:r>
              <w:rPr>
                <w:rFonts w:eastAsiaTheme="minorEastAsia"/>
                <w:sz w:val="18"/>
                <w:szCs w:val="18"/>
              </w:rPr>
              <w:t>FUTUREWEI</w:t>
            </w:r>
          </w:p>
        </w:tc>
        <w:tc>
          <w:tcPr>
            <w:tcW w:w="2192" w:type="dxa"/>
          </w:tcPr>
          <w:p w14:paraId="6FBC1BD1" w14:textId="77777777" w:rsidR="00D20F25" w:rsidRDefault="009B5873">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14:paraId="1E840AE0" w14:textId="77777777" w:rsidR="00D20F25" w:rsidRDefault="009B5873">
            <w:pPr>
              <w:jc w:val="center"/>
            </w:pPr>
            <w:r>
              <w:rPr>
                <w:rFonts w:eastAsiaTheme="minorEastAsia"/>
                <w:sz w:val="18"/>
                <w:szCs w:val="18"/>
              </w:rPr>
              <w:t>zrong@futurewei.com</w:t>
            </w:r>
          </w:p>
        </w:tc>
      </w:tr>
      <w:tr w:rsidR="00D20F25" w14:paraId="1A0EEC15" w14:textId="77777777">
        <w:trPr>
          <w:trHeight w:val="288"/>
        </w:trPr>
        <w:tc>
          <w:tcPr>
            <w:tcW w:w="1747" w:type="dxa"/>
          </w:tcPr>
          <w:p w14:paraId="44FBD300" w14:textId="77777777" w:rsidR="00D20F25" w:rsidRDefault="009B5873">
            <w:pPr>
              <w:jc w:val="center"/>
              <w:rPr>
                <w:sz w:val="18"/>
                <w:szCs w:val="18"/>
                <w:lang w:eastAsia="zh-CN"/>
              </w:rPr>
            </w:pPr>
            <w:r>
              <w:rPr>
                <w:rFonts w:eastAsiaTheme="minorEastAsia"/>
                <w:sz w:val="18"/>
                <w:szCs w:val="18"/>
              </w:rPr>
              <w:t>Google</w:t>
            </w:r>
          </w:p>
        </w:tc>
        <w:tc>
          <w:tcPr>
            <w:tcW w:w="2192" w:type="dxa"/>
          </w:tcPr>
          <w:p w14:paraId="0BDA70CF" w14:textId="77777777" w:rsidR="00D20F25" w:rsidRDefault="009B5873">
            <w:pPr>
              <w:jc w:val="center"/>
              <w:rPr>
                <w:sz w:val="18"/>
                <w:szCs w:val="18"/>
                <w:lang w:eastAsia="zh-CN"/>
              </w:rPr>
            </w:pPr>
            <w:r>
              <w:rPr>
                <w:rFonts w:eastAsiaTheme="minorEastAsia"/>
                <w:sz w:val="18"/>
                <w:szCs w:val="18"/>
              </w:rPr>
              <w:t>Alex Liou</w:t>
            </w:r>
          </w:p>
        </w:tc>
        <w:tc>
          <w:tcPr>
            <w:tcW w:w="5991" w:type="dxa"/>
          </w:tcPr>
          <w:p w14:paraId="56266574" w14:textId="77777777" w:rsidR="00D20F25" w:rsidRDefault="009B5873">
            <w:pPr>
              <w:jc w:val="center"/>
            </w:pPr>
            <w:r>
              <w:rPr>
                <w:rFonts w:eastAsiaTheme="minorEastAsia"/>
                <w:sz w:val="18"/>
                <w:szCs w:val="18"/>
              </w:rPr>
              <w:t>alexliou@google.com</w:t>
            </w:r>
          </w:p>
        </w:tc>
      </w:tr>
      <w:tr w:rsidR="00D20F25" w14:paraId="3D32AC30" w14:textId="77777777">
        <w:trPr>
          <w:trHeight w:val="288"/>
        </w:trPr>
        <w:tc>
          <w:tcPr>
            <w:tcW w:w="1747" w:type="dxa"/>
          </w:tcPr>
          <w:p w14:paraId="4983AC68" w14:textId="77777777" w:rsidR="00D20F25" w:rsidRDefault="009B5873">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5B79F642" w14:textId="77777777" w:rsidR="00D20F25" w:rsidRDefault="009B5873">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14:paraId="70E93211" w14:textId="77777777" w:rsidR="00D20F25" w:rsidRDefault="009B5873">
            <w:pPr>
              <w:jc w:val="center"/>
            </w:pPr>
            <w:r>
              <w:rPr>
                <w:rFonts w:eastAsia="MS Mincho"/>
                <w:sz w:val="18"/>
                <w:szCs w:val="18"/>
                <w:lang w:eastAsia="ja-JP"/>
              </w:rPr>
              <w:t>Keyvan.zarifi@huawei.com</w:t>
            </w:r>
          </w:p>
        </w:tc>
      </w:tr>
      <w:tr w:rsidR="00D20F25" w14:paraId="109620E9" w14:textId="77777777">
        <w:trPr>
          <w:trHeight w:val="288"/>
        </w:trPr>
        <w:tc>
          <w:tcPr>
            <w:tcW w:w="1747" w:type="dxa"/>
          </w:tcPr>
          <w:p w14:paraId="5C048A92" w14:textId="77777777" w:rsidR="00D20F25" w:rsidRDefault="009B5873">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3544FAC7" w14:textId="77777777" w:rsidR="00D20F25" w:rsidRDefault="009B5873">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325561CF" w14:textId="77777777" w:rsidR="00D20F25" w:rsidRDefault="009B5873">
            <w:pPr>
              <w:jc w:val="center"/>
            </w:pPr>
            <w:r>
              <w:rPr>
                <w:rFonts w:eastAsia="MS Mincho"/>
                <w:sz w:val="18"/>
                <w:szCs w:val="18"/>
                <w:lang w:eastAsia="ja-JP"/>
              </w:rPr>
              <w:t>asen.fanbo@huawei.com</w:t>
            </w:r>
          </w:p>
        </w:tc>
      </w:tr>
      <w:tr w:rsidR="00D20F25" w14:paraId="353FE7D9" w14:textId="77777777">
        <w:trPr>
          <w:trHeight w:val="288"/>
        </w:trPr>
        <w:tc>
          <w:tcPr>
            <w:tcW w:w="1747" w:type="dxa"/>
          </w:tcPr>
          <w:p w14:paraId="6A7954E5" w14:textId="77777777" w:rsidR="00D20F25" w:rsidRDefault="009B5873">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4BBAD59E" w14:textId="77777777" w:rsidR="00D20F25" w:rsidRDefault="009B5873">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59A1F4F9" w14:textId="77777777" w:rsidR="00D20F25" w:rsidRDefault="009B5873">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D20F25" w14:paraId="2930EF51" w14:textId="77777777">
        <w:trPr>
          <w:trHeight w:val="288"/>
        </w:trPr>
        <w:tc>
          <w:tcPr>
            <w:tcW w:w="1747" w:type="dxa"/>
          </w:tcPr>
          <w:p w14:paraId="6FAE3F2E" w14:textId="77777777" w:rsidR="00D20F25" w:rsidRDefault="009B5873">
            <w:pPr>
              <w:jc w:val="center"/>
              <w:rPr>
                <w:sz w:val="18"/>
                <w:szCs w:val="18"/>
                <w:lang w:eastAsia="zh-CN"/>
              </w:rPr>
            </w:pPr>
            <w:r>
              <w:rPr>
                <w:sz w:val="18"/>
                <w:szCs w:val="18"/>
                <w:lang w:eastAsia="zh-CN"/>
              </w:rPr>
              <w:t>Intel</w:t>
            </w:r>
          </w:p>
        </w:tc>
        <w:tc>
          <w:tcPr>
            <w:tcW w:w="2192" w:type="dxa"/>
          </w:tcPr>
          <w:p w14:paraId="0ABAAF44" w14:textId="77777777" w:rsidR="00D20F25" w:rsidRDefault="009B5873">
            <w:pPr>
              <w:jc w:val="center"/>
              <w:rPr>
                <w:sz w:val="18"/>
                <w:szCs w:val="18"/>
                <w:lang w:eastAsia="zh-CN"/>
              </w:rPr>
            </w:pPr>
            <w:r>
              <w:rPr>
                <w:sz w:val="18"/>
                <w:szCs w:val="18"/>
                <w:lang w:eastAsia="zh-CN"/>
              </w:rPr>
              <w:t>Gary</w:t>
            </w:r>
          </w:p>
        </w:tc>
        <w:tc>
          <w:tcPr>
            <w:tcW w:w="5991" w:type="dxa"/>
          </w:tcPr>
          <w:p w14:paraId="36E27861" w14:textId="77777777" w:rsidR="00D20F25" w:rsidRDefault="009B5873">
            <w:pPr>
              <w:jc w:val="center"/>
              <w:rPr>
                <w:sz w:val="18"/>
                <w:szCs w:val="18"/>
                <w:lang w:eastAsia="zh-CN"/>
              </w:rPr>
            </w:pPr>
            <w:r>
              <w:rPr>
                <w:sz w:val="18"/>
                <w:szCs w:val="18"/>
                <w:lang w:eastAsia="zh-CN"/>
              </w:rPr>
              <w:t>gang.xiong@intel.com</w:t>
            </w:r>
          </w:p>
        </w:tc>
      </w:tr>
      <w:tr w:rsidR="00D20F25" w14:paraId="3232412B" w14:textId="77777777">
        <w:trPr>
          <w:trHeight w:val="288"/>
        </w:trPr>
        <w:tc>
          <w:tcPr>
            <w:tcW w:w="1747" w:type="dxa"/>
          </w:tcPr>
          <w:p w14:paraId="5559B43E" w14:textId="77777777" w:rsidR="00D20F25" w:rsidRDefault="009B5873">
            <w:pPr>
              <w:jc w:val="center"/>
              <w:rPr>
                <w:sz w:val="18"/>
                <w:szCs w:val="18"/>
                <w:lang w:eastAsia="zh-CN"/>
              </w:rPr>
            </w:pPr>
            <w:proofErr w:type="spellStart"/>
            <w:r>
              <w:rPr>
                <w:sz w:val="18"/>
                <w:szCs w:val="18"/>
                <w:lang w:eastAsia="zh-CN"/>
              </w:rPr>
              <w:t>InterDigital</w:t>
            </w:r>
            <w:proofErr w:type="spellEnd"/>
          </w:p>
        </w:tc>
        <w:tc>
          <w:tcPr>
            <w:tcW w:w="2192" w:type="dxa"/>
          </w:tcPr>
          <w:p w14:paraId="6D6482BE" w14:textId="77777777" w:rsidR="00D20F25" w:rsidRDefault="009B5873">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14:paraId="43F89328" w14:textId="77777777" w:rsidR="00D20F25" w:rsidRDefault="009B5873">
            <w:pPr>
              <w:jc w:val="center"/>
              <w:rPr>
                <w:sz w:val="18"/>
                <w:szCs w:val="18"/>
                <w:lang w:eastAsia="zh-CN"/>
              </w:rPr>
            </w:pPr>
            <w:r>
              <w:rPr>
                <w:sz w:val="18"/>
                <w:szCs w:val="18"/>
                <w:lang w:eastAsia="zh-CN"/>
              </w:rPr>
              <w:t>jonghyun.park@interdigital.com</w:t>
            </w:r>
          </w:p>
        </w:tc>
      </w:tr>
      <w:tr w:rsidR="00D20F25" w14:paraId="754D751C" w14:textId="77777777">
        <w:trPr>
          <w:trHeight w:val="288"/>
        </w:trPr>
        <w:tc>
          <w:tcPr>
            <w:tcW w:w="1747" w:type="dxa"/>
          </w:tcPr>
          <w:p w14:paraId="4CFAEE14" w14:textId="77777777" w:rsidR="00D20F25" w:rsidRDefault="009B5873">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518C5ED7" w14:textId="77777777" w:rsidR="00D20F25" w:rsidRDefault="009B5873">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111F3553" w14:textId="77777777" w:rsidR="00D20F25" w:rsidRDefault="009B5873">
            <w:pPr>
              <w:jc w:val="center"/>
              <w:rPr>
                <w:sz w:val="18"/>
                <w:szCs w:val="18"/>
                <w:lang w:eastAsia="zh-CN"/>
              </w:rPr>
            </w:pPr>
            <w:r>
              <w:rPr>
                <w:rFonts w:eastAsia="MS Mincho"/>
                <w:sz w:val="18"/>
                <w:szCs w:val="18"/>
                <w:lang w:eastAsia="ja-JP"/>
              </w:rPr>
              <w:t>sh-kamiwatari@kddi.com</w:t>
            </w:r>
          </w:p>
        </w:tc>
      </w:tr>
      <w:tr w:rsidR="00D20F25" w14:paraId="1366261A" w14:textId="77777777">
        <w:trPr>
          <w:trHeight w:val="288"/>
        </w:trPr>
        <w:tc>
          <w:tcPr>
            <w:tcW w:w="1747" w:type="dxa"/>
          </w:tcPr>
          <w:p w14:paraId="3792A9B6" w14:textId="77777777" w:rsidR="00D20F25" w:rsidRDefault="009B5873">
            <w:pPr>
              <w:jc w:val="center"/>
              <w:rPr>
                <w:sz w:val="18"/>
                <w:szCs w:val="18"/>
                <w:lang w:eastAsia="zh-CN"/>
              </w:rPr>
            </w:pPr>
            <w:r>
              <w:rPr>
                <w:rFonts w:eastAsia="Malgun Gothic"/>
                <w:sz w:val="18"/>
                <w:szCs w:val="18"/>
              </w:rPr>
              <w:t>LG</w:t>
            </w:r>
          </w:p>
        </w:tc>
        <w:tc>
          <w:tcPr>
            <w:tcW w:w="2192" w:type="dxa"/>
          </w:tcPr>
          <w:p w14:paraId="10856C62" w14:textId="77777777" w:rsidR="00D20F25" w:rsidRDefault="009B5873">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699BA718" w14:textId="77777777" w:rsidR="00D20F25" w:rsidRDefault="009B5873">
            <w:pPr>
              <w:jc w:val="center"/>
              <w:rPr>
                <w:sz w:val="18"/>
                <w:szCs w:val="18"/>
                <w:lang w:eastAsia="zh-CN"/>
              </w:rPr>
            </w:pPr>
            <w:r>
              <w:rPr>
                <w:rFonts w:eastAsia="Malgun Gothic"/>
                <w:sz w:val="18"/>
                <w:szCs w:val="18"/>
              </w:rPr>
              <w:t>ht.kim@lge.com</w:t>
            </w:r>
          </w:p>
        </w:tc>
      </w:tr>
      <w:tr w:rsidR="00D20F25" w14:paraId="6196E182" w14:textId="77777777">
        <w:trPr>
          <w:trHeight w:val="288"/>
        </w:trPr>
        <w:tc>
          <w:tcPr>
            <w:tcW w:w="1747" w:type="dxa"/>
          </w:tcPr>
          <w:p w14:paraId="50D079E1" w14:textId="77777777" w:rsidR="00D20F25" w:rsidRDefault="009B5873">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68E07CAF" w14:textId="77777777" w:rsidR="00D20F25" w:rsidRDefault="009B5873">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071C3E83" w14:textId="77777777" w:rsidR="00D20F25" w:rsidRDefault="009B5873">
            <w:pPr>
              <w:jc w:val="center"/>
              <w:rPr>
                <w:sz w:val="18"/>
                <w:szCs w:val="18"/>
              </w:rPr>
            </w:pPr>
            <w:r>
              <w:rPr>
                <w:rFonts w:eastAsia="PMingLiU"/>
                <w:sz w:val="18"/>
                <w:szCs w:val="18"/>
                <w:lang w:eastAsia="zh-TW"/>
              </w:rPr>
              <w:t>rebecca.chen@mediatek.com</w:t>
            </w:r>
          </w:p>
        </w:tc>
      </w:tr>
      <w:tr w:rsidR="00D20F25" w14:paraId="3B4C382E" w14:textId="77777777">
        <w:trPr>
          <w:trHeight w:val="288"/>
        </w:trPr>
        <w:tc>
          <w:tcPr>
            <w:tcW w:w="1747" w:type="dxa"/>
          </w:tcPr>
          <w:p w14:paraId="745621B9" w14:textId="77777777" w:rsidR="00D20F25" w:rsidRDefault="009B5873">
            <w:pPr>
              <w:jc w:val="center"/>
              <w:rPr>
                <w:rFonts w:eastAsia="PMingLiU"/>
                <w:sz w:val="18"/>
                <w:szCs w:val="18"/>
                <w:lang w:eastAsia="zh-TW"/>
              </w:rPr>
            </w:pPr>
            <w:r>
              <w:rPr>
                <w:rFonts w:eastAsia="PMingLiU"/>
                <w:sz w:val="18"/>
                <w:szCs w:val="18"/>
                <w:lang w:eastAsia="zh-TW"/>
              </w:rPr>
              <w:t>Meta</w:t>
            </w:r>
          </w:p>
        </w:tc>
        <w:tc>
          <w:tcPr>
            <w:tcW w:w="2192" w:type="dxa"/>
          </w:tcPr>
          <w:p w14:paraId="2758ACD2" w14:textId="77777777" w:rsidR="00D20F25" w:rsidRDefault="009B5873">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0FEABC73" w14:textId="77777777" w:rsidR="00D20F25" w:rsidRDefault="009B5873">
            <w:pPr>
              <w:jc w:val="center"/>
              <w:rPr>
                <w:rFonts w:eastAsia="PMingLiU"/>
                <w:sz w:val="18"/>
                <w:szCs w:val="18"/>
                <w:lang w:eastAsia="zh-TW"/>
              </w:rPr>
            </w:pPr>
            <w:r>
              <w:rPr>
                <w:rFonts w:eastAsia="PMingLiU"/>
                <w:sz w:val="18"/>
                <w:szCs w:val="18"/>
                <w:lang w:eastAsia="zh-TW"/>
              </w:rPr>
              <w:t>aviksg@meta.com</w:t>
            </w:r>
          </w:p>
        </w:tc>
      </w:tr>
      <w:tr w:rsidR="00D20F25" w14:paraId="464557B6" w14:textId="77777777">
        <w:trPr>
          <w:trHeight w:val="288"/>
        </w:trPr>
        <w:tc>
          <w:tcPr>
            <w:tcW w:w="1747" w:type="dxa"/>
          </w:tcPr>
          <w:p w14:paraId="76142396" w14:textId="77777777" w:rsidR="00D20F25" w:rsidRDefault="009B5873">
            <w:pPr>
              <w:jc w:val="center"/>
              <w:rPr>
                <w:rFonts w:eastAsia="PMingLiU"/>
                <w:sz w:val="18"/>
                <w:szCs w:val="18"/>
                <w:lang w:eastAsia="zh-TW"/>
              </w:rPr>
            </w:pPr>
            <w:r>
              <w:rPr>
                <w:sz w:val="18"/>
                <w:szCs w:val="18"/>
                <w:lang w:eastAsia="zh-CN"/>
              </w:rPr>
              <w:t>NEC</w:t>
            </w:r>
          </w:p>
        </w:tc>
        <w:tc>
          <w:tcPr>
            <w:tcW w:w="2192" w:type="dxa"/>
          </w:tcPr>
          <w:p w14:paraId="7DA61A63" w14:textId="77777777" w:rsidR="00D20F25" w:rsidRDefault="009B5873">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684F538E" w14:textId="77777777" w:rsidR="00D20F25" w:rsidRDefault="009B5873">
            <w:pPr>
              <w:jc w:val="center"/>
              <w:rPr>
                <w:rFonts w:eastAsia="PMingLiU"/>
                <w:sz w:val="18"/>
                <w:szCs w:val="18"/>
                <w:lang w:eastAsia="zh-TW"/>
              </w:rPr>
            </w:pPr>
            <w:r>
              <w:rPr>
                <w:sz w:val="18"/>
                <w:szCs w:val="18"/>
                <w:lang w:eastAsia="zh-CN"/>
              </w:rPr>
              <w:t>guan_peng@nec.cn</w:t>
            </w:r>
          </w:p>
        </w:tc>
      </w:tr>
      <w:tr w:rsidR="00D20F25" w14:paraId="2356C9D5" w14:textId="77777777">
        <w:trPr>
          <w:trHeight w:val="288"/>
        </w:trPr>
        <w:tc>
          <w:tcPr>
            <w:tcW w:w="1747" w:type="dxa"/>
          </w:tcPr>
          <w:p w14:paraId="6D42B4E2" w14:textId="77777777" w:rsidR="00D20F25" w:rsidRDefault="009B5873">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33224527" w14:textId="77777777" w:rsidR="00D20F25" w:rsidRDefault="009B5873">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44C3B72B" w14:textId="77777777" w:rsidR="00D20F25" w:rsidRDefault="009B5873">
            <w:pPr>
              <w:jc w:val="center"/>
              <w:rPr>
                <w:rFonts w:eastAsia="PMingLiU"/>
                <w:sz w:val="18"/>
                <w:szCs w:val="18"/>
                <w:lang w:eastAsia="zh-TW"/>
              </w:rPr>
            </w:pPr>
            <w:r>
              <w:rPr>
                <w:sz w:val="18"/>
                <w:szCs w:val="18"/>
                <w:lang w:eastAsia="zh-CN"/>
              </w:rPr>
              <w:t>gao_yukai@nec.cn</w:t>
            </w:r>
          </w:p>
        </w:tc>
      </w:tr>
      <w:tr w:rsidR="00D20F25" w14:paraId="280BAAA4" w14:textId="77777777">
        <w:trPr>
          <w:trHeight w:val="271"/>
        </w:trPr>
        <w:tc>
          <w:tcPr>
            <w:tcW w:w="1747" w:type="dxa"/>
          </w:tcPr>
          <w:p w14:paraId="5389C8B8" w14:textId="77777777" w:rsidR="00D20F25" w:rsidRDefault="009B5873">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67E61A9A" w14:textId="77777777" w:rsidR="00D20F25" w:rsidRDefault="009B5873">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01976509" w14:textId="77777777" w:rsidR="00D20F25" w:rsidRDefault="009B5873">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D20F25" w14:paraId="0FA297D2" w14:textId="77777777">
        <w:trPr>
          <w:trHeight w:val="288"/>
        </w:trPr>
        <w:tc>
          <w:tcPr>
            <w:tcW w:w="1747" w:type="dxa"/>
          </w:tcPr>
          <w:p w14:paraId="629E1B09" w14:textId="77777777" w:rsidR="00D20F25" w:rsidRDefault="009B5873">
            <w:pPr>
              <w:jc w:val="center"/>
              <w:rPr>
                <w:sz w:val="18"/>
                <w:szCs w:val="18"/>
                <w:lang w:eastAsia="zh-CN"/>
              </w:rPr>
            </w:pPr>
            <w:r>
              <w:rPr>
                <w:sz w:val="18"/>
                <w:szCs w:val="18"/>
              </w:rPr>
              <w:t>Nokia</w:t>
            </w:r>
          </w:p>
        </w:tc>
        <w:tc>
          <w:tcPr>
            <w:tcW w:w="2192" w:type="dxa"/>
          </w:tcPr>
          <w:p w14:paraId="66801C38" w14:textId="77777777" w:rsidR="00D20F25" w:rsidRDefault="009B5873">
            <w:pPr>
              <w:jc w:val="center"/>
              <w:rPr>
                <w:sz w:val="18"/>
                <w:szCs w:val="18"/>
                <w:lang w:eastAsia="zh-CN"/>
              </w:rPr>
            </w:pPr>
            <w:r>
              <w:rPr>
                <w:sz w:val="18"/>
                <w:szCs w:val="18"/>
              </w:rPr>
              <w:t>Mihai Enescu</w:t>
            </w:r>
          </w:p>
        </w:tc>
        <w:tc>
          <w:tcPr>
            <w:tcW w:w="5991" w:type="dxa"/>
          </w:tcPr>
          <w:p w14:paraId="5BC780BC" w14:textId="77777777" w:rsidR="00D20F25" w:rsidRDefault="009B5873">
            <w:pPr>
              <w:jc w:val="center"/>
              <w:rPr>
                <w:sz w:val="18"/>
                <w:szCs w:val="18"/>
                <w:lang w:eastAsia="zh-CN"/>
              </w:rPr>
            </w:pPr>
            <w:r>
              <w:rPr>
                <w:sz w:val="18"/>
                <w:szCs w:val="18"/>
              </w:rPr>
              <w:t>mihai.enescu@nokia.com</w:t>
            </w:r>
          </w:p>
        </w:tc>
      </w:tr>
      <w:tr w:rsidR="00D20F25" w14:paraId="0225513B" w14:textId="77777777">
        <w:trPr>
          <w:trHeight w:val="288"/>
        </w:trPr>
        <w:tc>
          <w:tcPr>
            <w:tcW w:w="1747" w:type="dxa"/>
          </w:tcPr>
          <w:p w14:paraId="6BA71FDD" w14:textId="77777777" w:rsidR="00D20F25" w:rsidRDefault="009B5873">
            <w:pPr>
              <w:jc w:val="center"/>
              <w:rPr>
                <w:sz w:val="18"/>
                <w:szCs w:val="18"/>
              </w:rPr>
            </w:pPr>
            <w:r>
              <w:rPr>
                <w:sz w:val="18"/>
                <w:szCs w:val="18"/>
              </w:rPr>
              <w:t>Nokia</w:t>
            </w:r>
          </w:p>
        </w:tc>
        <w:tc>
          <w:tcPr>
            <w:tcW w:w="2192" w:type="dxa"/>
          </w:tcPr>
          <w:p w14:paraId="057E538E" w14:textId="77777777" w:rsidR="00D20F25" w:rsidRDefault="009B5873">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5A582236" w14:textId="77777777" w:rsidR="00D20F25" w:rsidRDefault="009B5873">
            <w:pPr>
              <w:jc w:val="center"/>
              <w:rPr>
                <w:sz w:val="18"/>
                <w:szCs w:val="18"/>
              </w:rPr>
            </w:pPr>
            <w:r>
              <w:rPr>
                <w:sz w:val="18"/>
                <w:szCs w:val="18"/>
              </w:rPr>
              <w:t>youngsoo.yuk@nokia.com</w:t>
            </w:r>
          </w:p>
        </w:tc>
      </w:tr>
      <w:tr w:rsidR="00D20F25" w14:paraId="05191BCD" w14:textId="77777777">
        <w:trPr>
          <w:trHeight w:val="288"/>
        </w:trPr>
        <w:tc>
          <w:tcPr>
            <w:tcW w:w="1747" w:type="dxa"/>
          </w:tcPr>
          <w:p w14:paraId="6CA9EF37" w14:textId="77777777" w:rsidR="00D20F25" w:rsidRDefault="009B5873">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4E4B0652" w14:textId="77777777" w:rsidR="00D20F25" w:rsidRDefault="009B5873">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2F3E5394" w14:textId="77777777" w:rsidR="00D20F25" w:rsidRDefault="009B5873">
            <w:pPr>
              <w:jc w:val="center"/>
              <w:rPr>
                <w:sz w:val="18"/>
                <w:szCs w:val="18"/>
                <w:lang w:eastAsia="zh-CN"/>
              </w:rPr>
            </w:pPr>
            <w:r>
              <w:rPr>
                <w:rFonts w:eastAsia="MS Mincho"/>
                <w:sz w:val="18"/>
                <w:szCs w:val="18"/>
                <w:lang w:eastAsia="ja-JP"/>
              </w:rPr>
              <w:t>Mamoru.okumura.nz@nttdocomo.com</w:t>
            </w:r>
          </w:p>
        </w:tc>
      </w:tr>
      <w:tr w:rsidR="00D20F25" w14:paraId="14D08EA0" w14:textId="77777777">
        <w:trPr>
          <w:trHeight w:val="288"/>
        </w:trPr>
        <w:tc>
          <w:tcPr>
            <w:tcW w:w="1747" w:type="dxa"/>
          </w:tcPr>
          <w:p w14:paraId="2F4C4271" w14:textId="77777777" w:rsidR="00D20F25" w:rsidRDefault="009B5873">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1B9DC105" w14:textId="77777777" w:rsidR="00D20F25" w:rsidRDefault="009B5873">
            <w:pPr>
              <w:jc w:val="center"/>
              <w:rPr>
                <w:rFonts w:eastAsia="MS Mincho"/>
                <w:sz w:val="18"/>
                <w:szCs w:val="18"/>
                <w:lang w:eastAsia="ja-JP"/>
              </w:rPr>
            </w:pPr>
            <w:r>
              <w:rPr>
                <w:rFonts w:eastAsiaTheme="minorEastAsia"/>
                <w:sz w:val="18"/>
                <w:szCs w:val="18"/>
              </w:rPr>
              <w:t>Li Guo</w:t>
            </w:r>
          </w:p>
        </w:tc>
        <w:tc>
          <w:tcPr>
            <w:tcW w:w="5991" w:type="dxa"/>
          </w:tcPr>
          <w:p w14:paraId="0E0299BD" w14:textId="77777777" w:rsidR="00D20F25" w:rsidRDefault="009B5873">
            <w:pPr>
              <w:jc w:val="center"/>
              <w:rPr>
                <w:rFonts w:eastAsia="MS Mincho"/>
                <w:sz w:val="18"/>
                <w:szCs w:val="18"/>
                <w:lang w:eastAsia="ja-JP"/>
              </w:rPr>
            </w:pPr>
            <w:r>
              <w:rPr>
                <w:rFonts w:eastAsiaTheme="minorEastAsia"/>
                <w:sz w:val="18"/>
                <w:szCs w:val="18"/>
              </w:rPr>
              <w:t>guoli@oppo.com</w:t>
            </w:r>
          </w:p>
        </w:tc>
      </w:tr>
      <w:tr w:rsidR="00D20F25" w14:paraId="78018CA6" w14:textId="77777777">
        <w:trPr>
          <w:trHeight w:val="288"/>
        </w:trPr>
        <w:tc>
          <w:tcPr>
            <w:tcW w:w="1747" w:type="dxa"/>
          </w:tcPr>
          <w:p w14:paraId="1FFC54FD" w14:textId="77777777" w:rsidR="00D20F25" w:rsidRDefault="009B5873">
            <w:pPr>
              <w:jc w:val="center"/>
              <w:rPr>
                <w:sz w:val="18"/>
                <w:szCs w:val="18"/>
                <w:lang w:eastAsia="zh-CN"/>
              </w:rPr>
            </w:pPr>
            <w:r>
              <w:rPr>
                <w:sz w:val="18"/>
                <w:szCs w:val="18"/>
              </w:rPr>
              <w:t>Panasonic</w:t>
            </w:r>
          </w:p>
        </w:tc>
        <w:tc>
          <w:tcPr>
            <w:tcW w:w="2192" w:type="dxa"/>
          </w:tcPr>
          <w:p w14:paraId="2E551E9D" w14:textId="77777777" w:rsidR="00D20F25" w:rsidRDefault="009B5873">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1284496D" w14:textId="77777777" w:rsidR="00D20F25" w:rsidRDefault="009B5873">
            <w:pPr>
              <w:jc w:val="center"/>
              <w:rPr>
                <w:sz w:val="18"/>
                <w:szCs w:val="18"/>
                <w:lang w:eastAsia="zh-CN"/>
              </w:rPr>
            </w:pPr>
            <w:r>
              <w:rPr>
                <w:sz w:val="18"/>
                <w:szCs w:val="18"/>
              </w:rPr>
              <w:t>khalid.zeineddine@eu.panasonic.com</w:t>
            </w:r>
          </w:p>
        </w:tc>
      </w:tr>
      <w:tr w:rsidR="00D20F25" w14:paraId="3DFC3EF6" w14:textId="77777777">
        <w:trPr>
          <w:trHeight w:val="288"/>
        </w:trPr>
        <w:tc>
          <w:tcPr>
            <w:tcW w:w="1747" w:type="dxa"/>
          </w:tcPr>
          <w:p w14:paraId="6E7DA307" w14:textId="77777777" w:rsidR="00D20F25" w:rsidRDefault="009B5873">
            <w:pPr>
              <w:jc w:val="center"/>
              <w:rPr>
                <w:sz w:val="18"/>
                <w:szCs w:val="18"/>
              </w:rPr>
            </w:pPr>
            <w:r>
              <w:rPr>
                <w:sz w:val="18"/>
                <w:szCs w:val="18"/>
                <w:lang w:eastAsia="zh-CN"/>
              </w:rPr>
              <w:t>Qualcomm</w:t>
            </w:r>
          </w:p>
        </w:tc>
        <w:tc>
          <w:tcPr>
            <w:tcW w:w="2192" w:type="dxa"/>
          </w:tcPr>
          <w:p w14:paraId="64E444F1" w14:textId="77777777" w:rsidR="00D20F25" w:rsidRDefault="009B5873">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2435C611" w14:textId="77777777" w:rsidR="00D20F25" w:rsidRDefault="009B5873">
            <w:pPr>
              <w:jc w:val="center"/>
              <w:rPr>
                <w:sz w:val="18"/>
                <w:szCs w:val="18"/>
              </w:rPr>
            </w:pPr>
            <w:r>
              <w:rPr>
                <w:sz w:val="18"/>
                <w:szCs w:val="18"/>
                <w:lang w:eastAsia="zh-CN"/>
              </w:rPr>
              <w:t>wnam@qti.qualcomm.com</w:t>
            </w:r>
          </w:p>
        </w:tc>
      </w:tr>
      <w:tr w:rsidR="00D20F25" w14:paraId="5D161B47" w14:textId="77777777">
        <w:trPr>
          <w:trHeight w:val="288"/>
        </w:trPr>
        <w:tc>
          <w:tcPr>
            <w:tcW w:w="1747" w:type="dxa"/>
          </w:tcPr>
          <w:p w14:paraId="11083378" w14:textId="77777777" w:rsidR="00D20F25" w:rsidRDefault="009B5873">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02AB3CBE" w14:textId="77777777" w:rsidR="00D20F25" w:rsidRDefault="009B5873">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7E45F6B3" w14:textId="77777777" w:rsidR="00D20F25" w:rsidRDefault="009B5873">
            <w:pPr>
              <w:jc w:val="center"/>
              <w:rPr>
                <w:sz w:val="18"/>
                <w:szCs w:val="18"/>
                <w:lang w:eastAsia="zh-CN"/>
              </w:rPr>
            </w:pPr>
            <w:r>
              <w:rPr>
                <w:rFonts w:hint="eastAsia"/>
                <w:sz w:val="18"/>
                <w:szCs w:val="18"/>
                <w:lang w:eastAsia="zh-CN"/>
              </w:rPr>
              <w:t>z</w:t>
            </w:r>
            <w:r>
              <w:rPr>
                <w:sz w:val="18"/>
                <w:szCs w:val="18"/>
                <w:lang w:eastAsia="zh-CN"/>
              </w:rPr>
              <w:t>hongke@ruijie.com.cn</w:t>
            </w:r>
          </w:p>
        </w:tc>
      </w:tr>
      <w:tr w:rsidR="00D20F25" w14:paraId="3BDB3C47" w14:textId="77777777">
        <w:trPr>
          <w:trHeight w:val="288"/>
        </w:trPr>
        <w:tc>
          <w:tcPr>
            <w:tcW w:w="1747" w:type="dxa"/>
          </w:tcPr>
          <w:p w14:paraId="34215314" w14:textId="77777777" w:rsidR="00D20F25" w:rsidRDefault="009B5873">
            <w:pPr>
              <w:jc w:val="center"/>
              <w:rPr>
                <w:sz w:val="18"/>
                <w:szCs w:val="18"/>
              </w:rPr>
            </w:pPr>
            <w:r>
              <w:rPr>
                <w:sz w:val="18"/>
                <w:szCs w:val="18"/>
                <w:lang w:eastAsia="zh-CN"/>
              </w:rPr>
              <w:t>Samsung</w:t>
            </w:r>
          </w:p>
        </w:tc>
        <w:tc>
          <w:tcPr>
            <w:tcW w:w="2192" w:type="dxa"/>
          </w:tcPr>
          <w:p w14:paraId="7D7CE966" w14:textId="77777777" w:rsidR="00D20F25" w:rsidRDefault="009B5873">
            <w:pPr>
              <w:jc w:val="center"/>
              <w:rPr>
                <w:sz w:val="18"/>
                <w:szCs w:val="18"/>
              </w:rPr>
            </w:pPr>
            <w:r>
              <w:rPr>
                <w:sz w:val="18"/>
                <w:szCs w:val="18"/>
                <w:lang w:eastAsia="zh-CN"/>
              </w:rPr>
              <w:t>Dalin Zhu</w:t>
            </w:r>
          </w:p>
        </w:tc>
        <w:tc>
          <w:tcPr>
            <w:tcW w:w="5991" w:type="dxa"/>
          </w:tcPr>
          <w:p w14:paraId="3C12E4AB" w14:textId="77777777" w:rsidR="00D20F25" w:rsidRDefault="009B5873">
            <w:pPr>
              <w:jc w:val="center"/>
              <w:rPr>
                <w:sz w:val="18"/>
                <w:szCs w:val="18"/>
              </w:rPr>
            </w:pPr>
            <w:r>
              <w:rPr>
                <w:sz w:val="18"/>
                <w:szCs w:val="18"/>
                <w:lang w:eastAsia="zh-CN"/>
              </w:rPr>
              <w:t>dalin.zhu@samsung.com</w:t>
            </w:r>
          </w:p>
        </w:tc>
      </w:tr>
      <w:tr w:rsidR="00D20F25" w14:paraId="68366373" w14:textId="77777777">
        <w:trPr>
          <w:trHeight w:val="288"/>
        </w:trPr>
        <w:tc>
          <w:tcPr>
            <w:tcW w:w="1747" w:type="dxa"/>
          </w:tcPr>
          <w:p w14:paraId="64A4468F" w14:textId="77777777" w:rsidR="00D20F25" w:rsidRDefault="009B5873">
            <w:pPr>
              <w:jc w:val="center"/>
              <w:rPr>
                <w:sz w:val="18"/>
                <w:szCs w:val="18"/>
              </w:rPr>
            </w:pPr>
            <w:r>
              <w:rPr>
                <w:sz w:val="18"/>
                <w:szCs w:val="18"/>
                <w:lang w:eastAsia="zh-CN"/>
              </w:rPr>
              <w:t>Samsung</w:t>
            </w:r>
          </w:p>
        </w:tc>
        <w:tc>
          <w:tcPr>
            <w:tcW w:w="2192" w:type="dxa"/>
          </w:tcPr>
          <w:p w14:paraId="0D33C2D4" w14:textId="77777777" w:rsidR="00D20F25" w:rsidRDefault="009B5873">
            <w:pPr>
              <w:jc w:val="center"/>
              <w:rPr>
                <w:sz w:val="18"/>
                <w:szCs w:val="18"/>
              </w:rPr>
            </w:pPr>
            <w:r>
              <w:rPr>
                <w:sz w:val="18"/>
                <w:szCs w:val="18"/>
                <w:lang w:eastAsia="zh-CN"/>
              </w:rPr>
              <w:t>Sa Zhang</w:t>
            </w:r>
          </w:p>
        </w:tc>
        <w:tc>
          <w:tcPr>
            <w:tcW w:w="5991" w:type="dxa"/>
          </w:tcPr>
          <w:p w14:paraId="15C6018E" w14:textId="77777777" w:rsidR="00D20F25" w:rsidRDefault="009B5873">
            <w:pPr>
              <w:jc w:val="center"/>
              <w:rPr>
                <w:sz w:val="18"/>
                <w:szCs w:val="18"/>
              </w:rPr>
            </w:pPr>
            <w:r>
              <w:rPr>
                <w:sz w:val="18"/>
                <w:szCs w:val="18"/>
                <w:lang w:eastAsia="zh-CN"/>
              </w:rPr>
              <w:t>sa.zhang@samsung.com</w:t>
            </w:r>
          </w:p>
        </w:tc>
      </w:tr>
      <w:tr w:rsidR="00D20F25" w14:paraId="0BA083DA" w14:textId="77777777">
        <w:trPr>
          <w:trHeight w:val="288"/>
        </w:trPr>
        <w:tc>
          <w:tcPr>
            <w:tcW w:w="1747" w:type="dxa"/>
            <w:shd w:val="clear" w:color="auto" w:fill="FFFFFF" w:themeFill="background1"/>
          </w:tcPr>
          <w:p w14:paraId="09921BD5" w14:textId="77777777" w:rsidR="00D20F25" w:rsidRDefault="009B5873">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454260D1" w14:textId="77777777" w:rsidR="00D20F25" w:rsidRDefault="009B5873">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1E8912BC" w14:textId="77777777" w:rsidR="00D20F25" w:rsidRDefault="009B5873">
            <w:pPr>
              <w:jc w:val="center"/>
              <w:rPr>
                <w:sz w:val="18"/>
                <w:szCs w:val="18"/>
                <w:lang w:eastAsia="zh-CN"/>
              </w:rPr>
            </w:pPr>
            <w:r>
              <w:rPr>
                <w:rFonts w:eastAsia="MS Mincho" w:hint="eastAsia"/>
                <w:sz w:val="18"/>
                <w:szCs w:val="18"/>
                <w:lang w:eastAsia="ja-JP"/>
              </w:rPr>
              <w:t xml:space="preserve"> </w:t>
            </w:r>
            <w:proofErr w:type="spellStart"/>
            <w:r>
              <w:rPr>
                <w:rFonts w:eastAsia="MS Mincho" w:hint="eastAsia"/>
                <w:sz w:val="18"/>
                <w:szCs w:val="18"/>
                <w:lang w:eastAsia="ja-JP"/>
              </w:rPr>
              <w:t>fukui.takahisa@mail.sharp</w:t>
            </w:r>
            <w:proofErr w:type="spellEnd"/>
          </w:p>
        </w:tc>
      </w:tr>
      <w:tr w:rsidR="00D20F25" w14:paraId="573E17C1" w14:textId="77777777">
        <w:trPr>
          <w:trHeight w:val="288"/>
        </w:trPr>
        <w:tc>
          <w:tcPr>
            <w:tcW w:w="1747" w:type="dxa"/>
            <w:shd w:val="clear" w:color="auto" w:fill="FFFFFF" w:themeFill="background1"/>
          </w:tcPr>
          <w:p w14:paraId="27EEF599" w14:textId="77777777" w:rsidR="00D20F25" w:rsidRDefault="009B5873">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1550B94A" w14:textId="77777777" w:rsidR="00D20F25" w:rsidRDefault="009B5873">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14:paraId="54E10307" w14:textId="77777777" w:rsidR="00D20F25" w:rsidRDefault="009B5873">
            <w:pPr>
              <w:jc w:val="center"/>
              <w:rPr>
                <w:rFonts w:eastAsia="MS Mincho"/>
                <w:sz w:val="18"/>
                <w:szCs w:val="18"/>
                <w:lang w:eastAsia="ja-JP"/>
              </w:rPr>
            </w:pPr>
            <w:r>
              <w:rPr>
                <w:rFonts w:eastAsia="MS Mincho"/>
                <w:sz w:val="18"/>
                <w:szCs w:val="18"/>
                <w:lang w:eastAsia="ja-JP"/>
              </w:rPr>
              <w:t>Naoki.Kusashima@sony.com</w:t>
            </w:r>
          </w:p>
        </w:tc>
      </w:tr>
      <w:tr w:rsidR="00D20F25" w14:paraId="754ABB97" w14:textId="77777777">
        <w:trPr>
          <w:trHeight w:val="288"/>
        </w:trPr>
        <w:tc>
          <w:tcPr>
            <w:tcW w:w="1747" w:type="dxa"/>
            <w:shd w:val="clear" w:color="auto" w:fill="FFFFFF" w:themeFill="background1"/>
          </w:tcPr>
          <w:p w14:paraId="04223CC1" w14:textId="77777777" w:rsidR="00D20F25" w:rsidRDefault="009B5873">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30817255" w14:textId="77777777" w:rsidR="00D20F25" w:rsidRDefault="009B5873">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14:paraId="710C05E3" w14:textId="77777777" w:rsidR="00D20F25" w:rsidRDefault="009B5873">
            <w:pPr>
              <w:jc w:val="center"/>
              <w:rPr>
                <w:rFonts w:eastAsia="MS Mincho"/>
                <w:sz w:val="18"/>
                <w:szCs w:val="18"/>
                <w:lang w:eastAsia="ja-JP"/>
              </w:rPr>
            </w:pPr>
            <w:r>
              <w:rPr>
                <w:sz w:val="18"/>
                <w:szCs w:val="18"/>
                <w:lang w:eastAsia="zh-CN"/>
              </w:rPr>
              <w:t>Jose.Flordelis@sony.com</w:t>
            </w:r>
          </w:p>
        </w:tc>
      </w:tr>
      <w:tr w:rsidR="00D20F25" w14:paraId="003281FE" w14:textId="77777777">
        <w:trPr>
          <w:trHeight w:val="288"/>
        </w:trPr>
        <w:tc>
          <w:tcPr>
            <w:tcW w:w="1747" w:type="dxa"/>
          </w:tcPr>
          <w:p w14:paraId="4F0B7FDF" w14:textId="77777777" w:rsidR="00D20F25" w:rsidRDefault="009B5873">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07357D22" w14:textId="77777777" w:rsidR="00D20F25" w:rsidRDefault="009B5873">
            <w:pPr>
              <w:jc w:val="center"/>
              <w:rPr>
                <w:rFonts w:eastAsia="MS Mincho"/>
                <w:sz w:val="18"/>
                <w:szCs w:val="18"/>
                <w:lang w:eastAsia="ja-JP"/>
              </w:rPr>
            </w:pPr>
            <w:r>
              <w:rPr>
                <w:rFonts w:eastAsia="Yu Mincho" w:hint="eastAsia"/>
                <w:sz w:val="18"/>
                <w:szCs w:val="18"/>
                <w:lang w:eastAsia="ja-JP"/>
              </w:rPr>
              <w:t>Yu Yang</w:t>
            </w:r>
          </w:p>
        </w:tc>
        <w:tc>
          <w:tcPr>
            <w:tcW w:w="5991" w:type="dxa"/>
          </w:tcPr>
          <w:p w14:paraId="2A0E4324" w14:textId="77777777" w:rsidR="00D20F25" w:rsidRDefault="009B5873">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D20F25" w14:paraId="7DDA5F91" w14:textId="77777777">
        <w:trPr>
          <w:trHeight w:val="288"/>
        </w:trPr>
        <w:tc>
          <w:tcPr>
            <w:tcW w:w="1747" w:type="dxa"/>
          </w:tcPr>
          <w:p w14:paraId="2CB18C72" w14:textId="77777777" w:rsidR="00D20F25" w:rsidRDefault="009B5873">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3265BA79" w14:textId="77777777" w:rsidR="00D20F25" w:rsidRDefault="009B5873">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03AF79A5" w14:textId="77777777" w:rsidR="00D20F25" w:rsidRDefault="009B5873">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D20F25" w14:paraId="4C37BD08" w14:textId="77777777">
        <w:trPr>
          <w:trHeight w:val="288"/>
        </w:trPr>
        <w:tc>
          <w:tcPr>
            <w:tcW w:w="1747" w:type="dxa"/>
          </w:tcPr>
          <w:p w14:paraId="3D913975" w14:textId="77777777" w:rsidR="00D20F25" w:rsidRDefault="009B5873">
            <w:pPr>
              <w:jc w:val="center"/>
              <w:rPr>
                <w:rFonts w:eastAsia="Yu Mincho"/>
                <w:sz w:val="18"/>
                <w:szCs w:val="18"/>
                <w:lang w:eastAsia="ja-JP"/>
              </w:rPr>
            </w:pPr>
            <w:r>
              <w:rPr>
                <w:rFonts w:eastAsiaTheme="minorEastAsia"/>
                <w:sz w:val="18"/>
                <w:szCs w:val="18"/>
                <w:lang w:eastAsia="zh-CN"/>
              </w:rPr>
              <w:t>Xiaomi</w:t>
            </w:r>
          </w:p>
        </w:tc>
        <w:tc>
          <w:tcPr>
            <w:tcW w:w="2192" w:type="dxa"/>
          </w:tcPr>
          <w:p w14:paraId="07561A0B" w14:textId="77777777" w:rsidR="00D20F25" w:rsidRDefault="009B5873">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0D31D7FD" w14:textId="77777777" w:rsidR="00D20F25" w:rsidRDefault="009B5873">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D20F25" w14:paraId="65D5D566" w14:textId="77777777">
        <w:trPr>
          <w:trHeight w:val="288"/>
        </w:trPr>
        <w:tc>
          <w:tcPr>
            <w:tcW w:w="1747" w:type="dxa"/>
          </w:tcPr>
          <w:p w14:paraId="115BB79F" w14:textId="77777777" w:rsidR="00D20F25" w:rsidRDefault="009B5873">
            <w:pPr>
              <w:jc w:val="center"/>
              <w:rPr>
                <w:sz w:val="18"/>
                <w:szCs w:val="18"/>
                <w:lang w:eastAsia="zh-CN"/>
              </w:rPr>
            </w:pPr>
            <w:r>
              <w:rPr>
                <w:sz w:val="18"/>
                <w:szCs w:val="18"/>
                <w:lang w:eastAsia="zh-CN"/>
              </w:rPr>
              <w:t>ZTE</w:t>
            </w:r>
          </w:p>
        </w:tc>
        <w:tc>
          <w:tcPr>
            <w:tcW w:w="2192" w:type="dxa"/>
          </w:tcPr>
          <w:p w14:paraId="06A00ED4" w14:textId="77777777" w:rsidR="00D20F25" w:rsidRDefault="009B5873">
            <w:pPr>
              <w:jc w:val="center"/>
              <w:rPr>
                <w:sz w:val="18"/>
                <w:szCs w:val="18"/>
                <w:lang w:eastAsia="zh-CN"/>
              </w:rPr>
            </w:pPr>
            <w:r>
              <w:rPr>
                <w:sz w:val="18"/>
                <w:szCs w:val="18"/>
                <w:lang w:eastAsia="zh-CN"/>
              </w:rPr>
              <w:t>Yang Zhang</w:t>
            </w:r>
          </w:p>
        </w:tc>
        <w:tc>
          <w:tcPr>
            <w:tcW w:w="5991" w:type="dxa"/>
          </w:tcPr>
          <w:p w14:paraId="45659A1B" w14:textId="77777777" w:rsidR="00D20F25" w:rsidRDefault="009B5873">
            <w:pPr>
              <w:jc w:val="center"/>
              <w:rPr>
                <w:sz w:val="18"/>
                <w:szCs w:val="18"/>
                <w:lang w:eastAsia="zh-CN"/>
              </w:rPr>
            </w:pPr>
            <w:r>
              <w:rPr>
                <w:sz w:val="18"/>
                <w:szCs w:val="18"/>
                <w:lang w:eastAsia="zh-CN"/>
              </w:rPr>
              <w:t>zhang.yang220@zte.com.cn</w:t>
            </w:r>
          </w:p>
        </w:tc>
      </w:tr>
      <w:tr w:rsidR="00D20F25" w14:paraId="5E93EA26" w14:textId="77777777">
        <w:trPr>
          <w:trHeight w:val="288"/>
        </w:trPr>
        <w:tc>
          <w:tcPr>
            <w:tcW w:w="1747" w:type="dxa"/>
          </w:tcPr>
          <w:p w14:paraId="576890DB" w14:textId="77777777" w:rsidR="00D20F25" w:rsidRDefault="009B5873">
            <w:pPr>
              <w:jc w:val="center"/>
              <w:rPr>
                <w:sz w:val="18"/>
                <w:szCs w:val="18"/>
                <w:lang w:eastAsia="zh-CN"/>
              </w:rPr>
            </w:pPr>
            <w:r>
              <w:rPr>
                <w:rFonts w:hint="eastAsia"/>
                <w:sz w:val="18"/>
                <w:szCs w:val="18"/>
                <w:lang w:eastAsia="zh-CN"/>
              </w:rPr>
              <w:t>Lenovo</w:t>
            </w:r>
          </w:p>
        </w:tc>
        <w:tc>
          <w:tcPr>
            <w:tcW w:w="2192" w:type="dxa"/>
          </w:tcPr>
          <w:p w14:paraId="618A037D" w14:textId="77777777" w:rsidR="00D20F25" w:rsidRDefault="009B5873">
            <w:pPr>
              <w:jc w:val="center"/>
              <w:rPr>
                <w:sz w:val="18"/>
                <w:szCs w:val="18"/>
                <w:lang w:eastAsia="zh-CN"/>
              </w:rPr>
            </w:pPr>
            <w:proofErr w:type="spellStart"/>
            <w:r>
              <w:rPr>
                <w:rFonts w:hint="eastAsia"/>
                <w:sz w:val="18"/>
                <w:szCs w:val="18"/>
                <w:lang w:eastAsia="zh-CN"/>
              </w:rPr>
              <w:t>Bingchao</w:t>
            </w:r>
            <w:proofErr w:type="spellEnd"/>
            <w:r>
              <w:rPr>
                <w:rFonts w:hint="eastAsia"/>
                <w:sz w:val="18"/>
                <w:szCs w:val="18"/>
                <w:lang w:eastAsia="zh-CN"/>
              </w:rPr>
              <w:t xml:space="preserve"> Liu</w:t>
            </w:r>
          </w:p>
        </w:tc>
        <w:tc>
          <w:tcPr>
            <w:tcW w:w="5991" w:type="dxa"/>
          </w:tcPr>
          <w:p w14:paraId="06B4BBC3" w14:textId="77777777" w:rsidR="00D20F25" w:rsidRDefault="009B5873">
            <w:pPr>
              <w:jc w:val="center"/>
              <w:rPr>
                <w:sz w:val="18"/>
                <w:szCs w:val="18"/>
                <w:lang w:eastAsia="zh-CN"/>
              </w:rPr>
            </w:pPr>
            <w:r>
              <w:rPr>
                <w:sz w:val="18"/>
                <w:szCs w:val="18"/>
                <w:lang w:eastAsia="zh-CN"/>
              </w:rPr>
              <w:t>L</w:t>
            </w:r>
            <w:r>
              <w:rPr>
                <w:rFonts w:hint="eastAsia"/>
                <w:sz w:val="18"/>
                <w:szCs w:val="18"/>
                <w:lang w:eastAsia="zh-CN"/>
              </w:rPr>
              <w:t>iubc2@lenovo.com</w:t>
            </w:r>
          </w:p>
        </w:tc>
      </w:tr>
      <w:tr w:rsidR="00D20F25" w14:paraId="1F5165C3" w14:textId="77777777">
        <w:trPr>
          <w:trHeight w:val="288"/>
        </w:trPr>
        <w:tc>
          <w:tcPr>
            <w:tcW w:w="1747" w:type="dxa"/>
          </w:tcPr>
          <w:p w14:paraId="6B8AAA7D" w14:textId="77777777" w:rsidR="00D20F25" w:rsidRDefault="009B5873">
            <w:pPr>
              <w:jc w:val="center"/>
              <w:rPr>
                <w:rFonts w:eastAsia="Malgun Gothic"/>
                <w:sz w:val="18"/>
                <w:szCs w:val="18"/>
              </w:rPr>
            </w:pPr>
            <w:proofErr w:type="spellStart"/>
            <w:r>
              <w:rPr>
                <w:rFonts w:eastAsia="Malgun Gothic" w:hint="eastAsia"/>
                <w:sz w:val="18"/>
                <w:szCs w:val="18"/>
              </w:rPr>
              <w:lastRenderedPageBreak/>
              <w:t>Ofinno</w:t>
            </w:r>
            <w:proofErr w:type="spellEnd"/>
          </w:p>
        </w:tc>
        <w:tc>
          <w:tcPr>
            <w:tcW w:w="2192" w:type="dxa"/>
          </w:tcPr>
          <w:p w14:paraId="41BB72D3" w14:textId="77777777" w:rsidR="00D20F25" w:rsidRDefault="009B5873">
            <w:pPr>
              <w:jc w:val="center"/>
              <w:rPr>
                <w:rFonts w:eastAsia="Malgun Gothic"/>
                <w:sz w:val="18"/>
                <w:szCs w:val="18"/>
              </w:rPr>
            </w:pPr>
            <w:r>
              <w:rPr>
                <w:rFonts w:eastAsia="Malgun Gothic" w:hint="eastAsia"/>
                <w:sz w:val="18"/>
                <w:szCs w:val="18"/>
              </w:rPr>
              <w:t>Jae-Nam Shim</w:t>
            </w:r>
          </w:p>
        </w:tc>
        <w:tc>
          <w:tcPr>
            <w:tcW w:w="5991" w:type="dxa"/>
          </w:tcPr>
          <w:p w14:paraId="4F30D467" w14:textId="77777777" w:rsidR="00D20F25" w:rsidRDefault="009B5873">
            <w:pPr>
              <w:jc w:val="center"/>
              <w:rPr>
                <w:rFonts w:eastAsia="Malgun Gothic"/>
                <w:sz w:val="18"/>
                <w:szCs w:val="18"/>
              </w:rPr>
            </w:pPr>
            <w:r>
              <w:rPr>
                <w:rFonts w:eastAsia="Malgun Gothic" w:hint="eastAsia"/>
                <w:sz w:val="18"/>
                <w:szCs w:val="18"/>
              </w:rPr>
              <w:t>jshim@ofinno.com</w:t>
            </w:r>
          </w:p>
        </w:tc>
      </w:tr>
    </w:tbl>
    <w:p w14:paraId="10B9A45D" w14:textId="77777777" w:rsidR="00D20F25" w:rsidRDefault="009B5873">
      <w:pPr>
        <w:pStyle w:val="ListParagraph"/>
        <w:numPr>
          <w:ilvl w:val="0"/>
          <w:numId w:val="10"/>
        </w:numPr>
        <w:spacing w:before="120" w:after="120" w:line="257" w:lineRule="auto"/>
        <w:outlineLvl w:val="0"/>
        <w:rPr>
          <w:rFonts w:eastAsia="PMingLiU"/>
          <w:sz w:val="28"/>
          <w:lang w:eastAsia="zh-TW"/>
        </w:rPr>
      </w:pPr>
      <w:r>
        <w:rPr>
          <w:rFonts w:eastAsia="PMingLiU"/>
          <w:sz w:val="28"/>
          <w:lang w:eastAsia="zh-TW"/>
        </w:rPr>
        <w:t>Discussion</w:t>
      </w:r>
    </w:p>
    <w:p w14:paraId="3CE331F1" w14:textId="77777777" w:rsidR="00D20F25" w:rsidRDefault="009B5873">
      <w:pPr>
        <w:pStyle w:val="Heading2"/>
        <w:rPr>
          <w:sz w:val="24"/>
          <w:szCs w:val="18"/>
        </w:rPr>
      </w:pPr>
      <w:r>
        <w:rPr>
          <w:sz w:val="24"/>
          <w:szCs w:val="18"/>
        </w:rPr>
        <w:t>Issue 1 – Trigger-event detection</w:t>
      </w:r>
    </w:p>
    <w:p w14:paraId="72FFC031" w14:textId="77777777" w:rsidR="00D20F25" w:rsidRDefault="009B5873">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76"/>
        <w:gridCol w:w="8075"/>
      </w:tblGrid>
      <w:tr w:rsidR="00D20F25" w14:paraId="73059774"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D093E" w14:textId="77777777" w:rsidR="00D20F25" w:rsidRDefault="009B5873">
            <w:pPr>
              <w:snapToGrid w:val="0"/>
              <w:jc w:val="both"/>
              <w:rPr>
                <w:b/>
                <w:sz w:val="18"/>
                <w:szCs w:val="18"/>
                <w:lang w:eastAsia="zh-CN"/>
              </w:rPr>
            </w:pPr>
            <w:r>
              <w:rPr>
                <w:b/>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D869A9" w14:textId="77777777" w:rsidR="00D20F25" w:rsidRDefault="009B5873">
            <w:pPr>
              <w:snapToGrid w:val="0"/>
              <w:jc w:val="both"/>
              <w:rPr>
                <w:b/>
                <w:sz w:val="18"/>
                <w:szCs w:val="18"/>
                <w:lang w:eastAsia="zh-CN"/>
              </w:rPr>
            </w:pPr>
            <w:r>
              <w:rPr>
                <w:b/>
                <w:sz w:val="18"/>
                <w:szCs w:val="18"/>
                <w:lang w:eastAsia="zh-CN"/>
              </w:rPr>
              <w:t>Issue</w:t>
            </w:r>
          </w:p>
        </w:tc>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A65F1"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4CEC5DA5"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3890333A" w14:textId="77777777" w:rsidR="00D20F25" w:rsidRDefault="009B5873">
            <w:pPr>
              <w:snapToGrid w:val="0"/>
              <w:rPr>
                <w:color w:val="000000" w:themeColor="text1"/>
                <w:sz w:val="18"/>
                <w:szCs w:val="18"/>
              </w:rPr>
            </w:pPr>
            <w:r>
              <w:rPr>
                <w:color w:val="000000" w:themeColor="text1"/>
                <w:sz w:val="18"/>
                <w:szCs w:val="18"/>
              </w:rPr>
              <w:t>1.1</w:t>
            </w:r>
          </w:p>
        </w:tc>
        <w:tc>
          <w:tcPr>
            <w:tcW w:w="1276" w:type="dxa"/>
            <w:tcBorders>
              <w:top w:val="single" w:sz="4" w:space="0" w:color="auto"/>
              <w:left w:val="single" w:sz="4" w:space="0" w:color="auto"/>
              <w:bottom w:val="single" w:sz="4" w:space="0" w:color="auto"/>
              <w:right w:val="single" w:sz="4" w:space="0" w:color="auto"/>
            </w:tcBorders>
          </w:tcPr>
          <w:p w14:paraId="0F0A1C1A" w14:textId="77777777" w:rsidR="00D20F25" w:rsidRDefault="009B5873">
            <w:pPr>
              <w:contextualSpacing/>
              <w:rPr>
                <w:sz w:val="18"/>
                <w:szCs w:val="18"/>
              </w:rPr>
            </w:pPr>
            <w:r>
              <w:rPr>
                <w:sz w:val="18"/>
              </w:rPr>
              <w:t>Left-over for current beam</w:t>
            </w:r>
            <w:r>
              <w:rPr>
                <w:sz w:val="18"/>
                <w:szCs w:val="18"/>
              </w:rPr>
              <w:t xml:space="preserve"> for Event-2</w:t>
            </w:r>
          </w:p>
          <w:p w14:paraId="11E4D7BB" w14:textId="77777777" w:rsidR="00D20F25" w:rsidRDefault="009B5873">
            <w:pPr>
              <w:contextualSpacing/>
              <w:rPr>
                <w:sz w:val="18"/>
                <w:szCs w:val="18"/>
              </w:rPr>
            </w:pPr>
            <w:r>
              <w:rPr>
                <w:rFonts w:hint="eastAsia"/>
                <w:sz w:val="18"/>
                <w:szCs w:val="18"/>
                <w:lang w:eastAsia="zh-CN"/>
              </w:rPr>
              <w:t>——</w:t>
            </w:r>
            <w:r>
              <w:rPr>
                <w:rFonts w:hint="eastAsia"/>
                <w:sz w:val="18"/>
                <w:szCs w:val="18"/>
                <w:lang w:eastAsia="zh-CN"/>
              </w:rPr>
              <w:t xml:space="preserve"> </w:t>
            </w:r>
          </w:p>
          <w:p w14:paraId="1334E2F3" w14:textId="77777777" w:rsidR="00D20F25" w:rsidRDefault="009B5873">
            <w:pPr>
              <w:contextualSpacing/>
              <w:rPr>
                <w:sz w:val="18"/>
              </w:rPr>
            </w:pPr>
            <w:r>
              <w:rPr>
                <w:sz w:val="18"/>
                <w:szCs w:val="18"/>
              </w:rPr>
              <w:t>Extra condition(s) of resetting the counting</w:t>
            </w:r>
          </w:p>
        </w:tc>
        <w:tc>
          <w:tcPr>
            <w:tcW w:w="8075" w:type="dxa"/>
            <w:tcBorders>
              <w:top w:val="single" w:sz="4" w:space="0" w:color="auto"/>
              <w:left w:val="single" w:sz="4" w:space="0" w:color="auto"/>
              <w:bottom w:val="single" w:sz="4" w:space="0" w:color="auto"/>
              <w:right w:val="single" w:sz="4" w:space="0" w:color="auto"/>
            </w:tcBorders>
          </w:tcPr>
          <w:p w14:paraId="6EF338BA" w14:textId="77777777" w:rsidR="00D20F25" w:rsidRDefault="009B5873">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14:paraId="03D4171C" w14:textId="77777777" w:rsidR="00D20F25" w:rsidRDefault="009B5873">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14:paraId="7A87310F"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14:paraId="2F720CE1"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whether to reset the counting for all new beams.</w:t>
            </w:r>
          </w:p>
          <w:p w14:paraId="4564D41A"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4829C468"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Candidate#2: [The measured current beam based on] indicated TCI state is updated;</w:t>
            </w:r>
          </w:p>
          <w:p w14:paraId="0560B741"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In such case, the UE need to reset the counting for all new beams.</w:t>
            </w:r>
          </w:p>
          <w:p w14:paraId="6A62FA8C"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Candidate#3: UEI beam report is transmitted;</w:t>
            </w:r>
          </w:p>
          <w:p w14:paraId="7232C711"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14:paraId="210BBAD5"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Candidate#4: NW response (e.g., DCI in step-2 of Mode-A) is detected.</w:t>
            </w:r>
          </w:p>
          <w:p w14:paraId="5A0B4755"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Candidate#5: The time window expires</w:t>
            </w:r>
          </w:p>
          <w:p w14:paraId="7DBC6C6E"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14:paraId="4098AF06"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14:paraId="3C7F44C8" w14:textId="77777777" w:rsidR="00D20F25" w:rsidRDefault="009B5873">
            <w:pPr>
              <w:numPr>
                <w:ilvl w:val="1"/>
                <w:numId w:val="14"/>
              </w:numPr>
              <w:tabs>
                <w:tab w:val="left" w:pos="1440"/>
              </w:tabs>
              <w:snapToGrid w:val="0"/>
              <w:jc w:val="both"/>
              <w:rPr>
                <w:rFonts w:eastAsia="宋体"/>
                <w:sz w:val="18"/>
                <w:szCs w:val="18"/>
              </w:rPr>
            </w:pPr>
            <w:r>
              <w:rPr>
                <w:rFonts w:eastAsia="宋体"/>
                <w:sz w:val="18"/>
                <w:szCs w:val="18"/>
              </w:rPr>
              <w:t>FFS: RRC parameter(s)</w:t>
            </w:r>
          </w:p>
          <w:p w14:paraId="797E910F"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FFS: Other candidates</w:t>
            </w:r>
          </w:p>
          <w:p w14:paraId="078FD594" w14:textId="77777777" w:rsidR="00D20F25" w:rsidRDefault="009B5873">
            <w:pPr>
              <w:tabs>
                <w:tab w:val="left" w:pos="1440"/>
              </w:tabs>
              <w:snapToGrid w:val="0"/>
              <w:jc w:val="both"/>
              <w:rPr>
                <w:rFonts w:eastAsia="宋体"/>
                <w:sz w:val="18"/>
                <w:szCs w:val="18"/>
              </w:rPr>
            </w:pPr>
            <w:r>
              <w:rPr>
                <w:rFonts w:eastAsia="宋体"/>
                <w:sz w:val="18"/>
                <w:szCs w:val="18"/>
              </w:rPr>
              <w:t>Note: Whether this proposal is captured in RAN1 or RAN2 is a separate discussion point.</w:t>
            </w:r>
          </w:p>
          <w:p w14:paraId="34013C40" w14:textId="77777777" w:rsidR="00D20F25" w:rsidRDefault="00D20F25">
            <w:pPr>
              <w:tabs>
                <w:tab w:val="left" w:pos="1440"/>
              </w:tabs>
              <w:snapToGrid w:val="0"/>
              <w:jc w:val="both"/>
              <w:rPr>
                <w:rFonts w:eastAsia="宋体"/>
                <w:sz w:val="18"/>
                <w:szCs w:val="18"/>
              </w:rPr>
            </w:pPr>
          </w:p>
          <w:p w14:paraId="2E71208B" w14:textId="77777777" w:rsidR="00D20F25" w:rsidRDefault="009B5873">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120b] Agreement</w:t>
            </w:r>
            <w:r>
              <w:rPr>
                <w:rFonts w:ascii="Times" w:eastAsia="宋体" w:hAnsi="Times" w:cs="Times"/>
                <w:color w:val="000000"/>
                <w:sz w:val="18"/>
                <w:szCs w:val="18"/>
              </w:rPr>
              <w:t xml:space="preserve"> </w:t>
            </w:r>
          </w:p>
          <w:p w14:paraId="44FA3E4D" w14:textId="77777777" w:rsidR="00D20F25" w:rsidRDefault="009B5873">
            <w:pPr>
              <w:snapToGrid w:val="0"/>
              <w:jc w:val="both"/>
              <w:rPr>
                <w:rFonts w:eastAsia="宋体"/>
                <w:sz w:val="18"/>
                <w:szCs w:val="18"/>
              </w:rPr>
            </w:pPr>
            <w:r>
              <w:rPr>
                <w:rFonts w:eastAsia="宋体"/>
                <w:sz w:val="18"/>
                <w:szCs w:val="18"/>
              </w:rPr>
              <w:t xml:space="preserve">Regarding triggering event determination for Event 2, on resetting the counting, the following </w:t>
            </w:r>
            <w:r>
              <w:rPr>
                <w:rFonts w:eastAsia="宋体"/>
                <w:color w:val="FF0000"/>
                <w:sz w:val="18"/>
                <w:szCs w:val="18"/>
              </w:rPr>
              <w:t xml:space="preserve">modification </w:t>
            </w:r>
            <w:r>
              <w:rPr>
                <w:rFonts w:eastAsia="宋体"/>
                <w:sz w:val="18"/>
                <w:szCs w:val="18"/>
              </w:rPr>
              <w:t xml:space="preserve">on the agreed Candidate #2 in RAN1#120 is supported. </w:t>
            </w:r>
          </w:p>
          <w:p w14:paraId="4F34E697"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 xml:space="preserve">Candidate#2: </w:t>
            </w:r>
            <w:r>
              <w:rPr>
                <w:rFonts w:eastAsia="宋体"/>
                <w:strike/>
                <w:color w:val="FF0000"/>
                <w:sz w:val="18"/>
                <w:szCs w:val="18"/>
              </w:rPr>
              <w:t>[</w:t>
            </w:r>
            <w:r>
              <w:rPr>
                <w:rFonts w:eastAsia="宋体"/>
                <w:sz w:val="18"/>
                <w:szCs w:val="18"/>
              </w:rPr>
              <w:t xml:space="preserve">The measured current beam </w:t>
            </w:r>
            <w:r>
              <w:rPr>
                <w:rFonts w:eastAsia="宋体"/>
                <w:color w:val="FF0000"/>
                <w:sz w:val="18"/>
                <w:szCs w:val="18"/>
              </w:rPr>
              <w:t xml:space="preserve">RS is updated </w:t>
            </w:r>
            <w:r>
              <w:rPr>
                <w:rFonts w:eastAsia="宋体"/>
                <w:sz w:val="18"/>
                <w:szCs w:val="18"/>
              </w:rPr>
              <w:t>based on</w:t>
            </w:r>
            <w:r>
              <w:rPr>
                <w:rFonts w:eastAsia="宋体"/>
                <w:strike/>
                <w:color w:val="FF0000"/>
                <w:sz w:val="18"/>
                <w:szCs w:val="18"/>
              </w:rPr>
              <w:t>]</w:t>
            </w:r>
            <w:r>
              <w:rPr>
                <w:rFonts w:eastAsia="宋体"/>
                <w:sz w:val="18"/>
                <w:szCs w:val="18"/>
              </w:rPr>
              <w:t xml:space="preserve"> indicated TCI state </w:t>
            </w:r>
            <w:r>
              <w:rPr>
                <w:rFonts w:eastAsia="宋体"/>
                <w:strike/>
                <w:color w:val="FF0000"/>
                <w:sz w:val="18"/>
                <w:szCs w:val="18"/>
              </w:rPr>
              <w:t>is updated</w:t>
            </w:r>
            <w:r>
              <w:rPr>
                <w:rFonts w:eastAsia="宋体"/>
                <w:sz w:val="18"/>
                <w:szCs w:val="18"/>
              </w:rPr>
              <w:t>;</w:t>
            </w:r>
          </w:p>
          <w:p w14:paraId="3B7F07CC"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In such case, the UE need</w:t>
            </w:r>
            <w:r>
              <w:rPr>
                <w:rFonts w:eastAsia="宋体"/>
                <w:color w:val="FF0000"/>
                <w:sz w:val="18"/>
                <w:szCs w:val="18"/>
              </w:rPr>
              <w:t>s</w:t>
            </w:r>
            <w:r>
              <w:rPr>
                <w:rFonts w:eastAsia="宋体"/>
                <w:sz w:val="18"/>
                <w:szCs w:val="18"/>
              </w:rPr>
              <w:t xml:space="preserve"> to reset the counting for all new beams.</w:t>
            </w:r>
          </w:p>
          <w:p w14:paraId="135AE7E4"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Further details on the update (if necessary)</w:t>
            </w:r>
          </w:p>
          <w:p w14:paraId="217ED3F2" w14:textId="77777777" w:rsidR="00D20F25" w:rsidRDefault="00D20F25">
            <w:pPr>
              <w:snapToGrid w:val="0"/>
              <w:jc w:val="both"/>
              <w:rPr>
                <w:rFonts w:eastAsia="宋体"/>
                <w:b/>
                <w:color w:val="3333FF"/>
                <w:sz w:val="20"/>
                <w:szCs w:val="18"/>
                <w:lang w:eastAsia="en-US"/>
              </w:rPr>
            </w:pPr>
          </w:p>
          <w:p w14:paraId="1995B4A5" w14:textId="77777777" w:rsidR="00D20F25" w:rsidRDefault="009B5873">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FL Note: Please review the following update after online, candidate#1/7 proponents please consider the comments from</w:t>
            </w:r>
            <w:r>
              <w:t xml:space="preserve"> </w:t>
            </w:r>
            <w:r>
              <w:rPr>
                <w:rFonts w:ascii="Times" w:eastAsia="Batang" w:hAnsi="Times" w:cs="Times"/>
                <w:color w:val="0000FF"/>
                <w:sz w:val="18"/>
                <w:szCs w:val="18"/>
              </w:rPr>
              <w:t xml:space="preserve">OPPO, Samsung, MTK. While considering that we are in a maintenance phase, only critical issues will be discussed. </w:t>
            </w:r>
            <w:r>
              <w:rPr>
                <w:rFonts w:ascii="Times" w:eastAsia="Batang" w:hAnsi="Times" w:cs="Times"/>
                <w:color w:val="FF0000"/>
                <w:sz w:val="18"/>
                <w:szCs w:val="18"/>
                <w:highlight w:val="yellow"/>
              </w:rPr>
              <w:t>If we fail to make any progress on that this meeting, we may have to close the door for them at all.</w:t>
            </w:r>
            <w:r>
              <w:rPr>
                <w:rFonts w:ascii="Times" w:eastAsia="Batang" w:hAnsi="Times" w:cs="Times"/>
                <w:color w:val="FF0000"/>
                <w:sz w:val="18"/>
                <w:szCs w:val="18"/>
              </w:rPr>
              <w:t xml:space="preserve">  </w:t>
            </w:r>
          </w:p>
          <w:p w14:paraId="1F3FED98" w14:textId="77777777" w:rsidR="00D20F25" w:rsidRDefault="00D20F25">
            <w:pPr>
              <w:snapToGrid w:val="0"/>
              <w:contextualSpacing/>
              <w:jc w:val="both"/>
              <w:rPr>
                <w:rFonts w:ascii="Times" w:eastAsia="Batang" w:hAnsi="Times" w:cs="Times"/>
                <w:color w:val="0000FF"/>
                <w:sz w:val="18"/>
                <w:szCs w:val="18"/>
              </w:rPr>
            </w:pPr>
          </w:p>
          <w:p w14:paraId="728A96EA" w14:textId="77777777" w:rsidR="00D20F25" w:rsidRDefault="009B5873">
            <w:pPr>
              <w:snapToGrid w:val="0"/>
              <w:jc w:val="both"/>
              <w:rPr>
                <w:rFonts w:eastAsia="宋体"/>
                <w:sz w:val="18"/>
                <w:szCs w:val="18"/>
              </w:rPr>
            </w:pPr>
            <w:r>
              <w:rPr>
                <w:rFonts w:eastAsia="宋体"/>
                <w:b/>
                <w:sz w:val="18"/>
                <w:szCs w:val="18"/>
                <w:highlight w:val="yellow"/>
                <w:u w:val="single"/>
              </w:rPr>
              <w:t xml:space="preserve">Proposal 1.1 (Option-1, </w:t>
            </w:r>
            <w:r>
              <w:rPr>
                <w:rFonts w:eastAsia="宋体"/>
                <w:b/>
                <w:bCs/>
                <w:iCs/>
                <w:color w:val="000000"/>
                <w:sz w:val="18"/>
                <w:szCs w:val="18"/>
                <w:highlight w:val="yellow"/>
                <w:u w:val="single"/>
              </w:rPr>
              <w:t xml:space="preserve">from </w:t>
            </w:r>
            <w:r>
              <w:rPr>
                <w:rFonts w:eastAsia="宋体"/>
                <w:b/>
                <w:sz w:val="18"/>
                <w:szCs w:val="18"/>
                <w:highlight w:val="yellow"/>
                <w:u w:val="single"/>
              </w:rPr>
              <w:t>RAN1#122):</w:t>
            </w:r>
            <w:r>
              <w:rPr>
                <w:rFonts w:eastAsia="宋体"/>
                <w:sz w:val="18"/>
                <w:szCs w:val="18"/>
              </w:rPr>
              <w:t xml:space="preserve"> Regarding triggering event determination, besides for Candidate#2, at least Candidate #1</w:t>
            </w:r>
            <w:r>
              <w:rPr>
                <w:rFonts w:eastAsia="宋体" w:hint="eastAsia"/>
                <w:sz w:val="18"/>
                <w:szCs w:val="18"/>
                <w:lang w:eastAsia="zh-CN"/>
              </w:rPr>
              <w:t>,</w:t>
            </w:r>
            <w:r>
              <w:rPr>
                <w:rFonts w:eastAsia="宋体"/>
                <w:sz w:val="18"/>
                <w:szCs w:val="18"/>
                <w:lang w:eastAsia="zh-CN"/>
              </w:rPr>
              <w:t xml:space="preserve"> </w:t>
            </w:r>
            <w:r>
              <w:rPr>
                <w:rFonts w:eastAsia="宋体"/>
                <w:sz w:val="18"/>
                <w:szCs w:val="18"/>
              </w:rPr>
              <w:t>and Candidate#7 are additionally supported for resetting the counting.</w:t>
            </w:r>
          </w:p>
          <w:p w14:paraId="49CC7FC6"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Candidate#1: Regarding Event-2 and 7, RS reconfiguratio</w:t>
            </w:r>
            <w:r>
              <w:rPr>
                <w:rFonts w:eastAsia="宋体" w:hint="eastAsia"/>
                <w:sz w:val="18"/>
                <w:szCs w:val="18"/>
                <w:lang w:eastAsia="zh-CN"/>
              </w:rPr>
              <w:t>n</w:t>
            </w:r>
            <w:r>
              <w:rPr>
                <w:rFonts w:eastAsia="宋体"/>
                <w:sz w:val="18"/>
                <w:szCs w:val="18"/>
              </w:rPr>
              <w:t xml:space="preserve"> for new beam is received;</w:t>
            </w:r>
          </w:p>
          <w:p w14:paraId="454EB701" w14:textId="77777777" w:rsidR="00D20F25" w:rsidRDefault="009B5873">
            <w:pPr>
              <w:pStyle w:val="ListParagraph"/>
              <w:numPr>
                <w:ilvl w:val="1"/>
                <w:numId w:val="14"/>
              </w:numPr>
              <w:snapToGrid w:val="0"/>
              <w:spacing w:after="0" w:line="240" w:lineRule="auto"/>
              <w:rPr>
                <w:sz w:val="18"/>
                <w:szCs w:val="18"/>
                <w:lang w:eastAsia="ko-KR"/>
              </w:rPr>
            </w:pPr>
            <w:r>
              <w:rPr>
                <w:sz w:val="18"/>
                <w:szCs w:val="18"/>
                <w:lang w:eastAsia="ko-KR"/>
              </w:rPr>
              <w:t xml:space="preserve">In such case, the UE only needs to reset the counting of the removed new beams by RS reconfiguration, and stops the timers for those new beams. </w:t>
            </w:r>
          </w:p>
          <w:p w14:paraId="77CF86AA" w14:textId="77777777" w:rsidR="00D20F25" w:rsidRDefault="009B5873">
            <w:pPr>
              <w:pStyle w:val="ListParagraph"/>
              <w:numPr>
                <w:ilvl w:val="2"/>
                <w:numId w:val="14"/>
              </w:numPr>
              <w:snapToGrid w:val="0"/>
              <w:spacing w:after="0" w:line="240" w:lineRule="auto"/>
              <w:rPr>
                <w:sz w:val="18"/>
                <w:szCs w:val="18"/>
                <w:lang w:eastAsia="ko-KR"/>
              </w:rPr>
            </w:pPr>
            <w:r>
              <w:rPr>
                <w:sz w:val="18"/>
                <w:szCs w:val="18"/>
                <w:lang w:eastAsia="ko-KR"/>
              </w:rPr>
              <w:t>FFS: Whether/how to have any spec impact on the resetting the counting of the removed new beams by RS reconfiguration and stopping the timers for those new beams.</w:t>
            </w:r>
          </w:p>
          <w:p w14:paraId="6F6E17C6" w14:textId="691DCEBC"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Candidate#7: The RRC parameter(s) of the threshold for event evaluation in Event-1/2</w:t>
            </w:r>
            <w:r w:rsidR="001025B6">
              <w:rPr>
                <w:rFonts w:eastAsia="宋体"/>
                <w:color w:val="FF0000"/>
                <w:sz w:val="18"/>
                <w:szCs w:val="18"/>
              </w:rPr>
              <w:t>/7</w:t>
            </w:r>
            <w:r w:rsidR="005A123A">
              <w:rPr>
                <w:rFonts w:eastAsia="宋体"/>
                <w:color w:val="FF0000"/>
                <w:sz w:val="18"/>
                <w:szCs w:val="18"/>
              </w:rPr>
              <w:t xml:space="preserve">, </w:t>
            </w:r>
            <w:r w:rsidR="001025B6">
              <w:rPr>
                <w:rFonts w:eastAsia="宋体"/>
                <w:color w:val="FF0000"/>
                <w:sz w:val="18"/>
                <w:szCs w:val="18"/>
              </w:rPr>
              <w:t>the</w:t>
            </w:r>
            <w:r>
              <w:rPr>
                <w:rFonts w:eastAsia="宋体"/>
                <w:sz w:val="18"/>
                <w:szCs w:val="18"/>
              </w:rPr>
              <w:t xml:space="preserve"> value of Q in Event-7, </w:t>
            </w:r>
            <w:proofErr w:type="spellStart"/>
            <w:r>
              <w:rPr>
                <w:rFonts w:eastAsia="宋体"/>
                <w:i/>
                <w:sz w:val="18"/>
                <w:szCs w:val="18"/>
              </w:rPr>
              <w:t>eventInstanceCount</w:t>
            </w:r>
            <w:proofErr w:type="spellEnd"/>
            <w:r>
              <w:rPr>
                <w:rFonts w:eastAsia="宋体"/>
                <w:sz w:val="18"/>
                <w:szCs w:val="18"/>
              </w:rPr>
              <w:t xml:space="preserve"> and</w:t>
            </w:r>
            <w:r w:rsidR="005A123A">
              <w:rPr>
                <w:rFonts w:eastAsia="宋体"/>
                <w:color w:val="FF0000"/>
                <w:sz w:val="18"/>
                <w:szCs w:val="18"/>
              </w:rPr>
              <w:t>/or</w:t>
            </w:r>
            <w:r>
              <w:rPr>
                <w:rFonts w:eastAsia="宋体"/>
                <w:sz w:val="18"/>
                <w:szCs w:val="18"/>
              </w:rPr>
              <w:t xml:space="preserve"> </w:t>
            </w:r>
            <w:proofErr w:type="spellStart"/>
            <w:r>
              <w:rPr>
                <w:rFonts w:eastAsia="宋体"/>
                <w:i/>
                <w:sz w:val="18"/>
                <w:szCs w:val="18"/>
              </w:rPr>
              <w:t>eventDetectionTimeWindowLength</w:t>
            </w:r>
            <w:proofErr w:type="spellEnd"/>
            <w:r>
              <w:rPr>
                <w:rFonts w:eastAsia="宋体"/>
                <w:sz w:val="18"/>
                <w:szCs w:val="18"/>
              </w:rPr>
              <w:t xml:space="preserve"> are reconfigured for the CSI report configuration for UEI beam report.</w:t>
            </w:r>
          </w:p>
          <w:p w14:paraId="6D92F60C" w14:textId="77777777" w:rsidR="00D20F25" w:rsidRDefault="009B5873">
            <w:pPr>
              <w:pStyle w:val="ListParagraph"/>
              <w:numPr>
                <w:ilvl w:val="1"/>
                <w:numId w:val="14"/>
              </w:numPr>
              <w:snapToGrid w:val="0"/>
              <w:spacing w:after="0" w:line="240" w:lineRule="auto"/>
              <w:rPr>
                <w:sz w:val="18"/>
                <w:szCs w:val="18"/>
                <w:lang w:eastAsia="ko-KR"/>
              </w:rPr>
            </w:pPr>
            <w:r>
              <w:rPr>
                <w:sz w:val="18"/>
                <w:szCs w:val="18"/>
                <w:lang w:eastAsia="ko-KR"/>
              </w:rPr>
              <w:t>In such case, the UE need to reset the counting and stop the timers for all new beams.</w:t>
            </w:r>
          </w:p>
          <w:p w14:paraId="39F61296" w14:textId="77777777" w:rsidR="00D20F25" w:rsidRDefault="009B5873">
            <w:pPr>
              <w:snapToGrid w:val="0"/>
              <w:rPr>
                <w:sz w:val="18"/>
                <w:szCs w:val="18"/>
              </w:rPr>
            </w:pPr>
            <w:r>
              <w:rPr>
                <w:sz w:val="18"/>
                <w:szCs w:val="18"/>
              </w:rPr>
              <w:t>When Candidate#2 is satisfied, the timers for all new beams should be stopped, besides for resetting counting.</w:t>
            </w:r>
          </w:p>
          <w:p w14:paraId="3033D172" w14:textId="77777777" w:rsidR="00D20F25" w:rsidRDefault="009B5873">
            <w:pPr>
              <w:snapToGrid w:val="0"/>
              <w:rPr>
                <w:sz w:val="18"/>
                <w:szCs w:val="18"/>
              </w:rPr>
            </w:pPr>
            <w:r>
              <w:rPr>
                <w:sz w:val="18"/>
                <w:szCs w:val="18"/>
              </w:rPr>
              <w:t xml:space="preserve">Note: </w:t>
            </w:r>
            <w:r>
              <w:rPr>
                <w:rFonts w:eastAsia="宋体"/>
                <w:sz w:val="18"/>
                <w:szCs w:val="18"/>
              </w:rPr>
              <w:t>Candidate#2: The measured current beam RS is updated based on indicated TCI state</w:t>
            </w:r>
          </w:p>
          <w:p w14:paraId="4EF6CACB" w14:textId="77777777" w:rsidR="00D20F25" w:rsidRDefault="00D20F25">
            <w:pPr>
              <w:shd w:val="clear" w:color="auto" w:fill="FFFFFF"/>
              <w:snapToGrid w:val="0"/>
              <w:rPr>
                <w:rFonts w:eastAsia="宋体"/>
                <w:sz w:val="18"/>
                <w:szCs w:val="18"/>
              </w:rPr>
            </w:pPr>
          </w:p>
          <w:p w14:paraId="6CCEB96A" w14:textId="7EAA94EF" w:rsidR="00D20F25" w:rsidRDefault="009B5873">
            <w:pPr>
              <w:shd w:val="clear" w:color="auto" w:fill="FFFFFF"/>
              <w:snapToGrid w:val="0"/>
              <w:rPr>
                <w:rFonts w:eastAsia="Batang"/>
                <w:sz w:val="18"/>
                <w:szCs w:val="18"/>
                <w:lang w:eastAsia="en-US"/>
              </w:rPr>
            </w:pPr>
            <w:r>
              <w:rPr>
                <w:rFonts w:eastAsia="宋体"/>
                <w:b/>
                <w:sz w:val="18"/>
                <w:szCs w:val="18"/>
              </w:rPr>
              <w:t>Supported by:</w:t>
            </w:r>
            <w:r>
              <w:rPr>
                <w:rFonts w:eastAsia="宋体"/>
                <w:sz w:val="18"/>
                <w:szCs w:val="18"/>
              </w:rPr>
              <w:t xml:space="preserve"> </w:t>
            </w:r>
            <w:r>
              <w:rPr>
                <w:rFonts w:eastAsia="Batang"/>
                <w:sz w:val="18"/>
                <w:szCs w:val="18"/>
                <w:lang w:eastAsia="en-US"/>
              </w:rPr>
              <w:t>Apple, Ericsson, Huawei/</w:t>
            </w:r>
            <w:proofErr w:type="spellStart"/>
            <w:r>
              <w:rPr>
                <w:rFonts w:eastAsia="Batang"/>
                <w:sz w:val="18"/>
                <w:szCs w:val="18"/>
                <w:lang w:eastAsia="en-US"/>
              </w:rPr>
              <w:t>HiSi</w:t>
            </w:r>
            <w:proofErr w:type="spellEnd"/>
            <w:r>
              <w:rPr>
                <w:rFonts w:eastAsia="Batang"/>
                <w:sz w:val="18"/>
                <w:szCs w:val="18"/>
                <w:lang w:eastAsia="en-US"/>
              </w:rPr>
              <w:t xml:space="preserve">, ZTE, NTT DOCOMO, </w:t>
            </w:r>
            <w:proofErr w:type="spellStart"/>
            <w:r>
              <w:rPr>
                <w:rFonts w:eastAsia="Batang"/>
                <w:sz w:val="18"/>
                <w:szCs w:val="18"/>
                <w:lang w:eastAsia="en-US"/>
              </w:rPr>
              <w:t>Spreadtrum</w:t>
            </w:r>
            <w:proofErr w:type="spellEnd"/>
            <w:r>
              <w:rPr>
                <w:rFonts w:eastAsia="Batang"/>
                <w:sz w:val="18"/>
                <w:szCs w:val="18"/>
                <w:lang w:eastAsia="en-US"/>
              </w:rPr>
              <w:t xml:space="preserve"> (at least #1), UNISOC, </w:t>
            </w:r>
            <w:proofErr w:type="spellStart"/>
            <w:r>
              <w:rPr>
                <w:rFonts w:eastAsia="Batang"/>
                <w:sz w:val="18"/>
                <w:szCs w:val="18"/>
                <w:lang w:eastAsia="en-US"/>
              </w:rPr>
              <w:t>xiaomi</w:t>
            </w:r>
            <w:proofErr w:type="spellEnd"/>
            <w:r>
              <w:rPr>
                <w:rFonts w:eastAsia="Batang"/>
                <w:sz w:val="18"/>
                <w:szCs w:val="18"/>
                <w:lang w:eastAsia="en-US"/>
              </w:rPr>
              <w:t xml:space="preserve">, </w:t>
            </w:r>
            <w:proofErr w:type="spellStart"/>
            <w:r>
              <w:rPr>
                <w:rFonts w:eastAsia="Batang"/>
                <w:sz w:val="18"/>
                <w:szCs w:val="18"/>
                <w:lang w:eastAsia="en-US"/>
              </w:rPr>
              <w:t>ofinno</w:t>
            </w:r>
            <w:proofErr w:type="spellEnd"/>
            <w:r>
              <w:rPr>
                <w:rFonts w:eastAsia="Batang"/>
                <w:sz w:val="18"/>
                <w:szCs w:val="18"/>
                <w:lang w:eastAsia="en-US"/>
              </w:rPr>
              <w:t xml:space="preserve">, Fujitsu, google, vivo, Lenovo, CATT (#1,5,7), NEC, ETRI, </w:t>
            </w:r>
            <w:r w:rsidR="00AC4CCD" w:rsidRPr="00EE7AD8">
              <w:rPr>
                <w:rFonts w:eastAsia="Batang"/>
                <w:color w:val="FF0000"/>
                <w:sz w:val="18"/>
                <w:szCs w:val="18"/>
                <w:lang w:eastAsia="en-US"/>
              </w:rPr>
              <w:t xml:space="preserve">Google, </w:t>
            </w:r>
            <w:r w:rsidR="00B22D39">
              <w:rPr>
                <w:rFonts w:eastAsia="Batang"/>
                <w:color w:val="FF0000"/>
                <w:sz w:val="18"/>
                <w:szCs w:val="18"/>
                <w:lang w:eastAsia="en-US"/>
              </w:rPr>
              <w:t xml:space="preserve">Qualcomm, </w:t>
            </w:r>
          </w:p>
          <w:p w14:paraId="51AC1862" w14:textId="77777777" w:rsidR="00D20F25" w:rsidRDefault="009B5873">
            <w:pPr>
              <w:shd w:val="clear" w:color="auto" w:fill="FFFFFF"/>
              <w:snapToGrid w:val="0"/>
              <w:rPr>
                <w:rFonts w:eastAsia="Batang"/>
                <w:b/>
                <w:sz w:val="18"/>
                <w:szCs w:val="18"/>
                <w:lang w:eastAsia="en-US"/>
              </w:rPr>
            </w:pPr>
            <w:r>
              <w:rPr>
                <w:rFonts w:eastAsia="Batang"/>
                <w:b/>
                <w:sz w:val="18"/>
                <w:szCs w:val="18"/>
                <w:lang w:eastAsia="en-US"/>
              </w:rPr>
              <w:t xml:space="preserve">Not supported by: </w:t>
            </w:r>
          </w:p>
          <w:p w14:paraId="523051A0" w14:textId="2673F4BC" w:rsidR="00D20F25" w:rsidRDefault="009B5873">
            <w:pPr>
              <w:pStyle w:val="ListParagraph"/>
              <w:numPr>
                <w:ilvl w:val="0"/>
                <w:numId w:val="14"/>
              </w:numPr>
              <w:shd w:val="clear" w:color="auto" w:fill="FFFFFF"/>
              <w:snapToGrid w:val="0"/>
              <w:spacing w:after="0" w:line="240" w:lineRule="auto"/>
              <w:rPr>
                <w:rFonts w:eastAsia="Batang"/>
                <w:sz w:val="18"/>
                <w:szCs w:val="18"/>
              </w:rPr>
            </w:pPr>
            <w:r>
              <w:rPr>
                <w:rFonts w:eastAsia="Batang"/>
                <w:sz w:val="18"/>
                <w:szCs w:val="18"/>
              </w:rPr>
              <w:t>Option-1 concerned by: OPPO, Samsung, MTK</w:t>
            </w:r>
            <w:r w:rsidR="00DA7203">
              <w:rPr>
                <w:rFonts w:eastAsia="Batang"/>
                <w:color w:val="FF0000"/>
                <w:sz w:val="18"/>
                <w:szCs w:val="18"/>
              </w:rPr>
              <w:t>/Nokia</w:t>
            </w:r>
            <w:r>
              <w:rPr>
                <w:rFonts w:eastAsia="Batang"/>
                <w:color w:val="FF0000"/>
                <w:sz w:val="18"/>
                <w:szCs w:val="18"/>
              </w:rPr>
              <w:t xml:space="preserve"> (for all the new beams)</w:t>
            </w:r>
          </w:p>
          <w:p w14:paraId="22B841CA" w14:textId="77777777" w:rsidR="00D20F25" w:rsidRDefault="009B5873">
            <w:pPr>
              <w:pStyle w:val="ListParagraph"/>
              <w:numPr>
                <w:ilvl w:val="0"/>
                <w:numId w:val="14"/>
              </w:numPr>
              <w:shd w:val="clear" w:color="auto" w:fill="FFFFFF"/>
              <w:snapToGrid w:val="0"/>
              <w:spacing w:after="0" w:line="240" w:lineRule="auto"/>
              <w:rPr>
                <w:rFonts w:eastAsia="Batang"/>
                <w:sz w:val="18"/>
                <w:szCs w:val="18"/>
              </w:rPr>
            </w:pPr>
            <w:r>
              <w:rPr>
                <w:rFonts w:eastAsia="Batang"/>
                <w:sz w:val="18"/>
                <w:szCs w:val="18"/>
              </w:rPr>
              <w:t>Option-7 concerned by: Samsung</w:t>
            </w:r>
          </w:p>
          <w:p w14:paraId="11C0B3FC" w14:textId="77777777" w:rsidR="00D20F25" w:rsidRDefault="00D20F25">
            <w:pPr>
              <w:shd w:val="clear" w:color="auto" w:fill="FFFFFF"/>
              <w:snapToGrid w:val="0"/>
              <w:rPr>
                <w:rFonts w:eastAsia="Batang"/>
                <w:sz w:val="18"/>
                <w:szCs w:val="18"/>
              </w:rPr>
            </w:pPr>
          </w:p>
          <w:p w14:paraId="28C5769B" w14:textId="77777777" w:rsidR="00D20F25" w:rsidRDefault="009B5873">
            <w:pPr>
              <w:snapToGrid w:val="0"/>
              <w:jc w:val="both"/>
              <w:rPr>
                <w:rFonts w:eastAsia="宋体"/>
                <w:sz w:val="18"/>
                <w:szCs w:val="18"/>
              </w:rPr>
            </w:pPr>
            <w:r>
              <w:rPr>
                <w:rFonts w:eastAsia="宋体"/>
                <w:b/>
                <w:sz w:val="18"/>
                <w:szCs w:val="18"/>
                <w:highlight w:val="yellow"/>
                <w:u w:val="single"/>
              </w:rPr>
              <w:t>Proposal 1.1 (Option-2, from [11]):</w:t>
            </w:r>
            <w:r>
              <w:rPr>
                <w:rFonts w:eastAsia="宋体"/>
                <w:sz w:val="18"/>
                <w:szCs w:val="18"/>
              </w:rPr>
              <w:t xml:space="preserve">  RAN1 concludes not to discuss impact(s) of RRC reconfiguration on the Rel-19 UEI-BR procedure including the counting resetting.</w:t>
            </w:r>
          </w:p>
          <w:p w14:paraId="3A63EAA8" w14:textId="56AEB49E" w:rsidR="00D20F25" w:rsidRDefault="009B5873">
            <w:pPr>
              <w:shd w:val="clear" w:color="auto" w:fill="FFFFFF"/>
              <w:snapToGrid w:val="0"/>
              <w:rPr>
                <w:rFonts w:eastAsia="Batang"/>
                <w:sz w:val="18"/>
                <w:szCs w:val="18"/>
              </w:rPr>
            </w:pPr>
            <w:r>
              <w:rPr>
                <w:rFonts w:eastAsia="宋体"/>
                <w:b/>
                <w:sz w:val="18"/>
                <w:szCs w:val="18"/>
              </w:rPr>
              <w:t>Supported by:</w:t>
            </w:r>
            <w:r>
              <w:rPr>
                <w:rFonts w:eastAsia="宋体"/>
                <w:sz w:val="18"/>
                <w:szCs w:val="18"/>
              </w:rPr>
              <w:t xml:space="preserve"> </w:t>
            </w:r>
            <w:r>
              <w:rPr>
                <w:rFonts w:eastAsia="Batang"/>
                <w:sz w:val="18"/>
                <w:szCs w:val="18"/>
                <w:lang w:eastAsia="en-US"/>
              </w:rPr>
              <w:t xml:space="preserve">Samsung, </w:t>
            </w:r>
            <w:r w:rsidR="005A123A">
              <w:rPr>
                <w:rFonts w:eastAsia="Batang"/>
                <w:sz w:val="18"/>
                <w:szCs w:val="18"/>
                <w:lang w:eastAsia="en-US"/>
              </w:rPr>
              <w:t xml:space="preserve">CATT, </w:t>
            </w:r>
          </w:p>
          <w:p w14:paraId="262DFA69" w14:textId="77777777" w:rsidR="00D20F25" w:rsidRDefault="00D20F25">
            <w:pPr>
              <w:shd w:val="clear" w:color="auto" w:fill="FFFFFF"/>
              <w:snapToGrid w:val="0"/>
              <w:rPr>
                <w:rFonts w:eastAsia="Batang"/>
                <w:sz w:val="18"/>
                <w:szCs w:val="18"/>
              </w:rPr>
            </w:pPr>
          </w:p>
        </w:tc>
      </w:tr>
      <w:tr w:rsidR="00D20F25" w14:paraId="3F96270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22D15211" w14:textId="77777777" w:rsidR="00D20F25" w:rsidRDefault="009B5873">
            <w:pPr>
              <w:snapToGrid w:val="0"/>
              <w:rPr>
                <w:color w:val="000000" w:themeColor="text1"/>
                <w:sz w:val="18"/>
                <w:szCs w:val="18"/>
              </w:rPr>
            </w:pPr>
            <w:r>
              <w:rPr>
                <w:color w:val="000000" w:themeColor="text1"/>
                <w:sz w:val="18"/>
                <w:szCs w:val="18"/>
              </w:rPr>
              <w:lastRenderedPageBreak/>
              <w:t>1.2</w:t>
            </w:r>
          </w:p>
        </w:tc>
        <w:tc>
          <w:tcPr>
            <w:tcW w:w="1276" w:type="dxa"/>
            <w:tcBorders>
              <w:top w:val="single" w:sz="4" w:space="0" w:color="auto"/>
              <w:left w:val="single" w:sz="4" w:space="0" w:color="auto"/>
              <w:bottom w:val="single" w:sz="4" w:space="0" w:color="auto"/>
              <w:right w:val="single" w:sz="4" w:space="0" w:color="auto"/>
            </w:tcBorders>
          </w:tcPr>
          <w:p w14:paraId="534628D2" w14:textId="77777777" w:rsidR="00D20F25" w:rsidRDefault="009B5873">
            <w:pPr>
              <w:contextualSpacing/>
              <w:rPr>
                <w:sz w:val="18"/>
              </w:rPr>
            </w:pPr>
            <w:r>
              <w:rPr>
                <w:sz w:val="18"/>
              </w:rPr>
              <w:t>Correcting the description of the condition of resetting counting</w:t>
            </w:r>
          </w:p>
        </w:tc>
        <w:tc>
          <w:tcPr>
            <w:tcW w:w="8075" w:type="dxa"/>
            <w:tcBorders>
              <w:top w:val="single" w:sz="4" w:space="0" w:color="auto"/>
              <w:left w:val="single" w:sz="4" w:space="0" w:color="auto"/>
              <w:bottom w:val="single" w:sz="4" w:space="0" w:color="auto"/>
              <w:right w:val="single" w:sz="4" w:space="0" w:color="auto"/>
            </w:tcBorders>
          </w:tcPr>
          <w:p w14:paraId="4598E78A" w14:textId="77777777" w:rsidR="00D20F25" w:rsidRDefault="009B5873">
            <w:pPr>
              <w:jc w:val="both"/>
              <w:rPr>
                <w:b/>
                <w:bCs/>
                <w:sz w:val="18"/>
                <w:szCs w:val="18"/>
                <w:highlight w:val="green"/>
                <w:lang w:eastAsia="zh-CN"/>
              </w:rPr>
            </w:pPr>
            <w:r>
              <w:rPr>
                <w:b/>
                <w:bCs/>
                <w:sz w:val="18"/>
                <w:szCs w:val="18"/>
                <w:highlight w:val="green"/>
                <w:lang w:eastAsia="zh-CN"/>
              </w:rPr>
              <w:t>[120b] Agreement</w:t>
            </w:r>
          </w:p>
          <w:p w14:paraId="15F77E84" w14:textId="77777777" w:rsidR="00D20F25" w:rsidRDefault="009B5873">
            <w:pPr>
              <w:snapToGrid w:val="0"/>
              <w:jc w:val="both"/>
              <w:rPr>
                <w:rFonts w:ascii="Times" w:eastAsia="宋体" w:hAnsi="Times"/>
                <w:sz w:val="18"/>
                <w:szCs w:val="18"/>
                <w:lang w:val="en-GB" w:eastAsia="en-US"/>
              </w:rPr>
            </w:pPr>
            <w:r>
              <w:rPr>
                <w:rFonts w:ascii="Times" w:eastAsia="宋体" w:hAnsi="Times"/>
                <w:sz w:val="18"/>
                <w:szCs w:val="18"/>
                <w:lang w:val="en-GB" w:eastAsia="en-US"/>
              </w:rPr>
              <w:t xml:space="preserve">Regarding triggering event determination for Event 2, on resetting the counting, the following </w:t>
            </w:r>
            <w:r>
              <w:rPr>
                <w:rFonts w:ascii="Times" w:eastAsia="宋体" w:hAnsi="Times"/>
                <w:color w:val="FF0000"/>
                <w:sz w:val="18"/>
                <w:szCs w:val="18"/>
                <w:lang w:val="en-GB" w:eastAsia="en-US"/>
              </w:rPr>
              <w:t xml:space="preserve">modification </w:t>
            </w:r>
            <w:r>
              <w:rPr>
                <w:rFonts w:ascii="Times" w:eastAsia="宋体" w:hAnsi="Times"/>
                <w:sz w:val="18"/>
                <w:szCs w:val="18"/>
                <w:lang w:val="en-GB" w:eastAsia="en-US"/>
              </w:rPr>
              <w:t xml:space="preserve">on the agreed Candidate #2 in RAN1#120 is supported. </w:t>
            </w:r>
          </w:p>
          <w:p w14:paraId="52BD3836" w14:textId="77777777" w:rsidR="00D20F25" w:rsidRDefault="009B5873">
            <w:pPr>
              <w:numPr>
                <w:ilvl w:val="0"/>
                <w:numId w:val="14"/>
              </w:numPr>
              <w:tabs>
                <w:tab w:val="left" w:pos="1440"/>
              </w:tabs>
              <w:snapToGrid w:val="0"/>
              <w:jc w:val="both"/>
              <w:rPr>
                <w:rFonts w:ascii="Times" w:eastAsia="宋体" w:hAnsi="Times"/>
                <w:sz w:val="18"/>
                <w:szCs w:val="18"/>
                <w:lang w:val="en-GB" w:eastAsia="en-US"/>
              </w:rPr>
            </w:pPr>
            <w:r>
              <w:rPr>
                <w:rFonts w:ascii="Times" w:eastAsia="宋体" w:hAnsi="Times"/>
                <w:sz w:val="18"/>
                <w:szCs w:val="18"/>
                <w:lang w:val="en-GB" w:eastAsia="en-US"/>
              </w:rPr>
              <w:t xml:space="preserve">Candidate#2: </w:t>
            </w:r>
            <w:r>
              <w:rPr>
                <w:rFonts w:ascii="Times" w:eastAsia="宋体" w:hAnsi="Times"/>
                <w:strike/>
                <w:color w:val="FF0000"/>
                <w:sz w:val="18"/>
                <w:szCs w:val="18"/>
                <w:lang w:val="en-GB" w:eastAsia="en-US"/>
              </w:rPr>
              <w:t>[</w:t>
            </w:r>
            <w:r>
              <w:rPr>
                <w:rFonts w:ascii="Times" w:eastAsia="宋体" w:hAnsi="Times"/>
                <w:sz w:val="18"/>
                <w:szCs w:val="18"/>
                <w:lang w:val="en-GB" w:eastAsia="en-US"/>
              </w:rPr>
              <w:t xml:space="preserve">The measured current beam </w:t>
            </w:r>
            <w:r>
              <w:rPr>
                <w:rFonts w:ascii="Times" w:eastAsia="宋体" w:hAnsi="Times"/>
                <w:color w:val="FF0000"/>
                <w:sz w:val="18"/>
                <w:szCs w:val="18"/>
                <w:lang w:val="en-GB" w:eastAsia="en-US"/>
              </w:rPr>
              <w:t xml:space="preserve">RS is updated </w:t>
            </w:r>
            <w:r>
              <w:rPr>
                <w:rFonts w:ascii="Times" w:eastAsia="宋体" w:hAnsi="Times"/>
                <w:sz w:val="18"/>
                <w:szCs w:val="18"/>
                <w:lang w:val="en-GB" w:eastAsia="en-US"/>
              </w:rPr>
              <w:t>based on</w:t>
            </w:r>
            <w:r>
              <w:rPr>
                <w:rFonts w:ascii="Times" w:eastAsia="宋体" w:hAnsi="Times"/>
                <w:strike/>
                <w:color w:val="FF0000"/>
                <w:sz w:val="18"/>
                <w:szCs w:val="18"/>
                <w:lang w:val="en-GB" w:eastAsia="en-US"/>
              </w:rPr>
              <w:t>]</w:t>
            </w:r>
            <w:r>
              <w:rPr>
                <w:rFonts w:ascii="Times" w:eastAsia="宋体" w:hAnsi="Times"/>
                <w:sz w:val="18"/>
                <w:szCs w:val="18"/>
                <w:lang w:val="en-GB" w:eastAsia="en-US"/>
              </w:rPr>
              <w:t xml:space="preserve"> indicated TCI state </w:t>
            </w:r>
            <w:r>
              <w:rPr>
                <w:rFonts w:ascii="Times" w:eastAsia="宋体" w:hAnsi="Times"/>
                <w:strike/>
                <w:color w:val="FF0000"/>
                <w:sz w:val="18"/>
                <w:szCs w:val="18"/>
                <w:lang w:val="en-GB" w:eastAsia="en-US"/>
              </w:rPr>
              <w:t>is updated</w:t>
            </w:r>
            <w:r>
              <w:rPr>
                <w:rFonts w:ascii="Times" w:eastAsia="宋体" w:hAnsi="Times"/>
                <w:sz w:val="18"/>
                <w:szCs w:val="18"/>
                <w:lang w:val="en-GB" w:eastAsia="en-US"/>
              </w:rPr>
              <w:t>;</w:t>
            </w:r>
          </w:p>
          <w:p w14:paraId="40225A8A" w14:textId="77777777" w:rsidR="00D20F25" w:rsidRDefault="009B5873">
            <w:pPr>
              <w:numPr>
                <w:ilvl w:val="1"/>
                <w:numId w:val="14"/>
              </w:numPr>
              <w:tabs>
                <w:tab w:val="left" w:pos="2160"/>
              </w:tabs>
              <w:snapToGrid w:val="0"/>
              <w:jc w:val="both"/>
              <w:rPr>
                <w:rFonts w:ascii="Times" w:eastAsia="宋体" w:hAnsi="Times"/>
                <w:sz w:val="18"/>
                <w:szCs w:val="18"/>
                <w:lang w:val="en-GB" w:eastAsia="en-US"/>
              </w:rPr>
            </w:pPr>
            <w:r>
              <w:rPr>
                <w:rFonts w:ascii="Times" w:eastAsia="宋体" w:hAnsi="Times"/>
                <w:sz w:val="18"/>
                <w:szCs w:val="18"/>
                <w:lang w:val="en-GB" w:eastAsia="en-US"/>
              </w:rPr>
              <w:t>In such case, the UE need</w:t>
            </w:r>
            <w:r>
              <w:rPr>
                <w:rFonts w:ascii="Times" w:eastAsia="宋体" w:hAnsi="Times"/>
                <w:color w:val="FF0000"/>
                <w:sz w:val="18"/>
                <w:szCs w:val="18"/>
                <w:lang w:val="en-GB" w:eastAsia="en-US"/>
              </w:rPr>
              <w:t>s</w:t>
            </w:r>
            <w:r>
              <w:rPr>
                <w:rFonts w:ascii="Times" w:eastAsia="宋体" w:hAnsi="Times"/>
                <w:sz w:val="18"/>
                <w:szCs w:val="18"/>
                <w:lang w:val="en-GB" w:eastAsia="en-US"/>
              </w:rPr>
              <w:t xml:space="preserve"> to reset the counting for all new beams.</w:t>
            </w:r>
          </w:p>
          <w:p w14:paraId="00F841B2" w14:textId="77777777" w:rsidR="00D20F25" w:rsidRDefault="009B5873">
            <w:pPr>
              <w:numPr>
                <w:ilvl w:val="1"/>
                <w:numId w:val="14"/>
              </w:numPr>
              <w:tabs>
                <w:tab w:val="left" w:pos="2160"/>
              </w:tabs>
              <w:snapToGrid w:val="0"/>
              <w:jc w:val="both"/>
              <w:rPr>
                <w:rFonts w:eastAsia="宋体"/>
                <w:sz w:val="18"/>
                <w:szCs w:val="18"/>
              </w:rPr>
            </w:pPr>
            <w:r>
              <w:rPr>
                <w:rFonts w:ascii="Times" w:eastAsia="宋体" w:hAnsi="Times"/>
                <w:sz w:val="18"/>
                <w:szCs w:val="18"/>
                <w:lang w:val="en-GB" w:eastAsia="en-US"/>
              </w:rPr>
              <w:t>FFS: Further details on the update (if necessary)</w:t>
            </w:r>
          </w:p>
          <w:p w14:paraId="4EFCE9CF" w14:textId="77777777" w:rsidR="00D20F25" w:rsidRDefault="00D20F25">
            <w:pPr>
              <w:tabs>
                <w:tab w:val="left" w:pos="2160"/>
              </w:tabs>
              <w:snapToGrid w:val="0"/>
              <w:jc w:val="both"/>
              <w:rPr>
                <w:rFonts w:ascii="Times" w:eastAsia="宋体" w:hAnsi="Times"/>
                <w:sz w:val="18"/>
                <w:szCs w:val="18"/>
                <w:lang w:val="en-GB" w:eastAsia="en-US"/>
              </w:rPr>
            </w:pPr>
          </w:p>
          <w:p w14:paraId="57A2811E" w14:textId="77777777" w:rsidR="00D20F25" w:rsidRDefault="009B5873">
            <w:pPr>
              <w:jc w:val="both"/>
              <w:rPr>
                <w:b/>
                <w:bCs/>
                <w:sz w:val="18"/>
                <w:szCs w:val="18"/>
                <w:highlight w:val="green"/>
                <w:lang w:eastAsia="zh-CN"/>
              </w:rPr>
            </w:pPr>
            <w:r>
              <w:rPr>
                <w:b/>
                <w:bCs/>
                <w:sz w:val="18"/>
                <w:szCs w:val="18"/>
                <w:highlight w:val="green"/>
                <w:lang w:eastAsia="zh-CN"/>
              </w:rPr>
              <w:t>[119] Agreement</w:t>
            </w:r>
          </w:p>
          <w:p w14:paraId="104035D1" w14:textId="77777777" w:rsidR="00D20F25" w:rsidRDefault="009B5873">
            <w:pPr>
              <w:snapToGrid w:val="0"/>
              <w:rPr>
                <w:rFonts w:eastAsia="宋体"/>
                <w:kern w:val="2"/>
                <w:sz w:val="18"/>
                <w:szCs w:val="18"/>
                <w:shd w:val="clear" w:color="auto" w:fill="FFFFFF"/>
              </w:rPr>
            </w:pPr>
            <w:r>
              <w:rPr>
                <w:rFonts w:ascii="Times" w:eastAsia="宋体" w:hAnsi="Times"/>
                <w:sz w:val="18"/>
                <w:szCs w:val="18"/>
                <w:shd w:val="clear" w:color="auto" w:fill="FFFFFF"/>
                <w:lang w:eastAsia="zh-CN" w:bidi="ar"/>
              </w:rPr>
              <w:t xml:space="preserve">On UE-initiated/event-driven beam reporting, regarding trigger events, </w:t>
            </w:r>
            <w:r>
              <w:rPr>
                <w:rFonts w:ascii="Times" w:eastAsia="Batang" w:hAnsi="Times"/>
                <w:sz w:val="18"/>
                <w:szCs w:val="18"/>
                <w:shd w:val="clear" w:color="auto" w:fill="FFFFFF"/>
                <w:lang w:eastAsia="zh-CN" w:bidi="ar"/>
              </w:rPr>
              <w:t>the following working assumption in RAN1#118bis is confirmed:</w:t>
            </w:r>
          </w:p>
          <w:p w14:paraId="0A5D4535" w14:textId="77777777" w:rsidR="00D20F25" w:rsidRDefault="009B5873">
            <w:pPr>
              <w:adjustRightInd w:val="0"/>
              <w:snapToGrid w:val="0"/>
              <w:jc w:val="both"/>
              <w:rPr>
                <w:rFonts w:eastAsia="宋体"/>
                <w:kern w:val="2"/>
                <w:sz w:val="18"/>
                <w:szCs w:val="18"/>
              </w:rPr>
            </w:pPr>
            <w:r>
              <w:rPr>
                <w:rFonts w:ascii="Times" w:eastAsia="Batang" w:hAnsi="Times"/>
                <w:sz w:val="18"/>
                <w:szCs w:val="18"/>
                <w:lang w:eastAsia="zh-CN" w:bidi="ar"/>
              </w:rPr>
              <w:t xml:space="preserve">On UE-initiated/event-driven beam reporting, regarding trigger events, besides for Event-2, </w:t>
            </w:r>
            <w:r>
              <w:rPr>
                <w:rFonts w:ascii="Times" w:eastAsia="Malgun Gothic" w:hAnsi="Times"/>
                <w:sz w:val="18"/>
                <w:szCs w:val="18"/>
                <w:lang w:eastAsia="zh-CN" w:bidi="ar"/>
              </w:rPr>
              <w:t xml:space="preserve">Event-1 and Event-7 are </w:t>
            </w:r>
            <w:r>
              <w:rPr>
                <w:rFonts w:ascii="Times" w:eastAsia="Batang" w:hAnsi="Times"/>
                <w:sz w:val="18"/>
                <w:szCs w:val="18"/>
                <w:lang w:eastAsia="zh-CN" w:bidi="ar"/>
              </w:rPr>
              <w:t>both</w:t>
            </w:r>
            <w:r>
              <w:rPr>
                <w:rFonts w:ascii="Times" w:eastAsia="Malgun Gothic" w:hAnsi="Times"/>
                <w:sz w:val="18"/>
                <w:szCs w:val="18"/>
                <w:lang w:eastAsia="zh-CN" w:bidi="ar"/>
              </w:rPr>
              <w:t xml:space="preserve"> supported.</w:t>
            </w:r>
          </w:p>
          <w:p w14:paraId="3734B129" w14:textId="77777777" w:rsidR="00D20F25" w:rsidRDefault="009B5873">
            <w:pPr>
              <w:numPr>
                <w:ilvl w:val="0"/>
                <w:numId w:val="15"/>
              </w:numPr>
              <w:adjustRightInd w:val="0"/>
              <w:snapToGrid w:val="0"/>
              <w:ind w:left="830" w:hanging="284"/>
              <w:jc w:val="both"/>
              <w:rPr>
                <w:rFonts w:eastAsia="宋体"/>
                <w:kern w:val="2"/>
                <w:sz w:val="18"/>
                <w:szCs w:val="18"/>
              </w:rPr>
            </w:pPr>
            <w:r>
              <w:rPr>
                <w:rFonts w:ascii="Times" w:eastAsia="Batang" w:hAnsi="Times"/>
                <w:sz w:val="18"/>
                <w:szCs w:val="18"/>
                <w:lang w:eastAsia="zh-CN" w:bidi="ar"/>
              </w:rPr>
              <w:t>Event-1: Quality of the current beam is worse than a certain threshold.</w:t>
            </w:r>
          </w:p>
          <w:p w14:paraId="7B7D407E" w14:textId="77777777" w:rsidR="00D20F25" w:rsidRDefault="009B5873">
            <w:pPr>
              <w:numPr>
                <w:ilvl w:val="0"/>
                <w:numId w:val="15"/>
              </w:numPr>
              <w:adjustRightInd w:val="0"/>
              <w:snapToGrid w:val="0"/>
              <w:ind w:left="830" w:hanging="284"/>
              <w:jc w:val="both"/>
              <w:rPr>
                <w:rFonts w:eastAsia="宋体"/>
                <w:kern w:val="2"/>
                <w:sz w:val="18"/>
                <w:szCs w:val="18"/>
              </w:rPr>
            </w:pPr>
            <w:r>
              <w:rPr>
                <w:rFonts w:ascii="Times" w:eastAsia="PMingLiU" w:hAnsi="Times"/>
                <w:sz w:val="18"/>
                <w:szCs w:val="18"/>
                <w:lang w:eastAsia="zh-TW" w:bidi="ar"/>
              </w:rPr>
              <w:t>Event-7</w:t>
            </w:r>
            <w:r>
              <w:rPr>
                <w:rFonts w:ascii="Times" w:eastAsia="Batang" w:hAnsi="Times"/>
                <w:sz w:val="18"/>
                <w:szCs w:val="18"/>
                <w:lang w:eastAsia="zh-TW" w:bidi="ar"/>
              </w:rPr>
              <w:t xml:space="preserve">: </w:t>
            </w:r>
            <w:r>
              <w:rPr>
                <w:rFonts w:ascii="Times" w:eastAsia="Batang" w:hAnsi="Times"/>
                <w:sz w:val="18"/>
                <w:szCs w:val="18"/>
                <w:lang w:eastAsia="zh-CN" w:bidi="ar"/>
              </w:rPr>
              <w:t>Quality of at least one new beam, such as L1-RSRP, becomes a threshold value better than the RS</w:t>
            </w:r>
            <w:r>
              <w:rPr>
                <w:rFonts w:ascii="Times" w:eastAsia="PMingLiU" w:hAnsi="Times"/>
                <w:sz w:val="18"/>
                <w:szCs w:val="18"/>
                <w:lang w:eastAsia="zh-TW" w:bidi="ar"/>
              </w:rPr>
              <w:t xml:space="preserve"> de</w:t>
            </w:r>
            <w:r>
              <w:rPr>
                <w:rFonts w:ascii="Times" w:eastAsia="Batang" w:hAnsi="Times"/>
                <w:sz w:val="18"/>
                <w:szCs w:val="18"/>
                <w:lang w:eastAsia="zh-CN" w:bidi="ar"/>
              </w:rPr>
              <w:t>rived from the activated TCI state with the Q-</w:t>
            </w:r>
            <w:proofErr w:type="spellStart"/>
            <w:r>
              <w:rPr>
                <w:rFonts w:ascii="Times" w:eastAsia="Batang" w:hAnsi="Times"/>
                <w:sz w:val="18"/>
                <w:szCs w:val="18"/>
                <w:lang w:eastAsia="zh-CN" w:bidi="ar"/>
              </w:rPr>
              <w:t>th</w:t>
            </w:r>
            <w:proofErr w:type="spellEnd"/>
            <w:r>
              <w:rPr>
                <w:rFonts w:ascii="Times" w:eastAsia="Batang" w:hAnsi="Times"/>
                <w:sz w:val="18"/>
                <w:szCs w:val="18"/>
                <w:lang w:eastAsia="zh-CN" w:bidi="ar"/>
              </w:rPr>
              <w:t xml:space="preserve"> best quality.</w:t>
            </w:r>
          </w:p>
          <w:p w14:paraId="0F20105F" w14:textId="77777777" w:rsidR="00D20F25" w:rsidRDefault="009B5873">
            <w:pPr>
              <w:numPr>
                <w:ilvl w:val="1"/>
                <w:numId w:val="15"/>
              </w:numPr>
              <w:adjustRightInd w:val="0"/>
              <w:snapToGrid w:val="0"/>
              <w:ind w:left="1804"/>
              <w:jc w:val="both"/>
              <w:rPr>
                <w:rFonts w:eastAsia="宋体"/>
                <w:kern w:val="2"/>
                <w:sz w:val="18"/>
                <w:szCs w:val="18"/>
              </w:rPr>
            </w:pPr>
            <w:r>
              <w:rPr>
                <w:rFonts w:ascii="Times" w:eastAsia="Batang" w:hAnsi="Times"/>
                <w:sz w:val="18"/>
                <w:szCs w:val="18"/>
                <w:lang w:eastAsia="zh-CN" w:bidi="ar"/>
              </w:rPr>
              <w:t xml:space="preserve">Q is RRC configured with subjective to UE capability </w:t>
            </w:r>
            <w:proofErr w:type="spellStart"/>
            <w:r>
              <w:rPr>
                <w:rFonts w:ascii="Times" w:eastAsia="Batang" w:hAnsi="Times"/>
                <w:sz w:val="18"/>
                <w:szCs w:val="18"/>
                <w:lang w:eastAsia="zh-CN" w:bidi="ar"/>
              </w:rPr>
              <w:t>signalling</w:t>
            </w:r>
            <w:proofErr w:type="spellEnd"/>
          </w:p>
          <w:p w14:paraId="5C20C3E2" w14:textId="77777777" w:rsidR="00D20F25" w:rsidRDefault="009B5873">
            <w:pPr>
              <w:numPr>
                <w:ilvl w:val="2"/>
                <w:numId w:val="15"/>
              </w:numPr>
              <w:adjustRightInd w:val="0"/>
              <w:snapToGrid w:val="0"/>
              <w:ind w:left="2284"/>
              <w:jc w:val="both"/>
              <w:rPr>
                <w:rFonts w:eastAsia="宋体"/>
                <w:kern w:val="2"/>
                <w:sz w:val="18"/>
                <w:szCs w:val="18"/>
              </w:rPr>
            </w:pPr>
            <w:r>
              <w:rPr>
                <w:rFonts w:ascii="Times" w:eastAsia="Batang" w:hAnsi="Times"/>
                <w:sz w:val="18"/>
                <w:szCs w:val="18"/>
                <w:lang w:eastAsia="zh-CN" w:bidi="ar"/>
              </w:rPr>
              <w:t xml:space="preserve">UE may only indicate a single candidate value or not support Event-7. </w:t>
            </w:r>
          </w:p>
          <w:p w14:paraId="700797DB" w14:textId="77777777" w:rsidR="00D20F25" w:rsidRDefault="009B5873">
            <w:pPr>
              <w:numPr>
                <w:ilvl w:val="0"/>
                <w:numId w:val="15"/>
              </w:numPr>
              <w:adjustRightInd w:val="0"/>
              <w:snapToGrid w:val="0"/>
              <w:ind w:left="830" w:hanging="284"/>
              <w:jc w:val="both"/>
              <w:rPr>
                <w:rFonts w:eastAsia="宋体"/>
                <w:kern w:val="2"/>
                <w:sz w:val="18"/>
                <w:szCs w:val="18"/>
              </w:rPr>
            </w:pPr>
            <w:r>
              <w:rPr>
                <w:rFonts w:ascii="Times" w:eastAsia="Batang" w:hAnsi="Times"/>
                <w:sz w:val="18"/>
                <w:szCs w:val="18"/>
                <w:lang w:eastAsia="zh-CN" w:bidi="ar"/>
              </w:rPr>
              <w:t>The additionally supported events will reuse the same design as event 2 – unless there is consensus to do otherwise</w:t>
            </w:r>
          </w:p>
          <w:p w14:paraId="6E5995D5" w14:textId="77777777" w:rsidR="00D20F25" w:rsidRDefault="009B5873">
            <w:pPr>
              <w:jc w:val="both"/>
              <w:rPr>
                <w:rFonts w:ascii="Times" w:eastAsia="Batang" w:hAnsi="Times"/>
                <w:b/>
                <w:sz w:val="18"/>
                <w:szCs w:val="18"/>
                <w:highlight w:val="green"/>
                <w:lang w:eastAsia="en-US"/>
              </w:rPr>
            </w:pPr>
            <w:r>
              <w:rPr>
                <w:rFonts w:ascii="Times" w:eastAsia="Batang" w:hAnsi="Times"/>
                <w:sz w:val="18"/>
                <w:szCs w:val="18"/>
                <w:lang w:eastAsia="zh-CN" w:bidi="ar"/>
              </w:rPr>
              <w:t>The additionally supported events will be lower priority compared to event 2.</w:t>
            </w:r>
          </w:p>
          <w:p w14:paraId="7DD5EE28" w14:textId="77777777" w:rsidR="00D20F25" w:rsidRDefault="00D20F25">
            <w:pPr>
              <w:jc w:val="both"/>
              <w:rPr>
                <w:rFonts w:ascii="Times" w:eastAsia="Batang" w:hAnsi="Times"/>
                <w:b/>
                <w:sz w:val="18"/>
                <w:szCs w:val="18"/>
                <w:highlight w:val="green"/>
                <w:lang w:eastAsia="en-US"/>
              </w:rPr>
            </w:pPr>
          </w:p>
          <w:p w14:paraId="131E7663" w14:textId="77777777" w:rsidR="00D20F25" w:rsidRDefault="009B5873">
            <w:pPr>
              <w:jc w:val="both"/>
              <w:rPr>
                <w:rFonts w:ascii="Times" w:eastAsia="Batang" w:hAnsi="Times" w:cs="Times"/>
                <w:color w:val="0000FF"/>
                <w:sz w:val="18"/>
                <w:szCs w:val="18"/>
              </w:rPr>
            </w:pPr>
            <w:r>
              <w:rPr>
                <w:rFonts w:ascii="Times" w:eastAsia="Batang" w:hAnsi="Times" w:cs="Times"/>
                <w:color w:val="0000FF"/>
                <w:sz w:val="18"/>
                <w:szCs w:val="18"/>
              </w:rPr>
              <w:t>FL Note: Please review the following draft TP from [8~9] for correcting the description for Event-1/2/7.</w:t>
            </w:r>
          </w:p>
          <w:p w14:paraId="12B05F34" w14:textId="77777777" w:rsidR="00D20F25" w:rsidRDefault="00D20F25">
            <w:pPr>
              <w:jc w:val="both"/>
              <w:rPr>
                <w:rFonts w:ascii="Times" w:eastAsia="Batang" w:hAnsi="Times"/>
                <w:b/>
                <w:sz w:val="18"/>
                <w:szCs w:val="18"/>
                <w:highlight w:val="green"/>
                <w:lang w:eastAsia="en-US"/>
              </w:rPr>
            </w:pPr>
          </w:p>
          <w:p w14:paraId="1340F9F4" w14:textId="77777777" w:rsidR="00D20F25" w:rsidRDefault="009B5873">
            <w:pPr>
              <w:snapToGrid w:val="0"/>
              <w:rPr>
                <w:sz w:val="18"/>
                <w:szCs w:val="18"/>
              </w:rPr>
            </w:pPr>
            <w:r>
              <w:rPr>
                <w:rFonts w:eastAsia="宋体"/>
                <w:b/>
                <w:sz w:val="18"/>
                <w:szCs w:val="18"/>
                <w:highlight w:val="yellow"/>
                <w:u w:val="single"/>
              </w:rPr>
              <w:t xml:space="preserve">Proposal 1.2: </w:t>
            </w:r>
            <w:r>
              <w:rPr>
                <w:sz w:val="18"/>
                <w:szCs w:val="18"/>
              </w:rPr>
              <w:t xml:space="preserve">Adopt the following changes in Clause 5.2.1.5.4.1 in TS38.214. </w:t>
            </w:r>
          </w:p>
          <w:p w14:paraId="3EC1B1A0" w14:textId="77777777" w:rsidR="00D20F25" w:rsidRDefault="009B5873">
            <w:pPr>
              <w:pStyle w:val="ListParagraph"/>
              <w:numPr>
                <w:ilvl w:val="0"/>
                <w:numId w:val="14"/>
              </w:numPr>
              <w:snapToGrid w:val="0"/>
              <w:spacing w:after="0" w:line="257" w:lineRule="auto"/>
              <w:jc w:val="both"/>
              <w:rPr>
                <w:b/>
                <w:bCs/>
                <w:sz w:val="18"/>
                <w:szCs w:val="18"/>
                <w:u w:val="single"/>
              </w:rPr>
            </w:pPr>
            <w:r>
              <w:rPr>
                <w:b/>
                <w:sz w:val="18"/>
                <w:szCs w:val="18"/>
              </w:rPr>
              <w:t xml:space="preserve">Reason for change: </w:t>
            </w:r>
            <w:r>
              <w:rPr>
                <w:rFonts w:hint="eastAsia"/>
                <w:sz w:val="18"/>
                <w:szCs w:val="18"/>
                <w:lang w:eastAsia="zh-CN"/>
              </w:rPr>
              <w:t>Regarding the condition of resetting the counter of event instances, the following candidate#2 was agreed to be applied for Event-2, Event-1 and Event-7, i.e., the measured current beam RS is updated based on indicated TCI state. However, it is intuitive that current beam RS of Event-7 is just related to the activated TCI states, rather than the indicated TCI state. Consequently, the condition of resetting the counter for Event-7 has not yet been captured in the current specifications, i.e., the measured current beam RS is updated based on activated TCI states</w:t>
            </w:r>
            <w:r>
              <w:rPr>
                <w:sz w:val="18"/>
                <w:szCs w:val="18"/>
                <w:lang w:eastAsia="zh-CN"/>
              </w:rPr>
              <w:t>.</w:t>
            </w:r>
          </w:p>
          <w:p w14:paraId="27C81281" w14:textId="77777777" w:rsidR="00D20F25" w:rsidRDefault="009B5873">
            <w:pPr>
              <w:pStyle w:val="ListParagraph"/>
              <w:numPr>
                <w:ilvl w:val="0"/>
                <w:numId w:val="14"/>
              </w:numPr>
              <w:snapToGrid w:val="0"/>
              <w:spacing w:after="0" w:line="257" w:lineRule="auto"/>
              <w:jc w:val="both"/>
              <w:rPr>
                <w:b/>
                <w:sz w:val="18"/>
                <w:szCs w:val="18"/>
              </w:rPr>
            </w:pPr>
            <w:r>
              <w:rPr>
                <w:rFonts w:hint="eastAsia"/>
                <w:b/>
                <w:sz w:val="18"/>
                <w:szCs w:val="18"/>
              </w:rPr>
              <w:t>Summary of change</w:t>
            </w:r>
            <w:r>
              <w:rPr>
                <w:b/>
                <w:sz w:val="18"/>
                <w:szCs w:val="18"/>
              </w:rPr>
              <w:t xml:space="preserve">: </w:t>
            </w:r>
            <w:r>
              <w:rPr>
                <w:rFonts w:hint="eastAsia"/>
                <w:sz w:val="18"/>
                <w:szCs w:val="18"/>
              </w:rPr>
              <w:t>Clarifying the condition of resetting the counter for Event-7, i.e., the measured current beam RS is updated based on activated TCI states.</w:t>
            </w:r>
          </w:p>
          <w:p w14:paraId="417AAE5D" w14:textId="77777777" w:rsidR="00D20F25" w:rsidRDefault="009B5873">
            <w:pPr>
              <w:pStyle w:val="ListParagraph"/>
              <w:numPr>
                <w:ilvl w:val="0"/>
                <w:numId w:val="14"/>
              </w:numPr>
              <w:snapToGrid w:val="0"/>
              <w:spacing w:after="0" w:line="257" w:lineRule="auto"/>
              <w:jc w:val="both"/>
              <w:rPr>
                <w:b/>
                <w:bCs/>
                <w:sz w:val="18"/>
                <w:szCs w:val="18"/>
                <w:u w:val="single"/>
              </w:rPr>
            </w:pPr>
            <w:r>
              <w:rPr>
                <w:rFonts w:hint="eastAsia"/>
                <w:b/>
                <w:sz w:val="18"/>
                <w:szCs w:val="18"/>
              </w:rPr>
              <w:t>Consequences if not approved</w:t>
            </w:r>
            <w:r>
              <w:rPr>
                <w:b/>
                <w:sz w:val="18"/>
                <w:szCs w:val="18"/>
              </w:rPr>
              <w:t>:</w:t>
            </w:r>
            <w:r>
              <w:rPr>
                <w:b/>
                <w:bCs/>
                <w:sz w:val="18"/>
                <w:szCs w:val="18"/>
                <w:u w:val="single"/>
              </w:rPr>
              <w:t xml:space="preserve"> </w:t>
            </w:r>
            <w:r>
              <w:rPr>
                <w:rFonts w:hint="eastAsia"/>
                <w:sz w:val="18"/>
                <w:szCs w:val="18"/>
              </w:rPr>
              <w:t>It is unclear how to reset the counter for Event-7</w:t>
            </w:r>
            <w:r>
              <w:rPr>
                <w:rFonts w:hint="eastAsia"/>
                <w:sz w:val="18"/>
                <w:szCs w:val="18"/>
                <w:lang w:eastAsia="zh-CN"/>
              </w:rPr>
              <w:t>.</w:t>
            </w:r>
          </w:p>
          <w:p w14:paraId="1A7FF4E9" w14:textId="77777777" w:rsidR="00D20F25" w:rsidRDefault="00D20F25">
            <w:pPr>
              <w:snapToGrid w:val="0"/>
              <w:spacing w:line="257" w:lineRule="auto"/>
              <w:jc w:val="both"/>
              <w:rPr>
                <w:b/>
                <w:bCs/>
                <w:sz w:val="18"/>
                <w:szCs w:val="18"/>
                <w:u w:val="single"/>
              </w:rPr>
            </w:pPr>
          </w:p>
          <w:tbl>
            <w:tblPr>
              <w:tblStyle w:val="TableGrid"/>
              <w:tblW w:w="0" w:type="auto"/>
              <w:tblLook w:val="04A0" w:firstRow="1" w:lastRow="0" w:firstColumn="1" w:lastColumn="0" w:noHBand="0" w:noVBand="1"/>
            </w:tblPr>
            <w:tblGrid>
              <w:gridCol w:w="7849"/>
            </w:tblGrid>
            <w:tr w:rsidR="00D20F25" w14:paraId="7C194B94" w14:textId="77777777">
              <w:tc>
                <w:tcPr>
                  <w:tcW w:w="9576" w:type="dxa"/>
                </w:tcPr>
                <w:p w14:paraId="39E3614B" w14:textId="77777777" w:rsidR="00D20F25" w:rsidRDefault="009B5873">
                  <w:pPr>
                    <w:keepNext/>
                    <w:keepLines/>
                    <w:spacing w:beforeLines="30" w:before="109" w:afterLines="30" w:after="109" w:line="288" w:lineRule="auto"/>
                    <w:ind w:left="1701" w:hanging="1701"/>
                    <w:outlineLvl w:val="4"/>
                    <w:rPr>
                      <w:rFonts w:ascii="Arial" w:eastAsia="宋体" w:hAnsi="Arial"/>
                      <w:sz w:val="18"/>
                      <w:szCs w:val="18"/>
                      <w:lang w:eastAsia="en-US"/>
                    </w:rPr>
                  </w:pPr>
                  <w:bookmarkStart w:id="4" w:name="_Toc202190736"/>
                  <w:r>
                    <w:rPr>
                      <w:rFonts w:ascii="Arial" w:eastAsia="宋体" w:hAnsi="Arial"/>
                      <w:sz w:val="18"/>
                      <w:szCs w:val="18"/>
                      <w:lang w:eastAsia="en-US"/>
                    </w:rPr>
                    <w:t>5.2.1.5.4</w:t>
                  </w:r>
                  <w:r>
                    <w:rPr>
                      <w:rFonts w:ascii="Arial" w:eastAsia="宋体" w:hAnsi="Arial"/>
                      <w:sz w:val="18"/>
                      <w:szCs w:val="18"/>
                      <w:lang w:eastAsia="en-US"/>
                    </w:rPr>
                    <w:tab/>
                    <w:t>UE Initiated reporting</w:t>
                  </w:r>
                  <w:bookmarkEnd w:id="4"/>
                </w:p>
                <w:p w14:paraId="63183B22" w14:textId="77777777" w:rsidR="00D20F25" w:rsidRDefault="009B5873">
                  <w:pPr>
                    <w:keepNext/>
                    <w:keepLines/>
                    <w:spacing w:beforeLines="30" w:before="109" w:afterLines="30" w:after="109" w:line="288" w:lineRule="auto"/>
                    <w:ind w:left="1985" w:hanging="1985"/>
                    <w:rPr>
                      <w:rFonts w:ascii="Arial" w:eastAsia="宋体" w:hAnsi="Arial"/>
                      <w:sz w:val="18"/>
                      <w:szCs w:val="18"/>
                      <w:lang w:eastAsia="en-US"/>
                    </w:rPr>
                  </w:pPr>
                  <w:r>
                    <w:rPr>
                      <w:rFonts w:ascii="Arial" w:eastAsia="宋体" w:hAnsi="Arial"/>
                      <w:sz w:val="18"/>
                      <w:szCs w:val="18"/>
                      <w:lang w:eastAsia="en-US"/>
                    </w:rPr>
                    <w:t>5.2.1.5.4.1</w:t>
                  </w:r>
                  <w:r>
                    <w:rPr>
                      <w:rFonts w:ascii="Arial" w:eastAsia="宋体" w:hAnsi="Arial"/>
                      <w:sz w:val="18"/>
                      <w:szCs w:val="18"/>
                      <w:lang w:eastAsia="en-US"/>
                    </w:rPr>
                    <w:tab/>
                    <w:t xml:space="preserve">UE Initiated CSI reporting </w:t>
                  </w:r>
                </w:p>
                <w:p w14:paraId="33A16CBB" w14:textId="77777777" w:rsidR="00D20F25" w:rsidRDefault="009B5873">
                  <w:pPr>
                    <w:spacing w:beforeLines="30" w:before="109" w:afterLines="30" w:after="109" w:line="288" w:lineRule="auto"/>
                    <w:jc w:val="center"/>
                    <w:rPr>
                      <w:rFonts w:eastAsia="Times New Roman"/>
                      <w:bCs/>
                      <w:sz w:val="18"/>
                      <w:szCs w:val="18"/>
                      <w:lang w:eastAsia="en-US"/>
                    </w:rPr>
                  </w:pPr>
                  <w:r>
                    <w:rPr>
                      <w:rFonts w:eastAsia="宋体" w:hint="eastAsia"/>
                      <w:color w:val="FF0000"/>
                      <w:sz w:val="18"/>
                      <w:szCs w:val="18"/>
                    </w:rPr>
                    <w:t>&lt;Irrelevant part is omitted&gt;</w:t>
                  </w:r>
                </w:p>
                <w:p w14:paraId="52D5128E" w14:textId="77777777" w:rsidR="00D20F25" w:rsidRDefault="009B5873">
                  <w:pPr>
                    <w:spacing w:beforeLines="30" w:before="109" w:afterLines="30" w:after="109" w:line="288" w:lineRule="auto"/>
                    <w:rPr>
                      <w:rFonts w:eastAsia="Times New Roman"/>
                      <w:sz w:val="18"/>
                      <w:szCs w:val="18"/>
                      <w:lang w:val="en-GB" w:eastAsia="en-US"/>
                    </w:rPr>
                  </w:pPr>
                  <w:r>
                    <w:rPr>
                      <w:rFonts w:eastAsia="Times New Roman"/>
                      <w:bCs/>
                      <w:sz w:val="18"/>
                      <w:szCs w:val="18"/>
                      <w:lang w:eastAsia="en-US"/>
                    </w:rPr>
                    <w:t>If the number of event instances determined by the counter for such reference signal</w:t>
                  </w:r>
                  <w:r>
                    <w:rPr>
                      <w:rFonts w:eastAsia="Times New Roman"/>
                      <w:iCs/>
                      <w:sz w:val="18"/>
                      <w:szCs w:val="18"/>
                      <w:lang w:eastAsia="en-US"/>
                    </w:rPr>
                    <w:t xml:space="preserve"> is greater than or equal to</w:t>
                  </w:r>
                  <w:r>
                    <w:rPr>
                      <w:rFonts w:eastAsia="Times New Roman"/>
                      <w:bCs/>
                      <w:sz w:val="18"/>
                      <w:szCs w:val="18"/>
                      <w:lang w:eastAsia="en-US"/>
                    </w:rPr>
                    <w:t xml:space="preserve"> </w:t>
                  </w:r>
                  <w:proofErr w:type="spellStart"/>
                  <w:r>
                    <w:rPr>
                      <w:rFonts w:eastAsia="Times New Roman"/>
                      <w:bCs/>
                      <w:i/>
                      <w:iCs/>
                      <w:sz w:val="18"/>
                      <w:szCs w:val="18"/>
                      <w:lang w:eastAsia="en-US"/>
                    </w:rPr>
                    <w:t>eventInstanceCount</w:t>
                  </w:r>
                  <w:proofErr w:type="spellEnd"/>
                  <w:r>
                    <w:rPr>
                      <w:rFonts w:eastAsia="Times New Roman"/>
                      <w:bCs/>
                      <w:sz w:val="18"/>
                      <w:szCs w:val="18"/>
                      <w:lang w:eastAsia="en-US"/>
                    </w:rPr>
                    <w:t xml:space="preserve">, </w:t>
                  </w:r>
                  <w:r>
                    <w:rPr>
                      <w:rFonts w:eastAsia="Times New Roman"/>
                      <w:bCs/>
                      <w:sz w:val="18"/>
                      <w:szCs w:val="18"/>
                      <w:lang w:val="en-GB" w:eastAsia="en-US"/>
                    </w:rPr>
                    <w:t xml:space="preserve">the UE transmits UEIRI on a </w:t>
                  </w:r>
                  <w:r>
                    <w:rPr>
                      <w:rFonts w:eastAsia="Times New Roman"/>
                      <w:bCs/>
                      <w:sz w:val="18"/>
                      <w:szCs w:val="18"/>
                      <w:lang w:eastAsia="en-US"/>
                    </w:rPr>
                    <w:t xml:space="preserve">PUCCH format 0 or format 1 in the PUCCH resource (in the CC provided by </w:t>
                  </w:r>
                  <w:proofErr w:type="spellStart"/>
                  <w:r>
                    <w:rPr>
                      <w:rFonts w:eastAsia="Times New Roman"/>
                      <w:bCs/>
                      <w:i/>
                      <w:iCs/>
                      <w:sz w:val="18"/>
                      <w:szCs w:val="18"/>
                      <w:lang w:eastAsia="en-US"/>
                    </w:rPr>
                    <w:t>pucchCell</w:t>
                  </w:r>
                  <w:proofErr w:type="spellEnd"/>
                  <w:r>
                    <w:rPr>
                      <w:rFonts w:eastAsia="Times New Roman"/>
                      <w:bCs/>
                      <w:i/>
                      <w:iCs/>
                      <w:sz w:val="18"/>
                      <w:szCs w:val="18"/>
                      <w:lang w:eastAsia="en-US"/>
                    </w:rPr>
                    <w:t>,</w:t>
                  </w:r>
                  <w:r>
                    <w:rPr>
                      <w:rFonts w:eastAsia="Times New Roman"/>
                      <w:bCs/>
                      <w:sz w:val="18"/>
                      <w:szCs w:val="18"/>
                      <w:lang w:eastAsia="en-US"/>
                    </w:rPr>
                    <w:t xml:space="preserve"> if configured, in the </w:t>
                  </w:r>
                  <w:r>
                    <w:rPr>
                      <w:rFonts w:eastAsia="Times New Roman"/>
                      <w:bCs/>
                      <w:i/>
                      <w:iCs/>
                      <w:sz w:val="18"/>
                      <w:szCs w:val="18"/>
                      <w:lang w:eastAsia="en-US"/>
                    </w:rPr>
                    <w:t>CSI-</w:t>
                  </w:r>
                  <w:proofErr w:type="spellStart"/>
                  <w:r>
                    <w:rPr>
                      <w:rFonts w:eastAsia="Times New Roman"/>
                      <w:bCs/>
                      <w:i/>
                      <w:iCs/>
                      <w:sz w:val="18"/>
                      <w:szCs w:val="18"/>
                      <w:lang w:eastAsia="en-US"/>
                    </w:rPr>
                    <w:t>ReportConfig</w:t>
                  </w:r>
                  <w:proofErr w:type="spellEnd"/>
                  <w:r>
                    <w:rPr>
                      <w:rFonts w:eastAsia="Times New Roman"/>
                      <w:bCs/>
                      <w:sz w:val="18"/>
                      <w:szCs w:val="18"/>
                      <w:lang w:eastAsia="en-US"/>
                    </w:rPr>
                    <w:t xml:space="preserve">) configured by </w:t>
                  </w:r>
                  <w:proofErr w:type="spellStart"/>
                  <w:r>
                    <w:rPr>
                      <w:rFonts w:eastAsia="Times New Roman"/>
                      <w:bCs/>
                      <w:i/>
                      <w:iCs/>
                      <w:sz w:val="18"/>
                      <w:szCs w:val="18"/>
                      <w:lang w:eastAsia="en-US"/>
                    </w:rPr>
                    <w:t>PUCCHResource</w:t>
                  </w:r>
                  <w:proofErr w:type="spellEnd"/>
                  <w:r>
                    <w:rPr>
                      <w:rFonts w:eastAsia="Times New Roman"/>
                      <w:bCs/>
                      <w:i/>
                      <w:iCs/>
                      <w:sz w:val="18"/>
                      <w:szCs w:val="18"/>
                      <w:lang w:eastAsia="en-US"/>
                    </w:rPr>
                    <w:t xml:space="preserve"> </w:t>
                  </w:r>
                  <w:r>
                    <w:rPr>
                      <w:rFonts w:eastAsia="Times New Roman"/>
                      <w:bCs/>
                      <w:sz w:val="18"/>
                      <w:szCs w:val="18"/>
                      <w:lang w:eastAsia="en-US"/>
                    </w:rPr>
                    <w:t xml:space="preserve">in the </w:t>
                  </w:r>
                  <w:r>
                    <w:rPr>
                      <w:rFonts w:eastAsia="Times New Roman"/>
                      <w:i/>
                      <w:iCs/>
                      <w:sz w:val="18"/>
                      <w:szCs w:val="18"/>
                      <w:lang w:val="en-GB" w:eastAsia="en-US"/>
                    </w:rPr>
                    <w:t>CSI-</w:t>
                  </w:r>
                  <w:proofErr w:type="spellStart"/>
                  <w:r>
                    <w:rPr>
                      <w:rFonts w:eastAsia="Times New Roman"/>
                      <w:i/>
                      <w:iCs/>
                      <w:sz w:val="18"/>
                      <w:szCs w:val="18"/>
                      <w:lang w:val="en-GB" w:eastAsia="en-US"/>
                    </w:rPr>
                    <w:t>ReportConfig</w:t>
                  </w:r>
                  <w:proofErr w:type="spellEnd"/>
                  <w:r>
                    <w:rPr>
                      <w:rFonts w:eastAsia="Times New Roman"/>
                      <w:sz w:val="18"/>
                      <w:szCs w:val="18"/>
                      <w:lang w:val="en-GB" w:eastAsia="en-US"/>
                    </w:rPr>
                    <w:t>.</w:t>
                  </w:r>
                </w:p>
                <w:p w14:paraId="5335BC82" w14:textId="77777777" w:rsidR="00D20F25" w:rsidRDefault="009B5873">
                  <w:pPr>
                    <w:spacing w:beforeLines="30" w:before="109" w:afterLines="30" w:after="109" w:line="288" w:lineRule="auto"/>
                    <w:rPr>
                      <w:rFonts w:eastAsia="Times New Roman"/>
                      <w:sz w:val="18"/>
                      <w:szCs w:val="18"/>
                      <w:lang w:val="en-GB" w:eastAsia="en-US"/>
                    </w:rPr>
                  </w:pPr>
                  <w:r>
                    <w:rPr>
                      <w:rFonts w:eastAsia="Times New Roman"/>
                      <w:sz w:val="18"/>
                      <w:szCs w:val="18"/>
                      <w:lang w:val="en-GB" w:eastAsia="en-US"/>
                    </w:rPr>
                    <w:t>The counter of the event instances for such reference signal is reset:</w:t>
                  </w:r>
                </w:p>
                <w:p w14:paraId="4F8DA8C8" w14:textId="246CE9DD" w:rsidR="00D20F25" w:rsidRDefault="009B5873">
                  <w:pPr>
                    <w:spacing w:beforeLines="30" w:before="109" w:afterLines="30" w:after="109" w:line="288" w:lineRule="auto"/>
                    <w:ind w:left="568" w:hanging="284"/>
                    <w:rPr>
                      <w:ins w:id="5" w:author="ZTE Corporation, Sanechips" w:date="2025-09-28T17:59:00Z"/>
                      <w:rFonts w:eastAsia="宋体"/>
                      <w:bCs/>
                      <w:sz w:val="18"/>
                      <w:szCs w:val="18"/>
                    </w:rPr>
                  </w:pPr>
                  <w:r>
                    <w:rPr>
                      <w:rFonts w:eastAsia="宋体"/>
                      <w:sz w:val="18"/>
                      <w:szCs w:val="18"/>
                      <w:lang w:eastAsia="en-US"/>
                    </w:rPr>
                    <w:t>-</w:t>
                  </w:r>
                  <w:r>
                    <w:rPr>
                      <w:rFonts w:eastAsia="宋体"/>
                      <w:sz w:val="18"/>
                      <w:szCs w:val="18"/>
                      <w:lang w:eastAsia="en-US"/>
                    </w:rPr>
                    <w:tab/>
                    <w:t xml:space="preserve">if the reference signal in the indicated TCI state or the SS/PBCH block which is </w:t>
                  </w:r>
                  <w:proofErr w:type="spellStart"/>
                  <w:r>
                    <w:rPr>
                      <w:rFonts w:eastAsia="宋体"/>
                      <w:sz w:val="18"/>
                      <w:szCs w:val="18"/>
                      <w:lang w:eastAsia="en-US"/>
                    </w:rPr>
                    <w:t>QCLed</w:t>
                  </w:r>
                  <w:proofErr w:type="spellEnd"/>
                  <w:r>
                    <w:rPr>
                      <w:rFonts w:eastAsia="宋体"/>
                      <w:sz w:val="18"/>
                      <w:szCs w:val="18"/>
                      <w:lang w:eastAsia="en-US"/>
                    </w:rPr>
                    <w:t xml:space="preserve"> with the reference signal in the indicated TCI state is updated</w:t>
                  </w:r>
                  <w:ins w:id="6" w:author="ZTE Corporation, Sanechips" w:date="2025-09-28T17:57:00Z">
                    <w:r>
                      <w:rPr>
                        <w:rFonts w:eastAsia="宋体" w:hint="eastAsia"/>
                        <w:sz w:val="18"/>
                        <w:szCs w:val="18"/>
                        <w:lang w:eastAsia="zh-CN"/>
                      </w:rPr>
                      <w:t xml:space="preserve"> when the </w:t>
                    </w:r>
                    <w:r>
                      <w:rPr>
                        <w:rFonts w:eastAsia="Times New Roman"/>
                        <w:bCs/>
                        <w:sz w:val="18"/>
                        <w:szCs w:val="18"/>
                      </w:rPr>
                      <w:t xml:space="preserve">UE </w:t>
                    </w:r>
                  </w:ins>
                  <w:r w:rsidR="00317783" w:rsidRPr="00317783">
                    <w:rPr>
                      <w:rFonts w:eastAsia="Times New Roman"/>
                      <w:bCs/>
                      <w:color w:val="FF0000"/>
                      <w:sz w:val="18"/>
                      <w:szCs w:val="18"/>
                      <w:highlight w:val="yellow"/>
                    </w:rPr>
                    <w:t>is</w:t>
                  </w:r>
                  <w:r w:rsidR="00317783">
                    <w:rPr>
                      <w:rFonts w:eastAsia="Times New Roman"/>
                      <w:bCs/>
                      <w:color w:val="FF0000"/>
                      <w:sz w:val="18"/>
                      <w:szCs w:val="18"/>
                    </w:rPr>
                    <w:t xml:space="preserve"> </w:t>
                  </w:r>
                  <w:ins w:id="7" w:author="ZTE Corporation, Sanechips" w:date="2025-09-28T17:57:00Z">
                    <w:r>
                      <w:rPr>
                        <w:rFonts w:eastAsia="Times New Roman"/>
                        <w:bCs/>
                        <w:sz w:val="18"/>
                        <w:szCs w:val="18"/>
                      </w:rPr>
                      <w:t xml:space="preserve">configured with </w:t>
                    </w:r>
                    <w:r>
                      <w:rPr>
                        <w:rFonts w:eastAsia="Times New Roman"/>
                        <w:sz w:val="18"/>
                        <w:szCs w:val="18"/>
                      </w:rPr>
                      <w:t xml:space="preserve">a </w:t>
                    </w:r>
                    <w:bookmarkStart w:id="8" w:name="_Hlk190861996"/>
                    <w:r>
                      <w:rPr>
                        <w:rFonts w:eastAsia="Times New Roman"/>
                        <w:i/>
                        <w:sz w:val="18"/>
                        <w:szCs w:val="18"/>
                      </w:rPr>
                      <w:t>CSI-</w:t>
                    </w:r>
                    <w:proofErr w:type="spellStart"/>
                    <w:r>
                      <w:rPr>
                        <w:rFonts w:eastAsia="Times New Roman"/>
                        <w:i/>
                        <w:sz w:val="18"/>
                        <w:szCs w:val="18"/>
                      </w:rPr>
                      <w:t>ReportConfig</w:t>
                    </w:r>
                    <w:bookmarkEnd w:id="8"/>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‘event2’</w:t>
                    </w:r>
                    <w:r>
                      <w:rPr>
                        <w:rFonts w:eastAsia="宋体" w:hint="eastAsia"/>
                        <w:bCs/>
                        <w:sz w:val="18"/>
                        <w:szCs w:val="18"/>
                        <w:lang w:eastAsia="zh-CN"/>
                      </w:rPr>
                      <w:t xml:space="preserve"> or </w:t>
                    </w:r>
                    <w:r>
                      <w:rPr>
                        <w:rFonts w:eastAsia="宋体"/>
                        <w:bCs/>
                        <w:sz w:val="18"/>
                        <w:szCs w:val="18"/>
                        <w:lang w:eastAsia="zh-CN"/>
                      </w:rPr>
                      <w:t>‘</w:t>
                    </w:r>
                    <w:r>
                      <w:rPr>
                        <w:rFonts w:eastAsia="宋体" w:hint="eastAsia"/>
                        <w:bCs/>
                        <w:sz w:val="18"/>
                        <w:szCs w:val="18"/>
                        <w:lang w:eastAsia="zh-CN"/>
                      </w:rPr>
                      <w:t>event1</w:t>
                    </w:r>
                    <w:r>
                      <w:rPr>
                        <w:rFonts w:eastAsia="宋体"/>
                        <w:bCs/>
                        <w:sz w:val="18"/>
                        <w:szCs w:val="18"/>
                        <w:lang w:eastAsia="zh-CN"/>
                      </w:rPr>
                      <w:t>’</w:t>
                    </w:r>
                  </w:ins>
                  <w:ins w:id="9" w:author="ZTE Corporation, Sanechips" w:date="2025-09-28T17:59:00Z">
                    <w:r>
                      <w:rPr>
                        <w:rFonts w:eastAsia="宋体" w:hint="eastAsia"/>
                        <w:bCs/>
                        <w:sz w:val="18"/>
                        <w:szCs w:val="18"/>
                        <w:lang w:eastAsia="zh-CN"/>
                      </w:rPr>
                      <w:t>, or</w:t>
                    </w:r>
                  </w:ins>
                </w:p>
                <w:p w14:paraId="0890ED88" w14:textId="6E20F31A" w:rsidR="00D20F25" w:rsidRDefault="009B5873">
                  <w:pPr>
                    <w:spacing w:beforeLines="30" w:before="109" w:afterLines="30" w:after="109" w:line="288" w:lineRule="auto"/>
                    <w:ind w:left="568" w:hanging="284"/>
                    <w:rPr>
                      <w:rFonts w:eastAsia="宋体"/>
                      <w:sz w:val="18"/>
                      <w:szCs w:val="18"/>
                    </w:rPr>
                  </w:pPr>
                  <w:ins w:id="10" w:author="ZTE Corporation, Sanechips" w:date="2025-09-28T17:59:00Z">
                    <w:r>
                      <w:rPr>
                        <w:rFonts w:eastAsia="宋体"/>
                        <w:sz w:val="18"/>
                        <w:szCs w:val="18"/>
                        <w:lang w:eastAsia="en-US"/>
                      </w:rPr>
                      <w:t>-</w:t>
                    </w:r>
                    <w:r>
                      <w:rPr>
                        <w:rFonts w:eastAsia="宋体"/>
                        <w:sz w:val="18"/>
                        <w:szCs w:val="18"/>
                        <w:lang w:eastAsia="en-US"/>
                      </w:rPr>
                      <w:tab/>
                    </w:r>
                    <w:r>
                      <w:rPr>
                        <w:rFonts w:eastAsia="宋体" w:hint="eastAsia"/>
                        <w:sz w:val="18"/>
                        <w:szCs w:val="18"/>
                        <w:lang w:eastAsia="zh-CN"/>
                      </w:rPr>
                      <w:t xml:space="preserve">if </w:t>
                    </w:r>
                  </w:ins>
                  <w:r w:rsidR="00FB6B3E" w:rsidRPr="002C242A">
                    <w:rPr>
                      <w:rFonts w:eastAsia="宋体"/>
                      <w:color w:val="FF0000"/>
                      <w:sz w:val="18"/>
                      <w:szCs w:val="18"/>
                      <w:highlight w:val="yellow"/>
                      <w:lang w:eastAsia="zh-CN"/>
                    </w:rPr>
                    <w:t>[</w:t>
                  </w:r>
                  <w:ins w:id="11" w:author="ZTE Corporation, Sanechips" w:date="2025-09-28T17:59:00Z">
                    <w:r w:rsidRPr="002C242A">
                      <w:rPr>
                        <w:bCs/>
                        <w:sz w:val="18"/>
                        <w:szCs w:val="18"/>
                        <w:highlight w:val="yellow"/>
                      </w:rPr>
                      <w:t xml:space="preserve">the </w:t>
                    </w:r>
                    <w:r w:rsidRPr="002C242A">
                      <w:rPr>
                        <w:sz w:val="18"/>
                        <w:szCs w:val="18"/>
                        <w:highlight w:val="yellow"/>
                      </w:rPr>
                      <w:t xml:space="preserve">reference signal with the </w:t>
                    </w:r>
                    <w:proofErr w:type="spellStart"/>
                    <w:r w:rsidRPr="002C242A">
                      <w:rPr>
                        <w:i/>
                        <w:sz w:val="18"/>
                        <w:szCs w:val="18"/>
                        <w:highlight w:val="yellow"/>
                      </w:rPr>
                      <w:t>valueOfQ</w:t>
                    </w:r>
                    <w:proofErr w:type="spellEnd"/>
                    <w:r w:rsidRPr="002C242A">
                      <w:rPr>
                        <w:sz w:val="18"/>
                        <w:szCs w:val="18"/>
                        <w:highlight w:val="yellow"/>
                      </w:rPr>
                      <w:t xml:space="preserve"> highest L1-RSRP out of</w:t>
                    </w:r>
                  </w:ins>
                  <w:r w:rsidR="00FB6B3E" w:rsidRPr="002C242A">
                    <w:rPr>
                      <w:color w:val="FF0000"/>
                      <w:sz w:val="18"/>
                      <w:szCs w:val="18"/>
                      <w:highlight w:val="yellow"/>
                    </w:rPr>
                    <w:t>]</w:t>
                  </w:r>
                  <w:ins w:id="12" w:author="ZTE Corporation, Sanechips" w:date="2025-09-28T17:59:00Z">
                    <w:r>
                      <w:rPr>
                        <w:sz w:val="18"/>
                        <w:szCs w:val="18"/>
                      </w:rPr>
                      <w:t xml:space="preserve"> the reference signals among the activated TCI states</w:t>
                    </w:r>
                    <w:r>
                      <w:rPr>
                        <w:rFonts w:hint="eastAsia"/>
                        <w:sz w:val="18"/>
                        <w:szCs w:val="18"/>
                        <w:lang w:eastAsia="zh-CN"/>
                      </w:rPr>
                      <w:t xml:space="preserve"> or </w:t>
                    </w:r>
                  </w:ins>
                  <w:r w:rsidR="00FB6B3E" w:rsidRPr="002C242A">
                    <w:rPr>
                      <w:color w:val="FF0000"/>
                      <w:sz w:val="18"/>
                      <w:szCs w:val="18"/>
                      <w:highlight w:val="yellow"/>
                      <w:lang w:eastAsia="zh-CN"/>
                    </w:rPr>
                    <w:t>[</w:t>
                  </w:r>
                  <w:ins w:id="13" w:author="ZTE Corporation, Sanechips" w:date="2025-09-28T17:59:00Z">
                    <w:r w:rsidRPr="002C242A">
                      <w:rPr>
                        <w:bCs/>
                        <w:sz w:val="18"/>
                        <w:szCs w:val="18"/>
                        <w:highlight w:val="yellow"/>
                      </w:rPr>
                      <w:t xml:space="preserve">the SS/PBCH block </w:t>
                    </w:r>
                    <w:r w:rsidRPr="002C242A">
                      <w:rPr>
                        <w:sz w:val="18"/>
                        <w:szCs w:val="18"/>
                        <w:highlight w:val="yellow"/>
                      </w:rPr>
                      <w:t xml:space="preserve">with the </w:t>
                    </w:r>
                    <w:proofErr w:type="spellStart"/>
                    <w:r w:rsidRPr="002C242A">
                      <w:rPr>
                        <w:i/>
                        <w:sz w:val="18"/>
                        <w:szCs w:val="18"/>
                        <w:highlight w:val="yellow"/>
                      </w:rPr>
                      <w:t>valueOfQ</w:t>
                    </w:r>
                    <w:proofErr w:type="spellEnd"/>
                    <w:r w:rsidRPr="002C242A">
                      <w:rPr>
                        <w:sz w:val="18"/>
                        <w:szCs w:val="18"/>
                        <w:highlight w:val="yellow"/>
                      </w:rPr>
                      <w:t xml:space="preserve"> highest L1-RSRP out of</w:t>
                    </w:r>
                  </w:ins>
                  <w:r w:rsidR="00FB6B3E" w:rsidRPr="002C242A">
                    <w:rPr>
                      <w:color w:val="FF0000"/>
                      <w:sz w:val="18"/>
                      <w:szCs w:val="18"/>
                      <w:highlight w:val="yellow"/>
                    </w:rPr>
                    <w:t>]</w:t>
                  </w:r>
                  <w:ins w:id="14" w:author="ZTE Corporation, Sanechips" w:date="2025-09-28T17:59:00Z">
                    <w:r>
                      <w:rPr>
                        <w:sz w:val="18"/>
                        <w:szCs w:val="18"/>
                      </w:rPr>
                      <w:t xml:space="preserve"> the </w:t>
                    </w:r>
                    <w:r>
                      <w:rPr>
                        <w:bCs/>
                        <w:sz w:val="18"/>
                        <w:szCs w:val="18"/>
                      </w:rPr>
                      <w:t>SS/PBCH block</w:t>
                    </w:r>
                    <w:r>
                      <w:rPr>
                        <w:sz w:val="18"/>
                        <w:szCs w:val="18"/>
                      </w:rPr>
                      <w:t xml:space="preserve">s </w:t>
                    </w:r>
                    <w:proofErr w:type="spellStart"/>
                    <w:r>
                      <w:rPr>
                        <w:sz w:val="18"/>
                        <w:szCs w:val="18"/>
                      </w:rPr>
                      <w:t>QCLed</w:t>
                    </w:r>
                    <w:proofErr w:type="spellEnd"/>
                    <w:r>
                      <w:rPr>
                        <w:sz w:val="18"/>
                        <w:szCs w:val="18"/>
                      </w:rPr>
                      <w:t xml:space="preserve"> with the reference signals among the activated TCI states</w:t>
                    </w:r>
                    <w:r>
                      <w:rPr>
                        <w:rFonts w:hint="eastAsia"/>
                        <w:sz w:val="18"/>
                        <w:szCs w:val="18"/>
                        <w:lang w:eastAsia="zh-CN"/>
                      </w:rPr>
                      <w:t xml:space="preserve"> is updated </w:t>
                    </w:r>
                    <w:r>
                      <w:rPr>
                        <w:rFonts w:eastAsia="宋体" w:hint="eastAsia"/>
                        <w:sz w:val="18"/>
                        <w:szCs w:val="18"/>
                        <w:lang w:eastAsia="zh-CN"/>
                      </w:rPr>
                      <w:t xml:space="preserve">when the </w:t>
                    </w:r>
                    <w:r>
                      <w:rPr>
                        <w:rFonts w:eastAsia="Times New Roman"/>
                        <w:bCs/>
                        <w:sz w:val="18"/>
                        <w:szCs w:val="18"/>
                      </w:rPr>
                      <w:t xml:space="preserve">UE </w:t>
                    </w:r>
                  </w:ins>
                  <w:r w:rsidR="00317783" w:rsidRPr="00317783">
                    <w:rPr>
                      <w:rFonts w:eastAsia="Times New Roman"/>
                      <w:bCs/>
                      <w:color w:val="FF0000"/>
                      <w:sz w:val="18"/>
                      <w:szCs w:val="18"/>
                      <w:highlight w:val="yellow"/>
                    </w:rPr>
                    <w:t>is</w:t>
                  </w:r>
                  <w:r w:rsidR="00317783">
                    <w:rPr>
                      <w:rFonts w:eastAsia="Times New Roman"/>
                      <w:bCs/>
                      <w:sz w:val="18"/>
                      <w:szCs w:val="18"/>
                    </w:rPr>
                    <w:t xml:space="preserve"> </w:t>
                  </w:r>
                  <w:ins w:id="15" w:author="ZTE Corporation, Sanechips" w:date="2025-09-28T17:59:00Z">
                    <w:r>
                      <w:rPr>
                        <w:rFonts w:eastAsia="Times New Roman"/>
                        <w:bCs/>
                        <w:sz w:val="18"/>
                        <w:szCs w:val="18"/>
                      </w:rPr>
                      <w:t xml:space="preserve">configured with </w:t>
                    </w:r>
                    <w:r>
                      <w:rPr>
                        <w:rFonts w:eastAsia="Times New Roman"/>
                        <w:sz w:val="18"/>
                        <w:szCs w:val="18"/>
                      </w:rPr>
                      <w:t xml:space="preserve">a </w:t>
                    </w:r>
                    <w:r>
                      <w:rPr>
                        <w:rFonts w:eastAsia="Times New Roman"/>
                        <w:i/>
                        <w:sz w:val="18"/>
                        <w:szCs w:val="18"/>
                      </w:rPr>
                      <w:t>CSI-</w:t>
                    </w:r>
                    <w:proofErr w:type="spellStart"/>
                    <w:r>
                      <w:rPr>
                        <w:rFonts w:eastAsia="Times New Roman"/>
                        <w:i/>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w:t>
                    </w:r>
                    <w:r>
                      <w:rPr>
                        <w:rFonts w:eastAsia="宋体" w:hint="eastAsia"/>
                        <w:bCs/>
                        <w:sz w:val="18"/>
                        <w:szCs w:val="18"/>
                        <w:lang w:eastAsia="zh-CN"/>
                      </w:rPr>
                      <w:t>7</w:t>
                    </w:r>
                    <w:r>
                      <w:rPr>
                        <w:rFonts w:eastAsia="Times New Roman"/>
                        <w:bCs/>
                        <w:sz w:val="18"/>
                        <w:szCs w:val="18"/>
                      </w:rPr>
                      <w:t>’</w:t>
                    </w:r>
                  </w:ins>
                  <w:r>
                    <w:rPr>
                      <w:rFonts w:eastAsia="宋体"/>
                      <w:sz w:val="18"/>
                      <w:szCs w:val="18"/>
                      <w:lang w:eastAsia="en-US"/>
                    </w:rPr>
                    <w:t>.</w:t>
                  </w:r>
                </w:p>
                <w:p w14:paraId="3AF52AF6" w14:textId="77777777" w:rsidR="00D20F25" w:rsidRDefault="009B5873">
                  <w:pPr>
                    <w:spacing w:beforeLines="30" w:before="109" w:afterLines="30" w:after="109" w:line="288" w:lineRule="auto"/>
                    <w:rPr>
                      <w:rFonts w:ascii="Times" w:eastAsia="Batang" w:hAnsi="Times"/>
                      <w:color w:val="000000"/>
                      <w:sz w:val="18"/>
                      <w:szCs w:val="18"/>
                      <w:lang w:val="en-GB"/>
                    </w:rPr>
                  </w:pPr>
                  <w:r>
                    <w:rPr>
                      <w:rFonts w:ascii="Times" w:eastAsia="Batang" w:hAnsi="Times"/>
                      <w:color w:val="000000"/>
                      <w:sz w:val="18"/>
                      <w:szCs w:val="18"/>
                      <w:lang w:val="en-GB" w:eastAsia="zh-CN"/>
                    </w:rPr>
                    <w:lastRenderedPageBreak/>
                    <w:t xml:space="preserve">The UE does not expect that a CSI trigger state associated with CSI report configuration(s) </w:t>
                  </w:r>
                  <w:r>
                    <w:rPr>
                      <w:rFonts w:eastAsia="Times New Roman"/>
                      <w:color w:val="000000"/>
                      <w:sz w:val="18"/>
                      <w:szCs w:val="18"/>
                      <w:lang w:val="en-GB" w:eastAsia="en-US"/>
                    </w:rPr>
                    <w:t>configured with the higher layer parameter</w:t>
                  </w:r>
                  <w:r>
                    <w:rPr>
                      <w:rFonts w:eastAsia="Times New Roman"/>
                      <w:bCs/>
                      <w:i/>
                      <w:iCs/>
                      <w:color w:val="000000"/>
                      <w:sz w:val="18"/>
                      <w:szCs w:val="18"/>
                      <w:lang w:val="en-GB" w:eastAsia="en-US"/>
                    </w:rPr>
                    <w:t xml:space="preserve"> </w:t>
                  </w:r>
                  <w:proofErr w:type="spellStart"/>
                  <w:r>
                    <w:rPr>
                      <w:rFonts w:eastAsia="Times New Roman"/>
                      <w:bCs/>
                      <w:i/>
                      <w:iCs/>
                      <w:color w:val="000000"/>
                      <w:sz w:val="18"/>
                      <w:szCs w:val="18"/>
                      <w:lang w:val="en-GB" w:eastAsia="en-US"/>
                    </w:rPr>
                    <w:t>eventType</w:t>
                  </w:r>
                  <w:proofErr w:type="spellEnd"/>
                  <w:r>
                    <w:rPr>
                      <w:rFonts w:eastAsia="Times New Roman"/>
                      <w:bCs/>
                      <w:i/>
                      <w:iCs/>
                      <w:color w:val="000000"/>
                      <w:sz w:val="18"/>
                      <w:szCs w:val="18"/>
                      <w:lang w:val="en-GB" w:eastAsia="en-US"/>
                    </w:rPr>
                    <w:t xml:space="preserve"> </w:t>
                  </w:r>
                  <w:r>
                    <w:rPr>
                      <w:rFonts w:eastAsia="Times New Roman"/>
                      <w:bCs/>
                      <w:iCs/>
                      <w:color w:val="000000"/>
                      <w:sz w:val="18"/>
                      <w:szCs w:val="18"/>
                      <w:lang w:val="en-GB" w:eastAsia="en-US"/>
                    </w:rPr>
                    <w:t xml:space="preserve">is further associated with other CSI report configurations that are not configured with </w:t>
                  </w:r>
                  <w:r>
                    <w:rPr>
                      <w:rFonts w:eastAsia="Times New Roman"/>
                      <w:color w:val="000000"/>
                      <w:sz w:val="18"/>
                      <w:szCs w:val="18"/>
                      <w:lang w:val="en-GB" w:eastAsia="en-US"/>
                    </w:rPr>
                    <w:t>the higher layer parameter</w:t>
                  </w:r>
                  <w:r>
                    <w:rPr>
                      <w:rFonts w:eastAsia="Times New Roman"/>
                      <w:bCs/>
                      <w:i/>
                      <w:iCs/>
                      <w:color w:val="000000"/>
                      <w:sz w:val="18"/>
                      <w:szCs w:val="18"/>
                      <w:lang w:val="en-GB" w:eastAsia="en-US"/>
                    </w:rPr>
                    <w:t xml:space="preserve"> </w:t>
                  </w:r>
                  <w:proofErr w:type="spellStart"/>
                  <w:r>
                    <w:rPr>
                      <w:rFonts w:eastAsia="Times New Roman"/>
                      <w:bCs/>
                      <w:i/>
                      <w:iCs/>
                      <w:color w:val="000000"/>
                      <w:sz w:val="18"/>
                      <w:szCs w:val="18"/>
                      <w:lang w:val="en-GB" w:eastAsia="en-US"/>
                    </w:rPr>
                    <w:t>eventType</w:t>
                  </w:r>
                  <w:proofErr w:type="spellEnd"/>
                  <w:r>
                    <w:rPr>
                      <w:rFonts w:ascii="Times" w:eastAsia="Batang" w:hAnsi="Times"/>
                      <w:color w:val="000000"/>
                      <w:sz w:val="18"/>
                      <w:szCs w:val="18"/>
                      <w:lang w:val="en-GB" w:eastAsia="zh-CN"/>
                    </w:rPr>
                    <w:t>.</w:t>
                  </w:r>
                </w:p>
                <w:p w14:paraId="6A7DEDD1" w14:textId="77777777" w:rsidR="00D20F25" w:rsidRDefault="009B5873">
                  <w:pPr>
                    <w:spacing w:beforeLines="30" w:before="109" w:afterLines="30" w:after="109" w:line="288" w:lineRule="auto"/>
                    <w:jc w:val="center"/>
                    <w:rPr>
                      <w:rFonts w:ascii="Times" w:eastAsia="Batang" w:hAnsi="Times"/>
                      <w:color w:val="000000"/>
                      <w:sz w:val="18"/>
                      <w:szCs w:val="18"/>
                      <w:lang w:val="en-GB"/>
                    </w:rPr>
                  </w:pPr>
                  <w:r>
                    <w:rPr>
                      <w:rFonts w:eastAsia="宋体" w:hint="eastAsia"/>
                      <w:color w:val="FF0000"/>
                      <w:sz w:val="18"/>
                      <w:szCs w:val="18"/>
                    </w:rPr>
                    <w:t>&lt;Irrelevant part is omitted&gt;</w:t>
                  </w:r>
                </w:p>
              </w:tc>
            </w:tr>
          </w:tbl>
          <w:p w14:paraId="7175791B" w14:textId="6E05E172" w:rsidR="00D20F25" w:rsidRDefault="009B5873">
            <w:pPr>
              <w:snapToGrid w:val="0"/>
              <w:spacing w:line="257" w:lineRule="auto"/>
              <w:jc w:val="both"/>
              <w:rPr>
                <w:bCs/>
                <w:sz w:val="18"/>
                <w:szCs w:val="18"/>
              </w:rPr>
            </w:pPr>
            <w:r>
              <w:rPr>
                <w:bCs/>
                <w:sz w:val="18"/>
                <w:szCs w:val="18"/>
              </w:rPr>
              <w:lastRenderedPageBreak/>
              <w:t xml:space="preserve">Supported by: ZTE, CATT, </w:t>
            </w:r>
            <w:r w:rsidR="00175619">
              <w:rPr>
                <w:bCs/>
                <w:sz w:val="18"/>
                <w:szCs w:val="18"/>
              </w:rPr>
              <w:t xml:space="preserve">Google, </w:t>
            </w:r>
            <w:proofErr w:type="spellStart"/>
            <w:r w:rsidR="00175619">
              <w:rPr>
                <w:bCs/>
                <w:sz w:val="18"/>
                <w:szCs w:val="18"/>
              </w:rPr>
              <w:t>xiaomi</w:t>
            </w:r>
            <w:proofErr w:type="spellEnd"/>
            <w:r w:rsidR="00175619">
              <w:rPr>
                <w:bCs/>
                <w:sz w:val="18"/>
                <w:szCs w:val="18"/>
              </w:rPr>
              <w:t xml:space="preserve">, </w:t>
            </w:r>
            <w:proofErr w:type="spellStart"/>
            <w:r w:rsidR="007D4877">
              <w:rPr>
                <w:bCs/>
                <w:sz w:val="18"/>
                <w:szCs w:val="18"/>
              </w:rPr>
              <w:t>Spreadtrum</w:t>
            </w:r>
            <w:proofErr w:type="spellEnd"/>
            <w:r w:rsidR="007D4877">
              <w:rPr>
                <w:bCs/>
                <w:sz w:val="18"/>
                <w:szCs w:val="18"/>
              </w:rPr>
              <w:t xml:space="preserve">, </w:t>
            </w:r>
            <w:r w:rsidR="00811BD7">
              <w:rPr>
                <w:bCs/>
                <w:sz w:val="18"/>
                <w:szCs w:val="18"/>
              </w:rPr>
              <w:t xml:space="preserve">vivo, </w:t>
            </w:r>
            <w:proofErr w:type="spellStart"/>
            <w:r w:rsidR="00BE7BA6">
              <w:rPr>
                <w:bCs/>
                <w:sz w:val="18"/>
                <w:szCs w:val="18"/>
              </w:rPr>
              <w:t>Ofinno</w:t>
            </w:r>
            <w:proofErr w:type="spellEnd"/>
            <w:r w:rsidR="00BE7BA6">
              <w:rPr>
                <w:bCs/>
                <w:sz w:val="18"/>
                <w:szCs w:val="18"/>
              </w:rPr>
              <w:t xml:space="preserve">, </w:t>
            </w:r>
            <w:r w:rsidR="00D415E1">
              <w:rPr>
                <w:bCs/>
                <w:sz w:val="18"/>
                <w:szCs w:val="18"/>
              </w:rPr>
              <w:t xml:space="preserve">Nokia, </w:t>
            </w:r>
            <w:proofErr w:type="spellStart"/>
            <w:r w:rsidR="00D415E1">
              <w:rPr>
                <w:bCs/>
                <w:sz w:val="18"/>
                <w:szCs w:val="18"/>
              </w:rPr>
              <w:t>Ofinno</w:t>
            </w:r>
            <w:proofErr w:type="spellEnd"/>
            <w:r w:rsidR="00D415E1">
              <w:rPr>
                <w:bCs/>
                <w:sz w:val="18"/>
                <w:szCs w:val="18"/>
              </w:rPr>
              <w:t xml:space="preserve">, </w:t>
            </w:r>
            <w:r w:rsidR="001A4D4E">
              <w:rPr>
                <w:rFonts w:hint="eastAsia"/>
                <w:bCs/>
                <w:sz w:val="18"/>
                <w:szCs w:val="18"/>
                <w:lang w:eastAsia="zh-CN"/>
              </w:rPr>
              <w:t>E</w:t>
            </w:r>
            <w:r w:rsidR="001A4D4E">
              <w:rPr>
                <w:bCs/>
                <w:sz w:val="18"/>
                <w:szCs w:val="18"/>
              </w:rPr>
              <w:t xml:space="preserve">ricsson, </w:t>
            </w:r>
            <w:r w:rsidR="00C944BE">
              <w:rPr>
                <w:bCs/>
                <w:sz w:val="18"/>
                <w:szCs w:val="18"/>
              </w:rPr>
              <w:t xml:space="preserve">Panasonic, </w:t>
            </w:r>
            <w:r w:rsidR="005A123A">
              <w:rPr>
                <w:bCs/>
                <w:sz w:val="18"/>
                <w:szCs w:val="18"/>
              </w:rPr>
              <w:t>CATT, Huawei/</w:t>
            </w:r>
            <w:proofErr w:type="spellStart"/>
            <w:r w:rsidR="005A123A">
              <w:rPr>
                <w:bCs/>
                <w:sz w:val="18"/>
                <w:szCs w:val="18"/>
              </w:rPr>
              <w:t>HiSi</w:t>
            </w:r>
            <w:proofErr w:type="spellEnd"/>
            <w:r w:rsidR="005A123A">
              <w:rPr>
                <w:bCs/>
                <w:sz w:val="18"/>
                <w:szCs w:val="18"/>
              </w:rPr>
              <w:t>’,</w:t>
            </w:r>
            <w:r w:rsidR="00B22D39">
              <w:rPr>
                <w:bCs/>
                <w:sz w:val="18"/>
                <w:szCs w:val="18"/>
              </w:rPr>
              <w:t xml:space="preserve"> Qualcomm, </w:t>
            </w:r>
            <w:proofErr w:type="gramStart"/>
            <w:r w:rsidR="006F32D3">
              <w:rPr>
                <w:rFonts w:hint="eastAsia"/>
                <w:bCs/>
                <w:sz w:val="18"/>
                <w:szCs w:val="18"/>
                <w:lang w:eastAsia="zh-CN"/>
              </w:rPr>
              <w:t>Med</w:t>
            </w:r>
            <w:r w:rsidR="006F32D3">
              <w:rPr>
                <w:bCs/>
                <w:sz w:val="18"/>
                <w:szCs w:val="18"/>
              </w:rPr>
              <w:t xml:space="preserve">iaTek, </w:t>
            </w:r>
            <w:r w:rsidR="00BF3979">
              <w:rPr>
                <w:bCs/>
                <w:sz w:val="18"/>
                <w:szCs w:val="18"/>
              </w:rPr>
              <w:t xml:space="preserve"> </w:t>
            </w:r>
            <w:r w:rsidR="00BF3979">
              <w:rPr>
                <w:rFonts w:hint="eastAsia"/>
                <w:bCs/>
                <w:sz w:val="18"/>
                <w:szCs w:val="18"/>
                <w:lang w:eastAsia="zh-CN"/>
              </w:rPr>
              <w:t>NTT</w:t>
            </w:r>
            <w:proofErr w:type="gramEnd"/>
            <w:r w:rsidR="00BF3979">
              <w:rPr>
                <w:bCs/>
                <w:sz w:val="18"/>
                <w:szCs w:val="18"/>
              </w:rPr>
              <w:t xml:space="preserve"> DOCOMO, </w:t>
            </w:r>
          </w:p>
          <w:p w14:paraId="4E98E0CC" w14:textId="3B8EF60C" w:rsidR="00175619" w:rsidRDefault="00175619">
            <w:pPr>
              <w:snapToGrid w:val="0"/>
              <w:spacing w:line="257" w:lineRule="auto"/>
              <w:jc w:val="both"/>
              <w:rPr>
                <w:bCs/>
                <w:sz w:val="18"/>
                <w:szCs w:val="18"/>
              </w:rPr>
            </w:pPr>
            <w:r>
              <w:rPr>
                <w:bCs/>
                <w:sz w:val="18"/>
                <w:szCs w:val="18"/>
              </w:rPr>
              <w:t xml:space="preserve">Not supported by: OPPO, </w:t>
            </w:r>
            <w:r w:rsidR="00FB6B3E">
              <w:rPr>
                <w:bCs/>
                <w:sz w:val="18"/>
                <w:szCs w:val="18"/>
              </w:rPr>
              <w:t>Samsung</w:t>
            </w:r>
          </w:p>
          <w:p w14:paraId="42B3E2E4" w14:textId="77777777" w:rsidR="00D20F25" w:rsidRDefault="00D20F25">
            <w:pPr>
              <w:snapToGrid w:val="0"/>
              <w:spacing w:line="257" w:lineRule="auto"/>
              <w:jc w:val="both"/>
              <w:rPr>
                <w:b/>
                <w:bCs/>
                <w:sz w:val="18"/>
                <w:szCs w:val="18"/>
                <w:u w:val="single"/>
              </w:rPr>
            </w:pPr>
          </w:p>
          <w:p w14:paraId="0A1415D4" w14:textId="77777777" w:rsidR="00D20F25" w:rsidRDefault="00D20F25">
            <w:pPr>
              <w:jc w:val="both"/>
              <w:rPr>
                <w:rFonts w:ascii="Times" w:eastAsia="Batang" w:hAnsi="Times"/>
                <w:b/>
                <w:sz w:val="18"/>
                <w:szCs w:val="18"/>
                <w:highlight w:val="green"/>
                <w:lang w:eastAsia="en-US"/>
              </w:rPr>
            </w:pPr>
          </w:p>
        </w:tc>
      </w:tr>
    </w:tbl>
    <w:p w14:paraId="7E651109" w14:textId="77777777" w:rsidR="00D20F25" w:rsidRDefault="009B5873">
      <w:pPr>
        <w:pStyle w:val="Caption"/>
        <w:spacing w:before="240"/>
        <w:jc w:val="center"/>
      </w:pPr>
      <w:r>
        <w:lastRenderedPageBreak/>
        <w:t>Table 1-2 Company input for Issue 1</w:t>
      </w:r>
    </w:p>
    <w:tbl>
      <w:tblPr>
        <w:tblStyle w:val="TableGrid"/>
        <w:tblW w:w="10075" w:type="dxa"/>
        <w:tblLook w:val="04A0" w:firstRow="1" w:lastRow="0" w:firstColumn="1" w:lastColumn="0" w:noHBand="0" w:noVBand="1"/>
      </w:tblPr>
      <w:tblGrid>
        <w:gridCol w:w="1256"/>
        <w:gridCol w:w="8819"/>
      </w:tblGrid>
      <w:tr w:rsidR="00D20F25" w14:paraId="5C9ED618" w14:textId="77777777">
        <w:tc>
          <w:tcPr>
            <w:tcW w:w="125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64B7504" w14:textId="77777777" w:rsidR="00D20F25" w:rsidRDefault="009B5873">
            <w:pPr>
              <w:snapToGrid w:val="0"/>
              <w:rPr>
                <w:rFonts w:eastAsia="宋体"/>
                <w:b/>
                <w:sz w:val="18"/>
                <w:szCs w:val="18"/>
                <w:lang w:eastAsia="en-US"/>
              </w:rPr>
            </w:pPr>
            <w:r>
              <w:rPr>
                <w:b/>
                <w:sz w:val="18"/>
                <w:szCs w:val="18"/>
                <w:lang w:eastAsia="zh-CN"/>
              </w:rPr>
              <w:t>Company</w:t>
            </w:r>
          </w:p>
        </w:tc>
        <w:tc>
          <w:tcPr>
            <w:tcW w:w="881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7D4DFEA" w14:textId="77777777" w:rsidR="00D20F25" w:rsidRDefault="009B5873">
            <w:pPr>
              <w:snapToGrid w:val="0"/>
              <w:rPr>
                <w:b/>
                <w:sz w:val="18"/>
                <w:szCs w:val="18"/>
                <w:lang w:eastAsia="zh-CN"/>
              </w:rPr>
            </w:pPr>
            <w:r>
              <w:rPr>
                <w:b/>
                <w:sz w:val="18"/>
                <w:szCs w:val="18"/>
                <w:lang w:eastAsia="zh-CN"/>
              </w:rPr>
              <w:t>Input</w:t>
            </w:r>
          </w:p>
        </w:tc>
      </w:tr>
      <w:tr w:rsidR="00D20F25" w14:paraId="6F75188F" w14:textId="77777777">
        <w:trPr>
          <w:trHeight w:val="215"/>
        </w:trPr>
        <w:tc>
          <w:tcPr>
            <w:tcW w:w="1256" w:type="dxa"/>
            <w:tcBorders>
              <w:top w:val="single" w:sz="4" w:space="0" w:color="auto"/>
              <w:left w:val="single" w:sz="4" w:space="0" w:color="auto"/>
              <w:bottom w:val="single" w:sz="4" w:space="0" w:color="auto"/>
              <w:right w:val="single" w:sz="4" w:space="0" w:color="auto"/>
            </w:tcBorders>
          </w:tcPr>
          <w:p w14:paraId="54883880" w14:textId="77777777" w:rsidR="00D20F25" w:rsidRDefault="009B5873">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819" w:type="dxa"/>
            <w:tcBorders>
              <w:top w:val="single" w:sz="4" w:space="0" w:color="auto"/>
              <w:left w:val="single" w:sz="4" w:space="0" w:color="auto"/>
              <w:bottom w:val="single" w:sz="4" w:space="0" w:color="auto"/>
              <w:right w:val="single" w:sz="4" w:space="0" w:color="auto"/>
            </w:tcBorders>
          </w:tcPr>
          <w:p w14:paraId="08EC61EB" w14:textId="77777777" w:rsidR="00D20F25" w:rsidRDefault="009B5873">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1.1~1.2.</w:t>
            </w:r>
          </w:p>
        </w:tc>
      </w:tr>
      <w:tr w:rsidR="00D20F25" w14:paraId="12B52C2C" w14:textId="77777777">
        <w:trPr>
          <w:trHeight w:val="215"/>
        </w:trPr>
        <w:tc>
          <w:tcPr>
            <w:tcW w:w="1256" w:type="dxa"/>
          </w:tcPr>
          <w:p w14:paraId="7A3C1BE2" w14:textId="77777777" w:rsidR="00D20F25" w:rsidRDefault="009B587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819" w:type="dxa"/>
          </w:tcPr>
          <w:p w14:paraId="6F06A9B4" w14:textId="77777777" w:rsidR="00D20F25" w:rsidRDefault="009B5873">
            <w:pPr>
              <w:rPr>
                <w:rFonts w:eastAsiaTheme="minorEastAsia"/>
                <w:sz w:val="18"/>
                <w:szCs w:val="18"/>
                <w:lang w:eastAsia="zh-CN"/>
              </w:rPr>
            </w:pPr>
            <w:r>
              <w:rPr>
                <w:rFonts w:eastAsiaTheme="minorEastAsia"/>
                <w:b/>
                <w:bCs/>
                <w:sz w:val="18"/>
                <w:szCs w:val="18"/>
                <w:lang w:eastAsia="zh-CN"/>
              </w:rPr>
              <w:t>Proposal 1.1</w:t>
            </w:r>
            <w:r>
              <w:rPr>
                <w:rFonts w:eastAsiaTheme="minorEastAsia"/>
                <w:sz w:val="18"/>
                <w:szCs w:val="18"/>
                <w:lang w:eastAsia="zh-CN"/>
              </w:rPr>
              <w:t xml:space="preserve">: We are generally fine with this proposal, but suggest discussing stopping timer for Candidate#2 in separate proposal, which seems irrelevant to the main bullet of this proposal. </w:t>
            </w:r>
          </w:p>
          <w:p w14:paraId="6DA9614A" w14:textId="77777777" w:rsidR="00D20F25" w:rsidRDefault="00D20F25">
            <w:pPr>
              <w:rPr>
                <w:rFonts w:eastAsiaTheme="minorEastAsia"/>
                <w:sz w:val="18"/>
                <w:szCs w:val="18"/>
                <w:lang w:eastAsia="zh-CN"/>
              </w:rPr>
            </w:pPr>
          </w:p>
          <w:p w14:paraId="16063A50" w14:textId="77777777" w:rsidR="00D20F25" w:rsidRDefault="009B5873">
            <w:pPr>
              <w:rPr>
                <w:rFonts w:eastAsiaTheme="minorEastAsia"/>
                <w:sz w:val="18"/>
                <w:szCs w:val="18"/>
                <w:lang w:eastAsia="zh-CN"/>
              </w:rPr>
            </w:pPr>
            <w:r>
              <w:rPr>
                <w:rFonts w:eastAsiaTheme="minorEastAsia"/>
                <w:b/>
                <w:bCs/>
                <w:sz w:val="18"/>
                <w:szCs w:val="18"/>
                <w:lang w:eastAsia="zh-CN"/>
              </w:rPr>
              <w:t>Proposal 1.2</w:t>
            </w:r>
            <w:r>
              <w:rPr>
                <w:rFonts w:eastAsiaTheme="minorEastAsia"/>
                <w:sz w:val="18"/>
                <w:szCs w:val="18"/>
                <w:lang w:eastAsia="zh-CN"/>
              </w:rPr>
              <w:t xml:space="preserve">: Support this TP. Suggest some </w:t>
            </w:r>
            <w:r>
              <w:rPr>
                <w:rFonts w:eastAsiaTheme="minorEastAsia"/>
                <w:color w:val="FF0000"/>
                <w:sz w:val="18"/>
                <w:szCs w:val="18"/>
                <w:lang w:eastAsia="zh-CN"/>
              </w:rPr>
              <w:t xml:space="preserve">editorial changes </w:t>
            </w:r>
            <w:r>
              <w:rPr>
                <w:rFonts w:eastAsiaTheme="minorEastAsia"/>
                <w:sz w:val="18"/>
                <w:szCs w:val="18"/>
                <w:lang w:eastAsia="zh-CN"/>
              </w:rPr>
              <w:t>as below</w:t>
            </w:r>
          </w:p>
          <w:p w14:paraId="07F7CE3B" w14:textId="77777777" w:rsidR="00D20F25" w:rsidRDefault="00D20F25">
            <w:pPr>
              <w:rPr>
                <w:rFonts w:eastAsiaTheme="minorEastAsia"/>
                <w:sz w:val="18"/>
                <w:szCs w:val="18"/>
                <w:lang w:eastAsia="zh-CN"/>
              </w:rPr>
            </w:pPr>
          </w:p>
          <w:p w14:paraId="48AF65A1" w14:textId="77777777" w:rsidR="00D20F25" w:rsidRDefault="009B5873">
            <w:pPr>
              <w:spacing w:beforeLines="30" w:before="109" w:afterLines="30" w:after="109" w:line="288" w:lineRule="auto"/>
              <w:rPr>
                <w:rFonts w:eastAsia="Times New Roman"/>
                <w:sz w:val="18"/>
                <w:szCs w:val="18"/>
                <w:lang w:val="en-GB" w:eastAsia="en-US"/>
              </w:rPr>
            </w:pPr>
            <w:r>
              <w:rPr>
                <w:rFonts w:eastAsia="Times New Roman"/>
                <w:sz w:val="18"/>
                <w:szCs w:val="18"/>
                <w:lang w:val="en-GB" w:eastAsia="en-US"/>
              </w:rPr>
              <w:t>The counter of the event instances for such reference signal is reset:</w:t>
            </w:r>
          </w:p>
          <w:p w14:paraId="0BDAB42C" w14:textId="77777777" w:rsidR="00D20F25" w:rsidRDefault="009B5873">
            <w:pPr>
              <w:spacing w:beforeLines="30" w:before="109" w:afterLines="30" w:after="109" w:line="288" w:lineRule="auto"/>
              <w:ind w:left="568" w:hanging="284"/>
              <w:rPr>
                <w:ins w:id="16" w:author="ZTE Corporation, Sanechips" w:date="2025-09-28T17:59:00Z"/>
                <w:rFonts w:eastAsia="宋体"/>
                <w:bCs/>
                <w:sz w:val="18"/>
                <w:szCs w:val="18"/>
              </w:rPr>
            </w:pPr>
            <w:r>
              <w:rPr>
                <w:rFonts w:eastAsia="宋体"/>
                <w:sz w:val="18"/>
                <w:szCs w:val="18"/>
                <w:lang w:eastAsia="en-US"/>
              </w:rPr>
              <w:t>-</w:t>
            </w:r>
            <w:r>
              <w:rPr>
                <w:rFonts w:eastAsia="宋体"/>
                <w:sz w:val="18"/>
                <w:szCs w:val="18"/>
                <w:lang w:eastAsia="en-US"/>
              </w:rPr>
              <w:tab/>
              <w:t xml:space="preserve">if the reference signal in the indicated TCI state or the SS/PBCH block which is </w:t>
            </w:r>
            <w:proofErr w:type="spellStart"/>
            <w:r>
              <w:rPr>
                <w:rFonts w:eastAsia="宋体"/>
                <w:sz w:val="18"/>
                <w:szCs w:val="18"/>
                <w:lang w:eastAsia="en-US"/>
              </w:rPr>
              <w:t>QCLed</w:t>
            </w:r>
            <w:proofErr w:type="spellEnd"/>
            <w:r>
              <w:rPr>
                <w:rFonts w:eastAsia="宋体"/>
                <w:sz w:val="18"/>
                <w:szCs w:val="18"/>
                <w:lang w:eastAsia="en-US"/>
              </w:rPr>
              <w:t xml:space="preserve"> with the reference signal in the indicated TCI state is updated</w:t>
            </w:r>
            <w:ins w:id="17" w:author="ZTE Corporation, Sanechips" w:date="2025-09-28T17:57:00Z">
              <w:r>
                <w:rPr>
                  <w:rFonts w:eastAsia="宋体" w:hint="eastAsia"/>
                  <w:sz w:val="18"/>
                  <w:szCs w:val="18"/>
                  <w:lang w:eastAsia="zh-CN"/>
                </w:rPr>
                <w:t xml:space="preserve"> when the </w:t>
              </w:r>
              <w:r>
                <w:rPr>
                  <w:rFonts w:eastAsia="Times New Roman"/>
                  <w:bCs/>
                  <w:sz w:val="18"/>
                  <w:szCs w:val="18"/>
                </w:rPr>
                <w:t xml:space="preserve">UE </w:t>
              </w:r>
            </w:ins>
            <w:r>
              <w:rPr>
                <w:rFonts w:eastAsia="Times New Roman"/>
                <w:b/>
                <w:color w:val="FF0000"/>
                <w:sz w:val="18"/>
                <w:szCs w:val="18"/>
                <w:highlight w:val="yellow"/>
              </w:rPr>
              <w:t>is</w:t>
            </w:r>
            <w:r>
              <w:rPr>
                <w:rFonts w:eastAsia="Times New Roman"/>
                <w:bCs/>
                <w:color w:val="FF0000"/>
                <w:sz w:val="18"/>
                <w:szCs w:val="18"/>
              </w:rPr>
              <w:t xml:space="preserve"> </w:t>
            </w:r>
            <w:ins w:id="18" w:author="ZTE Corporation, Sanechips" w:date="2025-09-28T17:57:00Z">
              <w:r>
                <w:rPr>
                  <w:rFonts w:eastAsia="Times New Roman"/>
                  <w:bCs/>
                  <w:sz w:val="18"/>
                  <w:szCs w:val="18"/>
                </w:rPr>
                <w:t xml:space="preserve">configured with </w:t>
              </w:r>
              <w:r>
                <w:rPr>
                  <w:rFonts w:eastAsia="Times New Roman"/>
                  <w:sz w:val="18"/>
                  <w:szCs w:val="18"/>
                </w:rPr>
                <w:t xml:space="preserve">a </w:t>
              </w:r>
              <w:r>
                <w:rPr>
                  <w:rFonts w:eastAsia="Times New Roman"/>
                  <w:i/>
                  <w:sz w:val="18"/>
                  <w:szCs w:val="18"/>
                </w:rPr>
                <w:t>CSI-</w:t>
              </w:r>
              <w:proofErr w:type="spellStart"/>
              <w:r>
                <w:rPr>
                  <w:rFonts w:eastAsia="Times New Roman"/>
                  <w:i/>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‘event2’</w:t>
              </w:r>
              <w:r>
                <w:rPr>
                  <w:rFonts w:eastAsia="宋体" w:hint="eastAsia"/>
                  <w:bCs/>
                  <w:sz w:val="18"/>
                  <w:szCs w:val="18"/>
                  <w:lang w:eastAsia="zh-CN"/>
                </w:rPr>
                <w:t xml:space="preserve"> or </w:t>
              </w:r>
              <w:r>
                <w:rPr>
                  <w:rFonts w:eastAsia="宋体"/>
                  <w:bCs/>
                  <w:sz w:val="18"/>
                  <w:szCs w:val="18"/>
                  <w:lang w:eastAsia="zh-CN"/>
                </w:rPr>
                <w:t>‘</w:t>
              </w:r>
              <w:r>
                <w:rPr>
                  <w:rFonts w:eastAsia="宋体" w:hint="eastAsia"/>
                  <w:bCs/>
                  <w:sz w:val="18"/>
                  <w:szCs w:val="18"/>
                  <w:lang w:eastAsia="zh-CN"/>
                </w:rPr>
                <w:t>event1</w:t>
              </w:r>
              <w:r>
                <w:rPr>
                  <w:rFonts w:eastAsia="宋体"/>
                  <w:bCs/>
                  <w:sz w:val="18"/>
                  <w:szCs w:val="18"/>
                  <w:lang w:eastAsia="zh-CN"/>
                </w:rPr>
                <w:t>’</w:t>
              </w:r>
            </w:ins>
            <w:ins w:id="19" w:author="ZTE Corporation, Sanechips" w:date="2025-09-28T17:59:00Z">
              <w:r>
                <w:rPr>
                  <w:rFonts w:eastAsia="宋体" w:hint="eastAsia"/>
                  <w:bCs/>
                  <w:sz w:val="18"/>
                  <w:szCs w:val="18"/>
                  <w:lang w:eastAsia="zh-CN"/>
                </w:rPr>
                <w:t>, or</w:t>
              </w:r>
            </w:ins>
          </w:p>
          <w:p w14:paraId="603EB7ED" w14:textId="77777777" w:rsidR="00D20F25" w:rsidRDefault="009B5873">
            <w:pPr>
              <w:spacing w:beforeLines="30" w:before="109" w:afterLines="30" w:after="109" w:line="288" w:lineRule="auto"/>
              <w:ind w:left="568" w:hanging="284"/>
              <w:rPr>
                <w:rFonts w:eastAsia="宋体"/>
                <w:sz w:val="18"/>
                <w:szCs w:val="18"/>
              </w:rPr>
            </w:pPr>
            <w:ins w:id="20" w:author="ZTE Corporation, Sanechips" w:date="2025-09-28T17:59:00Z">
              <w:r>
                <w:rPr>
                  <w:rFonts w:eastAsia="宋体"/>
                  <w:sz w:val="18"/>
                  <w:szCs w:val="18"/>
                  <w:lang w:eastAsia="en-US"/>
                </w:rPr>
                <w:t>-</w:t>
              </w:r>
              <w:r>
                <w:rPr>
                  <w:rFonts w:eastAsia="宋体"/>
                  <w:sz w:val="18"/>
                  <w:szCs w:val="18"/>
                  <w:lang w:eastAsia="en-US"/>
                </w:rPr>
                <w:tab/>
              </w:r>
              <w:r>
                <w:rPr>
                  <w:rFonts w:eastAsia="宋体" w:hint="eastAsia"/>
                  <w:sz w:val="18"/>
                  <w:szCs w:val="18"/>
                  <w:lang w:eastAsia="zh-CN"/>
                </w:rPr>
                <w:t xml:space="preserve">if </w:t>
              </w:r>
              <w:r>
                <w:rPr>
                  <w:bCs/>
                  <w:sz w:val="18"/>
                  <w:szCs w:val="18"/>
                </w:rPr>
                <w:t xml:space="preserve">the </w:t>
              </w:r>
              <w:r>
                <w:rPr>
                  <w:sz w:val="18"/>
                  <w:szCs w:val="18"/>
                </w:rPr>
                <w:t xml:space="preserve">reference signal with the </w:t>
              </w:r>
              <w:proofErr w:type="spellStart"/>
              <w:r>
                <w:rPr>
                  <w:i/>
                  <w:sz w:val="18"/>
                  <w:szCs w:val="18"/>
                </w:rPr>
                <w:t>valueOfQ</w:t>
              </w:r>
              <w:proofErr w:type="spellEnd"/>
              <w:r>
                <w:rPr>
                  <w:sz w:val="18"/>
                  <w:szCs w:val="18"/>
                </w:rPr>
                <w:t xml:space="preserve"> highest L1-RSRP out of the reference signals among the activated TCI states</w:t>
              </w:r>
              <w:r>
                <w:rPr>
                  <w:rFonts w:hint="eastAsia"/>
                  <w:sz w:val="18"/>
                  <w:szCs w:val="18"/>
                  <w:lang w:eastAsia="zh-CN"/>
                </w:rPr>
                <w:t xml:space="preserve"> or </w:t>
              </w:r>
              <w:r>
                <w:rPr>
                  <w:bCs/>
                  <w:sz w:val="18"/>
                  <w:szCs w:val="18"/>
                </w:rPr>
                <w:t xml:space="preserve">the SS/PBCH block </w:t>
              </w:r>
              <w:r>
                <w:rPr>
                  <w:sz w:val="18"/>
                  <w:szCs w:val="18"/>
                </w:rPr>
                <w:t xml:space="preserve">with the </w:t>
              </w:r>
              <w:proofErr w:type="spellStart"/>
              <w:r>
                <w:rPr>
                  <w:i/>
                  <w:sz w:val="18"/>
                  <w:szCs w:val="18"/>
                </w:rPr>
                <w:t>valueOfQ</w:t>
              </w:r>
              <w:proofErr w:type="spellEnd"/>
              <w:r>
                <w:rPr>
                  <w:sz w:val="18"/>
                  <w:szCs w:val="18"/>
                </w:rPr>
                <w:t xml:space="preserve"> highest L1-RSRP out of the </w:t>
              </w:r>
              <w:r>
                <w:rPr>
                  <w:bCs/>
                  <w:sz w:val="18"/>
                  <w:szCs w:val="18"/>
                </w:rPr>
                <w:t>SS/PBCH block</w:t>
              </w:r>
              <w:r>
                <w:rPr>
                  <w:sz w:val="18"/>
                  <w:szCs w:val="18"/>
                </w:rPr>
                <w:t xml:space="preserve">s </w:t>
              </w:r>
              <w:proofErr w:type="spellStart"/>
              <w:r>
                <w:rPr>
                  <w:sz w:val="18"/>
                  <w:szCs w:val="18"/>
                </w:rPr>
                <w:t>QCLed</w:t>
              </w:r>
              <w:proofErr w:type="spellEnd"/>
              <w:r>
                <w:rPr>
                  <w:sz w:val="18"/>
                  <w:szCs w:val="18"/>
                </w:rPr>
                <w:t xml:space="preserve"> with the reference signals among the activated TCI states</w:t>
              </w:r>
              <w:r>
                <w:rPr>
                  <w:rFonts w:hint="eastAsia"/>
                  <w:sz w:val="18"/>
                  <w:szCs w:val="18"/>
                  <w:lang w:eastAsia="zh-CN"/>
                </w:rPr>
                <w:t xml:space="preserve"> is updated </w:t>
              </w:r>
              <w:r>
                <w:rPr>
                  <w:rFonts w:eastAsia="宋体" w:hint="eastAsia"/>
                  <w:sz w:val="18"/>
                  <w:szCs w:val="18"/>
                  <w:lang w:eastAsia="zh-CN"/>
                </w:rPr>
                <w:t xml:space="preserve">when the </w:t>
              </w:r>
              <w:r>
                <w:rPr>
                  <w:rFonts w:eastAsia="Times New Roman"/>
                  <w:bCs/>
                  <w:sz w:val="18"/>
                  <w:szCs w:val="18"/>
                </w:rPr>
                <w:t xml:space="preserve">UE </w:t>
              </w:r>
            </w:ins>
            <w:r>
              <w:rPr>
                <w:rFonts w:eastAsia="Times New Roman"/>
                <w:b/>
                <w:color w:val="FF0000"/>
                <w:sz w:val="18"/>
                <w:szCs w:val="18"/>
                <w:highlight w:val="yellow"/>
              </w:rPr>
              <w:t>is</w:t>
            </w:r>
            <w:r>
              <w:rPr>
                <w:rFonts w:eastAsia="Times New Roman"/>
                <w:bCs/>
                <w:color w:val="FF0000"/>
                <w:sz w:val="18"/>
                <w:szCs w:val="18"/>
              </w:rPr>
              <w:t xml:space="preserve"> </w:t>
            </w:r>
            <w:ins w:id="21" w:author="ZTE Corporation, Sanechips" w:date="2025-09-28T17:59:00Z">
              <w:r>
                <w:rPr>
                  <w:rFonts w:eastAsia="Times New Roman"/>
                  <w:bCs/>
                  <w:sz w:val="18"/>
                  <w:szCs w:val="18"/>
                </w:rPr>
                <w:t xml:space="preserve">configured with </w:t>
              </w:r>
              <w:r>
                <w:rPr>
                  <w:rFonts w:eastAsia="Times New Roman"/>
                  <w:sz w:val="18"/>
                  <w:szCs w:val="18"/>
                </w:rPr>
                <w:t xml:space="preserve">a </w:t>
              </w:r>
              <w:r>
                <w:rPr>
                  <w:rFonts w:eastAsia="Times New Roman"/>
                  <w:i/>
                  <w:sz w:val="18"/>
                  <w:szCs w:val="18"/>
                </w:rPr>
                <w:t>CSI-</w:t>
              </w:r>
              <w:proofErr w:type="spellStart"/>
              <w:r>
                <w:rPr>
                  <w:rFonts w:eastAsia="Times New Roman"/>
                  <w:i/>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w:t>
              </w:r>
              <w:r>
                <w:rPr>
                  <w:rFonts w:eastAsia="宋体" w:hint="eastAsia"/>
                  <w:bCs/>
                  <w:sz w:val="18"/>
                  <w:szCs w:val="18"/>
                  <w:lang w:eastAsia="zh-CN"/>
                </w:rPr>
                <w:t>7</w:t>
              </w:r>
              <w:r>
                <w:rPr>
                  <w:rFonts w:eastAsia="Times New Roman"/>
                  <w:bCs/>
                  <w:sz w:val="18"/>
                  <w:szCs w:val="18"/>
                </w:rPr>
                <w:t>’</w:t>
              </w:r>
            </w:ins>
            <w:r>
              <w:rPr>
                <w:rFonts w:eastAsia="宋体"/>
                <w:sz w:val="18"/>
                <w:szCs w:val="18"/>
                <w:lang w:eastAsia="en-US"/>
              </w:rPr>
              <w:t>.</w:t>
            </w:r>
          </w:p>
          <w:p w14:paraId="6122E4EC" w14:textId="7DFA61A6" w:rsidR="00D20F25" w:rsidRPr="001E2946" w:rsidRDefault="001E2946">
            <w:pPr>
              <w:rPr>
                <w:rFonts w:eastAsiaTheme="minorEastAsia"/>
                <w:color w:val="0000FF"/>
                <w:sz w:val="18"/>
                <w:szCs w:val="18"/>
                <w:lang w:eastAsia="zh-CN"/>
              </w:rPr>
            </w:pPr>
            <w:r w:rsidRPr="001E2946">
              <w:rPr>
                <w:rFonts w:eastAsiaTheme="minorEastAsia"/>
                <w:color w:val="0000FF"/>
                <w:sz w:val="18"/>
                <w:szCs w:val="18"/>
                <w:lang w:eastAsia="zh-CN"/>
              </w:rPr>
              <w:t>[Mod]: Got it.</w:t>
            </w:r>
            <w:r>
              <w:rPr>
                <w:rFonts w:eastAsiaTheme="minorEastAsia"/>
                <w:color w:val="0000FF"/>
                <w:sz w:val="18"/>
                <w:szCs w:val="18"/>
                <w:lang w:eastAsia="zh-CN"/>
              </w:rPr>
              <w:t xml:space="preserve"> Thanks.</w:t>
            </w:r>
          </w:p>
        </w:tc>
      </w:tr>
      <w:tr w:rsidR="00D20F25" w14:paraId="0BBC99FB" w14:textId="77777777">
        <w:trPr>
          <w:trHeight w:val="215"/>
        </w:trPr>
        <w:tc>
          <w:tcPr>
            <w:tcW w:w="1256" w:type="dxa"/>
          </w:tcPr>
          <w:p w14:paraId="4B6C3FD1" w14:textId="77777777" w:rsidR="00D20F25" w:rsidRDefault="009B5873">
            <w:pPr>
              <w:snapToGrid w:val="0"/>
              <w:rPr>
                <w:rFonts w:eastAsia="PMingLiU"/>
                <w:color w:val="000000" w:themeColor="text1"/>
                <w:sz w:val="18"/>
                <w:szCs w:val="18"/>
                <w:lang w:eastAsia="zh-TW"/>
              </w:rPr>
            </w:pPr>
            <w:r>
              <w:rPr>
                <w:rFonts w:eastAsiaTheme="minorEastAsia"/>
                <w:color w:val="000000" w:themeColor="text1"/>
                <w:sz w:val="18"/>
                <w:szCs w:val="18"/>
                <w:lang w:eastAsia="zh-CN"/>
              </w:rPr>
              <w:t xml:space="preserve">Xiaomi </w:t>
            </w:r>
          </w:p>
        </w:tc>
        <w:tc>
          <w:tcPr>
            <w:tcW w:w="8819" w:type="dxa"/>
          </w:tcPr>
          <w:p w14:paraId="12D918BC" w14:textId="77777777" w:rsidR="00D20F25" w:rsidRDefault="009B5873">
            <w:pPr>
              <w:rPr>
                <w:rFonts w:eastAsiaTheme="minorEastAsia"/>
                <w:b/>
                <w:bCs/>
                <w:sz w:val="18"/>
                <w:szCs w:val="18"/>
                <w:u w:val="single"/>
                <w:lang w:eastAsia="zh-CN"/>
              </w:rPr>
            </w:pPr>
            <w:r>
              <w:rPr>
                <w:rFonts w:eastAsiaTheme="minorEastAsia"/>
                <w:b/>
                <w:bCs/>
                <w:sz w:val="18"/>
                <w:szCs w:val="18"/>
                <w:u w:val="single"/>
                <w:lang w:eastAsia="zh-CN"/>
              </w:rPr>
              <w:t>Proposal 1.1</w:t>
            </w:r>
          </w:p>
          <w:p w14:paraId="2D9695AD" w14:textId="77777777" w:rsidR="00D20F25" w:rsidRDefault="009B5873">
            <w:pPr>
              <w:rPr>
                <w:rFonts w:eastAsiaTheme="minorEastAsia"/>
                <w:sz w:val="18"/>
                <w:szCs w:val="18"/>
                <w:lang w:eastAsia="zh-CN"/>
              </w:rPr>
            </w:pPr>
            <w:r>
              <w:rPr>
                <w:rFonts w:eastAsiaTheme="minorEastAsia"/>
                <w:sz w:val="18"/>
                <w:szCs w:val="18"/>
                <w:lang w:eastAsia="zh-CN"/>
              </w:rPr>
              <w:t>Prefer option-1 and suggest the following update on candidate#7</w:t>
            </w:r>
          </w:p>
          <w:p w14:paraId="04F8DC3A" w14:textId="77777777" w:rsidR="00D20F25" w:rsidRDefault="009B5873">
            <w:pPr>
              <w:numPr>
                <w:ilvl w:val="0"/>
                <w:numId w:val="14"/>
              </w:numPr>
              <w:tabs>
                <w:tab w:val="left" w:pos="1440"/>
              </w:tabs>
              <w:autoSpaceDN w:val="0"/>
              <w:snapToGrid w:val="0"/>
              <w:jc w:val="both"/>
              <w:rPr>
                <w:rFonts w:eastAsia="宋体"/>
                <w:sz w:val="18"/>
                <w:szCs w:val="18"/>
                <w:lang w:eastAsia="en-US"/>
              </w:rPr>
            </w:pPr>
            <w:r>
              <w:rPr>
                <w:rFonts w:eastAsia="宋体"/>
                <w:sz w:val="18"/>
                <w:szCs w:val="18"/>
              </w:rPr>
              <w:t>Candidate#7: The RRC parameter(s) of the threshold for event evaluation in Event-1/2</w:t>
            </w:r>
            <w:ins w:id="22" w:author="李明菊" w:date="2025-09-03T11:23:00Z">
              <w:r>
                <w:rPr>
                  <w:rFonts w:eastAsia="宋体"/>
                  <w:sz w:val="18"/>
                  <w:szCs w:val="18"/>
                </w:rPr>
                <w:t>/7 and the</w:t>
              </w:r>
            </w:ins>
            <w:r>
              <w:rPr>
                <w:rFonts w:eastAsia="宋体"/>
                <w:sz w:val="18"/>
                <w:szCs w:val="18"/>
              </w:rPr>
              <w:t xml:space="preserve"> value of Q in Event-7, </w:t>
            </w:r>
            <w:proofErr w:type="spellStart"/>
            <w:r>
              <w:rPr>
                <w:rFonts w:eastAsia="宋体"/>
                <w:i/>
                <w:sz w:val="18"/>
                <w:szCs w:val="18"/>
              </w:rPr>
              <w:t>eventInstanceCount</w:t>
            </w:r>
            <w:proofErr w:type="spellEnd"/>
            <w:r>
              <w:rPr>
                <w:rFonts w:eastAsia="宋体"/>
                <w:sz w:val="18"/>
                <w:szCs w:val="18"/>
              </w:rPr>
              <w:t xml:space="preserve"> and </w:t>
            </w:r>
            <w:proofErr w:type="spellStart"/>
            <w:r>
              <w:rPr>
                <w:rFonts w:eastAsia="宋体"/>
                <w:i/>
                <w:sz w:val="18"/>
                <w:szCs w:val="18"/>
              </w:rPr>
              <w:t>eventDetectionTimeWindowLength</w:t>
            </w:r>
            <w:proofErr w:type="spellEnd"/>
            <w:r>
              <w:rPr>
                <w:rFonts w:eastAsia="宋体"/>
                <w:sz w:val="18"/>
                <w:szCs w:val="18"/>
              </w:rPr>
              <w:t xml:space="preserve"> are reconfigured for the CSI report configuration for UEI beam report.</w:t>
            </w:r>
          </w:p>
          <w:p w14:paraId="5A255065" w14:textId="77777777" w:rsidR="00D20F25" w:rsidRDefault="009B5873">
            <w:pPr>
              <w:pStyle w:val="ListParagraph"/>
              <w:numPr>
                <w:ilvl w:val="1"/>
                <w:numId w:val="14"/>
              </w:numPr>
              <w:autoSpaceDN w:val="0"/>
              <w:snapToGrid w:val="0"/>
              <w:spacing w:after="0" w:line="240" w:lineRule="auto"/>
              <w:rPr>
                <w:rFonts w:eastAsiaTheme="minorEastAsia"/>
                <w:sz w:val="18"/>
                <w:szCs w:val="18"/>
                <w:lang w:eastAsia="ko-KR"/>
              </w:rPr>
            </w:pPr>
            <w:r>
              <w:rPr>
                <w:sz w:val="18"/>
                <w:szCs w:val="18"/>
                <w:lang w:eastAsia="ko-KR"/>
              </w:rPr>
              <w:t>In such case, the UE need to reset the counting and stop the timers for all new beams.</w:t>
            </w:r>
          </w:p>
          <w:p w14:paraId="617F1C72" w14:textId="19566E32" w:rsidR="001025B6" w:rsidRDefault="001025B6">
            <w:pPr>
              <w:rPr>
                <w:rFonts w:eastAsiaTheme="minorEastAsia"/>
                <w:color w:val="0000FF"/>
                <w:sz w:val="18"/>
                <w:szCs w:val="18"/>
                <w:lang w:eastAsia="zh-CN"/>
              </w:rPr>
            </w:pPr>
            <w:r w:rsidRPr="001E2946">
              <w:rPr>
                <w:rFonts w:eastAsiaTheme="minorEastAsia"/>
                <w:color w:val="0000FF"/>
                <w:sz w:val="18"/>
                <w:szCs w:val="18"/>
                <w:lang w:eastAsia="zh-CN"/>
              </w:rPr>
              <w:t xml:space="preserve">[Mod]: </w:t>
            </w:r>
            <w:r>
              <w:rPr>
                <w:rFonts w:eastAsiaTheme="minorEastAsia"/>
                <w:color w:val="0000FF"/>
                <w:sz w:val="18"/>
                <w:szCs w:val="18"/>
                <w:lang w:eastAsia="zh-CN"/>
              </w:rPr>
              <w:t>Done! Good catch.</w:t>
            </w:r>
          </w:p>
          <w:p w14:paraId="66F5DE66" w14:textId="77777777" w:rsidR="001025B6" w:rsidRDefault="001025B6">
            <w:pPr>
              <w:rPr>
                <w:rFonts w:eastAsiaTheme="minorEastAsia"/>
                <w:b/>
                <w:bCs/>
                <w:sz w:val="18"/>
                <w:szCs w:val="18"/>
                <w:u w:val="single"/>
                <w:lang w:eastAsia="zh-CN"/>
              </w:rPr>
            </w:pPr>
          </w:p>
          <w:p w14:paraId="648A1CCA" w14:textId="5B297BCC" w:rsidR="00D20F25" w:rsidRDefault="009B5873">
            <w:pPr>
              <w:rPr>
                <w:rFonts w:eastAsiaTheme="minorEastAsia"/>
                <w:b/>
                <w:bCs/>
                <w:sz w:val="18"/>
                <w:szCs w:val="18"/>
                <w:u w:val="single"/>
                <w:lang w:eastAsia="zh-CN"/>
              </w:rPr>
            </w:pPr>
            <w:r>
              <w:rPr>
                <w:rFonts w:eastAsiaTheme="minorEastAsia"/>
                <w:b/>
                <w:bCs/>
                <w:sz w:val="18"/>
                <w:szCs w:val="18"/>
                <w:u w:val="single"/>
                <w:lang w:eastAsia="zh-CN"/>
              </w:rPr>
              <w:t>Proposal 1.2</w:t>
            </w:r>
          </w:p>
          <w:p w14:paraId="217F5304" w14:textId="77777777" w:rsidR="00D20F25" w:rsidRDefault="009B5873">
            <w:pPr>
              <w:rPr>
                <w:ins w:id="23" w:author="李明菊" w:date="2025-10-08T15:42:00Z"/>
                <w:rFonts w:eastAsiaTheme="minorEastAsia"/>
                <w:sz w:val="18"/>
                <w:szCs w:val="18"/>
                <w:lang w:eastAsia="zh-CN"/>
              </w:rPr>
            </w:pPr>
            <w:r>
              <w:rPr>
                <w:rFonts w:eastAsiaTheme="minorEastAsia"/>
                <w:sz w:val="18"/>
                <w:szCs w:val="18"/>
                <w:lang w:eastAsia="zh-CN"/>
              </w:rPr>
              <w:t>We are fine with the principle, and suggest the following update for much clearer.</w:t>
            </w:r>
          </w:p>
          <w:p w14:paraId="2CA08DEE" w14:textId="77777777" w:rsidR="00D20F25" w:rsidRDefault="00D20F25">
            <w:pPr>
              <w:rPr>
                <w:rFonts w:eastAsiaTheme="minorEastAsia"/>
                <w:sz w:val="18"/>
                <w:szCs w:val="18"/>
                <w:lang w:eastAsia="zh-CN"/>
              </w:rPr>
            </w:pPr>
          </w:p>
          <w:p w14:paraId="2671B642" w14:textId="77777777" w:rsidR="00D20F25" w:rsidRDefault="009B5873">
            <w:pPr>
              <w:spacing w:beforeLines="30" w:before="109" w:afterLines="30" w:after="109" w:line="288" w:lineRule="auto"/>
              <w:rPr>
                <w:rFonts w:eastAsia="Times New Roman"/>
                <w:sz w:val="18"/>
                <w:szCs w:val="18"/>
                <w:lang w:val="en-GB" w:eastAsia="en-US"/>
              </w:rPr>
            </w:pPr>
            <w:r>
              <w:rPr>
                <w:rFonts w:eastAsia="Times New Roman"/>
                <w:sz w:val="18"/>
                <w:szCs w:val="18"/>
                <w:lang w:val="en-GB" w:eastAsia="en-US"/>
              </w:rPr>
              <w:t xml:space="preserve">The counter of the event instances for </w:t>
            </w:r>
            <w:del w:id="24" w:author="李明菊" w:date="2025-10-08T15:42:00Z">
              <w:r>
                <w:rPr>
                  <w:rFonts w:eastAsia="Times New Roman"/>
                  <w:sz w:val="18"/>
                  <w:szCs w:val="18"/>
                  <w:lang w:val="en-GB" w:eastAsia="en-US"/>
                </w:rPr>
                <w:delText xml:space="preserve">such </w:delText>
              </w:r>
            </w:del>
            <w:ins w:id="25" w:author="李明菊" w:date="2025-10-08T15:42:00Z">
              <w:r>
                <w:rPr>
                  <w:rFonts w:eastAsia="Times New Roman"/>
                  <w:sz w:val="18"/>
                  <w:szCs w:val="18"/>
                  <w:lang w:val="en-GB" w:eastAsia="en-US"/>
                </w:rPr>
                <w:t xml:space="preserve">a </w:t>
              </w:r>
            </w:ins>
            <w:r>
              <w:rPr>
                <w:rFonts w:eastAsia="Times New Roman"/>
                <w:sz w:val="18"/>
                <w:szCs w:val="18"/>
                <w:lang w:val="en-GB" w:eastAsia="en-US"/>
              </w:rPr>
              <w:t>reference signal</w:t>
            </w:r>
            <w:ins w:id="26" w:author="李明菊" w:date="2025-10-08T15:42:00Z">
              <w:r>
                <w:rPr>
                  <w:rFonts w:eastAsia="Times New Roman"/>
                  <w:sz w:val="18"/>
                  <w:szCs w:val="18"/>
                  <w:lang w:val="en-GB" w:eastAsia="en-US"/>
                </w:rPr>
                <w:t xml:space="preserve"> </w:t>
              </w:r>
              <w:r>
                <w:rPr>
                  <w:sz w:val="18"/>
                  <w:szCs w:val="18"/>
                </w:rPr>
                <w:t xml:space="preserve">configured by the </w:t>
              </w:r>
              <w:proofErr w:type="spellStart"/>
              <w:r>
                <w:rPr>
                  <w:i/>
                  <w:iCs/>
                  <w:sz w:val="18"/>
                  <w:szCs w:val="18"/>
                </w:rPr>
                <w:t>newBeamResourceSet</w:t>
              </w:r>
            </w:ins>
            <w:proofErr w:type="spellEnd"/>
            <w:r>
              <w:rPr>
                <w:rFonts w:eastAsia="Times New Roman"/>
                <w:sz w:val="18"/>
                <w:szCs w:val="18"/>
                <w:lang w:val="en-GB" w:eastAsia="en-US"/>
              </w:rPr>
              <w:t xml:space="preserve"> is reset:</w:t>
            </w:r>
          </w:p>
          <w:p w14:paraId="7369D0CC" w14:textId="77777777" w:rsidR="00D20F25" w:rsidRDefault="009B5873">
            <w:pPr>
              <w:spacing w:beforeLines="30" w:before="109" w:afterLines="30" w:after="109" w:line="288" w:lineRule="auto"/>
              <w:ind w:left="568" w:hanging="284"/>
              <w:rPr>
                <w:ins w:id="27" w:author="ZTE Corporation, Sanechips" w:date="2025-09-28T17:59:00Z"/>
                <w:rFonts w:eastAsia="宋体"/>
                <w:bCs/>
                <w:sz w:val="18"/>
                <w:szCs w:val="18"/>
              </w:rPr>
            </w:pPr>
            <w:r>
              <w:rPr>
                <w:rFonts w:eastAsia="宋体"/>
                <w:sz w:val="18"/>
                <w:szCs w:val="18"/>
                <w:lang w:eastAsia="en-US"/>
              </w:rPr>
              <w:t>-</w:t>
            </w:r>
            <w:r>
              <w:rPr>
                <w:rFonts w:eastAsia="宋体"/>
                <w:sz w:val="18"/>
                <w:szCs w:val="18"/>
                <w:lang w:eastAsia="en-US"/>
              </w:rPr>
              <w:tab/>
              <w:t xml:space="preserve">if the reference signal in the indicated TCI state or the SS/PBCH block which is </w:t>
            </w:r>
            <w:proofErr w:type="spellStart"/>
            <w:r>
              <w:rPr>
                <w:rFonts w:eastAsia="宋体"/>
                <w:sz w:val="18"/>
                <w:szCs w:val="18"/>
                <w:lang w:eastAsia="en-US"/>
              </w:rPr>
              <w:t>QCLed</w:t>
            </w:r>
            <w:proofErr w:type="spellEnd"/>
            <w:r>
              <w:rPr>
                <w:rFonts w:eastAsia="宋体"/>
                <w:sz w:val="18"/>
                <w:szCs w:val="18"/>
                <w:lang w:eastAsia="en-US"/>
              </w:rPr>
              <w:t xml:space="preserve"> with the reference signal in the indicated TCI state is updated</w:t>
            </w:r>
            <w:ins w:id="28" w:author="ZTE Corporation, Sanechips" w:date="2025-09-28T17:57:00Z">
              <w:r>
                <w:rPr>
                  <w:rFonts w:eastAsia="宋体"/>
                  <w:sz w:val="18"/>
                  <w:szCs w:val="18"/>
                  <w:lang w:eastAsia="zh-CN"/>
                </w:rPr>
                <w:t xml:space="preserve"> when the </w:t>
              </w:r>
              <w:r>
                <w:rPr>
                  <w:rFonts w:eastAsia="Times New Roman"/>
                  <w:bCs/>
                  <w:sz w:val="18"/>
                  <w:szCs w:val="18"/>
                </w:rPr>
                <w:t xml:space="preserve">UE configured with </w:t>
              </w:r>
              <w:r>
                <w:rPr>
                  <w:rFonts w:eastAsia="Times New Roman"/>
                  <w:sz w:val="18"/>
                  <w:szCs w:val="18"/>
                </w:rPr>
                <w:t xml:space="preserve">a </w:t>
              </w:r>
              <w:r>
                <w:rPr>
                  <w:rFonts w:eastAsia="Times New Roman"/>
                  <w:i/>
                  <w:sz w:val="18"/>
                  <w:szCs w:val="18"/>
                </w:rPr>
                <w:t>CSI-</w:t>
              </w:r>
              <w:proofErr w:type="spellStart"/>
              <w:r>
                <w:rPr>
                  <w:rFonts w:eastAsia="Times New Roman"/>
                  <w:i/>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‘event2’</w:t>
              </w:r>
              <w:del w:id="29" w:author="李明菊" w:date="2025-10-08T15:43:00Z">
                <w:r>
                  <w:rPr>
                    <w:rFonts w:eastAsia="宋体"/>
                    <w:bCs/>
                    <w:sz w:val="18"/>
                    <w:szCs w:val="18"/>
                    <w:lang w:eastAsia="zh-CN"/>
                  </w:rPr>
                  <w:delText xml:space="preserve"> or ‘event1’</w:delText>
                </w:r>
              </w:del>
            </w:ins>
            <w:ins w:id="30" w:author="ZTE Corporation, Sanechips" w:date="2025-09-28T17:59:00Z">
              <w:r>
                <w:rPr>
                  <w:rFonts w:eastAsia="宋体"/>
                  <w:bCs/>
                  <w:sz w:val="18"/>
                  <w:szCs w:val="18"/>
                  <w:lang w:eastAsia="zh-CN"/>
                </w:rPr>
                <w:t>, or</w:t>
              </w:r>
            </w:ins>
          </w:p>
          <w:p w14:paraId="3D7C259C" w14:textId="77777777" w:rsidR="00D20F25" w:rsidRDefault="009B5873">
            <w:pPr>
              <w:spacing w:beforeLines="30" w:before="109" w:afterLines="30" w:after="109" w:line="288" w:lineRule="auto"/>
              <w:ind w:left="568" w:hanging="284"/>
              <w:rPr>
                <w:rFonts w:eastAsia="宋体"/>
                <w:sz w:val="18"/>
                <w:szCs w:val="18"/>
              </w:rPr>
            </w:pPr>
            <w:ins w:id="31" w:author="ZTE Corporation, Sanechips" w:date="2025-09-28T17:59:00Z">
              <w:r>
                <w:rPr>
                  <w:rFonts w:eastAsia="宋体"/>
                  <w:sz w:val="18"/>
                  <w:szCs w:val="18"/>
                  <w:lang w:eastAsia="en-US"/>
                </w:rPr>
                <w:t>-</w:t>
              </w:r>
              <w:r>
                <w:rPr>
                  <w:rFonts w:eastAsia="宋体"/>
                  <w:sz w:val="18"/>
                  <w:szCs w:val="18"/>
                  <w:lang w:eastAsia="en-US"/>
                </w:rPr>
                <w:tab/>
              </w:r>
              <w:r>
                <w:rPr>
                  <w:rFonts w:eastAsia="宋体"/>
                  <w:sz w:val="18"/>
                  <w:szCs w:val="18"/>
                  <w:lang w:eastAsia="zh-CN"/>
                </w:rPr>
                <w:t xml:space="preserve">if </w:t>
              </w:r>
              <w:r>
                <w:rPr>
                  <w:bCs/>
                  <w:sz w:val="18"/>
                  <w:szCs w:val="18"/>
                </w:rPr>
                <w:t xml:space="preserve">the </w:t>
              </w:r>
              <w:r>
                <w:rPr>
                  <w:sz w:val="18"/>
                  <w:szCs w:val="18"/>
                </w:rPr>
                <w:t xml:space="preserve">reference signal with the </w:t>
              </w:r>
              <w:proofErr w:type="spellStart"/>
              <w:r>
                <w:rPr>
                  <w:i/>
                  <w:sz w:val="18"/>
                  <w:szCs w:val="18"/>
                </w:rPr>
                <w:t>valueOfQ</w:t>
              </w:r>
              <w:proofErr w:type="spellEnd"/>
              <w:r>
                <w:rPr>
                  <w:sz w:val="18"/>
                  <w:szCs w:val="18"/>
                </w:rPr>
                <w:t xml:space="preserve"> highest L1-RSRP out of the reference signals among the activated TCI states</w:t>
              </w:r>
              <w:r>
                <w:rPr>
                  <w:sz w:val="18"/>
                  <w:szCs w:val="18"/>
                  <w:lang w:eastAsia="zh-CN"/>
                </w:rPr>
                <w:t xml:space="preserve"> or </w:t>
              </w:r>
              <w:r>
                <w:rPr>
                  <w:bCs/>
                  <w:sz w:val="18"/>
                  <w:szCs w:val="18"/>
                </w:rPr>
                <w:t xml:space="preserve">the SS/PBCH block </w:t>
              </w:r>
              <w:r>
                <w:rPr>
                  <w:sz w:val="18"/>
                  <w:szCs w:val="18"/>
                </w:rPr>
                <w:t xml:space="preserve">with the </w:t>
              </w:r>
              <w:proofErr w:type="spellStart"/>
              <w:r>
                <w:rPr>
                  <w:i/>
                  <w:sz w:val="18"/>
                  <w:szCs w:val="18"/>
                </w:rPr>
                <w:t>valueOfQ</w:t>
              </w:r>
              <w:proofErr w:type="spellEnd"/>
              <w:r>
                <w:rPr>
                  <w:sz w:val="18"/>
                  <w:szCs w:val="18"/>
                </w:rPr>
                <w:t xml:space="preserve"> highest L1-RSRP out of the </w:t>
              </w:r>
              <w:r>
                <w:rPr>
                  <w:bCs/>
                  <w:sz w:val="18"/>
                  <w:szCs w:val="18"/>
                </w:rPr>
                <w:t>SS/PBCH block</w:t>
              </w:r>
              <w:r>
                <w:rPr>
                  <w:sz w:val="18"/>
                  <w:szCs w:val="18"/>
                </w:rPr>
                <w:t xml:space="preserve">s </w:t>
              </w:r>
              <w:proofErr w:type="spellStart"/>
              <w:r>
                <w:rPr>
                  <w:sz w:val="18"/>
                  <w:szCs w:val="18"/>
                </w:rPr>
                <w:t>QCLed</w:t>
              </w:r>
              <w:proofErr w:type="spellEnd"/>
              <w:r>
                <w:rPr>
                  <w:sz w:val="18"/>
                  <w:szCs w:val="18"/>
                </w:rPr>
                <w:t xml:space="preserve"> with the reference signals among the activated TCI states</w:t>
              </w:r>
              <w:r>
                <w:rPr>
                  <w:sz w:val="18"/>
                  <w:szCs w:val="18"/>
                  <w:lang w:eastAsia="zh-CN"/>
                </w:rPr>
                <w:t xml:space="preserve"> is updated </w:t>
              </w:r>
              <w:r>
                <w:rPr>
                  <w:rFonts w:eastAsia="宋体"/>
                  <w:sz w:val="18"/>
                  <w:szCs w:val="18"/>
                  <w:lang w:eastAsia="zh-CN"/>
                </w:rPr>
                <w:t xml:space="preserve">when the </w:t>
              </w:r>
              <w:r>
                <w:rPr>
                  <w:rFonts w:eastAsia="Times New Roman"/>
                  <w:bCs/>
                  <w:sz w:val="18"/>
                  <w:szCs w:val="18"/>
                </w:rPr>
                <w:t xml:space="preserve">UE configured with </w:t>
              </w:r>
              <w:r>
                <w:rPr>
                  <w:rFonts w:eastAsia="Times New Roman"/>
                  <w:sz w:val="18"/>
                  <w:szCs w:val="18"/>
                </w:rPr>
                <w:t xml:space="preserve">a </w:t>
              </w:r>
              <w:r>
                <w:rPr>
                  <w:rFonts w:eastAsia="Times New Roman"/>
                  <w:i/>
                  <w:sz w:val="18"/>
                  <w:szCs w:val="18"/>
                </w:rPr>
                <w:t>CSI-</w:t>
              </w:r>
              <w:proofErr w:type="spellStart"/>
              <w:r>
                <w:rPr>
                  <w:rFonts w:eastAsia="Times New Roman"/>
                  <w:i/>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w:t>
              </w:r>
              <w:r>
                <w:rPr>
                  <w:rFonts w:eastAsia="宋体"/>
                  <w:bCs/>
                  <w:sz w:val="18"/>
                  <w:szCs w:val="18"/>
                  <w:lang w:eastAsia="zh-CN"/>
                </w:rPr>
                <w:t>7</w:t>
              </w:r>
              <w:r>
                <w:rPr>
                  <w:rFonts w:eastAsia="Times New Roman"/>
                  <w:bCs/>
                  <w:sz w:val="18"/>
                  <w:szCs w:val="18"/>
                </w:rPr>
                <w:t>’</w:t>
              </w:r>
            </w:ins>
            <w:r>
              <w:rPr>
                <w:rFonts w:eastAsia="宋体"/>
                <w:sz w:val="18"/>
                <w:szCs w:val="18"/>
                <w:lang w:eastAsia="en-US"/>
              </w:rPr>
              <w:t>.</w:t>
            </w:r>
          </w:p>
          <w:p w14:paraId="5EBBA31E" w14:textId="77777777" w:rsidR="00D20F25" w:rsidRDefault="009B5873">
            <w:pPr>
              <w:spacing w:beforeLines="30" w:before="109" w:afterLines="30" w:after="109" w:line="288" w:lineRule="auto"/>
              <w:rPr>
                <w:rFonts w:eastAsia="Times New Roman"/>
                <w:sz w:val="18"/>
                <w:szCs w:val="18"/>
                <w:lang w:val="en-GB" w:eastAsia="en-US"/>
              </w:rPr>
            </w:pPr>
            <w:r>
              <w:rPr>
                <w:rFonts w:eastAsia="Times New Roman"/>
                <w:sz w:val="18"/>
                <w:szCs w:val="18"/>
                <w:lang w:val="en-GB" w:eastAsia="en-US"/>
              </w:rPr>
              <w:t xml:space="preserve">The counter of the event instances for </w:t>
            </w:r>
            <w:ins w:id="32" w:author="李明菊" w:date="2025-10-08T15:44:00Z">
              <w:r>
                <w:rPr>
                  <w:sz w:val="18"/>
                  <w:szCs w:val="18"/>
                </w:rPr>
                <w:t xml:space="preserve">the reference signal in the indicated TCI state or the SS/PBCH block which is </w:t>
              </w:r>
              <w:proofErr w:type="spellStart"/>
              <w:r>
                <w:rPr>
                  <w:sz w:val="18"/>
                  <w:szCs w:val="18"/>
                </w:rPr>
                <w:t>QCLed</w:t>
              </w:r>
              <w:proofErr w:type="spellEnd"/>
              <w:r>
                <w:rPr>
                  <w:sz w:val="18"/>
                  <w:szCs w:val="18"/>
                </w:rPr>
                <w:t xml:space="preserve"> with the reference signal in the indicated TCI</w:t>
              </w:r>
            </w:ins>
            <w:del w:id="33" w:author="李明菊" w:date="2025-10-08T15:44:00Z">
              <w:r>
                <w:rPr>
                  <w:rFonts w:eastAsia="Times New Roman"/>
                  <w:sz w:val="18"/>
                  <w:szCs w:val="18"/>
                  <w:lang w:val="en-GB" w:eastAsia="en-US"/>
                </w:rPr>
                <w:delText>such reference signal</w:delText>
              </w:r>
            </w:del>
            <w:r>
              <w:rPr>
                <w:rFonts w:eastAsia="Times New Roman"/>
                <w:sz w:val="18"/>
                <w:szCs w:val="18"/>
                <w:lang w:val="en-GB" w:eastAsia="en-US"/>
              </w:rPr>
              <w:t xml:space="preserve"> is reset:</w:t>
            </w:r>
          </w:p>
          <w:p w14:paraId="15E664BC" w14:textId="77777777" w:rsidR="00D20F25" w:rsidRDefault="009B5873">
            <w:pPr>
              <w:rPr>
                <w:rFonts w:eastAsia="宋体"/>
                <w:bCs/>
                <w:sz w:val="18"/>
                <w:szCs w:val="18"/>
                <w:lang w:eastAsia="zh-CN"/>
              </w:rPr>
            </w:pPr>
            <w:r>
              <w:rPr>
                <w:rFonts w:eastAsia="宋体"/>
                <w:sz w:val="18"/>
                <w:szCs w:val="18"/>
                <w:lang w:eastAsia="en-US"/>
              </w:rPr>
              <w:t>-</w:t>
            </w:r>
            <w:r>
              <w:rPr>
                <w:rFonts w:eastAsia="宋体"/>
                <w:sz w:val="18"/>
                <w:szCs w:val="18"/>
                <w:lang w:eastAsia="en-US"/>
              </w:rPr>
              <w:tab/>
              <w:t xml:space="preserve">if the reference signal in the indicated TCI state or the SS/PBCH block which is </w:t>
            </w:r>
            <w:proofErr w:type="spellStart"/>
            <w:r>
              <w:rPr>
                <w:rFonts w:eastAsia="宋体"/>
                <w:sz w:val="18"/>
                <w:szCs w:val="18"/>
                <w:lang w:eastAsia="en-US"/>
              </w:rPr>
              <w:t>QCLed</w:t>
            </w:r>
            <w:proofErr w:type="spellEnd"/>
            <w:r>
              <w:rPr>
                <w:rFonts w:eastAsia="宋体"/>
                <w:sz w:val="18"/>
                <w:szCs w:val="18"/>
                <w:lang w:eastAsia="en-US"/>
              </w:rPr>
              <w:t xml:space="preserve"> with the reference signal in the indicated TCI state is updated</w:t>
            </w:r>
            <w:ins w:id="34" w:author="ZTE Corporation, Sanechips" w:date="2025-09-28T17:57:00Z">
              <w:r>
                <w:rPr>
                  <w:rFonts w:eastAsia="宋体"/>
                  <w:sz w:val="18"/>
                  <w:szCs w:val="18"/>
                  <w:lang w:eastAsia="zh-CN"/>
                </w:rPr>
                <w:t xml:space="preserve"> when the </w:t>
              </w:r>
              <w:r>
                <w:rPr>
                  <w:rFonts w:eastAsia="Times New Roman"/>
                  <w:bCs/>
                  <w:sz w:val="18"/>
                  <w:szCs w:val="18"/>
                </w:rPr>
                <w:t xml:space="preserve">UE configured with </w:t>
              </w:r>
              <w:r>
                <w:rPr>
                  <w:rFonts w:eastAsia="Times New Roman"/>
                  <w:sz w:val="18"/>
                  <w:szCs w:val="18"/>
                </w:rPr>
                <w:t xml:space="preserve">a </w:t>
              </w:r>
              <w:r>
                <w:rPr>
                  <w:rFonts w:eastAsia="Times New Roman"/>
                  <w:i/>
                  <w:sz w:val="18"/>
                  <w:szCs w:val="18"/>
                </w:rPr>
                <w:t>CSI-</w:t>
              </w:r>
              <w:proofErr w:type="spellStart"/>
              <w:r>
                <w:rPr>
                  <w:rFonts w:eastAsia="Times New Roman"/>
                  <w:i/>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w:t>
              </w:r>
              <w:del w:id="35" w:author="李明菊" w:date="2025-10-08T15:45:00Z">
                <w:r>
                  <w:rPr>
                    <w:rFonts w:eastAsia="Times New Roman"/>
                    <w:bCs/>
                    <w:sz w:val="18"/>
                    <w:szCs w:val="18"/>
                  </w:rPr>
                  <w:delText>‘event2’</w:delText>
                </w:r>
                <w:r>
                  <w:rPr>
                    <w:rFonts w:eastAsia="宋体"/>
                    <w:bCs/>
                    <w:sz w:val="18"/>
                    <w:szCs w:val="18"/>
                    <w:lang w:eastAsia="zh-CN"/>
                  </w:rPr>
                  <w:delText xml:space="preserve"> or </w:delText>
                </w:r>
              </w:del>
              <w:r>
                <w:rPr>
                  <w:rFonts w:eastAsia="宋体"/>
                  <w:bCs/>
                  <w:sz w:val="18"/>
                  <w:szCs w:val="18"/>
                  <w:lang w:eastAsia="zh-CN"/>
                </w:rPr>
                <w:t>‘event1’</w:t>
              </w:r>
            </w:ins>
            <w:ins w:id="36" w:author="ZTE Corporation, Sanechips" w:date="2025-09-28T17:59:00Z">
              <w:del w:id="37" w:author="李明菊" w:date="2025-10-08T15:45:00Z">
                <w:r>
                  <w:rPr>
                    <w:rFonts w:eastAsia="宋体"/>
                    <w:bCs/>
                    <w:sz w:val="18"/>
                    <w:szCs w:val="18"/>
                    <w:lang w:eastAsia="zh-CN"/>
                  </w:rPr>
                  <w:delText>, or</w:delText>
                </w:r>
              </w:del>
            </w:ins>
            <w:ins w:id="38" w:author="李明菊" w:date="2025-10-08T15:45:00Z">
              <w:r>
                <w:rPr>
                  <w:rFonts w:eastAsia="宋体"/>
                  <w:bCs/>
                  <w:sz w:val="18"/>
                  <w:szCs w:val="18"/>
                  <w:lang w:eastAsia="zh-CN"/>
                </w:rPr>
                <w:t>.</w:t>
              </w:r>
            </w:ins>
          </w:p>
          <w:p w14:paraId="71BEAE9D" w14:textId="77777777" w:rsidR="00D15B0C" w:rsidRDefault="00D15B0C">
            <w:pPr>
              <w:rPr>
                <w:bCs/>
                <w:sz w:val="18"/>
                <w:szCs w:val="18"/>
                <w:lang w:eastAsia="zh-CN"/>
              </w:rPr>
            </w:pPr>
          </w:p>
          <w:p w14:paraId="48FF3103" w14:textId="3A113554" w:rsidR="00D15B0C" w:rsidRDefault="00D15B0C" w:rsidP="00D15B0C">
            <w:pPr>
              <w:rPr>
                <w:rFonts w:eastAsiaTheme="minorEastAsia"/>
                <w:color w:val="0000FF"/>
                <w:sz w:val="18"/>
                <w:szCs w:val="18"/>
                <w:lang w:eastAsia="zh-CN"/>
              </w:rPr>
            </w:pPr>
            <w:r w:rsidRPr="001E2946">
              <w:rPr>
                <w:rFonts w:eastAsiaTheme="minorEastAsia"/>
                <w:color w:val="0000FF"/>
                <w:sz w:val="18"/>
                <w:szCs w:val="18"/>
                <w:lang w:eastAsia="zh-CN"/>
              </w:rPr>
              <w:lastRenderedPageBreak/>
              <w:t xml:space="preserve">[Mod]: </w:t>
            </w:r>
            <w:r>
              <w:rPr>
                <w:rFonts w:eastAsiaTheme="minorEastAsia"/>
                <w:color w:val="0000FF"/>
                <w:sz w:val="18"/>
                <w:szCs w:val="18"/>
                <w:lang w:eastAsia="zh-CN"/>
              </w:rPr>
              <w:t xml:space="preserve">Per </w:t>
            </w:r>
            <w:proofErr w:type="gramStart"/>
            <w:r>
              <w:rPr>
                <w:rFonts w:eastAsiaTheme="minorEastAsia"/>
                <w:color w:val="0000FF"/>
                <w:sz w:val="18"/>
                <w:szCs w:val="18"/>
                <w:lang w:eastAsia="zh-CN"/>
              </w:rPr>
              <w:t>my</w:t>
            </w:r>
            <w:proofErr w:type="gramEnd"/>
            <w:r>
              <w:rPr>
                <w:rFonts w:eastAsiaTheme="minorEastAsia"/>
                <w:color w:val="0000FF"/>
                <w:sz w:val="18"/>
                <w:szCs w:val="18"/>
                <w:lang w:eastAsia="zh-CN"/>
              </w:rPr>
              <w:t xml:space="preserve"> </w:t>
            </w:r>
            <w:r w:rsidR="00D9675F">
              <w:rPr>
                <w:rFonts w:eastAsiaTheme="minorEastAsia"/>
                <w:color w:val="0000FF"/>
                <w:sz w:val="18"/>
                <w:szCs w:val="18"/>
                <w:lang w:eastAsia="zh-CN"/>
              </w:rPr>
              <w:t>understand, the such reference signal refers to the following. If so, we may not need to repeat this similar description again</w:t>
            </w:r>
            <w:r>
              <w:rPr>
                <w:rFonts w:eastAsiaTheme="minorEastAsia"/>
                <w:color w:val="0000FF"/>
                <w:sz w:val="18"/>
                <w:szCs w:val="18"/>
                <w:lang w:eastAsia="zh-CN"/>
              </w:rPr>
              <w:t>.</w:t>
            </w:r>
          </w:p>
          <w:p w14:paraId="4137B614" w14:textId="1150F097" w:rsidR="00D9675F" w:rsidRDefault="00D9675F" w:rsidP="00D15B0C">
            <w:pPr>
              <w:rPr>
                <w:rFonts w:eastAsiaTheme="minorEastAsia"/>
                <w:color w:val="0000FF"/>
                <w:sz w:val="18"/>
                <w:szCs w:val="18"/>
                <w:lang w:eastAsia="zh-CN"/>
              </w:rPr>
            </w:pPr>
          </w:p>
          <w:p w14:paraId="2C6027D7" w14:textId="77777777" w:rsidR="00D9675F" w:rsidRPr="00D9675F" w:rsidRDefault="00D9675F" w:rsidP="00D9675F">
            <w:pPr>
              <w:pStyle w:val="5"/>
              <w:rPr>
                <w:bCs/>
                <w:sz w:val="18"/>
                <w:szCs w:val="18"/>
              </w:rPr>
            </w:pPr>
            <w:r w:rsidRPr="00D9675F">
              <w:rPr>
                <w:bCs/>
                <w:sz w:val="18"/>
                <w:szCs w:val="18"/>
              </w:rPr>
              <w:t xml:space="preserve">For a UE configured with </w:t>
            </w:r>
            <w:r w:rsidRPr="00D9675F">
              <w:rPr>
                <w:sz w:val="18"/>
                <w:szCs w:val="18"/>
              </w:rPr>
              <w:t xml:space="preserve">a </w:t>
            </w:r>
            <w:r w:rsidRPr="00D9675F">
              <w:rPr>
                <w:i/>
                <w:sz w:val="18"/>
                <w:szCs w:val="18"/>
              </w:rPr>
              <w:t>CSI-</w:t>
            </w:r>
            <w:proofErr w:type="spellStart"/>
            <w:r w:rsidRPr="00D9675F">
              <w:rPr>
                <w:i/>
                <w:sz w:val="18"/>
                <w:szCs w:val="18"/>
              </w:rPr>
              <w:t>ReportConfig</w:t>
            </w:r>
            <w:proofErr w:type="spellEnd"/>
            <w:r w:rsidRPr="00D9675F">
              <w:rPr>
                <w:sz w:val="18"/>
                <w:szCs w:val="18"/>
              </w:rPr>
              <w:t xml:space="preserve"> with </w:t>
            </w:r>
            <w:proofErr w:type="spellStart"/>
            <w:r w:rsidRPr="00D9675F">
              <w:rPr>
                <w:bCs/>
                <w:i/>
                <w:iCs/>
                <w:sz w:val="18"/>
                <w:szCs w:val="18"/>
              </w:rPr>
              <w:t>eventType</w:t>
            </w:r>
            <w:proofErr w:type="spellEnd"/>
            <w:r w:rsidRPr="00D9675F">
              <w:rPr>
                <w:bCs/>
                <w:sz w:val="18"/>
                <w:szCs w:val="18"/>
              </w:rPr>
              <w:t xml:space="preserve"> for periodic reference signals with the same periodicity configured by the </w:t>
            </w:r>
            <w:proofErr w:type="spellStart"/>
            <w:r w:rsidRPr="00D9675F">
              <w:rPr>
                <w:bCs/>
                <w:i/>
                <w:iCs/>
                <w:sz w:val="18"/>
                <w:szCs w:val="18"/>
              </w:rPr>
              <w:t>newBeamResourceSet</w:t>
            </w:r>
            <w:proofErr w:type="spellEnd"/>
            <w:r w:rsidRPr="00D9675F">
              <w:rPr>
                <w:bCs/>
                <w:sz w:val="18"/>
                <w:szCs w:val="18"/>
              </w:rPr>
              <w:t xml:space="preserve">, with </w:t>
            </w:r>
            <w:proofErr w:type="spellStart"/>
            <w:r w:rsidRPr="00D9675F">
              <w:rPr>
                <w:bCs/>
                <w:i/>
                <w:iCs/>
                <w:sz w:val="18"/>
                <w:szCs w:val="18"/>
              </w:rPr>
              <w:t>eventDetectionTimeWindowLength</w:t>
            </w:r>
            <w:proofErr w:type="spellEnd"/>
            <w:r w:rsidRPr="00D9675F">
              <w:rPr>
                <w:bCs/>
                <w:sz w:val="18"/>
                <w:szCs w:val="18"/>
              </w:rPr>
              <w:t xml:space="preserve">, and with </w:t>
            </w:r>
            <w:r w:rsidRPr="00D9675F">
              <w:rPr>
                <w:bCs/>
                <w:i/>
                <w:iCs/>
                <w:sz w:val="18"/>
                <w:szCs w:val="18"/>
              </w:rPr>
              <w:t>dl-</w:t>
            </w:r>
            <w:proofErr w:type="spellStart"/>
            <w:r w:rsidRPr="00D9675F">
              <w:rPr>
                <w:bCs/>
                <w:i/>
                <w:iCs/>
                <w:sz w:val="18"/>
                <w:szCs w:val="18"/>
              </w:rPr>
              <w:t>OrJointTCI</w:t>
            </w:r>
            <w:proofErr w:type="spellEnd"/>
            <w:r w:rsidRPr="00D9675F">
              <w:rPr>
                <w:bCs/>
                <w:i/>
                <w:iCs/>
                <w:sz w:val="18"/>
                <w:szCs w:val="18"/>
              </w:rPr>
              <w:t>-</w:t>
            </w:r>
            <w:proofErr w:type="spellStart"/>
            <w:r w:rsidRPr="00D9675F">
              <w:rPr>
                <w:bCs/>
                <w:i/>
                <w:iCs/>
                <w:sz w:val="18"/>
                <w:szCs w:val="18"/>
              </w:rPr>
              <w:t>StateList</w:t>
            </w:r>
            <w:proofErr w:type="spellEnd"/>
            <w:r w:rsidRPr="00D9675F">
              <w:rPr>
                <w:bCs/>
                <w:i/>
                <w:iCs/>
                <w:sz w:val="18"/>
                <w:szCs w:val="18"/>
              </w:rPr>
              <w:t>,</w:t>
            </w:r>
            <w:r w:rsidRPr="00D9675F">
              <w:rPr>
                <w:bCs/>
                <w:sz w:val="18"/>
                <w:szCs w:val="18"/>
              </w:rPr>
              <w:t xml:space="preserve"> when an event instance is determined (as described in the following clauses), </w:t>
            </w:r>
          </w:p>
          <w:p w14:paraId="7FE53526" w14:textId="77777777" w:rsidR="00D9675F" w:rsidRPr="00D9675F" w:rsidRDefault="00D9675F" w:rsidP="00D9675F">
            <w:pPr>
              <w:pStyle w:val="B1"/>
              <w:rPr>
                <w:color w:val="FF0000"/>
                <w:sz w:val="18"/>
                <w:szCs w:val="18"/>
              </w:rPr>
            </w:pPr>
            <w:r w:rsidRPr="00D9675F">
              <w:rPr>
                <w:color w:val="FF0000"/>
                <w:sz w:val="18"/>
                <w:szCs w:val="18"/>
              </w:rPr>
              <w:t>-</w:t>
            </w:r>
            <w:r w:rsidRPr="00D9675F">
              <w:rPr>
                <w:color w:val="FF0000"/>
                <w:sz w:val="18"/>
                <w:szCs w:val="18"/>
              </w:rPr>
              <w:tab/>
              <w:t xml:space="preserve">for a reference signal configured by the </w:t>
            </w:r>
            <w:proofErr w:type="spellStart"/>
            <w:r w:rsidRPr="00D9675F">
              <w:rPr>
                <w:i/>
                <w:iCs/>
                <w:color w:val="FF0000"/>
                <w:sz w:val="18"/>
                <w:szCs w:val="18"/>
              </w:rPr>
              <w:t>newBeamResourceSet</w:t>
            </w:r>
            <w:proofErr w:type="spellEnd"/>
            <w:r w:rsidRPr="00D9675F">
              <w:rPr>
                <w:color w:val="FF0000"/>
                <w:sz w:val="18"/>
                <w:szCs w:val="18"/>
              </w:rPr>
              <w:t xml:space="preserve">, if </w:t>
            </w:r>
            <w:proofErr w:type="spellStart"/>
            <w:r w:rsidRPr="00D9675F">
              <w:rPr>
                <w:i/>
                <w:iCs/>
                <w:color w:val="FF0000"/>
                <w:sz w:val="18"/>
                <w:szCs w:val="18"/>
              </w:rPr>
              <w:t>eventType</w:t>
            </w:r>
            <w:proofErr w:type="spellEnd"/>
            <w:r w:rsidRPr="00D9675F">
              <w:rPr>
                <w:color w:val="FF0000"/>
                <w:sz w:val="18"/>
                <w:szCs w:val="18"/>
              </w:rPr>
              <w:t xml:space="preserve"> is set to ‘event2’ or ‘event7’, or</w:t>
            </w:r>
          </w:p>
          <w:p w14:paraId="1734EF0A" w14:textId="77777777" w:rsidR="00D9675F" w:rsidRPr="00D9675F" w:rsidRDefault="00D9675F" w:rsidP="00D9675F">
            <w:pPr>
              <w:pStyle w:val="B1"/>
              <w:rPr>
                <w:color w:val="FF0000"/>
                <w:sz w:val="18"/>
                <w:szCs w:val="18"/>
              </w:rPr>
            </w:pPr>
            <w:r w:rsidRPr="00D9675F">
              <w:rPr>
                <w:color w:val="FF0000"/>
                <w:sz w:val="18"/>
                <w:szCs w:val="18"/>
              </w:rPr>
              <w:t>-</w:t>
            </w:r>
            <w:r w:rsidRPr="00D9675F">
              <w:rPr>
                <w:color w:val="FF0000"/>
                <w:sz w:val="18"/>
                <w:szCs w:val="18"/>
              </w:rPr>
              <w:tab/>
              <w:t xml:space="preserve">for the reference signal in the indicated TCI state or the SS/PBCH block which is </w:t>
            </w:r>
            <w:proofErr w:type="spellStart"/>
            <w:r w:rsidRPr="00D9675F">
              <w:rPr>
                <w:color w:val="FF0000"/>
                <w:sz w:val="18"/>
                <w:szCs w:val="18"/>
              </w:rPr>
              <w:t>QCLed</w:t>
            </w:r>
            <w:proofErr w:type="spellEnd"/>
            <w:r w:rsidRPr="00D9675F">
              <w:rPr>
                <w:color w:val="FF0000"/>
                <w:sz w:val="18"/>
                <w:szCs w:val="18"/>
              </w:rPr>
              <w:t xml:space="preserve"> with the reference signal in the indicated TCI, if </w:t>
            </w:r>
            <w:proofErr w:type="spellStart"/>
            <w:r w:rsidRPr="00D9675F">
              <w:rPr>
                <w:i/>
                <w:iCs/>
                <w:color w:val="FF0000"/>
                <w:sz w:val="18"/>
                <w:szCs w:val="18"/>
              </w:rPr>
              <w:t>eventType</w:t>
            </w:r>
            <w:proofErr w:type="spellEnd"/>
            <w:r w:rsidRPr="00D9675F">
              <w:rPr>
                <w:color w:val="FF0000"/>
                <w:sz w:val="18"/>
                <w:szCs w:val="18"/>
              </w:rPr>
              <w:t xml:space="preserve"> is set to ‘event1’,</w:t>
            </w:r>
          </w:p>
          <w:p w14:paraId="64C30C67" w14:textId="77777777" w:rsidR="00D9675F" w:rsidRPr="00D9675F" w:rsidRDefault="00D9675F" w:rsidP="00D9675F">
            <w:pPr>
              <w:pStyle w:val="5"/>
              <w:rPr>
                <w:bCs/>
                <w:sz w:val="18"/>
                <w:szCs w:val="18"/>
              </w:rPr>
            </w:pPr>
            <w:r w:rsidRPr="00D9675F">
              <w:rPr>
                <w:bCs/>
                <w:sz w:val="18"/>
                <w:szCs w:val="18"/>
              </w:rPr>
              <w:t xml:space="preserve">the UE </w:t>
            </w:r>
          </w:p>
          <w:p w14:paraId="29BFA6FB" w14:textId="77777777" w:rsidR="00D9675F" w:rsidRPr="00D9675F" w:rsidRDefault="00D9675F" w:rsidP="00D9675F">
            <w:pPr>
              <w:pStyle w:val="B1"/>
              <w:rPr>
                <w:sz w:val="18"/>
                <w:szCs w:val="18"/>
              </w:rPr>
            </w:pPr>
            <w:r w:rsidRPr="00D9675F">
              <w:rPr>
                <w:sz w:val="18"/>
                <w:szCs w:val="18"/>
              </w:rPr>
              <w:t>-</w:t>
            </w:r>
            <w:r w:rsidRPr="00D9675F">
              <w:rPr>
                <w:sz w:val="18"/>
                <w:szCs w:val="18"/>
              </w:rPr>
              <w:tab/>
              <w:t xml:space="preserve">starts a timer for such reference signal from the initial value equal to the time window length provided by </w:t>
            </w:r>
            <w:proofErr w:type="spellStart"/>
            <w:r w:rsidRPr="00D9675F">
              <w:rPr>
                <w:i/>
                <w:iCs/>
                <w:sz w:val="18"/>
                <w:szCs w:val="18"/>
              </w:rPr>
              <w:t>eventDetectionTimeWindowLength</w:t>
            </w:r>
            <w:proofErr w:type="spellEnd"/>
            <w:r w:rsidRPr="00D9675F">
              <w:rPr>
                <w:i/>
                <w:iCs/>
                <w:sz w:val="18"/>
                <w:szCs w:val="18"/>
              </w:rPr>
              <w:t xml:space="preserve"> </w:t>
            </w:r>
            <w:r w:rsidRPr="00D9675F">
              <w:rPr>
                <w:sz w:val="18"/>
                <w:szCs w:val="18"/>
              </w:rPr>
              <w:t>and sets the counter to 1,</w:t>
            </w:r>
            <w:r w:rsidRPr="00D9675F">
              <w:rPr>
                <w:i/>
                <w:iCs/>
                <w:sz w:val="18"/>
                <w:szCs w:val="18"/>
              </w:rPr>
              <w:t xml:space="preserve"> </w:t>
            </w:r>
            <w:r w:rsidRPr="00D9675F">
              <w:rPr>
                <w:sz w:val="18"/>
                <w:szCs w:val="18"/>
              </w:rPr>
              <w:t xml:space="preserve">if the timer for such reference signal is not running; or </w:t>
            </w:r>
          </w:p>
          <w:p w14:paraId="3875C3AD" w14:textId="77777777" w:rsidR="00D9675F" w:rsidRPr="00D9675F" w:rsidRDefault="00D9675F" w:rsidP="00D9675F">
            <w:pPr>
              <w:pStyle w:val="B1"/>
              <w:rPr>
                <w:sz w:val="18"/>
                <w:szCs w:val="18"/>
              </w:rPr>
            </w:pPr>
            <w:r w:rsidRPr="00D9675F">
              <w:rPr>
                <w:sz w:val="18"/>
                <w:szCs w:val="18"/>
              </w:rPr>
              <w:t>-</w:t>
            </w:r>
            <w:r w:rsidRPr="00D9675F">
              <w:rPr>
                <w:sz w:val="18"/>
                <w:szCs w:val="18"/>
              </w:rPr>
              <w:tab/>
              <w:t>increments the counter for such reference signal by 1, if the timer for such reference signal is running.</w:t>
            </w:r>
          </w:p>
          <w:p w14:paraId="692A83BB" w14:textId="77777777" w:rsidR="00D9675F" w:rsidRDefault="00D9675F" w:rsidP="00D15B0C">
            <w:pPr>
              <w:rPr>
                <w:rFonts w:eastAsiaTheme="minorEastAsia"/>
                <w:color w:val="0000FF"/>
                <w:sz w:val="18"/>
                <w:szCs w:val="18"/>
                <w:lang w:eastAsia="zh-CN"/>
              </w:rPr>
            </w:pPr>
          </w:p>
          <w:p w14:paraId="5F6DA0BF" w14:textId="42B34083" w:rsidR="00D15B0C" w:rsidRDefault="00D15B0C">
            <w:pPr>
              <w:rPr>
                <w:bCs/>
                <w:sz w:val="18"/>
                <w:szCs w:val="18"/>
                <w:lang w:eastAsia="zh-CN"/>
              </w:rPr>
            </w:pPr>
          </w:p>
        </w:tc>
      </w:tr>
      <w:tr w:rsidR="00D20F25" w14:paraId="2E2DFBE4" w14:textId="77777777">
        <w:trPr>
          <w:trHeight w:val="215"/>
        </w:trPr>
        <w:tc>
          <w:tcPr>
            <w:tcW w:w="1256" w:type="dxa"/>
          </w:tcPr>
          <w:p w14:paraId="5D6BD673" w14:textId="77777777" w:rsidR="00D20F25" w:rsidRDefault="009B587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OPPO</w:t>
            </w:r>
          </w:p>
        </w:tc>
        <w:tc>
          <w:tcPr>
            <w:tcW w:w="8819" w:type="dxa"/>
          </w:tcPr>
          <w:p w14:paraId="0D0ED053" w14:textId="77777777" w:rsidR="00D20F25" w:rsidRDefault="009B5873">
            <w:pPr>
              <w:textAlignment w:val="baseline"/>
              <w:rPr>
                <w:b/>
                <w:bCs/>
                <w:color w:val="000000" w:themeColor="text1"/>
                <w:sz w:val="18"/>
                <w:szCs w:val="18"/>
                <w:lang w:eastAsia="zh-CN"/>
              </w:rPr>
            </w:pPr>
            <w:r>
              <w:rPr>
                <w:b/>
                <w:bCs/>
                <w:color w:val="000000" w:themeColor="text1"/>
                <w:sz w:val="18"/>
                <w:szCs w:val="18"/>
                <w:lang w:eastAsia="zh-CN"/>
              </w:rPr>
              <w:t>1.1:</w:t>
            </w:r>
          </w:p>
          <w:p w14:paraId="0C5AABC4" w14:textId="77777777" w:rsidR="00D20F25" w:rsidRDefault="009B5873">
            <w:pPr>
              <w:textAlignment w:val="baseline"/>
              <w:rPr>
                <w:color w:val="000000" w:themeColor="text1"/>
                <w:sz w:val="18"/>
                <w:szCs w:val="18"/>
                <w:lang w:eastAsia="zh-CN"/>
              </w:rPr>
            </w:pPr>
            <w:r>
              <w:rPr>
                <w:b/>
                <w:bCs/>
                <w:color w:val="000000" w:themeColor="text1"/>
                <w:sz w:val="18"/>
                <w:szCs w:val="18"/>
                <w:lang w:eastAsia="zh-CN"/>
              </w:rPr>
              <w:t xml:space="preserve">Re Candidate #1: </w:t>
            </w:r>
            <w:r>
              <w:rPr>
                <w:color w:val="000000" w:themeColor="text1"/>
                <w:sz w:val="18"/>
                <w:szCs w:val="18"/>
                <w:lang w:eastAsia="zh-CN"/>
              </w:rPr>
              <w:t xml:space="preserve">No specification is needed. For each ‘new beam RS’ being removed, the timer automatically is gone and not used. There is </w:t>
            </w:r>
            <w:proofErr w:type="spellStart"/>
            <w:r>
              <w:rPr>
                <w:color w:val="000000" w:themeColor="text1"/>
                <w:sz w:val="18"/>
                <w:szCs w:val="18"/>
                <w:lang w:eastAsia="zh-CN"/>
              </w:rPr>
              <w:t>not</w:t>
            </w:r>
            <w:proofErr w:type="spellEnd"/>
            <w:r>
              <w:rPr>
                <w:color w:val="000000" w:themeColor="text1"/>
                <w:sz w:val="18"/>
                <w:szCs w:val="18"/>
                <w:lang w:eastAsia="zh-CN"/>
              </w:rPr>
              <w:t xml:space="preserve"> reason to specify a so called ‘resetting behavior’</w:t>
            </w:r>
          </w:p>
          <w:p w14:paraId="0D7C26BE" w14:textId="77777777" w:rsidR="00D20F25" w:rsidRDefault="009B5873">
            <w:pPr>
              <w:textAlignment w:val="baseline"/>
              <w:rPr>
                <w:color w:val="000000" w:themeColor="text1"/>
                <w:sz w:val="18"/>
                <w:szCs w:val="18"/>
                <w:lang w:eastAsia="zh-CN"/>
              </w:rPr>
            </w:pPr>
            <w:r>
              <w:rPr>
                <w:color w:val="000000" w:themeColor="text1"/>
                <w:sz w:val="18"/>
                <w:szCs w:val="18"/>
                <w:lang w:eastAsia="zh-CN"/>
              </w:rPr>
              <w:t>Re candidate #7: we are ok.</w:t>
            </w:r>
          </w:p>
          <w:p w14:paraId="6EE704C3" w14:textId="308D12BF" w:rsidR="00D20F25" w:rsidRDefault="00D9675F">
            <w:pPr>
              <w:textAlignment w:val="baseline"/>
              <w:rPr>
                <w:color w:val="000000" w:themeColor="text1"/>
                <w:sz w:val="18"/>
                <w:szCs w:val="18"/>
                <w:lang w:eastAsia="zh-CN"/>
              </w:rPr>
            </w:pPr>
            <w:r w:rsidRPr="001E2946">
              <w:rPr>
                <w:rFonts w:eastAsiaTheme="minorEastAsia"/>
                <w:color w:val="0000FF"/>
                <w:sz w:val="18"/>
                <w:szCs w:val="18"/>
                <w:lang w:eastAsia="zh-CN"/>
              </w:rPr>
              <w:t>[Mod]:</w:t>
            </w:r>
            <w:r>
              <w:rPr>
                <w:rFonts w:eastAsiaTheme="minorEastAsia"/>
                <w:color w:val="0000FF"/>
                <w:sz w:val="18"/>
                <w:szCs w:val="18"/>
                <w:lang w:eastAsia="zh-CN"/>
              </w:rPr>
              <w:t xml:space="preserve"> If candidate #1 is still controversial, we may just have candidate #7 as a way-forward suggestion. </w:t>
            </w:r>
          </w:p>
          <w:p w14:paraId="79483A8D" w14:textId="77777777" w:rsidR="00D9675F" w:rsidRDefault="00D9675F">
            <w:pPr>
              <w:textAlignment w:val="baseline"/>
              <w:rPr>
                <w:color w:val="000000" w:themeColor="text1"/>
                <w:sz w:val="18"/>
                <w:szCs w:val="18"/>
                <w:lang w:eastAsia="zh-CN"/>
              </w:rPr>
            </w:pPr>
          </w:p>
          <w:p w14:paraId="2FAEA075" w14:textId="77777777" w:rsidR="00D20F25" w:rsidRDefault="009B5873">
            <w:pPr>
              <w:textAlignment w:val="baseline"/>
              <w:rPr>
                <w:color w:val="000000" w:themeColor="text1"/>
                <w:sz w:val="18"/>
                <w:szCs w:val="18"/>
                <w:lang w:eastAsia="zh-CN"/>
              </w:rPr>
            </w:pPr>
            <w:r>
              <w:rPr>
                <w:color w:val="000000" w:themeColor="text1"/>
                <w:sz w:val="18"/>
                <w:szCs w:val="18"/>
                <w:lang w:eastAsia="zh-CN"/>
              </w:rPr>
              <w:t>1.2:</w:t>
            </w:r>
          </w:p>
          <w:p w14:paraId="594E6678" w14:textId="77777777" w:rsidR="00D20F25" w:rsidRDefault="009B5873">
            <w:pPr>
              <w:textAlignment w:val="baseline"/>
              <w:rPr>
                <w:color w:val="000000" w:themeColor="text1"/>
                <w:sz w:val="18"/>
                <w:szCs w:val="18"/>
                <w:lang w:eastAsia="zh-CN"/>
              </w:rPr>
            </w:pPr>
            <w:r>
              <w:rPr>
                <w:color w:val="000000" w:themeColor="text1"/>
                <w:sz w:val="18"/>
                <w:szCs w:val="18"/>
                <w:lang w:eastAsia="zh-CN"/>
              </w:rPr>
              <w:t>Proposal 1.2: do not support the TP. The added paragraph had no agreement, and it is a new design. It would change the current design for event 7.</w:t>
            </w:r>
          </w:p>
          <w:p w14:paraId="2FBDEBC0" w14:textId="00FEAE9E" w:rsidR="00D20F25" w:rsidRDefault="00D93FD5">
            <w:pPr>
              <w:textAlignment w:val="baseline"/>
              <w:rPr>
                <w:color w:val="000000" w:themeColor="text1"/>
                <w:sz w:val="18"/>
                <w:szCs w:val="18"/>
                <w:lang w:eastAsia="zh-CN"/>
              </w:rPr>
            </w:pPr>
            <w:r w:rsidRPr="001E2946">
              <w:rPr>
                <w:rFonts w:eastAsiaTheme="minorEastAsia"/>
                <w:color w:val="0000FF"/>
                <w:sz w:val="18"/>
                <w:szCs w:val="18"/>
                <w:lang w:eastAsia="zh-CN"/>
              </w:rPr>
              <w:t>[Mod]:</w:t>
            </w:r>
            <w:r>
              <w:rPr>
                <w:rFonts w:eastAsiaTheme="minorEastAsia"/>
                <w:color w:val="0000FF"/>
                <w:sz w:val="18"/>
                <w:szCs w:val="18"/>
                <w:lang w:eastAsia="zh-CN"/>
              </w:rPr>
              <w:t xml:space="preserve"> Please review other companies’ input. From FL perspective, I think this TP is just to capture the </w:t>
            </w:r>
            <w:r w:rsidR="00FD375C">
              <w:rPr>
                <w:rFonts w:eastAsiaTheme="minorEastAsia"/>
                <w:color w:val="0000FF"/>
                <w:sz w:val="18"/>
                <w:szCs w:val="18"/>
                <w:lang w:eastAsia="zh-CN"/>
              </w:rPr>
              <w:t xml:space="preserve">RAN1 </w:t>
            </w:r>
            <w:r>
              <w:rPr>
                <w:rFonts w:eastAsiaTheme="minorEastAsia"/>
                <w:color w:val="0000FF"/>
                <w:sz w:val="18"/>
                <w:szCs w:val="18"/>
                <w:lang w:eastAsia="zh-CN"/>
              </w:rPr>
              <w:t>consensus of applying timer/counter to Event7 as in RAN1#121.</w:t>
            </w:r>
          </w:p>
          <w:p w14:paraId="2409FCA5" w14:textId="77777777" w:rsidR="00D20F25" w:rsidRDefault="00D20F25">
            <w:pPr>
              <w:textAlignment w:val="baseline"/>
              <w:rPr>
                <w:color w:val="000000" w:themeColor="text1"/>
                <w:sz w:val="18"/>
                <w:szCs w:val="18"/>
                <w:lang w:eastAsia="zh-CN"/>
              </w:rPr>
            </w:pPr>
          </w:p>
        </w:tc>
      </w:tr>
      <w:tr w:rsidR="00D20F25" w14:paraId="2D8182AF" w14:textId="77777777">
        <w:trPr>
          <w:trHeight w:val="215"/>
        </w:trPr>
        <w:tc>
          <w:tcPr>
            <w:tcW w:w="1256" w:type="dxa"/>
          </w:tcPr>
          <w:p w14:paraId="35252B47" w14:textId="77777777" w:rsidR="00D20F25" w:rsidRDefault="009B5873">
            <w:pPr>
              <w:snapToGrid w:val="0"/>
              <w:rPr>
                <w:rFonts w:eastAsia="MS Mincho"/>
                <w:sz w:val="18"/>
                <w:szCs w:val="18"/>
                <w:lang w:eastAsia="ja-JP"/>
              </w:rPr>
            </w:pPr>
            <w:proofErr w:type="spellStart"/>
            <w:r>
              <w:rPr>
                <w:rFonts w:eastAsia="MS Mincho" w:hint="eastAsia"/>
                <w:sz w:val="18"/>
                <w:szCs w:val="18"/>
                <w:lang w:eastAsia="ja-JP"/>
              </w:rPr>
              <w:t>S</w:t>
            </w:r>
            <w:r>
              <w:rPr>
                <w:rFonts w:eastAsia="MS Mincho"/>
                <w:sz w:val="18"/>
                <w:szCs w:val="18"/>
                <w:lang w:eastAsia="ja-JP"/>
              </w:rPr>
              <w:t>preadtrum</w:t>
            </w:r>
            <w:proofErr w:type="spellEnd"/>
          </w:p>
        </w:tc>
        <w:tc>
          <w:tcPr>
            <w:tcW w:w="8819" w:type="dxa"/>
          </w:tcPr>
          <w:p w14:paraId="6DFA0746" w14:textId="77777777" w:rsidR="00D20F25" w:rsidRDefault="009B5873">
            <w:pPr>
              <w:rPr>
                <w:rFonts w:eastAsia="Malgun Gothic"/>
                <w:bCs/>
                <w:sz w:val="18"/>
                <w:szCs w:val="18"/>
              </w:rPr>
            </w:pPr>
            <w:r>
              <w:rPr>
                <w:rFonts w:eastAsia="Malgun Gothic" w:hint="eastAsia"/>
                <w:bCs/>
                <w:sz w:val="18"/>
                <w:szCs w:val="18"/>
              </w:rPr>
              <w:t>Proposal 1.1: Support Option-1.</w:t>
            </w:r>
          </w:p>
          <w:p w14:paraId="2BF60962" w14:textId="77777777" w:rsidR="00D20F25" w:rsidRDefault="009B5873">
            <w:pPr>
              <w:rPr>
                <w:rFonts w:eastAsia="Malgun Gothic"/>
                <w:bCs/>
                <w:sz w:val="18"/>
                <w:szCs w:val="18"/>
              </w:rPr>
            </w:pPr>
            <w:r>
              <w:rPr>
                <w:rFonts w:eastAsia="Malgun Gothic"/>
                <w:bCs/>
                <w:sz w:val="18"/>
                <w:szCs w:val="18"/>
              </w:rPr>
              <w:t>For Candidate #1 and #7, at the last meeting there was no progress on this issue due to the concerns of some opponents. We think the behavior for resetting the counting for Event-2 and Event-7 should be clarified when the RS reconfiguration for new beam is received. In case of reconfiguration for some new beam RSs, i.e. new beam RS resource(s) are added or removed, the corresponding counter for each new beam RS should be reset for event determination, and the UE stops the timers for those new beams.</w:t>
            </w:r>
          </w:p>
          <w:p w14:paraId="18D2BF4F" w14:textId="77777777" w:rsidR="00D20F25" w:rsidRDefault="00D20F25">
            <w:pPr>
              <w:rPr>
                <w:rFonts w:eastAsia="Malgun Gothic"/>
                <w:bCs/>
                <w:sz w:val="18"/>
                <w:szCs w:val="18"/>
              </w:rPr>
            </w:pPr>
          </w:p>
          <w:p w14:paraId="79B1C00F" w14:textId="77777777" w:rsidR="00D20F25" w:rsidRDefault="009B5873">
            <w:pPr>
              <w:rPr>
                <w:rFonts w:eastAsia="Malgun Gothic"/>
                <w:bCs/>
                <w:sz w:val="18"/>
                <w:szCs w:val="18"/>
              </w:rPr>
            </w:pPr>
            <w:r>
              <w:rPr>
                <w:rFonts w:eastAsia="Malgun Gothic" w:hint="eastAsia"/>
                <w:bCs/>
                <w:sz w:val="18"/>
                <w:szCs w:val="18"/>
              </w:rPr>
              <w:t xml:space="preserve">Proposal 1.2: </w:t>
            </w:r>
            <w:r>
              <w:rPr>
                <w:rFonts w:eastAsia="Malgun Gothic"/>
                <w:bCs/>
                <w:sz w:val="18"/>
                <w:szCs w:val="18"/>
              </w:rPr>
              <w:t>OK</w:t>
            </w:r>
          </w:p>
          <w:p w14:paraId="6801F0D8" w14:textId="2D74A0A8" w:rsidR="00564DF2" w:rsidRDefault="00564DF2">
            <w:pPr>
              <w:rPr>
                <w:rFonts w:eastAsia="Malgun Gothic"/>
                <w:bCs/>
                <w:sz w:val="18"/>
                <w:szCs w:val="18"/>
              </w:rPr>
            </w:pPr>
            <w:r w:rsidRPr="001E2946">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D20F25" w14:paraId="6A84BBF2" w14:textId="77777777">
        <w:trPr>
          <w:trHeight w:val="215"/>
        </w:trPr>
        <w:tc>
          <w:tcPr>
            <w:tcW w:w="1256" w:type="dxa"/>
          </w:tcPr>
          <w:p w14:paraId="5C7F42D9" w14:textId="77777777" w:rsidR="00D20F25" w:rsidRDefault="009B5873">
            <w:pPr>
              <w:snapToGrid w:val="0"/>
              <w:rPr>
                <w:rFonts w:eastAsia="宋体"/>
                <w:color w:val="000000" w:themeColor="text1"/>
                <w:sz w:val="18"/>
                <w:szCs w:val="18"/>
                <w:lang w:eastAsia="zh-CN"/>
              </w:rPr>
            </w:pPr>
            <w:r>
              <w:rPr>
                <w:rFonts w:eastAsia="宋体" w:hint="eastAsia"/>
                <w:color w:val="000000" w:themeColor="text1"/>
                <w:sz w:val="18"/>
                <w:szCs w:val="18"/>
                <w:lang w:eastAsia="zh-CN"/>
              </w:rPr>
              <w:t>ZTE</w:t>
            </w:r>
          </w:p>
        </w:tc>
        <w:tc>
          <w:tcPr>
            <w:tcW w:w="8819" w:type="dxa"/>
          </w:tcPr>
          <w:p w14:paraId="19345F6B" w14:textId="77777777" w:rsidR="00D20F25" w:rsidRDefault="009B5873">
            <w:pPr>
              <w:textAlignment w:val="baseline"/>
              <w:rPr>
                <w:b/>
                <w:bCs/>
                <w:color w:val="000000" w:themeColor="text1"/>
                <w:sz w:val="18"/>
                <w:szCs w:val="18"/>
                <w:lang w:eastAsia="zh-CN"/>
              </w:rPr>
            </w:pPr>
            <w:r>
              <w:rPr>
                <w:rFonts w:hint="eastAsia"/>
                <w:b/>
                <w:bCs/>
                <w:color w:val="000000" w:themeColor="text1"/>
                <w:sz w:val="18"/>
                <w:szCs w:val="18"/>
                <w:lang w:eastAsia="zh-CN"/>
              </w:rPr>
              <w:t>Proposal 1.1: Support Option-1 from RAN1#122.</w:t>
            </w:r>
          </w:p>
          <w:p w14:paraId="093D4485" w14:textId="77777777" w:rsidR="00D20F25" w:rsidRDefault="009B5873">
            <w:pPr>
              <w:textAlignment w:val="baseline"/>
              <w:rPr>
                <w:color w:val="000000" w:themeColor="text1"/>
                <w:sz w:val="18"/>
                <w:szCs w:val="18"/>
                <w:lang w:eastAsia="zh-CN"/>
              </w:rPr>
            </w:pPr>
            <w:r>
              <w:rPr>
                <w:rFonts w:hint="eastAsia"/>
                <w:color w:val="000000" w:themeColor="text1"/>
                <w:sz w:val="18"/>
                <w:szCs w:val="18"/>
                <w:lang w:eastAsia="zh-CN"/>
              </w:rPr>
              <w:t>Regarding the update suggested by Xiaomi, it seems valid to us.</w:t>
            </w:r>
          </w:p>
          <w:p w14:paraId="0E7A6215" w14:textId="77777777" w:rsidR="00D20F25" w:rsidRDefault="00D20F25">
            <w:pPr>
              <w:rPr>
                <w:bCs/>
                <w:sz w:val="18"/>
                <w:szCs w:val="18"/>
                <w:lang w:eastAsia="zh-CN"/>
              </w:rPr>
            </w:pPr>
          </w:p>
          <w:p w14:paraId="08118936" w14:textId="77777777" w:rsidR="00D20F25" w:rsidRDefault="009B5873">
            <w:pPr>
              <w:textAlignment w:val="baseline"/>
              <w:rPr>
                <w:b/>
                <w:bCs/>
                <w:color w:val="000000" w:themeColor="text1"/>
                <w:sz w:val="18"/>
                <w:szCs w:val="18"/>
                <w:lang w:eastAsia="zh-CN"/>
              </w:rPr>
            </w:pPr>
            <w:r>
              <w:rPr>
                <w:rFonts w:hint="eastAsia"/>
                <w:b/>
                <w:bCs/>
                <w:color w:val="000000" w:themeColor="text1"/>
                <w:sz w:val="18"/>
                <w:szCs w:val="18"/>
                <w:lang w:eastAsia="zh-CN"/>
              </w:rPr>
              <w:t>Proposal 1.2: Support.</w:t>
            </w:r>
          </w:p>
          <w:p w14:paraId="23C99E55" w14:textId="77777777" w:rsidR="00D20F25" w:rsidRDefault="009B5873">
            <w:pPr>
              <w:textAlignment w:val="baseline"/>
              <w:rPr>
                <w:color w:val="000000" w:themeColor="text1"/>
                <w:sz w:val="18"/>
                <w:szCs w:val="18"/>
                <w:lang w:eastAsia="zh-CN"/>
              </w:rPr>
            </w:pPr>
            <w:r>
              <w:rPr>
                <w:rFonts w:hint="eastAsia"/>
                <w:color w:val="000000" w:themeColor="text1"/>
                <w:sz w:val="18"/>
                <w:szCs w:val="18"/>
                <w:lang w:eastAsia="zh-CN"/>
              </w:rPr>
              <w:t xml:space="preserve">Regarding the update suggested by Google, we are fine if majority also prefers, although there is no such wording </w:t>
            </w:r>
            <w:r>
              <w:rPr>
                <w:color w:val="000000" w:themeColor="text1"/>
                <w:sz w:val="18"/>
                <w:szCs w:val="18"/>
                <w:lang w:eastAsia="zh-CN"/>
              </w:rPr>
              <w:t>“</w:t>
            </w:r>
            <w:r>
              <w:rPr>
                <w:rFonts w:hint="eastAsia"/>
                <w:color w:val="000000" w:themeColor="text1"/>
                <w:sz w:val="18"/>
                <w:szCs w:val="18"/>
                <w:lang w:eastAsia="zh-CN"/>
              </w:rPr>
              <w:t>is</w:t>
            </w:r>
            <w:r>
              <w:rPr>
                <w:color w:val="000000" w:themeColor="text1"/>
                <w:sz w:val="18"/>
                <w:szCs w:val="18"/>
                <w:lang w:eastAsia="zh-CN"/>
              </w:rPr>
              <w:t>”</w:t>
            </w:r>
            <w:r>
              <w:rPr>
                <w:rFonts w:hint="eastAsia"/>
                <w:color w:val="000000" w:themeColor="text1"/>
                <w:sz w:val="18"/>
                <w:szCs w:val="18"/>
                <w:lang w:eastAsia="zh-CN"/>
              </w:rPr>
              <w:t xml:space="preserve"> in sections 5.2.1.5.4.1a/b/c in 38.214.</w:t>
            </w:r>
          </w:p>
          <w:p w14:paraId="08CBE1D3" w14:textId="0E012B31" w:rsidR="00D20F25" w:rsidRDefault="00317783">
            <w:pPr>
              <w:textAlignment w:val="baseline"/>
              <w:rPr>
                <w:rFonts w:eastAsiaTheme="minorEastAsia"/>
                <w:color w:val="0000FF"/>
                <w:sz w:val="18"/>
                <w:szCs w:val="18"/>
                <w:lang w:eastAsia="zh-CN"/>
              </w:rPr>
            </w:pPr>
            <w:r w:rsidRPr="001E2946">
              <w:rPr>
                <w:rFonts w:eastAsiaTheme="minorEastAsia"/>
                <w:color w:val="0000FF"/>
                <w:sz w:val="18"/>
                <w:szCs w:val="18"/>
                <w:lang w:eastAsia="zh-CN"/>
              </w:rPr>
              <w:t>[Mod]:</w:t>
            </w:r>
            <w:r>
              <w:rPr>
                <w:rFonts w:eastAsiaTheme="minorEastAsia"/>
                <w:color w:val="0000FF"/>
                <w:sz w:val="18"/>
                <w:szCs w:val="18"/>
                <w:lang w:eastAsia="zh-CN"/>
              </w:rPr>
              <w:t xml:space="preserve"> Captured!</w:t>
            </w:r>
          </w:p>
          <w:p w14:paraId="5DE2B72A" w14:textId="77777777" w:rsidR="00317783" w:rsidRDefault="00317783">
            <w:pPr>
              <w:textAlignment w:val="baseline"/>
              <w:rPr>
                <w:color w:val="000000" w:themeColor="text1"/>
                <w:sz w:val="18"/>
                <w:szCs w:val="18"/>
                <w:lang w:eastAsia="zh-CN"/>
              </w:rPr>
            </w:pPr>
          </w:p>
          <w:p w14:paraId="10A2FEF2" w14:textId="77777777" w:rsidR="00D20F25" w:rsidRDefault="009B5873">
            <w:pPr>
              <w:textAlignment w:val="baseline"/>
              <w:rPr>
                <w:color w:val="000000" w:themeColor="text1"/>
                <w:sz w:val="18"/>
                <w:szCs w:val="18"/>
                <w:lang w:eastAsia="zh-CN"/>
              </w:rPr>
            </w:pPr>
            <w:r>
              <w:rPr>
                <w:rFonts w:hint="eastAsia"/>
                <w:color w:val="000000" w:themeColor="text1"/>
                <w:sz w:val="18"/>
                <w:szCs w:val="18"/>
                <w:lang w:eastAsia="zh-CN"/>
              </w:rPr>
              <w:t xml:space="preserve">Regarding the update suggested by Xiaomi, we can empathize the motivation is to capture counter reset condition of current beam in Event-1, but it is not exactly aligned with the previous agreement that </w:t>
            </w:r>
            <w:r>
              <w:rPr>
                <w:color w:val="000000" w:themeColor="text1"/>
                <w:sz w:val="18"/>
                <w:szCs w:val="18"/>
                <w:lang w:eastAsia="zh-CN"/>
              </w:rPr>
              <w:t>“</w:t>
            </w:r>
            <w:r>
              <w:rPr>
                <w:rFonts w:eastAsia="宋体"/>
                <w:sz w:val="18"/>
                <w:szCs w:val="18"/>
              </w:rPr>
              <w:t>In such case, the UE need</w:t>
            </w:r>
            <w:r>
              <w:rPr>
                <w:rFonts w:eastAsia="宋体"/>
                <w:color w:val="FF0000"/>
                <w:sz w:val="18"/>
                <w:szCs w:val="18"/>
              </w:rPr>
              <w:t>s</w:t>
            </w:r>
            <w:r>
              <w:rPr>
                <w:rFonts w:eastAsia="宋体"/>
                <w:sz w:val="18"/>
                <w:szCs w:val="18"/>
              </w:rPr>
              <w:t xml:space="preserve"> to reset the counting for all </w:t>
            </w:r>
            <w:r>
              <w:rPr>
                <w:rFonts w:eastAsia="宋体"/>
                <w:b/>
                <w:bCs/>
                <w:sz w:val="18"/>
                <w:szCs w:val="18"/>
              </w:rPr>
              <w:t>new beams</w:t>
            </w:r>
            <w:r>
              <w:rPr>
                <w:color w:val="000000" w:themeColor="text1"/>
                <w:sz w:val="18"/>
                <w:szCs w:val="18"/>
                <w:lang w:eastAsia="zh-CN"/>
              </w:rPr>
              <w:t>”</w:t>
            </w:r>
            <w:r>
              <w:rPr>
                <w:rFonts w:hint="eastAsia"/>
                <w:color w:val="000000" w:themeColor="text1"/>
                <w:sz w:val="18"/>
                <w:szCs w:val="18"/>
                <w:lang w:eastAsia="zh-CN"/>
              </w:rPr>
              <w:t xml:space="preserve">. </w:t>
            </w:r>
            <w:proofErr w:type="gramStart"/>
            <w:r>
              <w:rPr>
                <w:rFonts w:hint="eastAsia"/>
                <w:color w:val="000000" w:themeColor="text1"/>
                <w:sz w:val="18"/>
                <w:szCs w:val="18"/>
                <w:lang w:eastAsia="zh-CN"/>
              </w:rPr>
              <w:t>Hence</w:t>
            </w:r>
            <w:proofErr w:type="gramEnd"/>
            <w:r>
              <w:rPr>
                <w:rFonts w:hint="eastAsia"/>
                <w:color w:val="000000" w:themeColor="text1"/>
                <w:sz w:val="18"/>
                <w:szCs w:val="18"/>
                <w:lang w:eastAsia="zh-CN"/>
              </w:rPr>
              <w:t xml:space="preserve"> we prefer the original </w:t>
            </w:r>
          </w:p>
          <w:p w14:paraId="581B5298" w14:textId="77777777" w:rsidR="00D20F25" w:rsidRDefault="00D20F25">
            <w:pPr>
              <w:textAlignment w:val="baseline"/>
              <w:rPr>
                <w:b/>
                <w:bCs/>
                <w:color w:val="000000" w:themeColor="text1"/>
                <w:sz w:val="18"/>
                <w:szCs w:val="18"/>
                <w:lang w:eastAsia="zh-CN"/>
              </w:rPr>
            </w:pPr>
          </w:p>
          <w:p w14:paraId="2B3C7267" w14:textId="77777777" w:rsidR="00D20F25" w:rsidRDefault="009B5873">
            <w:pPr>
              <w:textAlignment w:val="baseline"/>
              <w:rPr>
                <w:color w:val="000000" w:themeColor="text1"/>
                <w:sz w:val="18"/>
                <w:szCs w:val="18"/>
                <w:lang w:eastAsia="zh-CN"/>
              </w:rPr>
            </w:pPr>
            <w:r>
              <w:rPr>
                <w:rFonts w:hint="eastAsia"/>
                <w:color w:val="000000" w:themeColor="text1"/>
                <w:sz w:val="18"/>
                <w:szCs w:val="18"/>
                <w:lang w:eastAsia="zh-CN"/>
              </w:rPr>
              <w:t>Regarding OPPO</w:t>
            </w:r>
            <w:r>
              <w:rPr>
                <w:color w:val="000000" w:themeColor="text1"/>
                <w:sz w:val="18"/>
                <w:szCs w:val="18"/>
                <w:lang w:eastAsia="zh-CN"/>
              </w:rPr>
              <w:t>’</w:t>
            </w:r>
            <w:r>
              <w:rPr>
                <w:rFonts w:hint="eastAsia"/>
                <w:color w:val="000000" w:themeColor="text1"/>
                <w:sz w:val="18"/>
                <w:szCs w:val="18"/>
                <w:lang w:eastAsia="zh-CN"/>
              </w:rPr>
              <w:t>s comment, we have different view. As a fact, the rule of resetting counter for Event-2 needs to be reused/extended to Event-1 and Event-7 in accordance to the following previous agreement.</w:t>
            </w:r>
          </w:p>
          <w:tbl>
            <w:tblPr>
              <w:tblStyle w:val="TableGrid"/>
              <w:tblW w:w="0" w:type="auto"/>
              <w:tblLook w:val="04A0" w:firstRow="1" w:lastRow="0" w:firstColumn="1" w:lastColumn="0" w:noHBand="0" w:noVBand="1"/>
            </w:tblPr>
            <w:tblGrid>
              <w:gridCol w:w="8593"/>
            </w:tblGrid>
            <w:tr w:rsidR="00D20F25" w14:paraId="3D9A8397" w14:textId="77777777">
              <w:tc>
                <w:tcPr>
                  <w:tcW w:w="8603" w:type="dxa"/>
                </w:tcPr>
                <w:p w14:paraId="48FDA372" w14:textId="77777777" w:rsidR="00D20F25" w:rsidRDefault="009B5873">
                  <w:pPr>
                    <w:adjustRightInd w:val="0"/>
                    <w:snapToGrid w:val="0"/>
                    <w:spacing w:beforeLines="30" w:before="109" w:afterLines="30" w:after="109" w:line="288" w:lineRule="auto"/>
                    <w:jc w:val="both"/>
                    <w:rPr>
                      <w:color w:val="000000"/>
                      <w:sz w:val="20"/>
                      <w:szCs w:val="20"/>
                      <w:lang w:eastAsia="zh-CN"/>
                    </w:rPr>
                  </w:pPr>
                  <w:r>
                    <w:rPr>
                      <w:rFonts w:ascii="Times" w:hAnsi="Times" w:cs="Times"/>
                      <w:b/>
                      <w:bCs/>
                      <w:sz w:val="20"/>
                      <w:szCs w:val="22"/>
                      <w:highlight w:val="green"/>
                      <w:lang w:eastAsia="zh-CN"/>
                    </w:rPr>
                    <w:t>Agreement</w:t>
                  </w:r>
                </w:p>
                <w:p w14:paraId="457437F0" w14:textId="77777777" w:rsidR="00D20F25" w:rsidRDefault="009B5873">
                  <w:pPr>
                    <w:snapToGrid w:val="0"/>
                    <w:rPr>
                      <w:rFonts w:eastAsia="宋体"/>
                      <w:kern w:val="2"/>
                      <w:sz w:val="21"/>
                      <w:szCs w:val="20"/>
                      <w:shd w:val="clear" w:color="auto" w:fill="FFFFFF"/>
                      <w:lang w:eastAsia="zh-CN"/>
                    </w:rPr>
                  </w:pPr>
                  <w:r>
                    <w:rPr>
                      <w:rFonts w:ascii="Times" w:eastAsia="宋体" w:hAnsi="Times"/>
                      <w:sz w:val="20"/>
                      <w:szCs w:val="20"/>
                      <w:shd w:val="clear" w:color="auto" w:fill="FFFFFF"/>
                      <w:lang w:eastAsia="zh-CN" w:bidi="ar"/>
                    </w:rPr>
                    <w:t xml:space="preserve">On UE-initiated/event-driven beam reporting, regarding trigger events, </w:t>
                  </w:r>
                  <w:r>
                    <w:rPr>
                      <w:rFonts w:ascii="Times" w:eastAsia="Batang" w:hAnsi="Times"/>
                      <w:sz w:val="20"/>
                      <w:szCs w:val="20"/>
                      <w:shd w:val="clear" w:color="auto" w:fill="FFFFFF"/>
                      <w:lang w:eastAsia="zh-CN" w:bidi="ar"/>
                    </w:rPr>
                    <w:t>the following working assumption in RAN1#118bis is confirmed:</w:t>
                  </w:r>
                </w:p>
                <w:p w14:paraId="1692BEC4" w14:textId="77777777" w:rsidR="00D20F25" w:rsidRDefault="009B5873">
                  <w:pPr>
                    <w:adjustRightInd w:val="0"/>
                    <w:snapToGrid w:val="0"/>
                    <w:jc w:val="both"/>
                    <w:rPr>
                      <w:rFonts w:eastAsia="宋体"/>
                      <w:kern w:val="2"/>
                      <w:sz w:val="21"/>
                      <w:szCs w:val="20"/>
                      <w:lang w:eastAsia="zh-CN"/>
                    </w:rPr>
                  </w:pPr>
                  <w:r>
                    <w:rPr>
                      <w:rFonts w:ascii="Times" w:eastAsia="Batang" w:hAnsi="Times"/>
                      <w:sz w:val="20"/>
                      <w:szCs w:val="20"/>
                      <w:lang w:eastAsia="zh-CN" w:bidi="ar"/>
                    </w:rPr>
                    <w:t xml:space="preserve">On UE-initiated/event-driven beam reporting, regarding trigger events, besides for Event-2, </w:t>
                  </w:r>
                  <w:r>
                    <w:rPr>
                      <w:rFonts w:ascii="Times" w:eastAsia="Malgun Gothic" w:hAnsi="Times"/>
                      <w:sz w:val="20"/>
                      <w:szCs w:val="20"/>
                      <w:lang w:eastAsia="zh-CN" w:bidi="ar"/>
                    </w:rPr>
                    <w:t xml:space="preserve">Event-1 and Event-7 are </w:t>
                  </w:r>
                  <w:r>
                    <w:rPr>
                      <w:rFonts w:ascii="Times" w:eastAsia="Batang" w:hAnsi="Times"/>
                      <w:sz w:val="20"/>
                      <w:szCs w:val="20"/>
                      <w:lang w:eastAsia="zh-CN" w:bidi="ar"/>
                    </w:rPr>
                    <w:t>both</w:t>
                  </w:r>
                  <w:r>
                    <w:rPr>
                      <w:rFonts w:ascii="Times" w:eastAsia="Malgun Gothic" w:hAnsi="Times"/>
                      <w:sz w:val="20"/>
                      <w:szCs w:val="20"/>
                      <w:lang w:eastAsia="zh-CN" w:bidi="ar"/>
                    </w:rPr>
                    <w:t xml:space="preserve"> supported.</w:t>
                  </w:r>
                </w:p>
                <w:p w14:paraId="16AD311C" w14:textId="77777777" w:rsidR="00D20F25" w:rsidRDefault="009B5873">
                  <w:pPr>
                    <w:numPr>
                      <w:ilvl w:val="0"/>
                      <w:numId w:val="15"/>
                    </w:numPr>
                    <w:adjustRightInd w:val="0"/>
                    <w:snapToGrid w:val="0"/>
                    <w:ind w:left="830" w:hanging="284"/>
                    <w:jc w:val="both"/>
                    <w:rPr>
                      <w:rFonts w:eastAsia="宋体"/>
                      <w:kern w:val="2"/>
                      <w:sz w:val="21"/>
                      <w:szCs w:val="20"/>
                      <w:lang w:eastAsia="zh-CN"/>
                    </w:rPr>
                  </w:pPr>
                  <w:r>
                    <w:rPr>
                      <w:rFonts w:ascii="Times" w:eastAsia="Batang" w:hAnsi="Times"/>
                      <w:sz w:val="20"/>
                      <w:szCs w:val="20"/>
                      <w:lang w:eastAsia="zh-CN" w:bidi="ar"/>
                    </w:rPr>
                    <w:lastRenderedPageBreak/>
                    <w:t>Event-1: Quality of the current beam is worse than a certain threshold.</w:t>
                  </w:r>
                </w:p>
                <w:p w14:paraId="0D41B2BA" w14:textId="77777777" w:rsidR="00D20F25" w:rsidRDefault="009B5873">
                  <w:pPr>
                    <w:numPr>
                      <w:ilvl w:val="0"/>
                      <w:numId w:val="15"/>
                    </w:numPr>
                    <w:adjustRightInd w:val="0"/>
                    <w:snapToGrid w:val="0"/>
                    <w:ind w:left="830" w:hanging="284"/>
                    <w:jc w:val="both"/>
                    <w:rPr>
                      <w:rFonts w:eastAsia="宋体"/>
                      <w:kern w:val="2"/>
                      <w:sz w:val="21"/>
                      <w:szCs w:val="20"/>
                      <w:lang w:eastAsia="zh-CN"/>
                    </w:rPr>
                  </w:pPr>
                  <w:r>
                    <w:rPr>
                      <w:rFonts w:ascii="Times" w:eastAsia="PMingLiU" w:hAnsi="Times"/>
                      <w:sz w:val="20"/>
                      <w:szCs w:val="20"/>
                      <w:lang w:eastAsia="zh-TW" w:bidi="ar"/>
                    </w:rPr>
                    <w:t>Event-7</w:t>
                  </w:r>
                  <w:r>
                    <w:rPr>
                      <w:rFonts w:ascii="Times" w:eastAsia="Batang" w:hAnsi="Times"/>
                      <w:sz w:val="20"/>
                      <w:szCs w:val="20"/>
                      <w:lang w:eastAsia="zh-TW" w:bidi="ar"/>
                    </w:rPr>
                    <w:t xml:space="preserve">: </w:t>
                  </w:r>
                  <w:r>
                    <w:rPr>
                      <w:rFonts w:ascii="Times" w:eastAsia="Batang" w:hAnsi="Times"/>
                      <w:sz w:val="20"/>
                      <w:szCs w:val="20"/>
                      <w:lang w:eastAsia="zh-CN" w:bidi="ar"/>
                    </w:rPr>
                    <w:t>Quality of at least one new beam, such as L1-RSRP, becomes a threshold value better than the RS</w:t>
                  </w:r>
                  <w:r>
                    <w:rPr>
                      <w:rFonts w:ascii="Times" w:eastAsia="PMingLiU" w:hAnsi="Times"/>
                      <w:sz w:val="20"/>
                      <w:szCs w:val="20"/>
                      <w:lang w:eastAsia="zh-TW" w:bidi="ar"/>
                    </w:rPr>
                    <w:t xml:space="preserve"> de</w:t>
                  </w:r>
                  <w:r>
                    <w:rPr>
                      <w:rFonts w:ascii="Times" w:eastAsia="Batang" w:hAnsi="Times"/>
                      <w:sz w:val="20"/>
                      <w:szCs w:val="20"/>
                      <w:lang w:eastAsia="zh-CN" w:bidi="ar"/>
                    </w:rPr>
                    <w:t>rived from the activated TCI state with the Q-</w:t>
                  </w:r>
                  <w:proofErr w:type="spellStart"/>
                  <w:r>
                    <w:rPr>
                      <w:rFonts w:ascii="Times" w:eastAsia="Batang" w:hAnsi="Times"/>
                      <w:sz w:val="20"/>
                      <w:szCs w:val="20"/>
                      <w:lang w:eastAsia="zh-CN" w:bidi="ar"/>
                    </w:rPr>
                    <w:t>th</w:t>
                  </w:r>
                  <w:proofErr w:type="spellEnd"/>
                  <w:r>
                    <w:rPr>
                      <w:rFonts w:ascii="Times" w:eastAsia="Batang" w:hAnsi="Times"/>
                      <w:sz w:val="20"/>
                      <w:szCs w:val="20"/>
                      <w:lang w:eastAsia="zh-CN" w:bidi="ar"/>
                    </w:rPr>
                    <w:t xml:space="preserve"> best quality.</w:t>
                  </w:r>
                </w:p>
                <w:p w14:paraId="2C723BD9" w14:textId="77777777" w:rsidR="00D20F25" w:rsidRDefault="009B5873">
                  <w:pPr>
                    <w:numPr>
                      <w:ilvl w:val="1"/>
                      <w:numId w:val="15"/>
                    </w:numPr>
                    <w:adjustRightInd w:val="0"/>
                    <w:snapToGrid w:val="0"/>
                    <w:ind w:left="1804"/>
                    <w:jc w:val="both"/>
                    <w:rPr>
                      <w:rFonts w:eastAsia="宋体"/>
                      <w:kern w:val="2"/>
                      <w:sz w:val="21"/>
                      <w:szCs w:val="20"/>
                      <w:lang w:eastAsia="zh-CN"/>
                    </w:rPr>
                  </w:pPr>
                  <w:r>
                    <w:rPr>
                      <w:rFonts w:ascii="Times" w:eastAsia="Batang" w:hAnsi="Times"/>
                      <w:sz w:val="20"/>
                      <w:szCs w:val="20"/>
                      <w:lang w:eastAsia="zh-CN" w:bidi="ar"/>
                    </w:rPr>
                    <w:t xml:space="preserve">Q is RRC configured with subjective to UE capability </w:t>
                  </w:r>
                  <w:proofErr w:type="spellStart"/>
                  <w:r>
                    <w:rPr>
                      <w:rFonts w:ascii="Times" w:eastAsia="Batang" w:hAnsi="Times"/>
                      <w:sz w:val="20"/>
                      <w:szCs w:val="20"/>
                      <w:lang w:eastAsia="zh-CN" w:bidi="ar"/>
                    </w:rPr>
                    <w:t>signalling</w:t>
                  </w:r>
                  <w:proofErr w:type="spellEnd"/>
                </w:p>
                <w:p w14:paraId="356EC91A" w14:textId="77777777" w:rsidR="00D20F25" w:rsidRDefault="009B5873">
                  <w:pPr>
                    <w:numPr>
                      <w:ilvl w:val="2"/>
                      <w:numId w:val="15"/>
                    </w:numPr>
                    <w:adjustRightInd w:val="0"/>
                    <w:snapToGrid w:val="0"/>
                    <w:ind w:left="2284"/>
                    <w:jc w:val="both"/>
                    <w:rPr>
                      <w:rFonts w:eastAsia="宋体"/>
                      <w:kern w:val="2"/>
                      <w:sz w:val="21"/>
                      <w:szCs w:val="20"/>
                      <w:lang w:eastAsia="zh-CN"/>
                    </w:rPr>
                  </w:pPr>
                  <w:r>
                    <w:rPr>
                      <w:rFonts w:ascii="Times" w:eastAsia="Batang" w:hAnsi="Times"/>
                      <w:sz w:val="20"/>
                      <w:szCs w:val="20"/>
                      <w:lang w:eastAsia="zh-CN" w:bidi="ar"/>
                    </w:rPr>
                    <w:t xml:space="preserve">UE may only indicate a single candidate value or not support Event-7. </w:t>
                  </w:r>
                </w:p>
                <w:p w14:paraId="7625B90B" w14:textId="77777777" w:rsidR="00D20F25" w:rsidRDefault="009B5873">
                  <w:pPr>
                    <w:numPr>
                      <w:ilvl w:val="0"/>
                      <w:numId w:val="15"/>
                    </w:numPr>
                    <w:adjustRightInd w:val="0"/>
                    <w:snapToGrid w:val="0"/>
                    <w:ind w:left="830" w:hanging="284"/>
                    <w:jc w:val="both"/>
                    <w:rPr>
                      <w:rFonts w:eastAsia="宋体"/>
                      <w:kern w:val="2"/>
                      <w:sz w:val="21"/>
                      <w:szCs w:val="20"/>
                      <w:highlight w:val="yellow"/>
                      <w:lang w:eastAsia="zh-CN"/>
                    </w:rPr>
                  </w:pPr>
                  <w:r>
                    <w:rPr>
                      <w:rFonts w:ascii="Times" w:eastAsia="Batang" w:hAnsi="Times"/>
                      <w:sz w:val="20"/>
                      <w:szCs w:val="20"/>
                      <w:highlight w:val="yellow"/>
                      <w:lang w:eastAsia="zh-CN" w:bidi="ar"/>
                    </w:rPr>
                    <w:t>The additionally supported events will reuse the same design as event 2 – unless there is consensus to do otherwise</w:t>
                  </w:r>
                </w:p>
                <w:p w14:paraId="2038C998" w14:textId="77777777" w:rsidR="00D20F25" w:rsidRDefault="009B5873">
                  <w:pPr>
                    <w:textAlignment w:val="baseline"/>
                    <w:rPr>
                      <w:color w:val="000000" w:themeColor="text1"/>
                      <w:sz w:val="18"/>
                      <w:szCs w:val="18"/>
                      <w:lang w:eastAsia="zh-CN"/>
                    </w:rPr>
                  </w:pPr>
                  <w:r>
                    <w:rPr>
                      <w:rFonts w:ascii="Times" w:eastAsia="Batang" w:hAnsi="Times"/>
                      <w:sz w:val="20"/>
                      <w:szCs w:val="20"/>
                      <w:lang w:eastAsia="zh-CN" w:bidi="ar"/>
                    </w:rPr>
                    <w:t>The additionally supported events will be lower priority compared to event 2.</w:t>
                  </w:r>
                </w:p>
              </w:tc>
            </w:tr>
          </w:tbl>
          <w:p w14:paraId="6BB71A9C" w14:textId="77777777" w:rsidR="00D20F25" w:rsidRDefault="00D20F25">
            <w:pPr>
              <w:textAlignment w:val="baseline"/>
              <w:rPr>
                <w:b/>
                <w:bCs/>
                <w:color w:val="000000" w:themeColor="text1"/>
                <w:sz w:val="18"/>
                <w:szCs w:val="18"/>
                <w:lang w:eastAsia="zh-CN"/>
              </w:rPr>
            </w:pPr>
          </w:p>
        </w:tc>
      </w:tr>
      <w:tr w:rsidR="009B5873" w14:paraId="37921868" w14:textId="77777777">
        <w:trPr>
          <w:trHeight w:val="215"/>
        </w:trPr>
        <w:tc>
          <w:tcPr>
            <w:tcW w:w="1256" w:type="dxa"/>
          </w:tcPr>
          <w:p w14:paraId="012B14B3" w14:textId="77777777" w:rsidR="009B5873" w:rsidRDefault="009B5873" w:rsidP="009B5873">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v</w:t>
            </w:r>
            <w:r>
              <w:rPr>
                <w:rFonts w:eastAsiaTheme="minorEastAsia"/>
                <w:color w:val="000000" w:themeColor="text1"/>
                <w:sz w:val="18"/>
                <w:szCs w:val="18"/>
                <w:lang w:eastAsia="zh-CN"/>
              </w:rPr>
              <w:t>ivo</w:t>
            </w:r>
          </w:p>
        </w:tc>
        <w:tc>
          <w:tcPr>
            <w:tcW w:w="8819" w:type="dxa"/>
          </w:tcPr>
          <w:p w14:paraId="6CC5CC13" w14:textId="77777777" w:rsidR="009B5873" w:rsidRDefault="009B5873" w:rsidP="009B5873">
            <w:pPr>
              <w:rPr>
                <w:bCs/>
                <w:sz w:val="18"/>
                <w:szCs w:val="18"/>
                <w:lang w:eastAsia="zh-CN"/>
              </w:rPr>
            </w:pPr>
            <w:r w:rsidRPr="0087095A">
              <w:rPr>
                <w:rFonts w:hint="eastAsia"/>
                <w:b/>
                <w:bCs/>
                <w:sz w:val="18"/>
                <w:szCs w:val="18"/>
                <w:lang w:eastAsia="zh-CN"/>
              </w:rPr>
              <w:t>Pr</w:t>
            </w:r>
            <w:r w:rsidRPr="0087095A">
              <w:rPr>
                <w:b/>
                <w:bCs/>
                <w:sz w:val="18"/>
                <w:szCs w:val="18"/>
                <w:lang w:eastAsia="zh-CN"/>
              </w:rPr>
              <w:t>oposal 1.1:</w:t>
            </w:r>
            <w:r>
              <w:rPr>
                <w:bCs/>
                <w:sz w:val="18"/>
                <w:szCs w:val="18"/>
                <w:lang w:eastAsia="zh-CN"/>
              </w:rPr>
              <w:t xml:space="preserve"> S</w:t>
            </w:r>
            <w:r>
              <w:rPr>
                <w:rFonts w:hint="eastAsia"/>
                <w:bCs/>
                <w:sz w:val="18"/>
                <w:szCs w:val="18"/>
                <w:lang w:eastAsia="zh-CN"/>
              </w:rPr>
              <w:t>upport</w:t>
            </w:r>
            <w:r>
              <w:rPr>
                <w:bCs/>
                <w:sz w:val="18"/>
                <w:szCs w:val="18"/>
                <w:lang w:eastAsia="zh-CN"/>
              </w:rPr>
              <w:t xml:space="preserve"> Option-1.</w:t>
            </w:r>
          </w:p>
          <w:p w14:paraId="7B32E5D1" w14:textId="77777777" w:rsidR="008368BF" w:rsidRPr="008368BF" w:rsidRDefault="008368BF" w:rsidP="009B5873">
            <w:pPr>
              <w:rPr>
                <w:bCs/>
                <w:sz w:val="18"/>
                <w:szCs w:val="18"/>
                <w:lang w:eastAsia="zh-CN"/>
              </w:rPr>
            </w:pPr>
          </w:p>
          <w:p w14:paraId="6AA78479" w14:textId="77777777" w:rsidR="009B5873" w:rsidRDefault="009B5873" w:rsidP="009B5873">
            <w:pPr>
              <w:textAlignment w:val="baseline"/>
              <w:rPr>
                <w:b/>
                <w:bCs/>
                <w:color w:val="000000" w:themeColor="text1"/>
                <w:sz w:val="18"/>
                <w:szCs w:val="18"/>
                <w:lang w:eastAsia="zh-CN"/>
              </w:rPr>
            </w:pPr>
            <w:r w:rsidRPr="0087095A">
              <w:rPr>
                <w:rFonts w:hint="eastAsia"/>
                <w:b/>
                <w:bCs/>
                <w:sz w:val="18"/>
                <w:szCs w:val="18"/>
                <w:lang w:eastAsia="zh-CN"/>
              </w:rPr>
              <w:t>P</w:t>
            </w:r>
            <w:r w:rsidRPr="0087095A">
              <w:rPr>
                <w:b/>
                <w:bCs/>
                <w:sz w:val="18"/>
                <w:szCs w:val="18"/>
                <w:lang w:eastAsia="zh-CN"/>
              </w:rPr>
              <w:t>roposal 1.2:</w:t>
            </w:r>
            <w:r>
              <w:rPr>
                <w:bCs/>
                <w:sz w:val="18"/>
                <w:szCs w:val="18"/>
                <w:lang w:eastAsia="zh-CN"/>
              </w:rPr>
              <w:t xml:space="preserve"> OK.</w:t>
            </w:r>
          </w:p>
        </w:tc>
      </w:tr>
      <w:tr w:rsidR="005C14C0" w14:paraId="20141890" w14:textId="77777777">
        <w:trPr>
          <w:trHeight w:val="215"/>
        </w:trPr>
        <w:tc>
          <w:tcPr>
            <w:tcW w:w="1256" w:type="dxa"/>
          </w:tcPr>
          <w:p w14:paraId="7ABF30AF" w14:textId="13DAA2FB" w:rsidR="005C14C0" w:rsidRDefault="005C14C0" w:rsidP="005C14C0">
            <w:pPr>
              <w:tabs>
                <w:tab w:val="left" w:pos="914"/>
              </w:tabs>
              <w:snapToGrid w:val="0"/>
              <w:rPr>
                <w:rFonts w:eastAsiaTheme="minorEastAsia"/>
                <w:color w:val="0000FF"/>
                <w:sz w:val="18"/>
                <w:szCs w:val="18"/>
                <w:lang w:eastAsia="zh-CN"/>
              </w:rPr>
            </w:pPr>
            <w:r>
              <w:rPr>
                <w:rFonts w:eastAsiaTheme="minorEastAsia"/>
                <w:color w:val="000000" w:themeColor="text1"/>
                <w:sz w:val="18"/>
                <w:szCs w:val="18"/>
                <w:lang w:eastAsia="zh-CN"/>
              </w:rPr>
              <w:t>Nokia</w:t>
            </w:r>
          </w:p>
        </w:tc>
        <w:tc>
          <w:tcPr>
            <w:tcW w:w="8819" w:type="dxa"/>
          </w:tcPr>
          <w:p w14:paraId="45AB23B1" w14:textId="77777777" w:rsidR="005C14C0" w:rsidRDefault="005C14C0" w:rsidP="005C14C0">
            <w:pPr>
              <w:rPr>
                <w:bCs/>
                <w:sz w:val="18"/>
                <w:szCs w:val="18"/>
                <w:lang w:eastAsia="zh-CN"/>
              </w:rPr>
            </w:pPr>
            <w:r w:rsidRPr="0022034A">
              <w:rPr>
                <w:b/>
                <w:sz w:val="18"/>
                <w:szCs w:val="18"/>
                <w:lang w:eastAsia="zh-CN"/>
              </w:rPr>
              <w:t>Proposal 1.1:</w:t>
            </w:r>
            <w:r>
              <w:rPr>
                <w:bCs/>
                <w:sz w:val="18"/>
                <w:szCs w:val="18"/>
                <w:lang w:eastAsia="zh-CN"/>
              </w:rPr>
              <w:t xml:space="preserve"> We do not support the proposal in its current form, for the following concerns:</w:t>
            </w:r>
          </w:p>
          <w:p w14:paraId="51851318" w14:textId="77777777" w:rsidR="005C14C0" w:rsidRDefault="005C14C0" w:rsidP="005C14C0">
            <w:pPr>
              <w:pStyle w:val="ListParagraph"/>
              <w:numPr>
                <w:ilvl w:val="0"/>
                <w:numId w:val="14"/>
              </w:numPr>
              <w:rPr>
                <w:bCs/>
                <w:sz w:val="18"/>
                <w:szCs w:val="18"/>
                <w:lang w:eastAsia="zh-CN"/>
              </w:rPr>
            </w:pPr>
            <w:r>
              <w:rPr>
                <w:bCs/>
                <w:sz w:val="18"/>
                <w:szCs w:val="18"/>
                <w:lang w:eastAsia="zh-CN"/>
              </w:rPr>
              <w:t>For Candidate#1, we think first of all that the counter should be reset for all new beams, and not just for the removed ones. Note that updating the set of new beams is an RRC reconfiguration, which happens when the network has taken some decision about future operations, and because of that we think it is simpler to have a complete reset, i.e., for all new beams.</w:t>
            </w:r>
          </w:p>
          <w:p w14:paraId="793A58BB" w14:textId="2D5FB72F" w:rsidR="005C14C0" w:rsidRDefault="005C14C0" w:rsidP="005C14C0">
            <w:pPr>
              <w:pStyle w:val="ListParagraph"/>
              <w:numPr>
                <w:ilvl w:val="0"/>
                <w:numId w:val="14"/>
              </w:numPr>
              <w:rPr>
                <w:bCs/>
                <w:sz w:val="18"/>
                <w:szCs w:val="18"/>
                <w:lang w:eastAsia="zh-CN"/>
              </w:rPr>
            </w:pPr>
            <w:r>
              <w:rPr>
                <w:bCs/>
                <w:sz w:val="18"/>
                <w:szCs w:val="18"/>
                <w:lang w:eastAsia="zh-CN"/>
              </w:rPr>
              <w:t xml:space="preserve">We can be ok with Candidate#7, but not in its current form, where just some RRC parameters are checked to see if the reset is needed. It is also not clear to us why the threshold is considered as a metric for reset only for event-1 and event-2, but not for event-7. For the same reason that we wrote for Candidate#1, it is leaner to have a reset of the counter </w:t>
            </w:r>
            <w:r w:rsidRPr="00036250">
              <w:rPr>
                <w:bCs/>
                <w:sz w:val="18"/>
                <w:szCs w:val="18"/>
                <w:lang w:eastAsia="zh-CN"/>
              </w:rPr>
              <w:t>for all new beams in a CSI report configuration as soon as such CSI report configuration is updated</w:t>
            </w:r>
            <w:r>
              <w:rPr>
                <w:bCs/>
                <w:sz w:val="18"/>
                <w:szCs w:val="18"/>
                <w:lang w:eastAsia="zh-CN"/>
              </w:rPr>
              <w:t>, without specifying which RRC parameters needs to be checked.</w:t>
            </w:r>
          </w:p>
          <w:p w14:paraId="4C035D84" w14:textId="501EAFEB" w:rsidR="00DA7203" w:rsidRDefault="00DA7203" w:rsidP="00DA7203">
            <w:pPr>
              <w:textAlignment w:val="baseline"/>
              <w:rPr>
                <w:bCs/>
                <w:sz w:val="18"/>
                <w:szCs w:val="18"/>
                <w:lang w:eastAsia="zh-CN"/>
              </w:rPr>
            </w:pPr>
            <w:r w:rsidRPr="001E2946">
              <w:rPr>
                <w:rFonts w:eastAsiaTheme="minorEastAsia"/>
                <w:color w:val="0000FF"/>
                <w:sz w:val="18"/>
                <w:szCs w:val="18"/>
                <w:lang w:eastAsia="zh-CN"/>
              </w:rPr>
              <w:t>[Mod]:</w:t>
            </w:r>
            <w:r>
              <w:rPr>
                <w:rFonts w:eastAsiaTheme="minorEastAsia"/>
                <w:color w:val="0000FF"/>
                <w:sz w:val="18"/>
                <w:szCs w:val="18"/>
                <w:lang w:eastAsia="zh-CN"/>
              </w:rPr>
              <w:t xml:space="preserve"> Captured! If failed, we may only focus on option-7 for now.</w:t>
            </w:r>
          </w:p>
          <w:p w14:paraId="2DDAA410" w14:textId="77777777" w:rsidR="00DA7203" w:rsidRPr="00DA7203" w:rsidRDefault="00DA7203" w:rsidP="00DA7203">
            <w:pPr>
              <w:rPr>
                <w:bCs/>
                <w:sz w:val="18"/>
                <w:szCs w:val="18"/>
                <w:lang w:eastAsia="zh-CN"/>
              </w:rPr>
            </w:pPr>
          </w:p>
          <w:p w14:paraId="4E6AF60B" w14:textId="77777777" w:rsidR="005C14C0" w:rsidRDefault="005C14C0" w:rsidP="005C14C0">
            <w:pPr>
              <w:rPr>
                <w:bCs/>
                <w:sz w:val="18"/>
                <w:szCs w:val="18"/>
                <w:lang w:eastAsia="zh-CN"/>
              </w:rPr>
            </w:pPr>
            <w:r w:rsidRPr="00036250">
              <w:rPr>
                <w:b/>
                <w:sz w:val="18"/>
                <w:szCs w:val="18"/>
                <w:lang w:eastAsia="zh-CN"/>
              </w:rPr>
              <w:t>Proposal 1.2:</w:t>
            </w:r>
            <w:r>
              <w:rPr>
                <w:bCs/>
                <w:sz w:val="18"/>
                <w:szCs w:val="18"/>
                <w:lang w:eastAsia="zh-CN"/>
              </w:rPr>
              <w:t xml:space="preserve"> We acknowledge the problem targeted by this proposal. </w:t>
            </w:r>
            <w:r w:rsidRPr="00036250">
              <w:rPr>
                <w:bCs/>
                <w:sz w:val="18"/>
                <w:szCs w:val="18"/>
                <w:lang w:eastAsia="zh-CN"/>
              </w:rPr>
              <w:t>The issue raises from the fact that, while the current beam for Event-2 and Event-1 is associated to the indicated TCI state, that essentially does not change unless the network directly update</w:t>
            </w:r>
            <w:r>
              <w:rPr>
                <w:bCs/>
                <w:sz w:val="18"/>
                <w:szCs w:val="18"/>
                <w:lang w:eastAsia="zh-CN"/>
              </w:rPr>
              <w:t>s</w:t>
            </w:r>
            <w:r w:rsidRPr="00036250">
              <w:rPr>
                <w:bCs/>
                <w:sz w:val="18"/>
                <w:szCs w:val="18"/>
                <w:lang w:eastAsia="zh-CN"/>
              </w:rPr>
              <w:t xml:space="preserve"> the indicated TCI state</w:t>
            </w:r>
            <w:r>
              <w:rPr>
                <w:bCs/>
                <w:sz w:val="18"/>
                <w:szCs w:val="18"/>
                <w:lang w:eastAsia="zh-CN"/>
              </w:rPr>
              <w:t xml:space="preserve"> for example via a DCI command</w:t>
            </w:r>
            <w:r w:rsidRPr="00036250">
              <w:rPr>
                <w:bCs/>
                <w:sz w:val="18"/>
                <w:szCs w:val="18"/>
                <w:lang w:eastAsia="zh-CN"/>
              </w:rPr>
              <w:t>, the current beam for Event-7 is associated to the activated TCI state with the Q-</w:t>
            </w:r>
            <w:proofErr w:type="spellStart"/>
            <w:r w:rsidRPr="00036250">
              <w:rPr>
                <w:bCs/>
                <w:sz w:val="18"/>
                <w:szCs w:val="18"/>
                <w:lang w:eastAsia="zh-CN"/>
              </w:rPr>
              <w:t>th</w:t>
            </w:r>
            <w:proofErr w:type="spellEnd"/>
            <w:r w:rsidRPr="00036250">
              <w:rPr>
                <w:bCs/>
                <w:sz w:val="18"/>
                <w:szCs w:val="18"/>
                <w:lang w:eastAsia="zh-CN"/>
              </w:rPr>
              <w:t xml:space="preserve"> best quality</w:t>
            </w:r>
            <w:r>
              <w:rPr>
                <w:bCs/>
                <w:sz w:val="18"/>
                <w:szCs w:val="18"/>
                <w:lang w:eastAsia="zh-CN"/>
              </w:rPr>
              <w:t>, which can change for at least two reasons:</w:t>
            </w:r>
            <w:r>
              <w:rPr>
                <w:bCs/>
                <w:sz w:val="18"/>
                <w:szCs w:val="18"/>
                <w:lang w:eastAsia="zh-CN"/>
              </w:rPr>
              <w:br/>
              <w:t>a) There is some L1-RSRP variation for the beams associated to the activated TCI states;</w:t>
            </w:r>
          </w:p>
          <w:p w14:paraId="786DE46D" w14:textId="77777777" w:rsidR="005C14C0" w:rsidRDefault="005C14C0" w:rsidP="005C14C0">
            <w:pPr>
              <w:rPr>
                <w:bCs/>
                <w:sz w:val="18"/>
                <w:szCs w:val="18"/>
                <w:lang w:eastAsia="zh-CN"/>
              </w:rPr>
            </w:pPr>
            <w:r>
              <w:rPr>
                <w:bCs/>
                <w:sz w:val="18"/>
                <w:szCs w:val="18"/>
                <w:lang w:eastAsia="zh-CN"/>
              </w:rPr>
              <w:t>b) There is an update of the active TCI state list by the network.</w:t>
            </w:r>
          </w:p>
          <w:p w14:paraId="2AE12109" w14:textId="77777777" w:rsidR="005C14C0" w:rsidRDefault="005C14C0" w:rsidP="005C14C0">
            <w:pPr>
              <w:rPr>
                <w:bCs/>
                <w:sz w:val="18"/>
                <w:szCs w:val="18"/>
                <w:lang w:eastAsia="zh-CN"/>
              </w:rPr>
            </w:pPr>
            <w:r>
              <w:rPr>
                <w:bCs/>
                <w:sz w:val="18"/>
                <w:szCs w:val="18"/>
                <w:lang w:eastAsia="zh-CN"/>
              </w:rPr>
              <w:t>Note that case a) has already been discussed for Event-7, with no agreement reached, and in our perspective such scenario can be handled by a proper UE implementation.</w:t>
            </w:r>
          </w:p>
          <w:p w14:paraId="19BD1E6E" w14:textId="77777777" w:rsidR="005C14C0" w:rsidRDefault="005C14C0" w:rsidP="005C14C0">
            <w:pPr>
              <w:rPr>
                <w:bCs/>
                <w:sz w:val="18"/>
                <w:szCs w:val="18"/>
                <w:lang w:eastAsia="zh-CN"/>
              </w:rPr>
            </w:pPr>
            <w:r>
              <w:rPr>
                <w:bCs/>
                <w:sz w:val="18"/>
                <w:szCs w:val="18"/>
                <w:lang w:eastAsia="zh-CN"/>
              </w:rPr>
              <w:t xml:space="preserve">On the other hand, the original spirit in our view of Candidate#2 was in fact a network update of the current beam, so, for Event-7, we think just case b) should be the one covered by Proposal 1.2. Therefore, we support the following re-formulation of Proposal 1.2, with the </w:t>
            </w:r>
            <w:r w:rsidRPr="00D335BE">
              <w:rPr>
                <w:bCs/>
                <w:sz w:val="18"/>
                <w:szCs w:val="18"/>
                <w:highlight w:val="yellow"/>
                <w:lang w:eastAsia="zh-CN"/>
              </w:rPr>
              <w:t>following changes</w:t>
            </w:r>
            <w:r>
              <w:rPr>
                <w:bCs/>
                <w:sz w:val="18"/>
                <w:szCs w:val="18"/>
                <w:lang w:eastAsia="zh-CN"/>
              </w:rPr>
              <w:t xml:space="preserve"> (that also incorporate Google correction):</w:t>
            </w:r>
          </w:p>
          <w:p w14:paraId="0745125E" w14:textId="77777777" w:rsidR="005C14C0" w:rsidRDefault="005C14C0" w:rsidP="005C14C0">
            <w:pPr>
              <w:rPr>
                <w:bCs/>
                <w:sz w:val="18"/>
                <w:szCs w:val="18"/>
                <w:lang w:eastAsia="zh-CN"/>
              </w:rPr>
            </w:pPr>
          </w:p>
          <w:p w14:paraId="7FDE60A8" w14:textId="77777777" w:rsidR="005C14C0" w:rsidRPr="00D47B1B" w:rsidRDefault="005C14C0" w:rsidP="005C14C0">
            <w:pPr>
              <w:spacing w:beforeLines="30" w:before="109" w:afterLines="30" w:after="109" w:line="288" w:lineRule="auto"/>
              <w:rPr>
                <w:rFonts w:eastAsia="Times New Roman"/>
                <w:sz w:val="18"/>
                <w:szCs w:val="18"/>
                <w:lang w:val="en-GB" w:eastAsia="en-US"/>
              </w:rPr>
            </w:pPr>
            <w:r w:rsidRPr="00D47B1B">
              <w:rPr>
                <w:rFonts w:eastAsia="Times New Roman" w:cs="Times New Roman"/>
                <w:sz w:val="18"/>
                <w:szCs w:val="18"/>
                <w:lang w:val="en-GB" w:eastAsia="en-US"/>
              </w:rPr>
              <w:t>The counter of the event instances for such reference signal is reset:</w:t>
            </w:r>
          </w:p>
          <w:p w14:paraId="112F1C4C" w14:textId="77777777" w:rsidR="005C14C0" w:rsidRPr="00D47B1B" w:rsidRDefault="005C14C0" w:rsidP="005C14C0">
            <w:pPr>
              <w:spacing w:beforeLines="30" w:before="109" w:afterLines="30" w:after="109" w:line="288" w:lineRule="auto"/>
              <w:ind w:left="568" w:hanging="284"/>
              <w:rPr>
                <w:rFonts w:eastAsia="宋体"/>
                <w:bCs/>
                <w:sz w:val="18"/>
                <w:szCs w:val="18"/>
              </w:rPr>
            </w:pPr>
            <w:r w:rsidRPr="00D47B1B">
              <w:rPr>
                <w:rFonts w:eastAsia="宋体" w:cs="Times New Roman"/>
                <w:sz w:val="18"/>
                <w:szCs w:val="18"/>
                <w:lang w:eastAsia="en-US"/>
              </w:rPr>
              <w:t>-</w:t>
            </w:r>
            <w:r w:rsidRPr="00D47B1B">
              <w:rPr>
                <w:rFonts w:eastAsia="宋体" w:cs="Times New Roman"/>
                <w:sz w:val="18"/>
                <w:szCs w:val="18"/>
                <w:lang w:eastAsia="en-US"/>
              </w:rPr>
              <w:tab/>
              <w:t xml:space="preserve">if the reference signal in the indicated TCI state or the SS/PBCH block which is </w:t>
            </w:r>
            <w:proofErr w:type="spellStart"/>
            <w:r w:rsidRPr="00D47B1B">
              <w:rPr>
                <w:rFonts w:eastAsia="宋体" w:cs="Times New Roman"/>
                <w:sz w:val="18"/>
                <w:szCs w:val="18"/>
                <w:lang w:eastAsia="en-US"/>
              </w:rPr>
              <w:t>QCLed</w:t>
            </w:r>
            <w:proofErr w:type="spellEnd"/>
            <w:r w:rsidRPr="00D47B1B">
              <w:rPr>
                <w:rFonts w:eastAsia="宋体" w:cs="Times New Roman"/>
                <w:sz w:val="18"/>
                <w:szCs w:val="18"/>
                <w:lang w:eastAsia="en-US"/>
              </w:rPr>
              <w:t xml:space="preserve"> with the reference signal in the indicated TCI state is updated</w:t>
            </w:r>
            <w:r w:rsidRPr="00D47B1B">
              <w:rPr>
                <w:rFonts w:eastAsia="宋体" w:cs="Times New Roman" w:hint="eastAsia"/>
                <w:sz w:val="18"/>
                <w:szCs w:val="18"/>
                <w:lang w:eastAsia="zh-CN"/>
              </w:rPr>
              <w:t xml:space="preserve"> </w:t>
            </w:r>
            <w:r w:rsidRPr="00B776A1">
              <w:rPr>
                <w:rFonts w:eastAsia="宋体" w:cs="Times New Roman" w:hint="eastAsia"/>
                <w:color w:val="FF0000"/>
                <w:sz w:val="18"/>
                <w:szCs w:val="18"/>
                <w:u w:val="single"/>
                <w:lang w:eastAsia="zh-CN"/>
              </w:rPr>
              <w:t xml:space="preserve">when the </w:t>
            </w:r>
            <w:r w:rsidRPr="00B776A1">
              <w:rPr>
                <w:rFonts w:eastAsia="Times New Roman"/>
                <w:bCs/>
                <w:color w:val="FF0000"/>
                <w:sz w:val="18"/>
                <w:szCs w:val="18"/>
                <w:u w:val="single"/>
              </w:rPr>
              <w:t xml:space="preserve">UE </w:t>
            </w:r>
            <w:r w:rsidRPr="00B776A1">
              <w:rPr>
                <w:rFonts w:eastAsia="Times New Roman"/>
                <w:bCs/>
                <w:color w:val="FF0000"/>
                <w:sz w:val="18"/>
                <w:szCs w:val="18"/>
                <w:highlight w:val="yellow"/>
                <w:u w:val="single"/>
              </w:rPr>
              <w:t>is</w:t>
            </w:r>
            <w:r w:rsidRPr="00B776A1">
              <w:rPr>
                <w:rFonts w:eastAsia="Times New Roman"/>
                <w:bCs/>
                <w:color w:val="FF0000"/>
                <w:sz w:val="18"/>
                <w:szCs w:val="18"/>
                <w:u w:val="single"/>
              </w:rPr>
              <w:t xml:space="preserve"> configured with </w:t>
            </w:r>
            <w:r w:rsidRPr="00B776A1">
              <w:rPr>
                <w:rFonts w:eastAsia="Times New Roman"/>
                <w:color w:val="FF0000"/>
                <w:sz w:val="18"/>
                <w:szCs w:val="18"/>
                <w:u w:val="single"/>
              </w:rPr>
              <w:t xml:space="preserve">a </w:t>
            </w:r>
            <w:r w:rsidRPr="00B776A1">
              <w:rPr>
                <w:rFonts w:eastAsia="Times New Roman"/>
                <w:i/>
                <w:color w:val="FF0000"/>
                <w:sz w:val="18"/>
                <w:szCs w:val="18"/>
                <w:u w:val="single"/>
              </w:rPr>
              <w:t>CSI-</w:t>
            </w:r>
            <w:proofErr w:type="spellStart"/>
            <w:r w:rsidRPr="00B776A1">
              <w:rPr>
                <w:rFonts w:eastAsia="Times New Roman"/>
                <w:i/>
                <w:color w:val="FF0000"/>
                <w:sz w:val="18"/>
                <w:szCs w:val="18"/>
                <w:u w:val="single"/>
              </w:rPr>
              <w:t>ReportConfig</w:t>
            </w:r>
            <w:proofErr w:type="spellEnd"/>
            <w:r w:rsidRPr="00B776A1">
              <w:rPr>
                <w:rFonts w:eastAsia="Times New Roman"/>
                <w:color w:val="FF0000"/>
                <w:sz w:val="18"/>
                <w:szCs w:val="18"/>
                <w:u w:val="single"/>
              </w:rPr>
              <w:t xml:space="preserve"> with the higher layer parameter</w:t>
            </w:r>
            <w:r w:rsidRPr="00B776A1">
              <w:rPr>
                <w:rFonts w:eastAsia="Times New Roman"/>
                <w:bCs/>
                <w:i/>
                <w:iCs/>
                <w:color w:val="FF0000"/>
                <w:sz w:val="18"/>
                <w:szCs w:val="18"/>
                <w:u w:val="single"/>
              </w:rPr>
              <w:t xml:space="preserve"> </w:t>
            </w:r>
            <w:proofErr w:type="spellStart"/>
            <w:r w:rsidRPr="00B776A1">
              <w:rPr>
                <w:rFonts w:eastAsia="Times New Roman"/>
                <w:bCs/>
                <w:i/>
                <w:iCs/>
                <w:color w:val="FF0000"/>
                <w:sz w:val="18"/>
                <w:szCs w:val="18"/>
                <w:u w:val="single"/>
              </w:rPr>
              <w:t>eventType</w:t>
            </w:r>
            <w:proofErr w:type="spellEnd"/>
            <w:r w:rsidRPr="00B776A1">
              <w:rPr>
                <w:rFonts w:eastAsia="Times New Roman"/>
                <w:bCs/>
                <w:color w:val="FF0000"/>
                <w:sz w:val="18"/>
                <w:szCs w:val="18"/>
                <w:u w:val="single"/>
              </w:rPr>
              <w:t xml:space="preserve"> set to ‘event2’</w:t>
            </w:r>
            <w:r w:rsidRPr="00B776A1">
              <w:rPr>
                <w:rFonts w:eastAsia="宋体" w:hint="eastAsia"/>
                <w:bCs/>
                <w:color w:val="FF0000"/>
                <w:sz w:val="18"/>
                <w:szCs w:val="18"/>
                <w:u w:val="single"/>
                <w:lang w:eastAsia="zh-CN"/>
              </w:rPr>
              <w:t xml:space="preserve"> or </w:t>
            </w:r>
            <w:r w:rsidRPr="00B776A1">
              <w:rPr>
                <w:rFonts w:eastAsia="宋体"/>
                <w:bCs/>
                <w:color w:val="FF0000"/>
                <w:sz w:val="18"/>
                <w:szCs w:val="18"/>
                <w:u w:val="single"/>
                <w:lang w:eastAsia="zh-CN"/>
              </w:rPr>
              <w:t>‘</w:t>
            </w:r>
            <w:r w:rsidRPr="00B776A1">
              <w:rPr>
                <w:rFonts w:eastAsia="宋体" w:hint="eastAsia"/>
                <w:bCs/>
                <w:color w:val="FF0000"/>
                <w:sz w:val="18"/>
                <w:szCs w:val="18"/>
                <w:u w:val="single"/>
                <w:lang w:eastAsia="zh-CN"/>
              </w:rPr>
              <w:t>event1</w:t>
            </w:r>
            <w:r w:rsidRPr="00B776A1">
              <w:rPr>
                <w:rFonts w:eastAsia="宋体"/>
                <w:bCs/>
                <w:color w:val="FF0000"/>
                <w:sz w:val="18"/>
                <w:szCs w:val="18"/>
                <w:u w:val="single"/>
                <w:lang w:eastAsia="zh-CN"/>
              </w:rPr>
              <w:t>’</w:t>
            </w:r>
            <w:r w:rsidRPr="00B776A1">
              <w:rPr>
                <w:rFonts w:eastAsia="宋体" w:hint="eastAsia"/>
                <w:bCs/>
                <w:color w:val="FF0000"/>
                <w:sz w:val="18"/>
                <w:szCs w:val="18"/>
                <w:u w:val="single"/>
                <w:lang w:eastAsia="zh-CN"/>
              </w:rPr>
              <w:t>, or</w:t>
            </w:r>
          </w:p>
          <w:p w14:paraId="575D4E79" w14:textId="77777777" w:rsidR="005C14C0" w:rsidRPr="00B776A1" w:rsidRDefault="005C14C0" w:rsidP="005C14C0">
            <w:pPr>
              <w:spacing w:beforeLines="30" w:before="109" w:afterLines="30" w:after="109" w:line="288" w:lineRule="auto"/>
              <w:ind w:left="568" w:hanging="284"/>
              <w:rPr>
                <w:rFonts w:eastAsia="宋体"/>
                <w:color w:val="FF0000"/>
                <w:sz w:val="18"/>
                <w:szCs w:val="18"/>
                <w:u w:val="single"/>
              </w:rPr>
            </w:pPr>
            <w:r w:rsidRPr="00B776A1">
              <w:rPr>
                <w:rFonts w:eastAsia="宋体" w:cs="Times New Roman"/>
                <w:color w:val="FF0000"/>
                <w:sz w:val="18"/>
                <w:szCs w:val="18"/>
                <w:u w:val="single"/>
                <w:lang w:eastAsia="en-US"/>
              </w:rPr>
              <w:t>-</w:t>
            </w:r>
            <w:r w:rsidRPr="00B776A1">
              <w:rPr>
                <w:rFonts w:eastAsia="宋体" w:cs="Times New Roman"/>
                <w:color w:val="FF0000"/>
                <w:sz w:val="18"/>
                <w:szCs w:val="18"/>
                <w:u w:val="single"/>
                <w:lang w:eastAsia="en-US"/>
              </w:rPr>
              <w:tab/>
            </w:r>
            <w:r w:rsidRPr="00B776A1">
              <w:rPr>
                <w:rFonts w:eastAsia="宋体" w:cs="Times New Roman" w:hint="eastAsia"/>
                <w:color w:val="FF0000"/>
                <w:sz w:val="18"/>
                <w:szCs w:val="18"/>
                <w:u w:val="single"/>
                <w:lang w:eastAsia="zh-CN"/>
              </w:rPr>
              <w:t xml:space="preserve">if </w:t>
            </w:r>
            <w:r w:rsidRPr="00B776A1">
              <w:rPr>
                <w:bCs/>
                <w:color w:val="FF0000"/>
                <w:sz w:val="18"/>
                <w:szCs w:val="18"/>
                <w:u w:val="single"/>
              </w:rPr>
              <w:t xml:space="preserve">the </w:t>
            </w:r>
            <w:r w:rsidRPr="00B776A1">
              <w:rPr>
                <w:strike/>
                <w:color w:val="FF0000"/>
                <w:sz w:val="18"/>
                <w:szCs w:val="18"/>
                <w:highlight w:val="yellow"/>
                <w:u w:val="single"/>
              </w:rPr>
              <w:t xml:space="preserve">reference signal with the </w:t>
            </w:r>
            <w:proofErr w:type="spellStart"/>
            <w:r w:rsidRPr="00B776A1">
              <w:rPr>
                <w:i/>
                <w:strike/>
                <w:color w:val="FF0000"/>
                <w:sz w:val="18"/>
                <w:szCs w:val="18"/>
                <w:highlight w:val="yellow"/>
                <w:u w:val="single"/>
              </w:rPr>
              <w:t>valueOfQ</w:t>
            </w:r>
            <w:proofErr w:type="spellEnd"/>
            <w:r w:rsidRPr="00B776A1">
              <w:rPr>
                <w:strike/>
                <w:color w:val="FF0000"/>
                <w:sz w:val="18"/>
                <w:szCs w:val="18"/>
                <w:highlight w:val="yellow"/>
                <w:u w:val="single"/>
              </w:rPr>
              <w:t xml:space="preserve"> highest L1-RSRP out of the</w:t>
            </w:r>
            <w:r w:rsidRPr="00B776A1">
              <w:rPr>
                <w:color w:val="FF0000"/>
                <w:sz w:val="18"/>
                <w:szCs w:val="18"/>
                <w:u w:val="single"/>
              </w:rPr>
              <w:t xml:space="preserve"> reference signals </w:t>
            </w:r>
            <w:r w:rsidRPr="00B776A1">
              <w:rPr>
                <w:rFonts w:eastAsia="Times New Roman"/>
                <w:bCs/>
                <w:strike/>
                <w:color w:val="FF0000"/>
                <w:sz w:val="18"/>
                <w:szCs w:val="18"/>
                <w:highlight w:val="yellow"/>
                <w:u w:val="single"/>
              </w:rPr>
              <w:t>among</w:t>
            </w:r>
            <w:r w:rsidRPr="00B776A1">
              <w:rPr>
                <w:rFonts w:eastAsia="Times New Roman"/>
                <w:bCs/>
                <w:color w:val="FF0000"/>
                <w:sz w:val="18"/>
                <w:szCs w:val="18"/>
                <w:highlight w:val="yellow"/>
                <w:u w:val="single"/>
              </w:rPr>
              <w:t xml:space="preserve"> in</w:t>
            </w:r>
            <w:r w:rsidRPr="00B776A1">
              <w:rPr>
                <w:rFonts w:eastAsia="Times New Roman"/>
                <w:bCs/>
                <w:color w:val="FF0000"/>
                <w:sz w:val="18"/>
                <w:szCs w:val="18"/>
                <w:u w:val="single"/>
              </w:rPr>
              <w:t xml:space="preserve"> the activated</w:t>
            </w:r>
            <w:r w:rsidRPr="00B776A1">
              <w:rPr>
                <w:color w:val="FF0000"/>
                <w:sz w:val="18"/>
                <w:szCs w:val="18"/>
                <w:u w:val="single"/>
              </w:rPr>
              <w:t xml:space="preserve"> TCI states</w:t>
            </w:r>
            <w:r w:rsidRPr="00B776A1">
              <w:rPr>
                <w:rFonts w:hint="eastAsia"/>
                <w:color w:val="FF0000"/>
                <w:sz w:val="18"/>
                <w:szCs w:val="18"/>
                <w:u w:val="single"/>
                <w:lang w:eastAsia="zh-CN"/>
              </w:rPr>
              <w:t xml:space="preserve"> or </w:t>
            </w:r>
            <w:r w:rsidRPr="00B776A1">
              <w:rPr>
                <w:bCs/>
                <w:color w:val="FF0000"/>
                <w:sz w:val="18"/>
                <w:szCs w:val="18"/>
                <w:u w:val="single"/>
              </w:rPr>
              <w:t xml:space="preserve">the SS/PBCH block </w:t>
            </w:r>
            <w:r w:rsidRPr="0089521B">
              <w:rPr>
                <w:strike/>
                <w:color w:val="FF0000"/>
                <w:sz w:val="18"/>
                <w:szCs w:val="18"/>
                <w:highlight w:val="yellow"/>
                <w:u w:val="single"/>
              </w:rPr>
              <w:t xml:space="preserve">with the </w:t>
            </w:r>
            <w:proofErr w:type="spellStart"/>
            <w:r w:rsidRPr="0089521B">
              <w:rPr>
                <w:i/>
                <w:strike/>
                <w:color w:val="FF0000"/>
                <w:sz w:val="18"/>
                <w:szCs w:val="18"/>
                <w:highlight w:val="yellow"/>
                <w:u w:val="single"/>
              </w:rPr>
              <w:t>valueOfQ</w:t>
            </w:r>
            <w:proofErr w:type="spellEnd"/>
            <w:r w:rsidRPr="0089521B">
              <w:rPr>
                <w:strike/>
                <w:color w:val="FF0000"/>
                <w:sz w:val="18"/>
                <w:szCs w:val="18"/>
                <w:highlight w:val="yellow"/>
                <w:u w:val="single"/>
              </w:rPr>
              <w:t xml:space="preserve"> highest L1-RSRP out of the </w:t>
            </w:r>
            <w:r w:rsidRPr="0089521B">
              <w:rPr>
                <w:bCs/>
                <w:strike/>
                <w:color w:val="FF0000"/>
                <w:sz w:val="18"/>
                <w:szCs w:val="18"/>
                <w:highlight w:val="yellow"/>
                <w:u w:val="single"/>
              </w:rPr>
              <w:t>SS/PBCH block</w:t>
            </w:r>
            <w:r w:rsidRPr="0089521B">
              <w:rPr>
                <w:strike/>
                <w:color w:val="FF0000"/>
                <w:sz w:val="18"/>
                <w:szCs w:val="18"/>
                <w:highlight w:val="yellow"/>
                <w:u w:val="single"/>
              </w:rPr>
              <w:t>s</w:t>
            </w:r>
            <w:r w:rsidRPr="00B776A1">
              <w:rPr>
                <w:color w:val="FF0000"/>
                <w:sz w:val="18"/>
                <w:szCs w:val="18"/>
                <w:u w:val="single"/>
              </w:rPr>
              <w:t xml:space="preserve"> </w:t>
            </w:r>
            <w:r w:rsidRPr="0089521B">
              <w:rPr>
                <w:color w:val="FF0000"/>
                <w:sz w:val="18"/>
                <w:szCs w:val="18"/>
                <w:highlight w:val="yellow"/>
                <w:u w:val="single"/>
              </w:rPr>
              <w:t>which are</w:t>
            </w:r>
            <w:r>
              <w:rPr>
                <w:color w:val="FF0000"/>
                <w:sz w:val="18"/>
                <w:szCs w:val="18"/>
                <w:u w:val="single"/>
              </w:rPr>
              <w:t xml:space="preserve"> </w:t>
            </w:r>
            <w:proofErr w:type="spellStart"/>
            <w:r w:rsidRPr="00B776A1">
              <w:rPr>
                <w:color w:val="FF0000"/>
                <w:sz w:val="18"/>
                <w:szCs w:val="18"/>
                <w:u w:val="single"/>
              </w:rPr>
              <w:t>QCLed</w:t>
            </w:r>
            <w:proofErr w:type="spellEnd"/>
            <w:r w:rsidRPr="00B776A1">
              <w:rPr>
                <w:color w:val="FF0000"/>
                <w:sz w:val="18"/>
                <w:szCs w:val="18"/>
                <w:u w:val="single"/>
              </w:rPr>
              <w:t xml:space="preserve"> with the reference signals </w:t>
            </w:r>
            <w:r w:rsidRPr="00B776A1">
              <w:rPr>
                <w:rFonts w:eastAsia="Times New Roman"/>
                <w:bCs/>
                <w:strike/>
                <w:color w:val="FF0000"/>
                <w:sz w:val="18"/>
                <w:szCs w:val="18"/>
                <w:highlight w:val="yellow"/>
                <w:u w:val="single"/>
              </w:rPr>
              <w:t>among</w:t>
            </w:r>
            <w:r w:rsidRPr="00B776A1">
              <w:rPr>
                <w:rFonts w:eastAsia="Times New Roman"/>
                <w:bCs/>
                <w:color w:val="FF0000"/>
                <w:sz w:val="18"/>
                <w:szCs w:val="18"/>
                <w:highlight w:val="yellow"/>
                <w:u w:val="single"/>
              </w:rPr>
              <w:t xml:space="preserve"> in</w:t>
            </w:r>
            <w:r w:rsidRPr="00B776A1">
              <w:rPr>
                <w:color w:val="FF0000"/>
                <w:sz w:val="18"/>
                <w:szCs w:val="18"/>
                <w:u w:val="single"/>
              </w:rPr>
              <w:t xml:space="preserve"> the activated TCI states</w:t>
            </w:r>
            <w:r w:rsidRPr="00B776A1">
              <w:rPr>
                <w:rFonts w:hint="eastAsia"/>
                <w:color w:val="FF0000"/>
                <w:sz w:val="18"/>
                <w:szCs w:val="18"/>
                <w:u w:val="single"/>
                <w:lang w:eastAsia="zh-CN"/>
              </w:rPr>
              <w:t xml:space="preserve"> </w:t>
            </w:r>
            <w:r w:rsidRPr="0089521B">
              <w:rPr>
                <w:rFonts w:hint="eastAsia"/>
                <w:strike/>
                <w:color w:val="FF0000"/>
                <w:sz w:val="18"/>
                <w:szCs w:val="18"/>
                <w:highlight w:val="yellow"/>
                <w:u w:val="single"/>
                <w:lang w:eastAsia="zh-CN"/>
              </w:rPr>
              <w:t>is</w:t>
            </w:r>
            <w:r w:rsidRPr="0089521B">
              <w:rPr>
                <w:color w:val="FF0000"/>
                <w:sz w:val="18"/>
                <w:szCs w:val="18"/>
                <w:highlight w:val="yellow"/>
                <w:u w:val="single"/>
                <w:lang w:eastAsia="zh-CN"/>
              </w:rPr>
              <w:t xml:space="preserve"> are</w:t>
            </w:r>
            <w:r w:rsidRPr="00B776A1">
              <w:rPr>
                <w:rFonts w:hint="eastAsia"/>
                <w:color w:val="FF0000"/>
                <w:sz w:val="18"/>
                <w:szCs w:val="18"/>
                <w:u w:val="single"/>
                <w:lang w:eastAsia="zh-CN"/>
              </w:rPr>
              <w:t xml:space="preserve"> updated </w:t>
            </w:r>
            <w:r w:rsidRPr="00B776A1">
              <w:rPr>
                <w:rFonts w:eastAsia="宋体" w:cs="Times New Roman" w:hint="eastAsia"/>
                <w:color w:val="FF0000"/>
                <w:sz w:val="18"/>
                <w:szCs w:val="18"/>
                <w:u w:val="single"/>
                <w:lang w:eastAsia="zh-CN"/>
              </w:rPr>
              <w:t xml:space="preserve">when the </w:t>
            </w:r>
            <w:r w:rsidRPr="00B776A1">
              <w:rPr>
                <w:rFonts w:eastAsia="Times New Roman"/>
                <w:bCs/>
                <w:color w:val="FF0000"/>
                <w:sz w:val="18"/>
                <w:szCs w:val="18"/>
                <w:u w:val="single"/>
              </w:rPr>
              <w:t xml:space="preserve">UE </w:t>
            </w:r>
            <w:r w:rsidRPr="00B776A1">
              <w:rPr>
                <w:rFonts w:eastAsia="Times New Roman"/>
                <w:bCs/>
                <w:color w:val="FF0000"/>
                <w:sz w:val="18"/>
                <w:szCs w:val="18"/>
                <w:highlight w:val="yellow"/>
                <w:u w:val="single"/>
              </w:rPr>
              <w:t>is</w:t>
            </w:r>
            <w:r w:rsidRPr="00B776A1">
              <w:rPr>
                <w:rFonts w:eastAsia="Times New Roman"/>
                <w:bCs/>
                <w:color w:val="FF0000"/>
                <w:sz w:val="18"/>
                <w:szCs w:val="18"/>
                <w:u w:val="single"/>
              </w:rPr>
              <w:t xml:space="preserve"> configured with </w:t>
            </w:r>
            <w:r w:rsidRPr="00B776A1">
              <w:rPr>
                <w:rFonts w:eastAsia="Times New Roman"/>
                <w:color w:val="FF0000"/>
                <w:sz w:val="18"/>
                <w:szCs w:val="18"/>
                <w:u w:val="single"/>
              </w:rPr>
              <w:t xml:space="preserve">a </w:t>
            </w:r>
            <w:r w:rsidRPr="00B776A1">
              <w:rPr>
                <w:rFonts w:eastAsia="Times New Roman"/>
                <w:i/>
                <w:color w:val="FF0000"/>
                <w:sz w:val="18"/>
                <w:szCs w:val="18"/>
                <w:u w:val="single"/>
              </w:rPr>
              <w:t>CSI-</w:t>
            </w:r>
            <w:proofErr w:type="spellStart"/>
            <w:r w:rsidRPr="00B776A1">
              <w:rPr>
                <w:rFonts w:eastAsia="Times New Roman"/>
                <w:i/>
                <w:color w:val="FF0000"/>
                <w:sz w:val="18"/>
                <w:szCs w:val="18"/>
                <w:u w:val="single"/>
              </w:rPr>
              <w:t>ReportConfig</w:t>
            </w:r>
            <w:proofErr w:type="spellEnd"/>
            <w:r w:rsidRPr="00B776A1">
              <w:rPr>
                <w:rFonts w:eastAsia="Times New Roman"/>
                <w:color w:val="FF0000"/>
                <w:sz w:val="18"/>
                <w:szCs w:val="18"/>
                <w:u w:val="single"/>
              </w:rPr>
              <w:t xml:space="preserve"> with the higher layer parameter</w:t>
            </w:r>
            <w:r w:rsidRPr="00B776A1">
              <w:rPr>
                <w:rFonts w:eastAsia="Times New Roman"/>
                <w:bCs/>
                <w:i/>
                <w:iCs/>
                <w:color w:val="FF0000"/>
                <w:sz w:val="18"/>
                <w:szCs w:val="18"/>
                <w:u w:val="single"/>
              </w:rPr>
              <w:t xml:space="preserve"> </w:t>
            </w:r>
            <w:proofErr w:type="spellStart"/>
            <w:r w:rsidRPr="00B776A1">
              <w:rPr>
                <w:rFonts w:eastAsia="Times New Roman"/>
                <w:bCs/>
                <w:i/>
                <w:iCs/>
                <w:color w:val="FF0000"/>
                <w:sz w:val="18"/>
                <w:szCs w:val="18"/>
                <w:u w:val="single"/>
              </w:rPr>
              <w:t>eventType</w:t>
            </w:r>
            <w:proofErr w:type="spellEnd"/>
            <w:r w:rsidRPr="00B776A1">
              <w:rPr>
                <w:rFonts w:eastAsia="Times New Roman"/>
                <w:bCs/>
                <w:color w:val="FF0000"/>
                <w:sz w:val="18"/>
                <w:szCs w:val="18"/>
                <w:u w:val="single"/>
              </w:rPr>
              <w:t xml:space="preserve"> set to ‘event</w:t>
            </w:r>
            <w:r w:rsidRPr="00B776A1">
              <w:rPr>
                <w:rFonts w:eastAsia="宋体" w:hint="eastAsia"/>
                <w:bCs/>
                <w:color w:val="FF0000"/>
                <w:sz w:val="18"/>
                <w:szCs w:val="18"/>
                <w:u w:val="single"/>
                <w:lang w:eastAsia="zh-CN"/>
              </w:rPr>
              <w:t>7</w:t>
            </w:r>
            <w:r w:rsidRPr="00B776A1">
              <w:rPr>
                <w:rFonts w:eastAsia="Times New Roman"/>
                <w:bCs/>
                <w:color w:val="FF0000"/>
                <w:sz w:val="18"/>
                <w:szCs w:val="18"/>
                <w:u w:val="single"/>
              </w:rPr>
              <w:t>’</w:t>
            </w:r>
            <w:r w:rsidRPr="00B776A1">
              <w:rPr>
                <w:rFonts w:eastAsia="宋体" w:cs="Times New Roman"/>
                <w:color w:val="FF0000"/>
                <w:sz w:val="18"/>
                <w:szCs w:val="18"/>
                <w:u w:val="single"/>
                <w:lang w:eastAsia="en-US"/>
              </w:rPr>
              <w:t>.</w:t>
            </w:r>
          </w:p>
          <w:p w14:paraId="4016F440" w14:textId="317DFE9A" w:rsidR="005C14C0" w:rsidRDefault="000C27B1" w:rsidP="005C14C0">
            <w:pPr>
              <w:rPr>
                <w:rFonts w:eastAsiaTheme="minorEastAsia"/>
                <w:color w:val="0000FF"/>
                <w:sz w:val="18"/>
                <w:szCs w:val="18"/>
                <w:lang w:eastAsia="zh-CN"/>
              </w:rPr>
            </w:pPr>
            <w:r w:rsidRPr="001E2946">
              <w:rPr>
                <w:rFonts w:eastAsiaTheme="minorEastAsia"/>
                <w:color w:val="0000FF"/>
                <w:sz w:val="18"/>
                <w:szCs w:val="18"/>
                <w:lang w:eastAsia="zh-CN"/>
              </w:rPr>
              <w:t>[Mod]:</w:t>
            </w:r>
            <w:r>
              <w:rPr>
                <w:rFonts w:eastAsiaTheme="minorEastAsia"/>
                <w:color w:val="0000FF"/>
                <w:sz w:val="18"/>
                <w:szCs w:val="18"/>
                <w:lang w:eastAsia="zh-CN"/>
              </w:rPr>
              <w:t xml:space="preserve"> @all, please review Nokia’s input</w:t>
            </w:r>
            <w:r w:rsidR="00974E87">
              <w:rPr>
                <w:rFonts w:eastAsiaTheme="minorEastAsia"/>
                <w:color w:val="0000FF"/>
                <w:sz w:val="18"/>
                <w:szCs w:val="18"/>
                <w:lang w:eastAsia="zh-CN"/>
              </w:rPr>
              <w:t xml:space="preserve"> on 1.2.</w:t>
            </w:r>
            <w:r>
              <w:rPr>
                <w:rFonts w:eastAsiaTheme="minorEastAsia"/>
                <w:color w:val="0000FF"/>
                <w:sz w:val="18"/>
                <w:szCs w:val="18"/>
                <w:lang w:eastAsia="zh-CN"/>
              </w:rPr>
              <w:t xml:space="preserve"> </w:t>
            </w:r>
          </w:p>
          <w:p w14:paraId="13BBA0CA" w14:textId="74E2E924" w:rsidR="000C27B1" w:rsidRDefault="000C27B1" w:rsidP="005C14C0">
            <w:pPr>
              <w:rPr>
                <w:bCs/>
                <w:color w:val="0000FF"/>
                <w:sz w:val="18"/>
                <w:szCs w:val="18"/>
                <w:lang w:eastAsia="zh-CN"/>
              </w:rPr>
            </w:pPr>
          </w:p>
        </w:tc>
      </w:tr>
      <w:tr w:rsidR="005C14C0" w14:paraId="6A205715" w14:textId="77777777">
        <w:trPr>
          <w:trHeight w:val="215"/>
        </w:trPr>
        <w:tc>
          <w:tcPr>
            <w:tcW w:w="1256" w:type="dxa"/>
          </w:tcPr>
          <w:p w14:paraId="3DFF021D" w14:textId="6191AC85" w:rsidR="005C14C0" w:rsidRDefault="00CC5FB3" w:rsidP="005C14C0">
            <w:pPr>
              <w:tabs>
                <w:tab w:val="left" w:pos="914"/>
              </w:tabs>
              <w:snapToGrid w:val="0"/>
              <w:rPr>
                <w:rFonts w:eastAsia="MS Mincho"/>
                <w:sz w:val="18"/>
                <w:szCs w:val="18"/>
                <w:lang w:eastAsia="ja-JP"/>
              </w:rPr>
            </w:pPr>
            <w:r>
              <w:rPr>
                <w:rFonts w:eastAsia="MS Mincho"/>
                <w:sz w:val="18"/>
                <w:szCs w:val="18"/>
                <w:lang w:eastAsia="ja-JP"/>
              </w:rPr>
              <w:t>Samsung</w:t>
            </w:r>
          </w:p>
        </w:tc>
        <w:tc>
          <w:tcPr>
            <w:tcW w:w="8819" w:type="dxa"/>
          </w:tcPr>
          <w:p w14:paraId="2C9461AE" w14:textId="77777777" w:rsidR="00CC5FB3" w:rsidRDefault="00CC5FB3" w:rsidP="00CC5FB3">
            <w:pPr>
              <w:jc w:val="both"/>
              <w:rPr>
                <w:rFonts w:eastAsiaTheme="minorEastAsia"/>
                <w:sz w:val="18"/>
                <w:szCs w:val="18"/>
                <w:lang w:eastAsia="zh-CN"/>
              </w:rPr>
            </w:pPr>
            <w:r w:rsidRPr="00BF43F5">
              <w:rPr>
                <w:rFonts w:eastAsiaTheme="minorEastAsia"/>
                <w:b/>
                <w:bCs/>
                <w:sz w:val="18"/>
                <w:szCs w:val="18"/>
                <w:lang w:eastAsia="zh-CN"/>
              </w:rPr>
              <w:t>Proposal 1.1</w:t>
            </w:r>
            <w:r>
              <w:rPr>
                <w:rFonts w:eastAsiaTheme="minorEastAsia"/>
                <w:sz w:val="18"/>
                <w:szCs w:val="18"/>
                <w:lang w:eastAsia="zh-CN"/>
              </w:rPr>
              <w:t>: Support Option-2, i.e., RAN1 to conclude not to discuss RRC reconfiguration impact(s) on the Rel-19 UEI-BR procedure including counting resetting.</w:t>
            </w:r>
          </w:p>
          <w:p w14:paraId="5374113F" w14:textId="77777777" w:rsidR="00CC5FB3" w:rsidRPr="00BF43F5" w:rsidRDefault="00CC5FB3" w:rsidP="00CC5FB3">
            <w:pPr>
              <w:jc w:val="both"/>
              <w:rPr>
                <w:rFonts w:eastAsiaTheme="minorEastAsia"/>
                <w:iCs/>
                <w:sz w:val="18"/>
                <w:szCs w:val="18"/>
                <w:lang w:val="en-GB" w:eastAsia="zh-CN"/>
              </w:rPr>
            </w:pPr>
          </w:p>
          <w:p w14:paraId="26C69134" w14:textId="77777777" w:rsidR="00CC5FB3" w:rsidRPr="00BF43F5" w:rsidRDefault="00CC5FB3" w:rsidP="00CC5FB3">
            <w:pPr>
              <w:jc w:val="both"/>
              <w:rPr>
                <w:rFonts w:eastAsiaTheme="minorEastAsia"/>
                <w:sz w:val="18"/>
                <w:szCs w:val="18"/>
                <w:lang w:val="en-GB" w:eastAsia="zh-CN"/>
              </w:rPr>
            </w:pPr>
            <w:r w:rsidRPr="00BF43F5">
              <w:rPr>
                <w:rFonts w:eastAsiaTheme="minorEastAsia"/>
                <w:sz w:val="18"/>
                <w:szCs w:val="18"/>
                <w:lang w:val="en-GB" w:eastAsia="zh-CN"/>
              </w:rPr>
              <w:t>To our view, impact(s) of RRC reconfiguration on counting resetting are not typical or critical for the UE-initiated/event-driven beam reporting</w:t>
            </w:r>
            <w:r>
              <w:rPr>
                <w:rFonts w:eastAsiaTheme="minorEastAsia"/>
                <w:sz w:val="18"/>
                <w:szCs w:val="18"/>
                <w:lang w:val="en-GB" w:eastAsia="zh-CN"/>
              </w:rPr>
              <w:t xml:space="preserve"> (i.e., it does not happen frequently and often cases, it is not a UEI-BR specific issue)</w:t>
            </w:r>
            <w:r w:rsidRPr="00BF43F5">
              <w:rPr>
                <w:rFonts w:eastAsiaTheme="minorEastAsia"/>
                <w:sz w:val="18"/>
                <w:szCs w:val="18"/>
                <w:lang w:val="en-GB" w:eastAsia="zh-CN"/>
              </w:rPr>
              <w:t>,</w:t>
            </w:r>
            <w:r>
              <w:rPr>
                <w:rFonts w:eastAsiaTheme="minorEastAsia"/>
                <w:sz w:val="18"/>
                <w:szCs w:val="18"/>
                <w:lang w:val="en-GB" w:eastAsia="zh-CN"/>
              </w:rPr>
              <w:t xml:space="preserve"> which</w:t>
            </w:r>
            <w:r w:rsidRPr="00BF43F5">
              <w:rPr>
                <w:rFonts w:eastAsiaTheme="minorEastAsia"/>
                <w:sz w:val="18"/>
                <w:szCs w:val="18"/>
                <w:lang w:val="en-GB" w:eastAsia="zh-CN"/>
              </w:rPr>
              <w:t xml:space="preserve"> should better not to be considered as essential design component(s) during the maintenance phase discussions. Besides Candidates #1 and #7, there are quite a few other RRC parameters that may impact the UEI-BR procedure including, for example, PUCCH resource, PUSCH resource, </w:t>
            </w:r>
            <w:proofErr w:type="spellStart"/>
            <w:r w:rsidRPr="00BF43F5">
              <w:rPr>
                <w:rFonts w:eastAsiaTheme="minorEastAsia"/>
                <w:sz w:val="18"/>
                <w:szCs w:val="18"/>
                <w:lang w:val="en-GB" w:eastAsia="zh-CN"/>
              </w:rPr>
              <w:t>SCell</w:t>
            </w:r>
            <w:proofErr w:type="spellEnd"/>
            <w:r w:rsidRPr="00BF43F5">
              <w:rPr>
                <w:rFonts w:eastAsiaTheme="minorEastAsia"/>
                <w:sz w:val="18"/>
                <w:szCs w:val="18"/>
                <w:lang w:val="en-GB" w:eastAsia="zh-CN"/>
              </w:rPr>
              <w:t xml:space="preserve"> reconfiguration, BWP reconfiguration and etc. If all these parameters are considered, there would request a lot of standard work and affect the corresponding specifications significantly. </w:t>
            </w:r>
          </w:p>
          <w:p w14:paraId="3201A40F" w14:textId="172A7AC1" w:rsidR="00FE49EA" w:rsidRDefault="00FE49EA" w:rsidP="00FE49EA">
            <w:pPr>
              <w:textAlignment w:val="baseline"/>
              <w:rPr>
                <w:rFonts w:eastAsiaTheme="minorEastAsia"/>
                <w:color w:val="0000FF"/>
                <w:sz w:val="18"/>
                <w:szCs w:val="18"/>
                <w:lang w:eastAsia="zh-CN"/>
              </w:rPr>
            </w:pPr>
            <w:r w:rsidRPr="001E2946">
              <w:rPr>
                <w:rFonts w:eastAsiaTheme="minorEastAsia"/>
                <w:color w:val="0000FF"/>
                <w:sz w:val="18"/>
                <w:szCs w:val="18"/>
                <w:lang w:eastAsia="zh-CN"/>
              </w:rPr>
              <w:t>[Mod]:</w:t>
            </w:r>
            <w:r>
              <w:rPr>
                <w:rFonts w:eastAsiaTheme="minorEastAsia"/>
                <w:color w:val="0000FF"/>
                <w:sz w:val="18"/>
                <w:szCs w:val="18"/>
                <w:lang w:eastAsia="zh-CN"/>
              </w:rPr>
              <w:t xml:space="preserve"> Your preference has been captured! Let’s check other’s views.</w:t>
            </w:r>
          </w:p>
          <w:p w14:paraId="2ABD4046" w14:textId="77777777" w:rsidR="00CC5FB3" w:rsidRDefault="00CC5FB3" w:rsidP="00CC5FB3">
            <w:pPr>
              <w:jc w:val="both"/>
              <w:rPr>
                <w:rFonts w:eastAsiaTheme="minorEastAsia"/>
                <w:sz w:val="18"/>
                <w:szCs w:val="18"/>
                <w:lang w:val="en-GB" w:eastAsia="zh-CN"/>
              </w:rPr>
            </w:pPr>
          </w:p>
          <w:p w14:paraId="395782BD" w14:textId="77777777" w:rsidR="00CC5FB3" w:rsidRPr="00CA0D33" w:rsidRDefault="00CC5FB3" w:rsidP="00CC5FB3">
            <w:pPr>
              <w:jc w:val="both"/>
              <w:rPr>
                <w:rFonts w:eastAsiaTheme="minorEastAsia"/>
                <w:i/>
                <w:sz w:val="18"/>
                <w:szCs w:val="18"/>
                <w:lang w:val="en-GB" w:eastAsia="zh-CN"/>
              </w:rPr>
            </w:pPr>
            <w:r w:rsidRPr="00BF43F5">
              <w:rPr>
                <w:rFonts w:eastAsiaTheme="minorEastAsia"/>
                <w:b/>
                <w:bCs/>
                <w:sz w:val="18"/>
                <w:szCs w:val="18"/>
                <w:lang w:val="en-GB" w:eastAsia="zh-CN"/>
              </w:rPr>
              <w:lastRenderedPageBreak/>
              <w:t>Proposal 1.2</w:t>
            </w:r>
            <w:r>
              <w:rPr>
                <w:rFonts w:eastAsiaTheme="minorEastAsia"/>
                <w:sz w:val="18"/>
                <w:szCs w:val="18"/>
                <w:lang w:val="en-GB" w:eastAsia="zh-CN"/>
              </w:rPr>
              <w:t>: do not support. For Event-7, the Q-</w:t>
            </w:r>
            <w:proofErr w:type="spellStart"/>
            <w:r>
              <w:rPr>
                <w:rFonts w:eastAsiaTheme="minorEastAsia"/>
                <w:sz w:val="18"/>
                <w:szCs w:val="18"/>
                <w:lang w:val="en-GB" w:eastAsia="zh-CN"/>
              </w:rPr>
              <w:t>th</w:t>
            </w:r>
            <w:proofErr w:type="spellEnd"/>
            <w:r>
              <w:rPr>
                <w:rFonts w:eastAsiaTheme="minorEastAsia"/>
                <w:sz w:val="18"/>
                <w:szCs w:val="18"/>
                <w:lang w:val="en-GB" w:eastAsia="zh-CN"/>
              </w:rPr>
              <w:t xml:space="preserve"> best beam can change from one measurement occasion to another. It is unclear how/why to reset a counter determined according to an activated TCI state (say TCI state #1) based on update/change of another activated TCI state (say TCI state #2), though these two activated TCI states have the Q-</w:t>
            </w:r>
            <w:proofErr w:type="spellStart"/>
            <w:r>
              <w:rPr>
                <w:rFonts w:eastAsiaTheme="minorEastAsia"/>
                <w:sz w:val="18"/>
                <w:szCs w:val="18"/>
                <w:lang w:val="en-GB" w:eastAsia="zh-CN"/>
              </w:rPr>
              <w:t>th</w:t>
            </w:r>
            <w:proofErr w:type="spellEnd"/>
            <w:r>
              <w:rPr>
                <w:rFonts w:eastAsiaTheme="minorEastAsia"/>
                <w:sz w:val="18"/>
                <w:szCs w:val="18"/>
                <w:lang w:val="en-GB" w:eastAsia="zh-CN"/>
              </w:rPr>
              <w:t xml:space="preserve"> best beam qualities in their respective measurement occasions. For Event-7, to our view, one essential issue that needs to be discussed or clarified is that whether the event evaluation is based on one fixed Q-</w:t>
            </w:r>
            <w:proofErr w:type="spellStart"/>
            <w:r>
              <w:rPr>
                <w:rFonts w:eastAsiaTheme="minorEastAsia"/>
                <w:sz w:val="18"/>
                <w:szCs w:val="18"/>
                <w:lang w:val="en-GB" w:eastAsia="zh-CN"/>
              </w:rPr>
              <w:t>th</w:t>
            </w:r>
            <w:proofErr w:type="spellEnd"/>
            <w:r>
              <w:rPr>
                <w:rFonts w:eastAsiaTheme="minorEastAsia"/>
                <w:sz w:val="18"/>
                <w:szCs w:val="18"/>
                <w:lang w:val="en-GB" w:eastAsia="zh-CN"/>
              </w:rPr>
              <w:t xml:space="preserve"> best beam as discussed in our paper. This is also</w:t>
            </w:r>
            <w:r w:rsidRPr="00CA0D33">
              <w:rPr>
                <w:rFonts w:eastAsiaTheme="minorEastAsia"/>
                <w:sz w:val="18"/>
                <w:szCs w:val="18"/>
                <w:lang w:val="en-GB" w:eastAsia="zh-CN"/>
              </w:rPr>
              <w:t xml:space="preserve"> to reuse the same design as Event-2 </w:t>
            </w:r>
            <w:r>
              <w:rPr>
                <w:rFonts w:eastAsiaTheme="minorEastAsia"/>
                <w:sz w:val="18"/>
                <w:szCs w:val="18"/>
                <w:lang w:val="en-GB" w:eastAsia="zh-CN"/>
              </w:rPr>
              <w:t>such</w:t>
            </w:r>
            <w:r w:rsidRPr="00CA0D33">
              <w:rPr>
                <w:rFonts w:eastAsiaTheme="minorEastAsia"/>
                <w:sz w:val="18"/>
                <w:szCs w:val="18"/>
                <w:lang w:val="en-GB" w:eastAsia="zh-CN"/>
              </w:rPr>
              <w:t xml:space="preserve"> that for a same timer/time window, the UE would only apply one same “current” beam RS for event evaluations, where for simplicity, the fixed “current” beam RS can be that used for starting the corresponding timer/time window – or equivalently that used for determining the (first) event instance that starts the timer/time window.</w:t>
            </w:r>
          </w:p>
          <w:p w14:paraId="576613CA" w14:textId="6CE1D5A1" w:rsidR="005C14C0" w:rsidRDefault="00BE0D47" w:rsidP="005C14C0">
            <w:pPr>
              <w:textAlignment w:val="baseline"/>
              <w:rPr>
                <w:rFonts w:eastAsiaTheme="minorEastAsia"/>
                <w:color w:val="0000FF"/>
                <w:sz w:val="18"/>
                <w:szCs w:val="18"/>
                <w:lang w:eastAsia="zh-CN"/>
              </w:rPr>
            </w:pPr>
            <w:r w:rsidRPr="001E2946">
              <w:rPr>
                <w:rFonts w:eastAsiaTheme="minorEastAsia"/>
                <w:color w:val="0000FF"/>
                <w:sz w:val="18"/>
                <w:szCs w:val="18"/>
                <w:lang w:eastAsia="zh-CN"/>
              </w:rPr>
              <w:t>[Mod]:</w:t>
            </w:r>
            <w:r>
              <w:rPr>
                <w:rFonts w:eastAsiaTheme="minorEastAsia"/>
                <w:color w:val="0000FF"/>
                <w:sz w:val="18"/>
                <w:szCs w:val="18"/>
                <w:lang w:eastAsia="zh-CN"/>
              </w:rPr>
              <w:t xml:space="preserve"> If possible, could you please provide your related TP on your preference. So, we can quickly check other views</w:t>
            </w:r>
            <w:r w:rsidR="000C27B1">
              <w:rPr>
                <w:rFonts w:eastAsiaTheme="minorEastAsia"/>
                <w:color w:val="0000FF"/>
                <w:sz w:val="18"/>
                <w:szCs w:val="18"/>
                <w:lang w:eastAsia="zh-CN"/>
              </w:rPr>
              <w:t xml:space="preserve"> including Nokia</w:t>
            </w:r>
            <w:r>
              <w:rPr>
                <w:rFonts w:eastAsiaTheme="minorEastAsia"/>
                <w:color w:val="0000FF"/>
                <w:sz w:val="18"/>
                <w:szCs w:val="18"/>
                <w:lang w:eastAsia="zh-CN"/>
              </w:rPr>
              <w:t xml:space="preserve">. For now, </w:t>
            </w:r>
            <w:r w:rsidR="00E37869">
              <w:rPr>
                <w:rFonts w:eastAsiaTheme="minorEastAsia"/>
                <w:color w:val="0000FF"/>
                <w:sz w:val="18"/>
                <w:szCs w:val="18"/>
                <w:lang w:eastAsia="zh-CN"/>
              </w:rPr>
              <w:t xml:space="preserve">as I mentioned for OPPO, from FL perspective, what we can do for now is just based on the RAN1 consensus of applying timer/counter to Event7 as in RAN1#121. </w:t>
            </w:r>
          </w:p>
          <w:p w14:paraId="7B00D60B" w14:textId="0DE9A4DB" w:rsidR="00BE0D47" w:rsidRPr="00CC5FB3" w:rsidRDefault="00BE0D47" w:rsidP="005C14C0">
            <w:pPr>
              <w:textAlignment w:val="baseline"/>
              <w:rPr>
                <w:rFonts w:eastAsia="MS Mincho"/>
                <w:sz w:val="18"/>
                <w:szCs w:val="18"/>
                <w:lang w:val="en-GB" w:eastAsia="ja-JP"/>
              </w:rPr>
            </w:pPr>
          </w:p>
        </w:tc>
      </w:tr>
      <w:tr w:rsidR="00CC0576" w14:paraId="6FF53542" w14:textId="77777777">
        <w:trPr>
          <w:trHeight w:val="215"/>
        </w:trPr>
        <w:tc>
          <w:tcPr>
            <w:tcW w:w="1256" w:type="dxa"/>
          </w:tcPr>
          <w:p w14:paraId="75B9C0D4" w14:textId="4612C396" w:rsidR="00CC0576" w:rsidRPr="00CC0576" w:rsidRDefault="00CC0576" w:rsidP="00CC0576">
            <w:pPr>
              <w:tabs>
                <w:tab w:val="left" w:pos="914"/>
              </w:tabs>
              <w:snapToGrid w:val="0"/>
              <w:rPr>
                <w:rFonts w:eastAsia="Malgun Gothic"/>
                <w:sz w:val="18"/>
                <w:szCs w:val="18"/>
              </w:rPr>
            </w:pPr>
            <w:proofErr w:type="spellStart"/>
            <w:r>
              <w:rPr>
                <w:sz w:val="18"/>
                <w:szCs w:val="18"/>
              </w:rPr>
              <w:lastRenderedPageBreak/>
              <w:t>Ofinno</w:t>
            </w:r>
            <w:proofErr w:type="spellEnd"/>
          </w:p>
        </w:tc>
        <w:tc>
          <w:tcPr>
            <w:tcW w:w="8819" w:type="dxa"/>
          </w:tcPr>
          <w:p w14:paraId="0E9B0A44" w14:textId="77777777" w:rsidR="00CC0576" w:rsidRPr="00AE656F" w:rsidRDefault="00CC0576" w:rsidP="00CC0576">
            <w:pPr>
              <w:rPr>
                <w:rFonts w:eastAsia="Malgun Gothic"/>
                <w:b/>
                <w:bCs/>
                <w:sz w:val="18"/>
                <w:szCs w:val="18"/>
              </w:rPr>
            </w:pPr>
            <w:r w:rsidRPr="00AE656F">
              <w:rPr>
                <w:rFonts w:eastAsia="Malgun Gothic"/>
                <w:b/>
                <w:bCs/>
                <w:sz w:val="18"/>
                <w:szCs w:val="18"/>
              </w:rPr>
              <w:t>Proposal 1.1: Support option 1.</w:t>
            </w:r>
          </w:p>
          <w:p w14:paraId="6CE57FE2" w14:textId="77777777" w:rsidR="00CC0576" w:rsidRDefault="00CC0576" w:rsidP="00CC0576">
            <w:pPr>
              <w:rPr>
                <w:rFonts w:eastAsia="Malgun Gothic"/>
                <w:sz w:val="18"/>
                <w:szCs w:val="18"/>
              </w:rPr>
            </w:pPr>
            <w:r>
              <w:rPr>
                <w:rFonts w:eastAsia="Malgun Gothic"/>
                <w:sz w:val="18"/>
                <w:szCs w:val="18"/>
              </w:rPr>
              <w:t>We are also fine with the modified version from Xiaomi.</w:t>
            </w:r>
          </w:p>
          <w:p w14:paraId="3B67EF3F" w14:textId="77777777" w:rsidR="00CC0576" w:rsidRDefault="00CC0576" w:rsidP="00CC0576">
            <w:pPr>
              <w:rPr>
                <w:rFonts w:eastAsia="Malgun Gothic"/>
                <w:sz w:val="18"/>
                <w:szCs w:val="18"/>
              </w:rPr>
            </w:pPr>
            <w:r>
              <w:rPr>
                <w:rFonts w:eastAsia="Malgun Gothic"/>
                <w:sz w:val="18"/>
                <w:szCs w:val="18"/>
              </w:rPr>
              <w:t>Considering candidate 7 is supported by almost all, we can agree on it first.</w:t>
            </w:r>
          </w:p>
          <w:p w14:paraId="1D521E54" w14:textId="77777777" w:rsidR="00CC0576" w:rsidRDefault="00CC0576" w:rsidP="00CC0576">
            <w:pPr>
              <w:rPr>
                <w:rFonts w:eastAsia="Malgun Gothic"/>
                <w:sz w:val="18"/>
                <w:szCs w:val="18"/>
              </w:rPr>
            </w:pPr>
          </w:p>
          <w:p w14:paraId="72623934" w14:textId="77777777" w:rsidR="00CC0576" w:rsidRPr="00AE656F" w:rsidRDefault="00CC0576" w:rsidP="00CC0576">
            <w:pPr>
              <w:rPr>
                <w:rFonts w:eastAsia="Malgun Gothic"/>
                <w:b/>
                <w:bCs/>
                <w:sz w:val="18"/>
                <w:szCs w:val="18"/>
              </w:rPr>
            </w:pPr>
            <w:r w:rsidRPr="00AE656F">
              <w:rPr>
                <w:rFonts w:eastAsia="Malgun Gothic" w:hint="eastAsia"/>
                <w:b/>
                <w:bCs/>
                <w:sz w:val="18"/>
                <w:szCs w:val="18"/>
              </w:rPr>
              <w:t>Proposal 1.2: Support.</w:t>
            </w:r>
          </w:p>
          <w:p w14:paraId="2BC7BB00" w14:textId="77777777" w:rsidR="00CC0576" w:rsidRDefault="00CC0576" w:rsidP="00CC0576">
            <w:pPr>
              <w:overflowPunct w:val="0"/>
              <w:autoSpaceDE w:val="0"/>
              <w:autoSpaceDN w:val="0"/>
              <w:adjustRightInd w:val="0"/>
              <w:textAlignment w:val="baseline"/>
              <w:rPr>
                <w:rFonts w:eastAsia="Malgun Gothic"/>
                <w:sz w:val="18"/>
                <w:szCs w:val="18"/>
              </w:rPr>
            </w:pPr>
            <w:r>
              <w:rPr>
                <w:rFonts w:eastAsia="Malgun Gothic" w:hint="eastAsia"/>
                <w:sz w:val="18"/>
                <w:szCs w:val="18"/>
              </w:rPr>
              <w:t xml:space="preserve">We are fine with the proposal and modified version from Google, and fine with </w:t>
            </w:r>
            <w:r>
              <w:rPr>
                <w:rFonts w:eastAsia="Malgun Gothic"/>
                <w:sz w:val="18"/>
                <w:szCs w:val="18"/>
              </w:rPr>
              <w:t>version</w:t>
            </w:r>
            <w:r>
              <w:rPr>
                <w:rFonts w:eastAsia="Malgun Gothic" w:hint="eastAsia"/>
                <w:sz w:val="18"/>
                <w:szCs w:val="18"/>
              </w:rPr>
              <w:t xml:space="preserve"> from Nokia.</w:t>
            </w:r>
            <w:r>
              <w:rPr>
                <w:rFonts w:eastAsia="Malgun Gothic"/>
                <w:sz w:val="18"/>
                <w:szCs w:val="18"/>
              </w:rPr>
              <w:t xml:space="preserve"> And agree with ZTE’s comment that other events will reuse the same design as event 2 unless there is consensus to do otherwise by following agreement, which makes the same behavior should be applied to event 7 as well.</w:t>
            </w:r>
          </w:p>
          <w:p w14:paraId="72277D0C" w14:textId="25F4816B" w:rsidR="002C242A" w:rsidRDefault="002C242A" w:rsidP="00CC0576">
            <w:pPr>
              <w:overflowPunct w:val="0"/>
              <w:autoSpaceDE w:val="0"/>
              <w:autoSpaceDN w:val="0"/>
              <w:adjustRightInd w:val="0"/>
              <w:textAlignment w:val="baseline"/>
              <w:rPr>
                <w:rFonts w:ascii="Times" w:eastAsiaTheme="minorEastAsia" w:hAnsi="Times" w:cs="Times"/>
                <w:b/>
                <w:sz w:val="18"/>
                <w:szCs w:val="18"/>
                <w:lang w:eastAsia="zh-CN"/>
              </w:rPr>
            </w:pPr>
            <w:r w:rsidRPr="001E2946">
              <w:rPr>
                <w:rFonts w:eastAsiaTheme="minorEastAsia"/>
                <w:color w:val="0000FF"/>
                <w:sz w:val="18"/>
                <w:szCs w:val="18"/>
                <w:lang w:eastAsia="zh-CN"/>
              </w:rPr>
              <w:t>[Mod]:</w:t>
            </w:r>
            <w:r>
              <w:rPr>
                <w:rFonts w:eastAsiaTheme="minorEastAsia"/>
                <w:color w:val="0000FF"/>
                <w:sz w:val="18"/>
                <w:szCs w:val="18"/>
                <w:lang w:eastAsia="zh-CN"/>
              </w:rPr>
              <w:t xml:space="preserve"> </w:t>
            </w:r>
            <w:r>
              <w:rPr>
                <w:rFonts w:eastAsiaTheme="minorEastAsia" w:hint="eastAsia"/>
                <w:color w:val="0000FF"/>
                <w:sz w:val="18"/>
                <w:szCs w:val="18"/>
                <w:lang w:eastAsia="zh-CN"/>
              </w:rPr>
              <w:t>G</w:t>
            </w:r>
            <w:r>
              <w:rPr>
                <w:rFonts w:eastAsiaTheme="minorEastAsia"/>
                <w:color w:val="0000FF"/>
                <w:sz w:val="18"/>
                <w:szCs w:val="18"/>
                <w:lang w:eastAsia="zh-CN"/>
              </w:rPr>
              <w:t>ot it.</w:t>
            </w:r>
          </w:p>
        </w:tc>
      </w:tr>
      <w:tr w:rsidR="00CC0576" w14:paraId="5E97D05D" w14:textId="77777777">
        <w:trPr>
          <w:trHeight w:val="215"/>
        </w:trPr>
        <w:tc>
          <w:tcPr>
            <w:tcW w:w="1256" w:type="dxa"/>
          </w:tcPr>
          <w:p w14:paraId="2D092794" w14:textId="47956191" w:rsidR="00CC0576" w:rsidRPr="00A912B0" w:rsidRDefault="00A912B0" w:rsidP="00CC0576">
            <w:pPr>
              <w:tabs>
                <w:tab w:val="left" w:pos="914"/>
              </w:tabs>
              <w:snapToGrid w:val="0"/>
              <w:rPr>
                <w:rFonts w:eastAsiaTheme="minorEastAsia"/>
                <w:sz w:val="18"/>
                <w:szCs w:val="18"/>
                <w:lang w:eastAsia="zh-CN"/>
              </w:rPr>
            </w:pPr>
            <w:r>
              <w:rPr>
                <w:rFonts w:eastAsiaTheme="minorEastAsia" w:hint="eastAsia"/>
                <w:sz w:val="18"/>
                <w:szCs w:val="18"/>
                <w:lang w:eastAsia="zh-CN"/>
              </w:rPr>
              <w:t>Fujitsu</w:t>
            </w:r>
          </w:p>
        </w:tc>
        <w:tc>
          <w:tcPr>
            <w:tcW w:w="8819" w:type="dxa"/>
          </w:tcPr>
          <w:p w14:paraId="75EF903E" w14:textId="48CCDBDB" w:rsidR="00A912B0" w:rsidRDefault="00A912B0" w:rsidP="00A912B0">
            <w:pPr>
              <w:rPr>
                <w:rFonts w:eastAsiaTheme="minorEastAsia"/>
                <w:sz w:val="18"/>
                <w:szCs w:val="18"/>
                <w:lang w:eastAsia="zh-CN"/>
              </w:rPr>
            </w:pPr>
            <w:r>
              <w:rPr>
                <w:rFonts w:eastAsiaTheme="minorEastAsia"/>
                <w:b/>
                <w:bCs/>
                <w:sz w:val="18"/>
                <w:szCs w:val="18"/>
                <w:lang w:eastAsia="zh-CN"/>
              </w:rPr>
              <w:t>Proposal 1.1</w:t>
            </w:r>
            <w:r>
              <w:rPr>
                <w:rFonts w:eastAsiaTheme="minorEastAsia"/>
                <w:sz w:val="18"/>
                <w:szCs w:val="18"/>
                <w:lang w:eastAsia="zh-CN"/>
              </w:rPr>
              <w:t xml:space="preserve">: </w:t>
            </w:r>
            <w:r>
              <w:rPr>
                <w:rFonts w:eastAsiaTheme="minorEastAsia" w:hint="eastAsia"/>
                <w:sz w:val="18"/>
                <w:szCs w:val="18"/>
                <w:lang w:eastAsia="zh-CN"/>
              </w:rPr>
              <w:t>Support Option-1</w:t>
            </w:r>
            <w:r>
              <w:rPr>
                <w:rFonts w:eastAsiaTheme="minorEastAsia"/>
                <w:sz w:val="18"/>
                <w:szCs w:val="18"/>
                <w:lang w:eastAsia="zh-CN"/>
              </w:rPr>
              <w:t xml:space="preserve">. </w:t>
            </w:r>
          </w:p>
          <w:p w14:paraId="414BB0ED" w14:textId="77777777" w:rsidR="00CC0576" w:rsidRDefault="00A912B0" w:rsidP="00A912B0">
            <w:pPr>
              <w:jc w:val="both"/>
              <w:rPr>
                <w:rFonts w:eastAsiaTheme="minorEastAsia"/>
                <w:sz w:val="18"/>
                <w:szCs w:val="18"/>
                <w:lang w:eastAsia="zh-CN"/>
              </w:rPr>
            </w:pPr>
            <w:r>
              <w:rPr>
                <w:rFonts w:eastAsiaTheme="minorEastAsia"/>
                <w:b/>
                <w:bCs/>
                <w:sz w:val="18"/>
                <w:szCs w:val="18"/>
                <w:lang w:eastAsia="zh-CN"/>
              </w:rPr>
              <w:t>Proposal 1.2</w:t>
            </w:r>
            <w:r>
              <w:rPr>
                <w:rFonts w:eastAsiaTheme="minorEastAsia"/>
                <w:sz w:val="18"/>
                <w:szCs w:val="18"/>
                <w:lang w:eastAsia="zh-CN"/>
              </w:rPr>
              <w:t xml:space="preserve">: </w:t>
            </w:r>
            <w:r>
              <w:rPr>
                <w:rFonts w:eastAsiaTheme="minorEastAsia" w:hint="eastAsia"/>
                <w:sz w:val="18"/>
                <w:szCs w:val="18"/>
                <w:lang w:eastAsia="zh-CN"/>
              </w:rPr>
              <w:t>Support the principle. H</w:t>
            </w:r>
            <w:r>
              <w:rPr>
                <w:rFonts w:eastAsiaTheme="minorEastAsia"/>
                <w:sz w:val="18"/>
                <w:szCs w:val="18"/>
                <w:lang w:eastAsia="zh-CN"/>
              </w:rPr>
              <w:t>o</w:t>
            </w:r>
            <w:r>
              <w:rPr>
                <w:rFonts w:eastAsiaTheme="minorEastAsia" w:hint="eastAsia"/>
                <w:sz w:val="18"/>
                <w:szCs w:val="18"/>
                <w:lang w:eastAsia="zh-CN"/>
              </w:rPr>
              <w:t xml:space="preserve">wever, for event 7, we think the revised version from Nokia is more reasonable. </w:t>
            </w:r>
            <w:r w:rsidR="00703B9C">
              <w:rPr>
                <w:rFonts w:eastAsiaTheme="minorEastAsia" w:hint="eastAsia"/>
                <w:sz w:val="18"/>
                <w:szCs w:val="18"/>
                <w:lang w:eastAsia="zh-CN"/>
              </w:rPr>
              <w:t>No matter how</w:t>
            </w:r>
            <w:r>
              <w:rPr>
                <w:rFonts w:eastAsiaTheme="minorEastAsia" w:hint="eastAsia"/>
                <w:sz w:val="18"/>
                <w:szCs w:val="18"/>
                <w:lang w:eastAsia="zh-CN"/>
              </w:rPr>
              <w:t xml:space="preserve"> the </w:t>
            </w:r>
            <w:proofErr w:type="spellStart"/>
            <w:r>
              <w:rPr>
                <w:rFonts w:eastAsiaTheme="minorEastAsia" w:hint="eastAsia"/>
                <w:sz w:val="18"/>
                <w:szCs w:val="18"/>
                <w:lang w:eastAsia="zh-CN"/>
              </w:rPr>
              <w:t>Qth</w:t>
            </w:r>
            <w:proofErr w:type="spellEnd"/>
            <w:r>
              <w:rPr>
                <w:rFonts w:eastAsiaTheme="minorEastAsia" w:hint="eastAsia"/>
                <w:sz w:val="18"/>
                <w:szCs w:val="18"/>
                <w:lang w:eastAsia="zh-CN"/>
              </w:rPr>
              <w:t xml:space="preserve"> best TCI state can change within the window, </w:t>
            </w:r>
            <w:r w:rsidR="00703B9C">
              <w:rPr>
                <w:rFonts w:eastAsiaTheme="minorEastAsia" w:hint="eastAsia"/>
                <w:sz w:val="18"/>
                <w:szCs w:val="18"/>
                <w:lang w:eastAsia="zh-CN"/>
              </w:rPr>
              <w:t xml:space="preserve">if a TCI state is better than the </w:t>
            </w:r>
            <w:proofErr w:type="spellStart"/>
            <w:r w:rsidR="00703B9C">
              <w:rPr>
                <w:rFonts w:eastAsiaTheme="minorEastAsia" w:hint="eastAsia"/>
                <w:sz w:val="18"/>
                <w:szCs w:val="18"/>
                <w:lang w:eastAsia="zh-CN"/>
              </w:rPr>
              <w:t>Qth</w:t>
            </w:r>
            <w:proofErr w:type="spellEnd"/>
            <w:r w:rsidR="00703B9C">
              <w:rPr>
                <w:rFonts w:eastAsiaTheme="minorEastAsia" w:hint="eastAsia"/>
                <w:sz w:val="18"/>
                <w:szCs w:val="18"/>
                <w:lang w:eastAsia="zh-CN"/>
              </w:rPr>
              <w:t xml:space="preserve"> best TCI state, then this TCI state will become the </w:t>
            </w:r>
            <w:proofErr w:type="spellStart"/>
            <w:r w:rsidR="00703B9C">
              <w:rPr>
                <w:rFonts w:eastAsiaTheme="minorEastAsia" w:hint="eastAsia"/>
                <w:sz w:val="18"/>
                <w:szCs w:val="18"/>
                <w:lang w:eastAsia="zh-CN"/>
              </w:rPr>
              <w:t>Qth</w:t>
            </w:r>
            <w:proofErr w:type="spellEnd"/>
            <w:r w:rsidR="00703B9C">
              <w:rPr>
                <w:rFonts w:eastAsiaTheme="minorEastAsia" w:hint="eastAsia"/>
                <w:sz w:val="18"/>
                <w:szCs w:val="18"/>
                <w:lang w:eastAsia="zh-CN"/>
              </w:rPr>
              <w:t xml:space="preserve"> best TCI state </w:t>
            </w:r>
            <w:r w:rsidR="00BE1B1D">
              <w:rPr>
                <w:rFonts w:eastAsiaTheme="minorEastAsia" w:hint="eastAsia"/>
                <w:sz w:val="18"/>
                <w:szCs w:val="18"/>
                <w:lang w:eastAsia="zh-CN"/>
              </w:rPr>
              <w:t xml:space="preserve">and </w:t>
            </w:r>
            <w:r w:rsidR="00703B9C">
              <w:rPr>
                <w:rFonts w:eastAsiaTheme="minorEastAsia" w:hint="eastAsia"/>
                <w:sz w:val="18"/>
                <w:szCs w:val="18"/>
                <w:lang w:eastAsia="zh-CN"/>
              </w:rPr>
              <w:t>thus worth being reported. In this case, the counter does not need to be reset</w:t>
            </w:r>
            <w:r w:rsidR="00CD5C26">
              <w:rPr>
                <w:rFonts w:eastAsiaTheme="minorEastAsia" w:hint="eastAsia"/>
                <w:sz w:val="18"/>
                <w:szCs w:val="18"/>
                <w:lang w:eastAsia="zh-CN"/>
              </w:rPr>
              <w:t>,</w:t>
            </w:r>
            <w:r w:rsidR="00703B9C">
              <w:rPr>
                <w:rFonts w:eastAsiaTheme="minorEastAsia" w:hint="eastAsia"/>
                <w:sz w:val="18"/>
                <w:szCs w:val="18"/>
                <w:lang w:eastAsia="zh-CN"/>
              </w:rPr>
              <w:t xml:space="preserve"> and </w:t>
            </w:r>
            <w:r w:rsidR="00CD5C26">
              <w:rPr>
                <w:rFonts w:eastAsiaTheme="minorEastAsia" w:hint="eastAsia"/>
                <w:sz w:val="18"/>
                <w:szCs w:val="18"/>
                <w:lang w:eastAsia="zh-CN"/>
              </w:rPr>
              <w:t xml:space="preserve">still </w:t>
            </w:r>
            <w:r w:rsidR="00BE1B1D">
              <w:rPr>
                <w:rFonts w:eastAsiaTheme="minorEastAsia" w:hint="eastAsia"/>
                <w:sz w:val="18"/>
                <w:szCs w:val="18"/>
                <w:lang w:eastAsia="zh-CN"/>
              </w:rPr>
              <w:t xml:space="preserve">a </w:t>
            </w:r>
            <w:r w:rsidR="00CD5C26">
              <w:rPr>
                <w:rFonts w:eastAsiaTheme="minorEastAsia" w:hint="eastAsia"/>
                <w:sz w:val="18"/>
                <w:szCs w:val="18"/>
                <w:lang w:eastAsia="zh-CN"/>
              </w:rPr>
              <w:t xml:space="preserve">better TCI state can be identified </w:t>
            </w:r>
            <w:r w:rsidR="00CD5C26">
              <w:rPr>
                <w:rFonts w:eastAsiaTheme="minorEastAsia"/>
                <w:sz w:val="18"/>
                <w:szCs w:val="18"/>
                <w:lang w:eastAsia="zh-CN"/>
              </w:rPr>
              <w:t>and</w:t>
            </w:r>
            <w:r w:rsidR="00CD5C26">
              <w:rPr>
                <w:rFonts w:eastAsiaTheme="minorEastAsia" w:hint="eastAsia"/>
                <w:sz w:val="18"/>
                <w:szCs w:val="18"/>
                <w:lang w:eastAsia="zh-CN"/>
              </w:rPr>
              <w:t xml:space="preserve"> reported</w:t>
            </w:r>
            <w:r w:rsidR="00703B9C">
              <w:rPr>
                <w:rFonts w:eastAsiaTheme="minorEastAsia" w:hint="eastAsia"/>
                <w:sz w:val="18"/>
                <w:szCs w:val="18"/>
                <w:lang w:eastAsia="zh-CN"/>
              </w:rPr>
              <w:t xml:space="preserve">. </w:t>
            </w:r>
            <w:r w:rsidR="00CD5C26">
              <w:rPr>
                <w:rFonts w:eastAsiaTheme="minorEastAsia" w:hint="eastAsia"/>
                <w:sz w:val="18"/>
                <w:szCs w:val="18"/>
                <w:lang w:eastAsia="zh-CN"/>
              </w:rPr>
              <w:t xml:space="preserve">Therefore, it is more </w:t>
            </w:r>
            <w:r w:rsidR="00BE1B1D">
              <w:rPr>
                <w:rFonts w:eastAsiaTheme="minorEastAsia" w:hint="eastAsia"/>
                <w:sz w:val="18"/>
                <w:szCs w:val="18"/>
                <w:lang w:eastAsia="zh-CN"/>
              </w:rPr>
              <w:t>reasonable to reset the counter when the activated TCI states are updated.</w:t>
            </w:r>
          </w:p>
          <w:p w14:paraId="53402352" w14:textId="0FCF3C8E" w:rsidR="00EE7AD8" w:rsidRDefault="00EE7AD8" w:rsidP="00A912B0">
            <w:pPr>
              <w:jc w:val="both"/>
              <w:rPr>
                <w:b/>
                <w:bCs/>
                <w:sz w:val="18"/>
                <w:szCs w:val="18"/>
              </w:rPr>
            </w:pPr>
            <w:r w:rsidRPr="001E2946">
              <w:rPr>
                <w:rFonts w:eastAsiaTheme="minorEastAsia"/>
                <w:color w:val="0000FF"/>
                <w:sz w:val="18"/>
                <w:szCs w:val="18"/>
                <w:lang w:eastAsia="zh-CN"/>
              </w:rPr>
              <w:t>[Mod]:</w:t>
            </w:r>
            <w:r>
              <w:rPr>
                <w:rFonts w:eastAsiaTheme="minorEastAsia"/>
                <w:color w:val="0000FF"/>
                <w:sz w:val="18"/>
                <w:szCs w:val="18"/>
                <w:lang w:eastAsia="zh-CN"/>
              </w:rPr>
              <w:t xml:space="preserve"> </w:t>
            </w:r>
            <w:r>
              <w:rPr>
                <w:rFonts w:eastAsiaTheme="minorEastAsia" w:hint="eastAsia"/>
                <w:color w:val="0000FF"/>
                <w:sz w:val="18"/>
                <w:szCs w:val="18"/>
                <w:lang w:eastAsia="zh-CN"/>
              </w:rPr>
              <w:t>G</w:t>
            </w:r>
            <w:r>
              <w:rPr>
                <w:rFonts w:eastAsiaTheme="minorEastAsia"/>
                <w:color w:val="0000FF"/>
                <w:sz w:val="18"/>
                <w:szCs w:val="18"/>
                <w:lang w:eastAsia="zh-CN"/>
              </w:rPr>
              <w:t>ot it.</w:t>
            </w:r>
          </w:p>
        </w:tc>
      </w:tr>
      <w:tr w:rsidR="00731F51" w14:paraId="5DEFC80D" w14:textId="77777777">
        <w:trPr>
          <w:trHeight w:val="215"/>
        </w:trPr>
        <w:tc>
          <w:tcPr>
            <w:tcW w:w="1256" w:type="dxa"/>
          </w:tcPr>
          <w:p w14:paraId="15A79697" w14:textId="7423B476" w:rsidR="00731F51" w:rsidRDefault="00731F51" w:rsidP="00CC0576">
            <w:pPr>
              <w:tabs>
                <w:tab w:val="left" w:pos="914"/>
              </w:tabs>
              <w:snapToGrid w:val="0"/>
              <w:rPr>
                <w:rFonts w:eastAsiaTheme="minorEastAsia"/>
                <w:sz w:val="18"/>
                <w:szCs w:val="18"/>
                <w:lang w:eastAsia="zh-CN"/>
              </w:rPr>
            </w:pPr>
            <w:r w:rsidRPr="00731F51">
              <w:rPr>
                <w:rFonts w:eastAsiaTheme="minorEastAsia"/>
                <w:color w:val="0000FF"/>
                <w:sz w:val="18"/>
                <w:szCs w:val="18"/>
                <w:lang w:eastAsia="zh-CN"/>
              </w:rPr>
              <w:t>Mod</w:t>
            </w:r>
          </w:p>
        </w:tc>
        <w:tc>
          <w:tcPr>
            <w:tcW w:w="8819" w:type="dxa"/>
          </w:tcPr>
          <w:p w14:paraId="5948EE6E" w14:textId="31B47971" w:rsidR="00731F51" w:rsidRPr="00731F51" w:rsidRDefault="00731F51" w:rsidP="00A912B0">
            <w:pPr>
              <w:rPr>
                <w:rFonts w:eastAsiaTheme="minorEastAsia"/>
                <w:bCs/>
                <w:sz w:val="18"/>
                <w:szCs w:val="18"/>
                <w:lang w:eastAsia="zh-CN"/>
              </w:rPr>
            </w:pPr>
            <w:r>
              <w:rPr>
                <w:rFonts w:eastAsiaTheme="minorEastAsia"/>
                <w:bCs/>
                <w:color w:val="0000FF"/>
                <w:sz w:val="18"/>
                <w:szCs w:val="18"/>
                <w:lang w:eastAsia="zh-CN"/>
              </w:rPr>
              <w:t>Capture companies’ input</w:t>
            </w:r>
            <w:r w:rsidRPr="00731F51">
              <w:rPr>
                <w:rFonts w:eastAsiaTheme="minorEastAsia"/>
                <w:bCs/>
                <w:color w:val="0000FF"/>
                <w:sz w:val="18"/>
                <w:szCs w:val="18"/>
                <w:lang w:eastAsia="zh-CN"/>
              </w:rPr>
              <w:t xml:space="preserve"> accordingly. </w:t>
            </w:r>
            <w:r>
              <w:rPr>
                <w:rFonts w:eastAsiaTheme="minorEastAsia"/>
                <w:bCs/>
                <w:color w:val="0000FF"/>
                <w:sz w:val="18"/>
                <w:szCs w:val="18"/>
                <w:lang w:eastAsia="zh-CN"/>
              </w:rPr>
              <w:t xml:space="preserve">Please pay attention to the update of Proposal 1.2 as suggested by Nokia. </w:t>
            </w:r>
          </w:p>
        </w:tc>
      </w:tr>
      <w:tr w:rsidR="00713CDA" w14:paraId="16F6BAEC" w14:textId="77777777">
        <w:trPr>
          <w:trHeight w:val="215"/>
        </w:trPr>
        <w:tc>
          <w:tcPr>
            <w:tcW w:w="1256" w:type="dxa"/>
          </w:tcPr>
          <w:p w14:paraId="219A2558" w14:textId="19DF17C5" w:rsidR="00713CDA" w:rsidRPr="00731F51" w:rsidRDefault="00713CDA" w:rsidP="00CC0576">
            <w:pPr>
              <w:tabs>
                <w:tab w:val="left" w:pos="914"/>
              </w:tabs>
              <w:snapToGrid w:val="0"/>
              <w:rPr>
                <w:rFonts w:eastAsiaTheme="minorEastAsia"/>
                <w:color w:val="0000FF"/>
                <w:sz w:val="18"/>
                <w:szCs w:val="18"/>
                <w:lang w:eastAsia="zh-CN"/>
              </w:rPr>
            </w:pPr>
            <w:r w:rsidRPr="00713CDA">
              <w:rPr>
                <w:rFonts w:eastAsiaTheme="minorEastAsia"/>
                <w:sz w:val="18"/>
                <w:szCs w:val="18"/>
                <w:lang w:eastAsia="zh-CN"/>
              </w:rPr>
              <w:t>Ericsson</w:t>
            </w:r>
          </w:p>
        </w:tc>
        <w:tc>
          <w:tcPr>
            <w:tcW w:w="8819" w:type="dxa"/>
          </w:tcPr>
          <w:p w14:paraId="722846BF" w14:textId="77777777" w:rsidR="00713CDA" w:rsidRDefault="00713CDA" w:rsidP="00713CDA">
            <w:pPr>
              <w:rPr>
                <w:rFonts w:eastAsiaTheme="minorEastAsia"/>
                <w:sz w:val="18"/>
                <w:szCs w:val="18"/>
                <w:lang w:eastAsia="zh-CN"/>
              </w:rPr>
            </w:pPr>
            <w:r>
              <w:rPr>
                <w:rFonts w:eastAsiaTheme="minorEastAsia"/>
                <w:b/>
                <w:bCs/>
                <w:sz w:val="18"/>
                <w:szCs w:val="18"/>
                <w:lang w:eastAsia="zh-CN"/>
              </w:rPr>
              <w:t xml:space="preserve">Proposal 1.1: </w:t>
            </w:r>
            <w:r>
              <w:rPr>
                <w:rFonts w:eastAsiaTheme="minorEastAsia"/>
                <w:sz w:val="18"/>
                <w:szCs w:val="18"/>
                <w:lang w:eastAsia="zh-CN"/>
              </w:rPr>
              <w:t>Support</w:t>
            </w:r>
          </w:p>
          <w:p w14:paraId="0E2EF637" w14:textId="77777777" w:rsidR="00713CDA" w:rsidRDefault="00713CDA" w:rsidP="00713CDA">
            <w:pPr>
              <w:rPr>
                <w:rFonts w:eastAsiaTheme="minorEastAsia"/>
                <w:sz w:val="18"/>
                <w:szCs w:val="18"/>
                <w:lang w:eastAsia="zh-CN"/>
              </w:rPr>
            </w:pPr>
            <w:r w:rsidRPr="000C1600">
              <w:rPr>
                <w:rFonts w:eastAsiaTheme="minorEastAsia"/>
                <w:b/>
                <w:bCs/>
                <w:sz w:val="18"/>
                <w:szCs w:val="18"/>
                <w:lang w:eastAsia="zh-CN"/>
              </w:rPr>
              <w:t>Proposal 1.2</w:t>
            </w:r>
            <w:r>
              <w:rPr>
                <w:rFonts w:eastAsiaTheme="minorEastAsia"/>
                <w:sz w:val="18"/>
                <w:szCs w:val="18"/>
                <w:lang w:eastAsia="zh-CN"/>
              </w:rPr>
              <w:t>: agree with Nokia’s analysis and proposal: the counter is reset when the set of active TCI states is updated by the NW. In fact, this proposal is the MAC CE counter part of Proposal 1.1.</w:t>
            </w:r>
          </w:p>
          <w:p w14:paraId="31975DD0" w14:textId="58B88E3A" w:rsidR="00713CDA" w:rsidRDefault="00111911" w:rsidP="00A912B0">
            <w:pPr>
              <w:rPr>
                <w:rFonts w:eastAsiaTheme="minorEastAsia"/>
                <w:bCs/>
                <w:color w:val="0000FF"/>
                <w:sz w:val="18"/>
                <w:szCs w:val="18"/>
                <w:lang w:eastAsia="zh-CN"/>
              </w:rPr>
            </w:pPr>
            <w:r w:rsidRPr="001E2946">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D21FEE" w14:paraId="2087AD38" w14:textId="77777777">
        <w:trPr>
          <w:trHeight w:val="215"/>
        </w:trPr>
        <w:tc>
          <w:tcPr>
            <w:tcW w:w="1256" w:type="dxa"/>
          </w:tcPr>
          <w:p w14:paraId="1AB2C21C" w14:textId="0D42F44B" w:rsidR="00D21FEE" w:rsidRPr="00713CDA" w:rsidRDefault="00D21FEE" w:rsidP="00CC0576">
            <w:pPr>
              <w:tabs>
                <w:tab w:val="left" w:pos="914"/>
              </w:tabs>
              <w:snapToGrid w:val="0"/>
              <w:rPr>
                <w:rFonts w:eastAsiaTheme="minorEastAsia"/>
                <w:sz w:val="18"/>
                <w:szCs w:val="18"/>
                <w:lang w:eastAsia="zh-CN"/>
              </w:rPr>
            </w:pPr>
            <w:r>
              <w:rPr>
                <w:rFonts w:eastAsiaTheme="minorEastAsia"/>
                <w:sz w:val="18"/>
                <w:szCs w:val="18"/>
                <w:lang w:eastAsia="zh-CN"/>
              </w:rPr>
              <w:t>Panasonic</w:t>
            </w:r>
          </w:p>
        </w:tc>
        <w:tc>
          <w:tcPr>
            <w:tcW w:w="8819" w:type="dxa"/>
          </w:tcPr>
          <w:p w14:paraId="5CA2A761" w14:textId="77777777" w:rsidR="00D21FEE" w:rsidRDefault="00D21FEE" w:rsidP="00D21FEE">
            <w:pPr>
              <w:rPr>
                <w:rFonts w:cs="Times New Roman"/>
                <w:sz w:val="18"/>
                <w:szCs w:val="18"/>
              </w:rPr>
            </w:pPr>
            <w:r w:rsidRPr="008B1BD0">
              <w:rPr>
                <w:rFonts w:cs="Times New Roman"/>
                <w:sz w:val="18"/>
                <w:szCs w:val="18"/>
              </w:rPr>
              <w:t>Proposal 1.2: Support</w:t>
            </w:r>
          </w:p>
          <w:p w14:paraId="56CD6424" w14:textId="0B2B813B" w:rsidR="00D21FEE" w:rsidRDefault="00C0323C" w:rsidP="00D21FEE">
            <w:pPr>
              <w:rPr>
                <w:rFonts w:eastAsiaTheme="minorEastAsia"/>
                <w:b/>
                <w:bCs/>
                <w:sz w:val="18"/>
                <w:szCs w:val="18"/>
                <w:lang w:eastAsia="zh-CN"/>
              </w:rPr>
            </w:pPr>
            <w:r w:rsidRPr="001E2946">
              <w:rPr>
                <w:rFonts w:eastAsiaTheme="minorEastAsia"/>
                <w:color w:val="0000FF"/>
                <w:sz w:val="18"/>
                <w:szCs w:val="18"/>
                <w:lang w:eastAsia="zh-CN"/>
              </w:rPr>
              <w:t>[Mod]:</w:t>
            </w:r>
            <w:r>
              <w:rPr>
                <w:rFonts w:eastAsiaTheme="minorEastAsia"/>
                <w:color w:val="0000FF"/>
                <w:sz w:val="18"/>
                <w:szCs w:val="18"/>
                <w:lang w:eastAsia="zh-CN"/>
              </w:rPr>
              <w:t xml:space="preserve"> Captured!</w:t>
            </w:r>
            <w:r w:rsidR="007F387E">
              <w:rPr>
                <w:rFonts w:eastAsiaTheme="minorEastAsia"/>
                <w:color w:val="0000FF"/>
                <w:sz w:val="18"/>
                <w:szCs w:val="18"/>
                <w:lang w:eastAsia="zh-CN"/>
              </w:rPr>
              <w:t xml:space="preserve"> </w:t>
            </w:r>
          </w:p>
        </w:tc>
      </w:tr>
      <w:tr w:rsidR="004C257C" w14:paraId="118CA545" w14:textId="77777777">
        <w:trPr>
          <w:trHeight w:val="215"/>
        </w:trPr>
        <w:tc>
          <w:tcPr>
            <w:tcW w:w="1256" w:type="dxa"/>
          </w:tcPr>
          <w:p w14:paraId="57996CE3" w14:textId="694A628C" w:rsidR="004C257C" w:rsidRDefault="004C257C" w:rsidP="00CC0576">
            <w:pPr>
              <w:tabs>
                <w:tab w:val="left" w:pos="914"/>
              </w:tabs>
              <w:snapToGrid w:val="0"/>
              <w:rPr>
                <w:rFonts w:eastAsiaTheme="minorEastAsia"/>
                <w:sz w:val="18"/>
                <w:szCs w:val="18"/>
                <w:lang w:eastAsia="zh-CN"/>
              </w:rPr>
            </w:pPr>
            <w:r>
              <w:rPr>
                <w:rFonts w:eastAsiaTheme="minorEastAsia" w:hint="eastAsia"/>
                <w:sz w:val="18"/>
                <w:szCs w:val="18"/>
                <w:lang w:eastAsia="zh-CN"/>
              </w:rPr>
              <w:t>CATT</w:t>
            </w:r>
          </w:p>
        </w:tc>
        <w:tc>
          <w:tcPr>
            <w:tcW w:w="8819" w:type="dxa"/>
          </w:tcPr>
          <w:p w14:paraId="33FA690A" w14:textId="445219EF" w:rsidR="004C257C" w:rsidRDefault="004C257C" w:rsidP="004C257C">
            <w:pPr>
              <w:jc w:val="both"/>
              <w:rPr>
                <w:rFonts w:eastAsiaTheme="minorEastAsia"/>
                <w:sz w:val="18"/>
                <w:szCs w:val="18"/>
                <w:lang w:eastAsia="zh-CN"/>
              </w:rPr>
            </w:pPr>
            <w:r>
              <w:rPr>
                <w:rFonts w:hint="eastAsia"/>
                <w:b/>
                <w:bCs/>
                <w:sz w:val="18"/>
                <w:szCs w:val="18"/>
                <w:lang w:eastAsia="zh-CN"/>
              </w:rPr>
              <w:t xml:space="preserve">Proposal 1.1: </w:t>
            </w:r>
            <w:r w:rsidR="002F44A8" w:rsidRPr="0022466F">
              <w:rPr>
                <w:rFonts w:hint="eastAsia"/>
                <w:bCs/>
                <w:sz w:val="18"/>
                <w:szCs w:val="18"/>
                <w:lang w:eastAsia="zh-CN"/>
              </w:rPr>
              <w:t xml:space="preserve">This is discussed in RAN1 for a few meetings. </w:t>
            </w:r>
            <w:r w:rsidR="002F44A8" w:rsidRPr="0022466F">
              <w:rPr>
                <w:bCs/>
                <w:sz w:val="18"/>
                <w:szCs w:val="18"/>
                <w:lang w:eastAsia="zh-CN"/>
              </w:rPr>
              <w:t>We</w:t>
            </w:r>
            <w:r w:rsidR="002F44A8" w:rsidRPr="0022466F">
              <w:rPr>
                <w:rFonts w:hint="eastAsia"/>
                <w:bCs/>
                <w:sz w:val="18"/>
                <w:szCs w:val="18"/>
                <w:lang w:eastAsia="zh-CN"/>
              </w:rPr>
              <w:t xml:space="preserve"> are not sure if we can reach the consensus on </w:t>
            </w:r>
            <w:r w:rsidR="002F44A8" w:rsidRPr="0022466F">
              <w:rPr>
                <w:bCs/>
                <w:sz w:val="18"/>
                <w:szCs w:val="18"/>
                <w:lang w:eastAsia="zh-CN"/>
              </w:rPr>
              <w:t>supporting</w:t>
            </w:r>
            <w:r w:rsidR="002F44A8" w:rsidRPr="0022466F">
              <w:rPr>
                <w:rFonts w:hint="eastAsia"/>
                <w:bCs/>
                <w:sz w:val="18"/>
                <w:szCs w:val="18"/>
                <w:lang w:eastAsia="zh-CN"/>
              </w:rPr>
              <w:t xml:space="preserve"> </w:t>
            </w:r>
            <w:r w:rsidR="002F44A8" w:rsidRPr="0022466F">
              <w:rPr>
                <w:bCs/>
                <w:sz w:val="18"/>
                <w:szCs w:val="18"/>
                <w:lang w:eastAsia="zh-CN"/>
              </w:rPr>
              <w:t>either</w:t>
            </w:r>
            <w:r w:rsidR="002F44A8" w:rsidRPr="0022466F">
              <w:rPr>
                <w:rFonts w:hint="eastAsia"/>
                <w:bCs/>
                <w:sz w:val="18"/>
                <w:szCs w:val="18"/>
                <w:lang w:eastAsia="zh-CN"/>
              </w:rPr>
              <w:t xml:space="preserve"> other candidates. Although we do not have strong technical </w:t>
            </w:r>
            <w:r w:rsidR="002F44A8" w:rsidRPr="0022466F">
              <w:rPr>
                <w:bCs/>
                <w:sz w:val="18"/>
                <w:szCs w:val="18"/>
                <w:lang w:eastAsia="zh-CN"/>
              </w:rPr>
              <w:t>concerns</w:t>
            </w:r>
            <w:r w:rsidR="002F44A8" w:rsidRPr="0022466F">
              <w:rPr>
                <w:rFonts w:hint="eastAsia"/>
                <w:bCs/>
                <w:sz w:val="18"/>
                <w:szCs w:val="18"/>
                <w:lang w:eastAsia="zh-CN"/>
              </w:rPr>
              <w:t xml:space="preserve"> </w:t>
            </w:r>
            <w:r w:rsidR="002F44A8" w:rsidRPr="0022466F">
              <w:rPr>
                <w:bCs/>
                <w:sz w:val="18"/>
                <w:szCs w:val="18"/>
                <w:lang w:eastAsia="zh-CN"/>
              </w:rPr>
              <w:t>regarding</w:t>
            </w:r>
            <w:r w:rsidR="002F44A8" w:rsidRPr="0022466F">
              <w:rPr>
                <w:rFonts w:hint="eastAsia"/>
                <w:bCs/>
                <w:sz w:val="18"/>
                <w:szCs w:val="18"/>
                <w:lang w:eastAsia="zh-CN"/>
              </w:rPr>
              <w:t xml:space="preserve"> the candidates,</w:t>
            </w:r>
            <w:r w:rsidR="0022466F">
              <w:rPr>
                <w:rFonts w:hint="eastAsia"/>
                <w:bCs/>
                <w:sz w:val="18"/>
                <w:szCs w:val="18"/>
                <w:lang w:eastAsia="zh-CN"/>
              </w:rPr>
              <w:t xml:space="preserve"> (we even support a few of them previously),</w:t>
            </w:r>
            <w:r w:rsidR="002F44A8" w:rsidRPr="0022466F">
              <w:rPr>
                <w:rFonts w:hint="eastAsia"/>
                <w:bCs/>
                <w:sz w:val="18"/>
                <w:szCs w:val="18"/>
                <w:lang w:eastAsia="zh-CN"/>
              </w:rPr>
              <w:t xml:space="preserve"> consider the time limitation of maintenance, we tend to</w:t>
            </w:r>
            <w:r w:rsidRPr="0022466F">
              <w:rPr>
                <w:rFonts w:hint="eastAsia"/>
                <w:bCs/>
                <w:sz w:val="18"/>
                <w:szCs w:val="18"/>
                <w:lang w:eastAsia="zh-CN"/>
              </w:rPr>
              <w:t xml:space="preserve"> </w:t>
            </w:r>
            <w:r w:rsidR="002F44A8" w:rsidRPr="0022466F">
              <w:rPr>
                <w:rFonts w:eastAsiaTheme="minorEastAsia"/>
                <w:sz w:val="18"/>
                <w:szCs w:val="18"/>
                <w:lang w:eastAsia="zh-CN"/>
              </w:rPr>
              <w:t>s</w:t>
            </w:r>
            <w:r w:rsidRPr="0022466F">
              <w:rPr>
                <w:rFonts w:eastAsiaTheme="minorEastAsia"/>
                <w:sz w:val="18"/>
                <w:szCs w:val="18"/>
                <w:lang w:eastAsia="zh-CN"/>
              </w:rPr>
              <w:t>upport Option-2</w:t>
            </w:r>
            <w:r w:rsidR="002F44A8" w:rsidRPr="0022466F">
              <w:rPr>
                <w:rFonts w:eastAsiaTheme="minorEastAsia" w:hint="eastAsia"/>
                <w:sz w:val="18"/>
                <w:szCs w:val="18"/>
                <w:lang w:eastAsia="zh-CN"/>
              </w:rPr>
              <w:t xml:space="preserve"> for the sake of </w:t>
            </w:r>
            <w:r w:rsidR="002F44A8" w:rsidRPr="0022466F">
              <w:rPr>
                <w:rFonts w:eastAsiaTheme="minorEastAsia"/>
                <w:sz w:val="18"/>
                <w:szCs w:val="18"/>
                <w:lang w:eastAsia="zh-CN"/>
              </w:rPr>
              <w:t>progress</w:t>
            </w:r>
            <w:r w:rsidR="002F44A8">
              <w:rPr>
                <w:rFonts w:eastAsiaTheme="minorEastAsia" w:hint="eastAsia"/>
                <w:sz w:val="18"/>
                <w:szCs w:val="18"/>
                <w:lang w:eastAsia="zh-CN"/>
              </w:rPr>
              <w:t>.</w:t>
            </w:r>
          </w:p>
          <w:p w14:paraId="0E0CAAFB" w14:textId="77777777" w:rsidR="002F44A8" w:rsidRDefault="002F44A8" w:rsidP="004C257C">
            <w:pPr>
              <w:jc w:val="both"/>
              <w:rPr>
                <w:rFonts w:eastAsiaTheme="minorEastAsia"/>
                <w:sz w:val="18"/>
                <w:szCs w:val="18"/>
                <w:lang w:eastAsia="zh-CN"/>
              </w:rPr>
            </w:pPr>
          </w:p>
          <w:p w14:paraId="13D340CC" w14:textId="70E9C9F3" w:rsidR="004C257C" w:rsidRDefault="004C257C" w:rsidP="004C257C">
            <w:pPr>
              <w:jc w:val="both"/>
              <w:rPr>
                <w:rFonts w:eastAsiaTheme="minorEastAsia"/>
                <w:sz w:val="18"/>
                <w:szCs w:val="18"/>
                <w:lang w:eastAsia="zh-CN"/>
              </w:rPr>
            </w:pPr>
            <w:r w:rsidRPr="002F23EE">
              <w:rPr>
                <w:rFonts w:hint="eastAsia"/>
                <w:b/>
                <w:bCs/>
                <w:sz w:val="18"/>
                <w:szCs w:val="18"/>
                <w:lang w:eastAsia="zh-CN"/>
              </w:rPr>
              <w:t>Proposal 1.2:</w:t>
            </w:r>
            <w:r w:rsidR="002F44A8">
              <w:rPr>
                <w:rFonts w:eastAsiaTheme="minorEastAsia" w:hint="eastAsia"/>
                <w:sz w:val="18"/>
                <w:szCs w:val="18"/>
                <w:lang w:eastAsia="zh-CN"/>
              </w:rPr>
              <w:t xml:space="preserve"> We understand the intention of the TP and is ok with Nokia</w:t>
            </w:r>
            <w:r w:rsidR="002F44A8">
              <w:rPr>
                <w:rFonts w:eastAsiaTheme="minorEastAsia"/>
                <w:sz w:val="18"/>
                <w:szCs w:val="18"/>
                <w:lang w:eastAsia="zh-CN"/>
              </w:rPr>
              <w:t>’</w:t>
            </w:r>
            <w:r w:rsidR="002F44A8">
              <w:rPr>
                <w:rFonts w:eastAsiaTheme="minorEastAsia" w:hint="eastAsia"/>
                <w:sz w:val="18"/>
                <w:szCs w:val="18"/>
                <w:lang w:eastAsia="zh-CN"/>
              </w:rPr>
              <w:t>s updates.</w:t>
            </w:r>
          </w:p>
          <w:p w14:paraId="33F322D9" w14:textId="1895179A" w:rsidR="004C257C" w:rsidRPr="008B1BD0" w:rsidRDefault="005A123A" w:rsidP="00D21FEE">
            <w:pPr>
              <w:rPr>
                <w:sz w:val="18"/>
                <w:szCs w:val="18"/>
              </w:rPr>
            </w:pPr>
            <w:r w:rsidRPr="001E2946">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3E2A56" w14:paraId="5F9B7205" w14:textId="77777777" w:rsidTr="003E2A56">
        <w:trPr>
          <w:trHeight w:val="215"/>
        </w:trPr>
        <w:tc>
          <w:tcPr>
            <w:tcW w:w="1256" w:type="dxa"/>
          </w:tcPr>
          <w:p w14:paraId="71676A25" w14:textId="77777777" w:rsidR="003E2A56" w:rsidRDefault="003E2A56" w:rsidP="007F387E">
            <w:pPr>
              <w:tabs>
                <w:tab w:val="left" w:pos="914"/>
              </w:tabs>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819" w:type="dxa"/>
          </w:tcPr>
          <w:p w14:paraId="275FFC1D" w14:textId="77777777" w:rsidR="003E2A56" w:rsidRDefault="003E2A56" w:rsidP="007F387E">
            <w:pPr>
              <w:jc w:val="both"/>
              <w:rPr>
                <w:b/>
                <w:bCs/>
                <w:sz w:val="18"/>
                <w:szCs w:val="18"/>
              </w:rPr>
            </w:pPr>
            <w:r>
              <w:rPr>
                <w:b/>
                <w:bCs/>
                <w:sz w:val="18"/>
                <w:szCs w:val="18"/>
              </w:rPr>
              <w:t xml:space="preserve">Proposal 1.1 (Option-1): </w:t>
            </w:r>
            <w:r w:rsidRPr="00E1171E">
              <w:rPr>
                <w:bCs/>
                <w:sz w:val="18"/>
                <w:szCs w:val="18"/>
              </w:rPr>
              <w:t>Support. However, for Candidate#7, if the threshold for event-7 is also reconfigured, the counter should also be reset. We understand that the threshold for Event-</w:t>
            </w:r>
            <w:r>
              <w:rPr>
                <w:bCs/>
                <w:sz w:val="18"/>
                <w:szCs w:val="18"/>
              </w:rPr>
              <w:t>2</w:t>
            </w:r>
            <w:r w:rsidRPr="00E1171E">
              <w:rPr>
                <w:bCs/>
                <w:sz w:val="18"/>
                <w:szCs w:val="18"/>
              </w:rPr>
              <w:t xml:space="preserve"> and Event-7 is the same but, the way the proposal is written, it may be mistakenly inferred that if Event type is Event-7, the RRC reconfiguration of the threshold does </w:t>
            </w:r>
            <w:r>
              <w:rPr>
                <w:bCs/>
                <w:sz w:val="18"/>
                <w:szCs w:val="18"/>
              </w:rPr>
              <w:t>n</w:t>
            </w:r>
            <w:r w:rsidRPr="00E1171E">
              <w:rPr>
                <w:bCs/>
                <w:sz w:val="18"/>
                <w:szCs w:val="18"/>
              </w:rPr>
              <w:t>ot result in resetting the counting.</w:t>
            </w:r>
            <w:r>
              <w:rPr>
                <w:b/>
                <w:bCs/>
                <w:sz w:val="18"/>
                <w:szCs w:val="18"/>
              </w:rPr>
              <w:t xml:space="preserve"> </w:t>
            </w:r>
          </w:p>
          <w:p w14:paraId="2857A2F4" w14:textId="0B44A98A" w:rsidR="003E2A56" w:rsidRDefault="005A123A" w:rsidP="007F387E">
            <w:pPr>
              <w:jc w:val="both"/>
              <w:rPr>
                <w:rFonts w:eastAsiaTheme="minorEastAsia"/>
                <w:color w:val="0000FF"/>
                <w:sz w:val="18"/>
                <w:szCs w:val="18"/>
                <w:lang w:eastAsia="zh-CN"/>
              </w:rPr>
            </w:pPr>
            <w:r w:rsidRPr="001E2946">
              <w:rPr>
                <w:rFonts w:eastAsiaTheme="minorEastAsia"/>
                <w:color w:val="0000FF"/>
                <w:sz w:val="18"/>
                <w:szCs w:val="18"/>
                <w:lang w:eastAsia="zh-CN"/>
              </w:rPr>
              <w:t>[Mod]:</w:t>
            </w:r>
            <w:r>
              <w:rPr>
                <w:rFonts w:eastAsiaTheme="minorEastAsia"/>
                <w:color w:val="0000FF"/>
                <w:sz w:val="18"/>
                <w:szCs w:val="18"/>
                <w:lang w:eastAsia="zh-CN"/>
              </w:rPr>
              <w:t xml:space="preserve"> Okay! Updated!</w:t>
            </w:r>
          </w:p>
          <w:p w14:paraId="1C76A3AE" w14:textId="77777777" w:rsidR="005A123A" w:rsidRDefault="005A123A" w:rsidP="007F387E">
            <w:pPr>
              <w:jc w:val="both"/>
              <w:rPr>
                <w:b/>
                <w:bCs/>
                <w:sz w:val="18"/>
                <w:szCs w:val="18"/>
              </w:rPr>
            </w:pPr>
          </w:p>
          <w:p w14:paraId="451329E1" w14:textId="77777777" w:rsidR="003E2A56" w:rsidRDefault="003E2A56" w:rsidP="007F387E">
            <w:pPr>
              <w:jc w:val="both"/>
              <w:rPr>
                <w:b/>
                <w:bCs/>
                <w:sz w:val="18"/>
                <w:szCs w:val="18"/>
              </w:rPr>
            </w:pPr>
            <w:r>
              <w:rPr>
                <w:b/>
                <w:bCs/>
                <w:sz w:val="18"/>
                <w:szCs w:val="18"/>
              </w:rPr>
              <w:t xml:space="preserve">Proposal 1.2: </w:t>
            </w:r>
            <w:r w:rsidRPr="00FD3BF6">
              <w:rPr>
                <w:bCs/>
                <w:sz w:val="18"/>
                <w:szCs w:val="18"/>
              </w:rPr>
              <w:t>Support.</w:t>
            </w:r>
            <w:r>
              <w:rPr>
                <w:b/>
                <w:bCs/>
                <w:sz w:val="18"/>
                <w:szCs w:val="18"/>
              </w:rPr>
              <w:t xml:space="preserve"> </w:t>
            </w:r>
          </w:p>
          <w:p w14:paraId="0B3A8245" w14:textId="77777777" w:rsidR="003E2A56" w:rsidRPr="00FD3BF6" w:rsidRDefault="003E2A56" w:rsidP="007F387E">
            <w:pPr>
              <w:jc w:val="both"/>
              <w:rPr>
                <w:bCs/>
                <w:sz w:val="18"/>
                <w:szCs w:val="18"/>
              </w:rPr>
            </w:pPr>
            <w:r w:rsidRPr="00FD3BF6">
              <w:rPr>
                <w:bCs/>
                <w:sz w:val="18"/>
                <w:szCs w:val="18"/>
              </w:rPr>
              <w:t>We slightly prefer the original TP to the one suggested by Nokia. We think the original is TP closer to the intention of agreement as it only concern</w:t>
            </w:r>
            <w:r>
              <w:rPr>
                <w:bCs/>
                <w:sz w:val="18"/>
                <w:szCs w:val="18"/>
              </w:rPr>
              <w:t>s</w:t>
            </w:r>
            <w:r w:rsidRPr="00FD3BF6">
              <w:rPr>
                <w:bCs/>
                <w:sz w:val="18"/>
                <w:szCs w:val="18"/>
              </w:rPr>
              <w:t xml:space="preserve"> the current beam. </w:t>
            </w:r>
          </w:p>
          <w:p w14:paraId="5EA44943" w14:textId="77777777" w:rsidR="003E2A56" w:rsidRPr="008B1BD0" w:rsidRDefault="003E2A56" w:rsidP="007F387E">
            <w:pPr>
              <w:rPr>
                <w:sz w:val="18"/>
                <w:szCs w:val="18"/>
              </w:rPr>
            </w:pPr>
          </w:p>
        </w:tc>
      </w:tr>
      <w:tr w:rsidR="00D24F1D" w14:paraId="13118BEE" w14:textId="77777777" w:rsidTr="003E2A56">
        <w:trPr>
          <w:trHeight w:val="215"/>
        </w:trPr>
        <w:tc>
          <w:tcPr>
            <w:tcW w:w="1256" w:type="dxa"/>
          </w:tcPr>
          <w:p w14:paraId="60E2A990" w14:textId="5F3EC163" w:rsidR="00D24F1D" w:rsidRDefault="00D24F1D" w:rsidP="00D24F1D">
            <w:pPr>
              <w:tabs>
                <w:tab w:val="left" w:pos="914"/>
              </w:tabs>
              <w:snapToGrid w:val="0"/>
              <w:rPr>
                <w:rFonts w:eastAsiaTheme="minorEastAsia"/>
                <w:sz w:val="18"/>
                <w:szCs w:val="18"/>
                <w:lang w:eastAsia="zh-CN"/>
              </w:rPr>
            </w:pPr>
            <w:r>
              <w:rPr>
                <w:rFonts w:eastAsia="Malgun Gothic" w:hint="eastAsia"/>
                <w:sz w:val="18"/>
                <w:szCs w:val="18"/>
              </w:rPr>
              <w:t>Qualcomm</w:t>
            </w:r>
          </w:p>
        </w:tc>
        <w:tc>
          <w:tcPr>
            <w:tcW w:w="8819" w:type="dxa"/>
          </w:tcPr>
          <w:p w14:paraId="058DEE4D" w14:textId="77777777" w:rsidR="00D24F1D" w:rsidRPr="00620892" w:rsidRDefault="00D24F1D" w:rsidP="00D24F1D">
            <w:pPr>
              <w:jc w:val="both"/>
              <w:rPr>
                <w:rFonts w:eastAsia="Malgun Gothic"/>
                <w:color w:val="FF0000"/>
                <w:sz w:val="18"/>
                <w:szCs w:val="18"/>
              </w:rPr>
            </w:pPr>
            <w:r>
              <w:rPr>
                <w:rFonts w:eastAsia="Malgun Gothic" w:hint="eastAsia"/>
                <w:b/>
                <w:bCs/>
                <w:sz w:val="18"/>
                <w:szCs w:val="18"/>
              </w:rPr>
              <w:t xml:space="preserve">Proposal 1.1: </w:t>
            </w:r>
            <w:r w:rsidRPr="00620892">
              <w:rPr>
                <w:rFonts w:eastAsia="Malgun Gothic" w:hint="eastAsia"/>
                <w:sz w:val="18"/>
                <w:szCs w:val="18"/>
              </w:rPr>
              <w:t>Support option 1.</w:t>
            </w:r>
            <w:r>
              <w:rPr>
                <w:rFonts w:eastAsia="Malgun Gothic" w:hint="eastAsia"/>
                <w:sz w:val="18"/>
                <w:szCs w:val="18"/>
              </w:rPr>
              <w:t xml:space="preserve"> </w:t>
            </w:r>
          </w:p>
          <w:p w14:paraId="30FBB2B3" w14:textId="77777777" w:rsidR="00D24F1D" w:rsidRDefault="00D24F1D" w:rsidP="00D24F1D">
            <w:pPr>
              <w:jc w:val="both"/>
              <w:rPr>
                <w:rFonts w:eastAsia="Malgun Gothic"/>
                <w:b/>
                <w:bCs/>
                <w:sz w:val="18"/>
                <w:szCs w:val="18"/>
              </w:rPr>
            </w:pPr>
          </w:p>
          <w:p w14:paraId="430355BE" w14:textId="77777777" w:rsidR="00D24F1D" w:rsidRPr="00620892" w:rsidRDefault="00D24F1D" w:rsidP="00D24F1D">
            <w:pPr>
              <w:jc w:val="both"/>
              <w:rPr>
                <w:rFonts w:eastAsia="Malgun Gothic"/>
                <w:color w:val="FF0000"/>
                <w:sz w:val="18"/>
                <w:szCs w:val="18"/>
              </w:rPr>
            </w:pPr>
            <w:r>
              <w:rPr>
                <w:rFonts w:eastAsia="Malgun Gothic" w:hint="eastAsia"/>
                <w:b/>
                <w:bCs/>
                <w:sz w:val="18"/>
                <w:szCs w:val="18"/>
              </w:rPr>
              <w:t xml:space="preserve">Proposal 1.2: </w:t>
            </w:r>
            <w:r w:rsidRPr="00620892">
              <w:rPr>
                <w:rFonts w:eastAsia="Malgun Gothic" w:hint="eastAsia"/>
                <w:sz w:val="18"/>
                <w:szCs w:val="18"/>
              </w:rPr>
              <w:t xml:space="preserve">Support. </w:t>
            </w:r>
          </w:p>
          <w:p w14:paraId="728FD5FF" w14:textId="77777777" w:rsidR="00D24F1D" w:rsidRDefault="00D24F1D" w:rsidP="00D24F1D">
            <w:pPr>
              <w:jc w:val="both"/>
              <w:rPr>
                <w:b/>
                <w:bCs/>
                <w:sz w:val="18"/>
                <w:szCs w:val="18"/>
              </w:rPr>
            </w:pPr>
          </w:p>
        </w:tc>
      </w:tr>
      <w:tr w:rsidR="003C18C4" w14:paraId="54FD2A80" w14:textId="77777777" w:rsidTr="003E2A56">
        <w:trPr>
          <w:trHeight w:val="215"/>
        </w:trPr>
        <w:tc>
          <w:tcPr>
            <w:tcW w:w="1256" w:type="dxa"/>
          </w:tcPr>
          <w:p w14:paraId="6F97E6A1" w14:textId="6621B976" w:rsidR="003C18C4" w:rsidRDefault="003C18C4" w:rsidP="003C18C4">
            <w:pPr>
              <w:tabs>
                <w:tab w:val="left" w:pos="914"/>
              </w:tabs>
              <w:snapToGrid w:val="0"/>
              <w:rPr>
                <w:rFonts w:eastAsia="Malgun Gothic"/>
                <w:sz w:val="18"/>
                <w:szCs w:val="18"/>
              </w:rPr>
            </w:pPr>
            <w:r w:rsidRPr="00731F51">
              <w:rPr>
                <w:rFonts w:eastAsiaTheme="minorEastAsia"/>
                <w:color w:val="0000FF"/>
                <w:sz w:val="18"/>
                <w:szCs w:val="18"/>
                <w:lang w:eastAsia="zh-CN"/>
              </w:rPr>
              <w:t>Mod</w:t>
            </w:r>
          </w:p>
        </w:tc>
        <w:tc>
          <w:tcPr>
            <w:tcW w:w="8819" w:type="dxa"/>
          </w:tcPr>
          <w:p w14:paraId="31779E35" w14:textId="6E76B299" w:rsidR="003C18C4" w:rsidRDefault="003C18C4" w:rsidP="003C18C4">
            <w:pPr>
              <w:jc w:val="both"/>
              <w:rPr>
                <w:rFonts w:eastAsia="Malgun Gothic"/>
                <w:b/>
                <w:bCs/>
                <w:sz w:val="18"/>
                <w:szCs w:val="18"/>
              </w:rPr>
            </w:pPr>
            <w:r>
              <w:rPr>
                <w:rFonts w:eastAsiaTheme="minorEastAsia"/>
                <w:bCs/>
                <w:color w:val="0000FF"/>
                <w:sz w:val="18"/>
                <w:szCs w:val="18"/>
                <w:lang w:eastAsia="zh-CN"/>
              </w:rPr>
              <w:t>Capture companies’ input</w:t>
            </w:r>
            <w:r w:rsidRPr="00731F51">
              <w:rPr>
                <w:rFonts w:eastAsiaTheme="minorEastAsia"/>
                <w:bCs/>
                <w:color w:val="0000FF"/>
                <w:sz w:val="18"/>
                <w:szCs w:val="18"/>
                <w:lang w:eastAsia="zh-CN"/>
              </w:rPr>
              <w:t xml:space="preserve"> accordingly</w:t>
            </w:r>
            <w:r>
              <w:rPr>
                <w:rFonts w:eastAsiaTheme="minorEastAsia"/>
                <w:bCs/>
                <w:color w:val="0000FF"/>
                <w:sz w:val="18"/>
                <w:szCs w:val="18"/>
                <w:lang w:eastAsia="zh-CN"/>
              </w:rPr>
              <w:t>: editorial update for proposal 1.1 per Huawei’s suggestion.</w:t>
            </w:r>
          </w:p>
        </w:tc>
      </w:tr>
      <w:tr w:rsidR="00841D83" w14:paraId="5D2EC841" w14:textId="77777777" w:rsidTr="003E2A56">
        <w:trPr>
          <w:trHeight w:val="215"/>
        </w:trPr>
        <w:tc>
          <w:tcPr>
            <w:tcW w:w="1256" w:type="dxa"/>
          </w:tcPr>
          <w:p w14:paraId="6466A602" w14:textId="799A78CB" w:rsidR="00841D83" w:rsidRPr="00731F51" w:rsidRDefault="00841D83" w:rsidP="003C18C4">
            <w:pPr>
              <w:tabs>
                <w:tab w:val="left" w:pos="914"/>
              </w:tabs>
              <w:snapToGrid w:val="0"/>
              <w:rPr>
                <w:rFonts w:eastAsiaTheme="minorEastAsia"/>
                <w:color w:val="0000FF"/>
                <w:sz w:val="18"/>
                <w:szCs w:val="18"/>
                <w:lang w:eastAsia="zh-CN"/>
              </w:rPr>
            </w:pPr>
            <w:r w:rsidRPr="00841D83">
              <w:rPr>
                <w:rFonts w:eastAsia="Malgun Gothic" w:hint="eastAsia"/>
                <w:sz w:val="18"/>
                <w:szCs w:val="18"/>
              </w:rPr>
              <w:t>Me</w:t>
            </w:r>
            <w:r w:rsidRPr="00841D83">
              <w:rPr>
                <w:rFonts w:eastAsia="Malgun Gothic"/>
                <w:sz w:val="18"/>
                <w:szCs w:val="18"/>
              </w:rPr>
              <w:t>diaTek</w:t>
            </w:r>
          </w:p>
        </w:tc>
        <w:tc>
          <w:tcPr>
            <w:tcW w:w="8819" w:type="dxa"/>
          </w:tcPr>
          <w:p w14:paraId="5980E125" w14:textId="41475C26" w:rsidR="00841D83" w:rsidRDefault="00841D83" w:rsidP="00841D83">
            <w:pPr>
              <w:rPr>
                <w:rFonts w:eastAsiaTheme="minorEastAsia"/>
                <w:sz w:val="18"/>
                <w:szCs w:val="18"/>
                <w:lang w:eastAsia="zh-CN"/>
              </w:rPr>
            </w:pPr>
            <w:r>
              <w:rPr>
                <w:rFonts w:eastAsiaTheme="minorEastAsia"/>
                <w:b/>
                <w:bCs/>
                <w:sz w:val="18"/>
                <w:szCs w:val="18"/>
                <w:lang w:eastAsia="zh-CN"/>
              </w:rPr>
              <w:t>Proposal 1.1</w:t>
            </w:r>
            <w:r>
              <w:rPr>
                <w:rFonts w:eastAsiaTheme="minorEastAsia"/>
                <w:sz w:val="18"/>
                <w:szCs w:val="18"/>
                <w:lang w:eastAsia="zh-CN"/>
              </w:rPr>
              <w:t xml:space="preserve">: Not support Option-1 if Candidate#1 just reset the counter(s)/timer(s) for part of new beam(s) and Option-2. </w:t>
            </w:r>
          </w:p>
          <w:p w14:paraId="4407572B" w14:textId="77777777" w:rsidR="00841D83" w:rsidRDefault="00841D83" w:rsidP="00841D83">
            <w:pPr>
              <w:rPr>
                <w:rFonts w:eastAsiaTheme="minorEastAsia"/>
                <w:sz w:val="18"/>
                <w:szCs w:val="18"/>
                <w:lang w:eastAsia="zh-CN"/>
              </w:rPr>
            </w:pPr>
          </w:p>
          <w:p w14:paraId="50FB8BCB" w14:textId="771FF3B6" w:rsidR="00841D83" w:rsidRPr="009D7746" w:rsidRDefault="00841D83" w:rsidP="009D7746">
            <w:pPr>
              <w:rPr>
                <w:rFonts w:eastAsiaTheme="minorEastAsia" w:cs="Times New Roman"/>
                <w:sz w:val="18"/>
                <w:szCs w:val="18"/>
                <w:lang w:eastAsia="zh-CN"/>
              </w:rPr>
            </w:pPr>
            <w:r>
              <w:rPr>
                <w:rFonts w:eastAsiaTheme="minorEastAsia"/>
                <w:b/>
                <w:bCs/>
                <w:sz w:val="18"/>
                <w:szCs w:val="18"/>
                <w:lang w:eastAsia="zh-CN"/>
              </w:rPr>
              <w:t>Proposal 1.1</w:t>
            </w:r>
            <w:r>
              <w:rPr>
                <w:rFonts w:eastAsiaTheme="minorEastAsia"/>
                <w:sz w:val="18"/>
                <w:szCs w:val="18"/>
                <w:lang w:eastAsia="zh-CN"/>
              </w:rPr>
              <w:t xml:space="preserve">: We support Nokia’s version (i.e., reset counter/timer when activated TCI state list is updated) or reuse the same condition as it for Event-2 (i.e., reset counter/timer when the current beam corresponding to the indicated TCI state list is updated). </w:t>
            </w:r>
          </w:p>
        </w:tc>
      </w:tr>
      <w:tr w:rsidR="006F32D3" w14:paraId="70513C16" w14:textId="77777777" w:rsidTr="003E2A56">
        <w:trPr>
          <w:trHeight w:val="215"/>
        </w:trPr>
        <w:tc>
          <w:tcPr>
            <w:tcW w:w="1256" w:type="dxa"/>
          </w:tcPr>
          <w:p w14:paraId="73368506" w14:textId="72E94763" w:rsidR="006F32D3" w:rsidRPr="00841D83" w:rsidRDefault="006F32D3" w:rsidP="006F32D3">
            <w:pPr>
              <w:tabs>
                <w:tab w:val="left" w:pos="914"/>
              </w:tabs>
              <w:snapToGrid w:val="0"/>
              <w:rPr>
                <w:rFonts w:eastAsia="Malgun Gothic"/>
                <w:sz w:val="18"/>
                <w:szCs w:val="18"/>
              </w:rPr>
            </w:pPr>
            <w:r w:rsidRPr="00731F51">
              <w:rPr>
                <w:rFonts w:eastAsiaTheme="minorEastAsia"/>
                <w:color w:val="0000FF"/>
                <w:sz w:val="18"/>
                <w:szCs w:val="18"/>
                <w:lang w:eastAsia="zh-CN"/>
              </w:rPr>
              <w:lastRenderedPageBreak/>
              <w:t>Mod</w:t>
            </w:r>
          </w:p>
        </w:tc>
        <w:tc>
          <w:tcPr>
            <w:tcW w:w="8819" w:type="dxa"/>
          </w:tcPr>
          <w:p w14:paraId="0D9A3789" w14:textId="2CAF556D" w:rsidR="006F32D3" w:rsidRDefault="006F32D3" w:rsidP="006F32D3">
            <w:pPr>
              <w:rPr>
                <w:rFonts w:eastAsiaTheme="minorEastAsia"/>
                <w:b/>
                <w:bCs/>
                <w:sz w:val="18"/>
                <w:szCs w:val="18"/>
                <w:lang w:eastAsia="zh-CN"/>
              </w:rPr>
            </w:pPr>
            <w:r>
              <w:rPr>
                <w:rFonts w:eastAsiaTheme="minorEastAsia"/>
                <w:bCs/>
                <w:color w:val="0000FF"/>
                <w:sz w:val="18"/>
                <w:szCs w:val="18"/>
                <w:lang w:eastAsia="zh-CN"/>
              </w:rPr>
              <w:t>Capture companies’ input</w:t>
            </w:r>
            <w:r w:rsidRPr="00731F51">
              <w:rPr>
                <w:rFonts w:eastAsiaTheme="minorEastAsia"/>
                <w:bCs/>
                <w:color w:val="0000FF"/>
                <w:sz w:val="18"/>
                <w:szCs w:val="18"/>
                <w:lang w:eastAsia="zh-CN"/>
              </w:rPr>
              <w:t xml:space="preserve"> accordingly</w:t>
            </w:r>
            <w:r>
              <w:rPr>
                <w:rFonts w:eastAsiaTheme="minorEastAsia"/>
                <w:bCs/>
                <w:color w:val="0000FF"/>
                <w:sz w:val="18"/>
                <w:szCs w:val="18"/>
                <w:lang w:eastAsia="zh-CN"/>
              </w:rPr>
              <w:t>.</w:t>
            </w:r>
          </w:p>
        </w:tc>
      </w:tr>
      <w:tr w:rsidR="00063F89" w14:paraId="7D7679E0" w14:textId="77777777" w:rsidTr="003E2A56">
        <w:trPr>
          <w:trHeight w:val="215"/>
        </w:trPr>
        <w:tc>
          <w:tcPr>
            <w:tcW w:w="1256" w:type="dxa"/>
          </w:tcPr>
          <w:p w14:paraId="423C93EA" w14:textId="3F191E0D" w:rsidR="00063F89" w:rsidRPr="00063F89" w:rsidRDefault="00063F89" w:rsidP="006F32D3">
            <w:pPr>
              <w:tabs>
                <w:tab w:val="left" w:pos="914"/>
              </w:tabs>
              <w:snapToGrid w:val="0"/>
              <w:rPr>
                <w:rFonts w:eastAsia="MS Mincho"/>
                <w:sz w:val="18"/>
                <w:szCs w:val="18"/>
                <w:lang w:eastAsia="ja-JP"/>
              </w:rPr>
            </w:pPr>
            <w:r w:rsidRPr="00063F89">
              <w:rPr>
                <w:rFonts w:eastAsia="MS Mincho" w:hint="eastAsia"/>
                <w:sz w:val="18"/>
                <w:szCs w:val="18"/>
                <w:lang w:eastAsia="ja-JP"/>
              </w:rPr>
              <w:t>NTT DOCOMO</w:t>
            </w:r>
          </w:p>
        </w:tc>
        <w:tc>
          <w:tcPr>
            <w:tcW w:w="8819" w:type="dxa"/>
          </w:tcPr>
          <w:p w14:paraId="72A412C8" w14:textId="7EF3ECAC" w:rsidR="006C0BF8" w:rsidRDefault="006C0BF8" w:rsidP="006C0BF8">
            <w:pPr>
              <w:rPr>
                <w:rFonts w:eastAsia="MS Mincho"/>
                <w:b/>
                <w:bCs/>
                <w:sz w:val="18"/>
                <w:szCs w:val="18"/>
                <w:lang w:eastAsia="ja-JP"/>
              </w:rPr>
            </w:pPr>
            <w:r>
              <w:rPr>
                <w:rFonts w:eastAsiaTheme="minorEastAsia"/>
                <w:b/>
                <w:bCs/>
                <w:sz w:val="18"/>
                <w:szCs w:val="18"/>
                <w:lang w:eastAsia="zh-CN"/>
              </w:rPr>
              <w:t>Proposal 1.1</w:t>
            </w:r>
            <w:r>
              <w:rPr>
                <w:rFonts w:eastAsia="MS Mincho" w:hint="eastAsia"/>
                <w:b/>
                <w:bCs/>
                <w:sz w:val="18"/>
                <w:szCs w:val="18"/>
                <w:lang w:eastAsia="ja-JP"/>
              </w:rPr>
              <w:t xml:space="preserve">: </w:t>
            </w:r>
            <w:r w:rsidRPr="006C0BF8">
              <w:rPr>
                <w:rFonts w:eastAsia="MS Mincho" w:hint="eastAsia"/>
                <w:sz w:val="18"/>
                <w:szCs w:val="18"/>
                <w:lang w:eastAsia="ja-JP"/>
              </w:rPr>
              <w:t xml:space="preserve">Support. </w:t>
            </w:r>
          </w:p>
          <w:p w14:paraId="19F2DC88" w14:textId="2D3F5B73" w:rsidR="006C0BF8" w:rsidRPr="006C0BF8" w:rsidRDefault="006C0BF8" w:rsidP="006C0BF8">
            <w:pPr>
              <w:rPr>
                <w:rFonts w:eastAsiaTheme="minorEastAsia"/>
                <w:bCs/>
                <w:sz w:val="18"/>
                <w:szCs w:val="18"/>
                <w:lang w:eastAsia="zh-CN"/>
              </w:rPr>
            </w:pPr>
            <w:r w:rsidRPr="006C0BF8">
              <w:rPr>
                <w:rFonts w:eastAsia="MS Mincho" w:hint="eastAsia"/>
                <w:sz w:val="18"/>
                <w:szCs w:val="18"/>
                <w:lang w:eastAsia="ja-JP"/>
              </w:rPr>
              <w:t>S</w:t>
            </w:r>
            <w:r w:rsidRPr="006C0BF8">
              <w:rPr>
                <w:rFonts w:eastAsiaTheme="minorEastAsia"/>
                <w:bCs/>
                <w:sz w:val="18"/>
                <w:szCs w:val="18"/>
                <w:lang w:eastAsia="zh-CN"/>
              </w:rPr>
              <w:t>upport at least Candidate#1#7.</w:t>
            </w:r>
          </w:p>
          <w:p w14:paraId="15031065" w14:textId="77777777" w:rsidR="006C0BF8" w:rsidRPr="006C0BF8" w:rsidRDefault="006C0BF8" w:rsidP="006C0BF8">
            <w:pPr>
              <w:rPr>
                <w:rFonts w:eastAsiaTheme="minorEastAsia"/>
                <w:bCs/>
                <w:sz w:val="18"/>
                <w:szCs w:val="18"/>
                <w:lang w:eastAsia="zh-CN"/>
              </w:rPr>
            </w:pPr>
            <w:r w:rsidRPr="006C0BF8">
              <w:rPr>
                <w:rFonts w:eastAsiaTheme="minorEastAsia"/>
                <w:bCs/>
                <w:sz w:val="18"/>
                <w:szCs w:val="18"/>
                <w:lang w:eastAsia="zh-CN"/>
              </w:rPr>
              <w:t xml:space="preserve">Regarding Candidate#3, whether NW can re-indicate the UEIBR transmission should be further clarified when the second PUSCH on Mode A is not successfully received by NW and corresponding counter is reset. If such behavior cannot be allowed, we do not support Candidate#3 since it leads to the latency to wait next event satisfaction. </w:t>
            </w:r>
          </w:p>
          <w:p w14:paraId="1180DEC1" w14:textId="77777777" w:rsidR="00063F89" w:rsidRDefault="00063F89" w:rsidP="006F32D3">
            <w:pPr>
              <w:rPr>
                <w:rFonts w:eastAsia="MS Mincho"/>
                <w:bCs/>
                <w:sz w:val="18"/>
                <w:szCs w:val="18"/>
                <w:lang w:eastAsia="ja-JP"/>
              </w:rPr>
            </w:pPr>
          </w:p>
          <w:p w14:paraId="290344E3" w14:textId="1ACF87DF" w:rsidR="006C0BF8" w:rsidRPr="00F84EDC" w:rsidRDefault="00F84EDC" w:rsidP="00F84EDC">
            <w:pPr>
              <w:rPr>
                <w:rFonts w:eastAsia="MS Mincho"/>
                <w:sz w:val="18"/>
                <w:szCs w:val="18"/>
                <w:lang w:eastAsia="ja-JP"/>
              </w:rPr>
            </w:pPr>
            <w:r>
              <w:rPr>
                <w:rFonts w:eastAsiaTheme="minorEastAsia"/>
                <w:b/>
                <w:bCs/>
                <w:sz w:val="18"/>
                <w:szCs w:val="18"/>
                <w:lang w:eastAsia="zh-CN"/>
              </w:rPr>
              <w:t>Proposal 1.</w:t>
            </w:r>
            <w:r>
              <w:rPr>
                <w:rFonts w:eastAsia="MS Mincho" w:hint="eastAsia"/>
                <w:b/>
                <w:bCs/>
                <w:sz w:val="18"/>
                <w:szCs w:val="18"/>
                <w:lang w:eastAsia="ja-JP"/>
              </w:rPr>
              <w:t xml:space="preserve">2: </w:t>
            </w:r>
            <w:r w:rsidRPr="006C0BF8">
              <w:rPr>
                <w:rFonts w:eastAsia="MS Mincho" w:hint="eastAsia"/>
                <w:sz w:val="18"/>
                <w:szCs w:val="18"/>
                <w:lang w:eastAsia="ja-JP"/>
              </w:rPr>
              <w:t>Support.</w:t>
            </w:r>
          </w:p>
        </w:tc>
      </w:tr>
      <w:tr w:rsidR="007E32BC" w14:paraId="0623BA95" w14:textId="77777777" w:rsidTr="003E2A56">
        <w:trPr>
          <w:trHeight w:val="215"/>
        </w:trPr>
        <w:tc>
          <w:tcPr>
            <w:tcW w:w="1256" w:type="dxa"/>
          </w:tcPr>
          <w:p w14:paraId="79D46404" w14:textId="5E8247AA" w:rsidR="007E32BC" w:rsidRPr="00063F89" w:rsidRDefault="007E32BC" w:rsidP="007E32BC">
            <w:pPr>
              <w:tabs>
                <w:tab w:val="left" w:pos="914"/>
              </w:tabs>
              <w:snapToGrid w:val="0"/>
              <w:rPr>
                <w:rFonts w:eastAsia="MS Mincho"/>
                <w:sz w:val="18"/>
                <w:szCs w:val="18"/>
                <w:lang w:eastAsia="ja-JP"/>
              </w:rPr>
            </w:pPr>
            <w:r w:rsidRPr="00731F51">
              <w:rPr>
                <w:rFonts w:eastAsiaTheme="minorEastAsia"/>
                <w:color w:val="0000FF"/>
                <w:sz w:val="18"/>
                <w:szCs w:val="18"/>
                <w:lang w:eastAsia="zh-CN"/>
              </w:rPr>
              <w:t>Mod</w:t>
            </w:r>
          </w:p>
        </w:tc>
        <w:tc>
          <w:tcPr>
            <w:tcW w:w="8819" w:type="dxa"/>
          </w:tcPr>
          <w:p w14:paraId="640DF2AD" w14:textId="47043DB1" w:rsidR="007E32BC" w:rsidRDefault="007E32BC" w:rsidP="007E32BC">
            <w:pPr>
              <w:rPr>
                <w:rFonts w:eastAsiaTheme="minorEastAsia"/>
                <w:b/>
                <w:bCs/>
                <w:sz w:val="18"/>
                <w:szCs w:val="18"/>
                <w:lang w:eastAsia="zh-CN"/>
              </w:rPr>
            </w:pPr>
            <w:r>
              <w:rPr>
                <w:rFonts w:eastAsiaTheme="minorEastAsia"/>
                <w:bCs/>
                <w:color w:val="0000FF"/>
                <w:sz w:val="18"/>
                <w:szCs w:val="18"/>
                <w:lang w:eastAsia="zh-CN"/>
              </w:rPr>
              <w:t>Capture companies’ input</w:t>
            </w:r>
            <w:r w:rsidRPr="00731F51">
              <w:rPr>
                <w:rFonts w:eastAsiaTheme="minorEastAsia"/>
                <w:bCs/>
                <w:color w:val="0000FF"/>
                <w:sz w:val="18"/>
                <w:szCs w:val="18"/>
                <w:lang w:eastAsia="zh-CN"/>
              </w:rPr>
              <w:t xml:space="preserve"> accordingly</w:t>
            </w:r>
            <w:r>
              <w:rPr>
                <w:rFonts w:eastAsiaTheme="minorEastAsia"/>
                <w:bCs/>
                <w:color w:val="0000FF"/>
                <w:sz w:val="18"/>
                <w:szCs w:val="18"/>
                <w:lang w:eastAsia="zh-CN"/>
              </w:rPr>
              <w:t>.</w:t>
            </w:r>
          </w:p>
        </w:tc>
      </w:tr>
    </w:tbl>
    <w:p w14:paraId="012155E2" w14:textId="77777777" w:rsidR="00D20F25" w:rsidRDefault="00D20F25">
      <w:pPr>
        <w:rPr>
          <w:szCs w:val="18"/>
          <w:lang w:eastAsia="zh-CN"/>
        </w:rPr>
      </w:pPr>
    </w:p>
    <w:p w14:paraId="76E86743" w14:textId="77777777" w:rsidR="00D20F25" w:rsidRDefault="00D20F25">
      <w:pPr>
        <w:rPr>
          <w:szCs w:val="18"/>
        </w:rPr>
      </w:pPr>
    </w:p>
    <w:p w14:paraId="4CCE5CF7" w14:textId="77777777" w:rsidR="00D20F25" w:rsidRDefault="009B5873">
      <w:pPr>
        <w:pStyle w:val="Heading2"/>
        <w:rPr>
          <w:sz w:val="24"/>
          <w:szCs w:val="18"/>
        </w:rPr>
      </w:pPr>
      <w:r>
        <w:rPr>
          <w:sz w:val="24"/>
          <w:szCs w:val="18"/>
        </w:rPr>
        <w:t>Issue 2 – UL signaling content(s)</w:t>
      </w:r>
    </w:p>
    <w:p w14:paraId="23D15D34" w14:textId="77777777" w:rsidR="00D20F25" w:rsidRDefault="009B5873">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D20F25" w14:paraId="06A78793"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155D4" w14:textId="77777777" w:rsidR="00D20F25" w:rsidRDefault="009B5873">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679DD" w14:textId="77777777" w:rsidR="00D20F25" w:rsidRDefault="009B5873">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DD093"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6B725392"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6408C2A7" w14:textId="77777777" w:rsidR="00D20F25" w:rsidRDefault="009B5873">
            <w:pPr>
              <w:snapToGrid w:val="0"/>
              <w:rPr>
                <w:sz w:val="18"/>
                <w:szCs w:val="18"/>
                <w:lang w:eastAsia="zh-CN"/>
              </w:rPr>
            </w:pPr>
            <w:r>
              <w:rPr>
                <w:sz w:val="18"/>
                <w:szCs w:val="18"/>
                <w:lang w:eastAsia="zh-CN"/>
              </w:rPr>
              <w:t>2.1</w:t>
            </w:r>
          </w:p>
        </w:tc>
        <w:tc>
          <w:tcPr>
            <w:tcW w:w="1341" w:type="dxa"/>
            <w:tcBorders>
              <w:top w:val="single" w:sz="4" w:space="0" w:color="auto"/>
              <w:left w:val="single" w:sz="4" w:space="0" w:color="auto"/>
              <w:bottom w:val="single" w:sz="4" w:space="0" w:color="auto"/>
              <w:right w:val="single" w:sz="4" w:space="0" w:color="auto"/>
            </w:tcBorders>
          </w:tcPr>
          <w:p w14:paraId="3F207FF9" w14:textId="77777777" w:rsidR="00D20F25" w:rsidRDefault="009B5873">
            <w:pPr>
              <w:contextualSpacing/>
              <w:rPr>
                <w:sz w:val="18"/>
                <w:szCs w:val="18"/>
              </w:rPr>
            </w:pPr>
            <w:r>
              <w:rPr>
                <w:sz w:val="18"/>
                <w:szCs w:val="18"/>
              </w:rPr>
              <w:t>Reference time unit for determining current beam</w:t>
            </w:r>
          </w:p>
        </w:tc>
        <w:tc>
          <w:tcPr>
            <w:tcW w:w="8068" w:type="dxa"/>
            <w:tcBorders>
              <w:top w:val="single" w:sz="4" w:space="0" w:color="auto"/>
              <w:left w:val="single" w:sz="4" w:space="0" w:color="auto"/>
              <w:bottom w:val="single" w:sz="4" w:space="0" w:color="auto"/>
              <w:right w:val="single" w:sz="4" w:space="0" w:color="auto"/>
            </w:tcBorders>
          </w:tcPr>
          <w:p w14:paraId="5CDA3E3C"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Last meeting offline/online, we failed to make progress on the definition of the reference time for deriving the current beam RS in a report instance, while considering the dynamical update of indicated TCI state. Alternatively (instead of falling into this tough debate again), per companies input [5, 8, 11], let’s try to identify the detailed cases:</w:t>
            </w:r>
          </w:p>
          <w:p w14:paraId="3B926847" w14:textId="77777777" w:rsidR="00D20F25" w:rsidRDefault="009B5873">
            <w:pPr>
              <w:pStyle w:val="ListParagraph"/>
              <w:numPr>
                <w:ilvl w:val="0"/>
                <w:numId w:val="17"/>
              </w:numPr>
              <w:adjustRightInd w:val="0"/>
              <w:snapToGrid w:val="0"/>
              <w:spacing w:after="0" w:line="257" w:lineRule="auto"/>
              <w:ind w:left="950" w:hanging="475"/>
              <w:jc w:val="both"/>
              <w:rPr>
                <w:rFonts w:ascii="Times" w:eastAsia="Batang" w:hAnsi="Times" w:cs="Times"/>
                <w:color w:val="0000FF"/>
                <w:sz w:val="18"/>
                <w:szCs w:val="16"/>
              </w:rPr>
            </w:pPr>
            <w:r>
              <w:rPr>
                <w:rFonts w:ascii="Times" w:eastAsia="Batang" w:hAnsi="Times" w:cs="Times"/>
                <w:color w:val="0000FF"/>
                <w:sz w:val="18"/>
                <w:szCs w:val="16"/>
              </w:rPr>
              <w:t xml:space="preserve">Case-1 between event-triggering and first PUCCH, </w:t>
            </w:r>
          </w:p>
          <w:p w14:paraId="7AB73585" w14:textId="77777777" w:rsidR="00D20F25" w:rsidRDefault="009B5873">
            <w:pPr>
              <w:pStyle w:val="ListParagraph"/>
              <w:numPr>
                <w:ilvl w:val="0"/>
                <w:numId w:val="17"/>
              </w:numPr>
              <w:adjustRightInd w:val="0"/>
              <w:snapToGrid w:val="0"/>
              <w:spacing w:after="0"/>
              <w:jc w:val="both"/>
              <w:rPr>
                <w:rFonts w:ascii="Times" w:eastAsia="Batang" w:hAnsi="Times" w:cs="Times"/>
                <w:color w:val="0000FF"/>
                <w:sz w:val="18"/>
                <w:szCs w:val="16"/>
              </w:rPr>
            </w:pPr>
            <w:r>
              <w:rPr>
                <w:rFonts w:ascii="Times" w:eastAsia="Batang" w:hAnsi="Times" w:cs="Times"/>
                <w:color w:val="0000FF"/>
                <w:sz w:val="18"/>
                <w:szCs w:val="16"/>
              </w:rPr>
              <w:t>Case-2 between first PUCCH and second PUSCH.</w:t>
            </w:r>
          </w:p>
          <w:p w14:paraId="618D2554"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rPr>
              <w:t xml:space="preserve">Besides, if the TCI update occurs before the event is triggered upon the counting, per my understanding, the currently specified UE behavior is clear, i.e., the previous measurement/counting/UEIBR procedure is reset. </w:t>
            </w:r>
          </w:p>
          <w:p w14:paraId="7EDDE4A6" w14:textId="77777777" w:rsidR="00D20F25" w:rsidRDefault="00D20F25">
            <w:pPr>
              <w:adjustRightInd w:val="0"/>
              <w:snapToGrid w:val="0"/>
              <w:jc w:val="both"/>
              <w:rPr>
                <w:rFonts w:ascii="Times" w:eastAsia="Batang" w:hAnsi="Times" w:cs="Times"/>
                <w:color w:val="0000FF"/>
                <w:sz w:val="18"/>
                <w:szCs w:val="16"/>
              </w:rPr>
            </w:pPr>
          </w:p>
          <w:p w14:paraId="2199AC0B" w14:textId="77777777" w:rsidR="00D20F25" w:rsidRDefault="00D20F25">
            <w:pPr>
              <w:adjustRightInd w:val="0"/>
              <w:snapToGrid w:val="0"/>
              <w:jc w:val="both"/>
              <w:rPr>
                <w:rFonts w:ascii="Times" w:eastAsia="Batang" w:hAnsi="Times" w:cs="Times"/>
                <w:b/>
                <w:color w:val="0000FF"/>
                <w:sz w:val="18"/>
                <w:szCs w:val="16"/>
              </w:rPr>
            </w:pPr>
          </w:p>
          <w:p w14:paraId="1F69DFAA"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b/>
                <w:color w:val="0000FF"/>
                <w:sz w:val="18"/>
                <w:szCs w:val="16"/>
              </w:rPr>
              <w:t>Case-1:</w:t>
            </w:r>
            <w:r>
              <w:rPr>
                <w:rFonts w:ascii="Times" w:eastAsia="Batang" w:hAnsi="Times" w:cs="Times"/>
                <w:color w:val="0000FF"/>
                <w:sz w:val="18"/>
                <w:szCs w:val="16"/>
              </w:rPr>
              <w:t xml:space="preserve"> TCI state update/counting reset between time-window and first PUCCH (one diagram is shown in the following from ZTE: Time-A event-triggering (i.e., the value of counter &gt;= a threshold), and Time-B first PUCCH)</w:t>
            </w:r>
          </w:p>
          <w:p w14:paraId="3BB6430B" w14:textId="77777777" w:rsidR="00D20F25" w:rsidRDefault="009B5873">
            <w:pPr>
              <w:adjustRightInd w:val="0"/>
              <w:snapToGrid w:val="0"/>
              <w:jc w:val="both"/>
              <w:rPr>
                <w:rFonts w:ascii="Times" w:eastAsia="Batang" w:hAnsi="Times" w:cs="Times"/>
                <w:color w:val="0000FF"/>
                <w:sz w:val="18"/>
                <w:szCs w:val="16"/>
              </w:rPr>
            </w:pPr>
            <w:r>
              <w:rPr>
                <w:rFonts w:eastAsia="宋体"/>
                <w:noProof/>
                <w:lang w:eastAsia="zh-CN"/>
              </w:rPr>
              <w:drawing>
                <wp:inline distT="0" distB="0" distL="114300" distR="114300" wp14:anchorId="354761D2" wp14:editId="0E80761B">
                  <wp:extent cx="4749800" cy="2158365"/>
                  <wp:effectExtent l="0" t="0" r="0" b="13335"/>
                  <wp:docPr id="3" name="图片 1" descr="1stPUC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1stPUCCH"/>
                          <pic:cNvPicPr>
                            <a:picLocks noChangeAspect="1"/>
                          </pic:cNvPicPr>
                        </pic:nvPicPr>
                        <pic:blipFill>
                          <a:blip r:embed="rId10"/>
                          <a:stretch>
                            <a:fillRect/>
                          </a:stretch>
                        </pic:blipFill>
                        <pic:spPr>
                          <a:xfrm>
                            <a:off x="0" y="0"/>
                            <a:ext cx="4749800" cy="2158365"/>
                          </a:xfrm>
                          <a:prstGeom prst="rect">
                            <a:avLst/>
                          </a:prstGeom>
                        </pic:spPr>
                      </pic:pic>
                    </a:graphicData>
                  </a:graphic>
                </wp:inline>
              </w:drawing>
            </w:r>
          </w:p>
          <w:p w14:paraId="5A36BF02" w14:textId="77777777" w:rsidR="00D20F25" w:rsidRDefault="00D20F25">
            <w:pPr>
              <w:adjustRightInd w:val="0"/>
              <w:snapToGrid w:val="0"/>
              <w:jc w:val="both"/>
              <w:rPr>
                <w:rFonts w:ascii="Times" w:eastAsia="Batang" w:hAnsi="Times" w:cs="Times"/>
                <w:color w:val="0000FF"/>
                <w:sz w:val="18"/>
                <w:szCs w:val="16"/>
              </w:rPr>
            </w:pPr>
          </w:p>
          <w:p w14:paraId="014A8A8B" w14:textId="77777777" w:rsidR="00D20F25" w:rsidRDefault="009B5873">
            <w:pPr>
              <w:snapToGrid w:val="0"/>
              <w:rPr>
                <w:sz w:val="18"/>
                <w:szCs w:val="18"/>
              </w:rPr>
            </w:pPr>
            <w:r>
              <w:rPr>
                <w:rFonts w:eastAsia="宋体"/>
                <w:b/>
                <w:sz w:val="18"/>
                <w:szCs w:val="18"/>
                <w:highlight w:val="yellow"/>
                <w:u w:val="single"/>
              </w:rPr>
              <w:t xml:space="preserve">Proposal 2.1A: </w:t>
            </w:r>
            <w:r>
              <w:rPr>
                <w:sz w:val="18"/>
                <w:szCs w:val="18"/>
              </w:rPr>
              <w:t xml:space="preserve">Adopt the following changes in Clause 5.2.1.5.4.1 in TS38.214. </w:t>
            </w:r>
          </w:p>
          <w:p w14:paraId="23B1AFAB"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According to the current specification in TS 38.214, the UE transmits UEIRI on a first PUCCH when the number of event instances determined by the counter for a reference signal is greater than or equal to </w:t>
            </w:r>
            <w:proofErr w:type="spellStart"/>
            <w:r>
              <w:rPr>
                <w:rFonts w:eastAsiaTheme="minorEastAsia"/>
                <w:bCs/>
                <w:i/>
                <w:sz w:val="18"/>
                <w:szCs w:val="18"/>
                <w:lang w:eastAsia="zh-CN"/>
              </w:rPr>
              <w:t>eventInstanceCount</w:t>
            </w:r>
            <w:proofErr w:type="spellEnd"/>
            <w:r>
              <w:rPr>
                <w:rFonts w:eastAsiaTheme="minorEastAsia"/>
                <w:bCs/>
                <w:sz w:val="18"/>
                <w:szCs w:val="18"/>
                <w:lang w:eastAsia="zh-CN"/>
              </w:rPr>
              <w:t xml:space="preserve">, if provided. Consequently, if the counter of the event instances for such reference signal is reset, due to the indicated TCI state is updated, after triggering of UEIRI and before a valid transmission occasion of first PUCCH, UEIRI and/or the corresponding UEI beam report may still be transmitted. However, both the triggered UEIRI and UEI beam report correspond to the former indicated TCI state, which may lead the ambiguity of which of the former indicated TCI state or the updated one is reported as a current beam in the UEI beam report. </w:t>
            </w:r>
          </w:p>
          <w:p w14:paraId="72ACFD4C" w14:textId="77777777" w:rsidR="00D20F25" w:rsidRDefault="009B5873">
            <w:pPr>
              <w:pStyle w:val="ListParagraph"/>
              <w:numPr>
                <w:ilvl w:val="0"/>
                <w:numId w:val="18"/>
              </w:numPr>
              <w:snapToGrid w:val="0"/>
              <w:spacing w:after="0"/>
              <w:rPr>
                <w:b/>
                <w:sz w:val="18"/>
                <w:szCs w:val="18"/>
              </w:rPr>
            </w:pPr>
            <w:r>
              <w:rPr>
                <w:b/>
                <w:sz w:val="18"/>
                <w:szCs w:val="18"/>
              </w:rPr>
              <w:t xml:space="preserve">Summary of change: </w:t>
            </w:r>
            <w:r>
              <w:rPr>
                <w:rFonts w:eastAsiaTheme="minorEastAsia"/>
                <w:bCs/>
                <w:sz w:val="18"/>
                <w:szCs w:val="18"/>
                <w:lang w:eastAsia="zh-CN"/>
              </w:rPr>
              <w:t xml:space="preserve">Add a condition of UEIRI transmission that the counter of event instances has not been reset, in addition to the number of event instances being greater than or equal to </w:t>
            </w:r>
            <w:proofErr w:type="spellStart"/>
            <w:r>
              <w:rPr>
                <w:rFonts w:eastAsiaTheme="minorEastAsia"/>
                <w:bCs/>
                <w:i/>
                <w:sz w:val="18"/>
                <w:szCs w:val="18"/>
                <w:lang w:eastAsia="zh-CN"/>
              </w:rPr>
              <w:t>eventInstanceCount</w:t>
            </w:r>
            <w:proofErr w:type="spellEnd"/>
            <w:r>
              <w:rPr>
                <w:rFonts w:eastAsiaTheme="minorEastAsia"/>
                <w:bCs/>
                <w:sz w:val="18"/>
                <w:szCs w:val="18"/>
                <w:lang w:eastAsia="zh-CN"/>
              </w:rPr>
              <w:t>.</w:t>
            </w:r>
          </w:p>
          <w:p w14:paraId="717E5191" w14:textId="77777777" w:rsidR="00D20F25" w:rsidRDefault="009B5873">
            <w:pPr>
              <w:pStyle w:val="ListParagraph"/>
              <w:numPr>
                <w:ilvl w:val="0"/>
                <w:numId w:val="18"/>
              </w:numPr>
              <w:snapToGrid w:val="0"/>
              <w:spacing w:after="0"/>
              <w:rPr>
                <w:rFonts w:eastAsia="Malgun Gothic"/>
                <w:b/>
                <w:bCs/>
                <w:sz w:val="16"/>
              </w:rPr>
            </w:pPr>
            <w:r>
              <w:rPr>
                <w:b/>
                <w:sz w:val="18"/>
                <w:szCs w:val="18"/>
              </w:rPr>
              <w:lastRenderedPageBreak/>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There is an ambiguity on interpretation of current beam for both triggering event detection and report contents in the UEI beam report, i.e., referring to the former applied TCI state or the updated one.</w:t>
            </w:r>
          </w:p>
          <w:tbl>
            <w:tblPr>
              <w:tblStyle w:val="TableGrid"/>
              <w:tblW w:w="0" w:type="auto"/>
              <w:tblLook w:val="04A0" w:firstRow="1" w:lastRow="0" w:firstColumn="1" w:lastColumn="0" w:noHBand="0" w:noVBand="1"/>
            </w:tblPr>
            <w:tblGrid>
              <w:gridCol w:w="7842"/>
            </w:tblGrid>
            <w:tr w:rsidR="00D20F25" w14:paraId="28B2BBFD" w14:textId="77777777">
              <w:tc>
                <w:tcPr>
                  <w:tcW w:w="7842" w:type="dxa"/>
                </w:tcPr>
                <w:p w14:paraId="160C2123"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sz w:val="18"/>
                      <w:szCs w:val="18"/>
                      <w:lang w:val="en-US"/>
                    </w:rPr>
                    <w:t xml:space="preserve">5.2.1.5.4.1 UE Initiated CSI reporting </w:t>
                  </w:r>
                </w:p>
                <w:p w14:paraId="6A60001F" w14:textId="77777777" w:rsidR="00D20F25" w:rsidRDefault="009B5873">
                  <w:pPr>
                    <w:adjustRightInd w:val="0"/>
                    <w:snapToGrid w:val="0"/>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7FF19F3E" w14:textId="77777777" w:rsidR="00D20F25" w:rsidRDefault="009B5873">
                  <w:pPr>
                    <w:adjustRightInd w:val="0"/>
                    <w:snapToGrid w:val="0"/>
                    <w:spacing w:beforeLines="30" w:before="109" w:afterLines="30" w:after="109" w:line="288" w:lineRule="auto"/>
                    <w:rPr>
                      <w:rFonts w:eastAsia="Times New Roman"/>
                      <w:sz w:val="18"/>
                      <w:szCs w:val="18"/>
                    </w:rPr>
                  </w:pPr>
                  <w:r>
                    <w:rPr>
                      <w:rFonts w:eastAsia="Times New Roman"/>
                      <w:bCs/>
                      <w:sz w:val="18"/>
                      <w:szCs w:val="18"/>
                    </w:rPr>
                    <w:t>If the number of event instances determined by the counter for such reference signal</w:t>
                  </w:r>
                  <w:r>
                    <w:rPr>
                      <w:rFonts w:eastAsia="Times New Roman"/>
                      <w:iCs/>
                      <w:sz w:val="18"/>
                      <w:szCs w:val="18"/>
                    </w:rPr>
                    <w:t xml:space="preserve"> is greater than or equal to</w:t>
                  </w:r>
                  <w:r>
                    <w:rPr>
                      <w:rFonts w:eastAsia="Times New Roman"/>
                      <w:bCs/>
                      <w:sz w:val="18"/>
                      <w:szCs w:val="18"/>
                    </w:rPr>
                    <w:t xml:space="preserve"> </w:t>
                  </w:r>
                  <w:proofErr w:type="spellStart"/>
                  <w:r>
                    <w:rPr>
                      <w:rFonts w:eastAsia="Times New Roman"/>
                      <w:bCs/>
                      <w:i/>
                      <w:iCs/>
                      <w:sz w:val="18"/>
                      <w:szCs w:val="18"/>
                    </w:rPr>
                    <w:t>eventInstanceCount</w:t>
                  </w:r>
                  <w:proofErr w:type="spellEnd"/>
                  <w:r>
                    <w:rPr>
                      <w:rFonts w:eastAsia="宋体" w:hint="eastAsia"/>
                      <w:bCs/>
                      <w:sz w:val="18"/>
                      <w:szCs w:val="18"/>
                      <w:lang w:eastAsia="zh-CN"/>
                    </w:rPr>
                    <w:t xml:space="preserve"> </w:t>
                  </w:r>
                  <w:ins w:id="39" w:author="ZTE Corporation, Sanechips" w:date="2025-09-28T16:21:00Z">
                    <w:r>
                      <w:rPr>
                        <w:rFonts w:eastAsia="宋体" w:hint="eastAsia"/>
                        <w:bCs/>
                        <w:sz w:val="18"/>
                        <w:szCs w:val="18"/>
                        <w:lang w:eastAsia="zh-CN"/>
                      </w:rPr>
                      <w:t>and</w:t>
                    </w:r>
                  </w:ins>
                  <w:ins w:id="40" w:author="ZTE Corporation, Sanechips" w:date="2025-09-28T16:22:00Z">
                    <w:r>
                      <w:rPr>
                        <w:rFonts w:eastAsia="宋体" w:hint="eastAsia"/>
                        <w:bCs/>
                        <w:sz w:val="18"/>
                        <w:szCs w:val="18"/>
                        <w:lang w:eastAsia="zh-CN"/>
                      </w:rPr>
                      <w:t xml:space="preserve"> the counter of the </w:t>
                    </w:r>
                  </w:ins>
                  <w:ins w:id="41" w:author="ZTE Corporation, Sanechips" w:date="2025-09-28T16:26:00Z">
                    <w:r>
                      <w:rPr>
                        <w:rFonts w:eastAsia="Times New Roman"/>
                        <w:sz w:val="18"/>
                        <w:szCs w:val="18"/>
                      </w:rPr>
                      <w:t xml:space="preserve">event instances for such reference signal </w:t>
                    </w:r>
                    <w:r>
                      <w:rPr>
                        <w:rFonts w:eastAsia="宋体" w:hint="eastAsia"/>
                        <w:sz w:val="18"/>
                        <w:szCs w:val="18"/>
                        <w:lang w:eastAsia="zh-CN"/>
                      </w:rPr>
                      <w:t xml:space="preserve">has not been </w:t>
                    </w:r>
                    <w:r>
                      <w:rPr>
                        <w:rFonts w:eastAsia="Times New Roman"/>
                        <w:sz w:val="18"/>
                        <w:szCs w:val="18"/>
                      </w:rPr>
                      <w:t>reset</w:t>
                    </w:r>
                    <w:r>
                      <w:rPr>
                        <w:rFonts w:eastAsia="宋体" w:hint="eastAsia"/>
                        <w:sz w:val="18"/>
                        <w:szCs w:val="18"/>
                        <w:lang w:eastAsia="zh-CN"/>
                      </w:rPr>
                      <w:t xml:space="preserve"> at transmission occasion of a </w:t>
                    </w:r>
                  </w:ins>
                  <w:ins w:id="42" w:author="ZTE Corporation, Sanechips" w:date="2025-09-28T16:27:00Z">
                    <w:r>
                      <w:rPr>
                        <w:rFonts w:eastAsia="Times New Roman"/>
                        <w:bCs/>
                        <w:sz w:val="18"/>
                        <w:szCs w:val="18"/>
                      </w:rPr>
                      <w:t xml:space="preserve">PUCCH resource (in the CC provided by </w:t>
                    </w:r>
                    <w:proofErr w:type="spellStart"/>
                    <w:r>
                      <w:rPr>
                        <w:rFonts w:eastAsia="Times New Roman"/>
                        <w:bCs/>
                        <w:i/>
                        <w:iCs/>
                        <w:sz w:val="18"/>
                        <w:szCs w:val="18"/>
                      </w:rPr>
                      <w:t>pucchCell</w:t>
                    </w:r>
                    <w:proofErr w:type="spellEnd"/>
                    <w:r>
                      <w:rPr>
                        <w:rFonts w:eastAsia="Times New Roman"/>
                        <w:bCs/>
                        <w:i/>
                        <w:iCs/>
                        <w:sz w:val="18"/>
                        <w:szCs w:val="18"/>
                      </w:rPr>
                      <w:t>,</w:t>
                    </w:r>
                    <w:r>
                      <w:rPr>
                        <w:rFonts w:eastAsia="Times New Roman"/>
                        <w:bCs/>
                        <w:sz w:val="18"/>
                        <w:szCs w:val="18"/>
                      </w:rPr>
                      <w:t xml:space="preserve"> if configured, in the </w:t>
                    </w:r>
                    <w:r>
                      <w:rPr>
                        <w:rFonts w:eastAsia="Times New Roman"/>
                        <w:bCs/>
                        <w:i/>
                        <w:iCs/>
                        <w:sz w:val="18"/>
                        <w:szCs w:val="18"/>
                      </w:rPr>
                      <w:t>CSI-</w:t>
                    </w:r>
                    <w:proofErr w:type="spellStart"/>
                    <w:r>
                      <w:rPr>
                        <w:rFonts w:eastAsia="Times New Roman"/>
                        <w:bCs/>
                        <w:i/>
                        <w:iCs/>
                        <w:sz w:val="18"/>
                        <w:szCs w:val="18"/>
                      </w:rPr>
                      <w:t>ReportConfig</w:t>
                    </w:r>
                    <w:proofErr w:type="spellEnd"/>
                    <w:r>
                      <w:rPr>
                        <w:rFonts w:eastAsia="Times New Roman"/>
                        <w:bCs/>
                        <w:sz w:val="18"/>
                        <w:szCs w:val="18"/>
                      </w:rPr>
                      <w:t xml:space="preserve">) configured by </w:t>
                    </w:r>
                    <w:proofErr w:type="spellStart"/>
                    <w:r>
                      <w:rPr>
                        <w:rFonts w:eastAsia="Times New Roman"/>
                        <w:bCs/>
                        <w:i/>
                        <w:iCs/>
                        <w:sz w:val="18"/>
                        <w:szCs w:val="18"/>
                      </w:rPr>
                      <w:t>PUCCHResource</w:t>
                    </w:r>
                    <w:proofErr w:type="spellEnd"/>
                    <w:r>
                      <w:rPr>
                        <w:rFonts w:eastAsia="Times New Roman"/>
                        <w:bCs/>
                        <w:i/>
                        <w:iCs/>
                        <w:sz w:val="18"/>
                        <w:szCs w:val="18"/>
                      </w:rPr>
                      <w:t xml:space="preserve"> </w:t>
                    </w:r>
                    <w:r>
                      <w:rPr>
                        <w:rFonts w:eastAsia="Times New Roman"/>
                        <w:bCs/>
                        <w:sz w:val="18"/>
                        <w:szCs w:val="18"/>
                      </w:rPr>
                      <w:t xml:space="preserve">in the </w:t>
                    </w:r>
                    <w:r>
                      <w:rPr>
                        <w:rFonts w:eastAsia="Times New Roman"/>
                        <w:i/>
                        <w:iCs/>
                        <w:sz w:val="18"/>
                        <w:szCs w:val="18"/>
                      </w:rPr>
                      <w:t>CSI-</w:t>
                    </w:r>
                    <w:proofErr w:type="spellStart"/>
                    <w:r>
                      <w:rPr>
                        <w:rFonts w:eastAsia="Times New Roman"/>
                        <w:i/>
                        <w:iCs/>
                        <w:sz w:val="18"/>
                        <w:szCs w:val="18"/>
                      </w:rPr>
                      <w:t>ReportConfig</w:t>
                    </w:r>
                  </w:ins>
                  <w:proofErr w:type="spellEnd"/>
                  <w:r>
                    <w:rPr>
                      <w:rFonts w:eastAsia="Times New Roman"/>
                      <w:bCs/>
                      <w:sz w:val="18"/>
                      <w:szCs w:val="18"/>
                    </w:rPr>
                    <w:t>,</w:t>
                  </w:r>
                  <w:r>
                    <w:rPr>
                      <w:rFonts w:eastAsia="宋体" w:hint="eastAsia"/>
                      <w:bCs/>
                      <w:sz w:val="18"/>
                      <w:szCs w:val="18"/>
                      <w:lang w:eastAsia="zh-CN"/>
                    </w:rPr>
                    <w:t xml:space="preserve"> </w:t>
                  </w:r>
                  <w:r>
                    <w:rPr>
                      <w:rFonts w:eastAsia="Times New Roman"/>
                      <w:bCs/>
                      <w:sz w:val="18"/>
                      <w:szCs w:val="18"/>
                    </w:rPr>
                    <w:t>the UE transmits UEIRI on a PUCCH format 0 or format 1 in the PUCCH resource</w:t>
                  </w:r>
                  <w:del w:id="43" w:author="ZTE Corporation, Sanechips" w:date="2025-09-28T16:27:00Z">
                    <w:r>
                      <w:rPr>
                        <w:rFonts w:eastAsia="Times New Roman"/>
                        <w:bCs/>
                        <w:sz w:val="18"/>
                        <w:szCs w:val="18"/>
                      </w:rPr>
                      <w:delText xml:space="preserve"> (in the CC provided by </w:delText>
                    </w:r>
                    <w:r>
                      <w:rPr>
                        <w:rFonts w:eastAsia="Times New Roman"/>
                        <w:bCs/>
                        <w:i/>
                        <w:iCs/>
                        <w:sz w:val="18"/>
                        <w:szCs w:val="18"/>
                      </w:rPr>
                      <w:delText>pucchCell,</w:delText>
                    </w:r>
                    <w:r>
                      <w:rPr>
                        <w:rFonts w:eastAsia="Times New Roman"/>
                        <w:bCs/>
                        <w:sz w:val="18"/>
                        <w:szCs w:val="18"/>
                      </w:rPr>
                      <w:delText xml:space="preserve"> if configured, in the </w:delText>
                    </w:r>
                    <w:r>
                      <w:rPr>
                        <w:rFonts w:eastAsia="Times New Roman"/>
                        <w:bCs/>
                        <w:i/>
                        <w:iCs/>
                        <w:sz w:val="18"/>
                        <w:szCs w:val="18"/>
                      </w:rPr>
                      <w:delText>CSI-ReportConfig</w:delText>
                    </w:r>
                    <w:r>
                      <w:rPr>
                        <w:rFonts w:eastAsia="Times New Roman"/>
                        <w:bCs/>
                        <w:sz w:val="18"/>
                        <w:szCs w:val="18"/>
                      </w:rPr>
                      <w:delText xml:space="preserve">) configured by </w:delText>
                    </w:r>
                    <w:r>
                      <w:rPr>
                        <w:rFonts w:eastAsia="Times New Roman"/>
                        <w:bCs/>
                        <w:i/>
                        <w:iCs/>
                        <w:sz w:val="18"/>
                        <w:szCs w:val="18"/>
                      </w:rPr>
                      <w:delText xml:space="preserve">PUCCHResource </w:delText>
                    </w:r>
                    <w:r>
                      <w:rPr>
                        <w:rFonts w:eastAsia="Times New Roman"/>
                        <w:bCs/>
                        <w:sz w:val="18"/>
                        <w:szCs w:val="18"/>
                      </w:rPr>
                      <w:delText xml:space="preserve">in the </w:delText>
                    </w:r>
                    <w:r>
                      <w:rPr>
                        <w:rFonts w:eastAsia="Times New Roman"/>
                        <w:i/>
                        <w:iCs/>
                        <w:sz w:val="18"/>
                        <w:szCs w:val="18"/>
                      </w:rPr>
                      <w:delText>CSI-ReportConfig</w:delText>
                    </w:r>
                  </w:del>
                  <w:r>
                    <w:rPr>
                      <w:rFonts w:eastAsia="Times New Roman"/>
                      <w:sz w:val="18"/>
                      <w:szCs w:val="18"/>
                    </w:rPr>
                    <w:t>.</w:t>
                  </w:r>
                </w:p>
                <w:p w14:paraId="737702A2" w14:textId="77777777" w:rsidR="00D20F25" w:rsidRDefault="009B5873">
                  <w:pPr>
                    <w:spacing w:beforeLines="30" w:before="109" w:afterLines="30" w:after="109" w:line="288" w:lineRule="auto"/>
                    <w:rPr>
                      <w:rFonts w:eastAsia="Times New Roman"/>
                      <w:sz w:val="18"/>
                      <w:szCs w:val="18"/>
                    </w:rPr>
                  </w:pPr>
                  <w:r>
                    <w:rPr>
                      <w:rFonts w:eastAsia="Times New Roman"/>
                      <w:sz w:val="18"/>
                      <w:szCs w:val="18"/>
                    </w:rPr>
                    <w:t>The counter of the event instances for such reference signal is reset:</w:t>
                  </w:r>
                </w:p>
                <w:p w14:paraId="37ACFD75" w14:textId="77777777" w:rsidR="00D20F25" w:rsidRDefault="009B5873">
                  <w:pPr>
                    <w:pStyle w:val="B1"/>
                    <w:spacing w:beforeLines="30" w:before="109" w:afterLines="30" w:after="109" w:line="288" w:lineRule="auto"/>
                    <w:rPr>
                      <w:sz w:val="18"/>
                      <w:szCs w:val="18"/>
                    </w:rPr>
                  </w:pPr>
                  <w:r>
                    <w:rPr>
                      <w:sz w:val="18"/>
                      <w:szCs w:val="18"/>
                    </w:rPr>
                    <w:t>-</w:t>
                  </w:r>
                  <w:r>
                    <w:rPr>
                      <w:sz w:val="18"/>
                      <w:szCs w:val="18"/>
                    </w:rPr>
                    <w:tab/>
                    <w:t xml:space="preserve">if the reference signal in the indicated TCI state or the </w:t>
                  </w:r>
                  <w:bookmarkStart w:id="44" w:name="_Hlk196659413"/>
                  <w:r>
                    <w:rPr>
                      <w:sz w:val="18"/>
                      <w:szCs w:val="18"/>
                    </w:rPr>
                    <w:t>SS/PBCH block</w:t>
                  </w:r>
                  <w:bookmarkEnd w:id="44"/>
                  <w:r>
                    <w:rPr>
                      <w:sz w:val="18"/>
                      <w:szCs w:val="18"/>
                    </w:rPr>
                    <w:t xml:space="preserve"> which is </w:t>
                  </w:r>
                  <w:proofErr w:type="spellStart"/>
                  <w:r>
                    <w:rPr>
                      <w:sz w:val="18"/>
                      <w:szCs w:val="18"/>
                    </w:rPr>
                    <w:t>QCLed</w:t>
                  </w:r>
                  <w:proofErr w:type="spellEnd"/>
                  <w:r>
                    <w:rPr>
                      <w:sz w:val="18"/>
                      <w:szCs w:val="18"/>
                    </w:rPr>
                    <w:t xml:space="preserve"> with the reference signal in the indicated TCI state is updated.</w:t>
                  </w:r>
                </w:p>
                <w:p w14:paraId="02844E0B" w14:textId="77777777" w:rsidR="00D20F25" w:rsidRDefault="009B5873">
                  <w:pPr>
                    <w:adjustRightInd w:val="0"/>
                    <w:snapToGrid w:val="0"/>
                    <w:jc w:val="center"/>
                    <w:rPr>
                      <w:rFonts w:ascii="Times" w:eastAsia="Batang" w:hAnsi="Times" w:cs="Times"/>
                      <w:color w:val="0000FF"/>
                      <w:sz w:val="18"/>
                      <w:szCs w:val="16"/>
                    </w:rPr>
                  </w:pPr>
                  <w:r>
                    <w:rPr>
                      <w:rFonts w:eastAsia="宋体" w:hint="eastAsia"/>
                      <w:color w:val="FF0000"/>
                      <w:sz w:val="18"/>
                      <w:szCs w:val="18"/>
                    </w:rPr>
                    <w:t>&lt;Irrelevant part is omitted&gt;</w:t>
                  </w:r>
                </w:p>
              </w:tc>
            </w:tr>
          </w:tbl>
          <w:p w14:paraId="6BE29108" w14:textId="77777777" w:rsidR="00D20F25" w:rsidRDefault="00D20F25">
            <w:pPr>
              <w:adjustRightInd w:val="0"/>
              <w:snapToGrid w:val="0"/>
              <w:jc w:val="both"/>
              <w:rPr>
                <w:rFonts w:ascii="Times" w:eastAsia="Batang" w:hAnsi="Times" w:cs="Times"/>
                <w:color w:val="0000FF"/>
                <w:sz w:val="18"/>
                <w:szCs w:val="16"/>
              </w:rPr>
            </w:pPr>
          </w:p>
          <w:p w14:paraId="6DE2D29E" w14:textId="702B33F9" w:rsidR="00D20F25" w:rsidRDefault="009B5873">
            <w:pPr>
              <w:shd w:val="clear" w:color="auto" w:fill="FFFFFF"/>
              <w:snapToGrid w:val="0"/>
              <w:rPr>
                <w:rFonts w:eastAsia="Batang"/>
                <w:color w:val="FF0000"/>
                <w:sz w:val="18"/>
                <w:szCs w:val="18"/>
                <w:lang w:eastAsia="en-US"/>
              </w:rPr>
            </w:pPr>
            <w:r>
              <w:rPr>
                <w:rFonts w:eastAsia="Batang"/>
                <w:sz w:val="18"/>
                <w:szCs w:val="18"/>
                <w:lang w:eastAsia="en-US"/>
              </w:rPr>
              <w:t>Supported by: ZTE,</w:t>
            </w:r>
            <w:r w:rsidR="00C51D2C">
              <w:rPr>
                <w:rFonts w:eastAsia="Batang"/>
                <w:sz w:val="18"/>
                <w:szCs w:val="18"/>
                <w:lang w:eastAsia="en-US"/>
              </w:rPr>
              <w:t xml:space="preserve"> </w:t>
            </w:r>
            <w:r w:rsidR="00C51D2C" w:rsidRPr="00C51D2C">
              <w:rPr>
                <w:rFonts w:eastAsia="Batang"/>
                <w:color w:val="FF0000"/>
                <w:sz w:val="18"/>
                <w:szCs w:val="18"/>
                <w:lang w:eastAsia="en-US"/>
              </w:rPr>
              <w:t xml:space="preserve">[Google], </w:t>
            </w:r>
            <w:proofErr w:type="spellStart"/>
            <w:r w:rsidR="00A11B87">
              <w:rPr>
                <w:rFonts w:eastAsia="Batang"/>
                <w:color w:val="FF0000"/>
                <w:sz w:val="18"/>
                <w:szCs w:val="18"/>
                <w:lang w:eastAsia="en-US"/>
              </w:rPr>
              <w:t>xiaomi</w:t>
            </w:r>
            <w:proofErr w:type="spellEnd"/>
            <w:r w:rsidR="00A11B87">
              <w:rPr>
                <w:rFonts w:eastAsia="Batang"/>
                <w:color w:val="FF0000"/>
                <w:sz w:val="18"/>
                <w:szCs w:val="18"/>
                <w:lang w:eastAsia="en-US"/>
              </w:rPr>
              <w:t xml:space="preserve">, </w:t>
            </w:r>
            <w:r w:rsidR="00616D44">
              <w:rPr>
                <w:rFonts w:eastAsia="Batang"/>
                <w:color w:val="FF0000"/>
                <w:sz w:val="18"/>
                <w:szCs w:val="18"/>
                <w:lang w:eastAsia="en-US"/>
              </w:rPr>
              <w:t>[</w:t>
            </w:r>
            <w:proofErr w:type="spellStart"/>
            <w:r w:rsidR="00616D44">
              <w:rPr>
                <w:rFonts w:eastAsia="Batang"/>
                <w:color w:val="FF0000"/>
                <w:sz w:val="18"/>
                <w:szCs w:val="18"/>
                <w:lang w:eastAsia="en-US"/>
              </w:rPr>
              <w:t>Ofinno</w:t>
            </w:r>
            <w:proofErr w:type="spellEnd"/>
            <w:r w:rsidR="00616D44">
              <w:rPr>
                <w:rFonts w:eastAsia="Batang"/>
                <w:color w:val="FF0000"/>
                <w:sz w:val="18"/>
                <w:szCs w:val="18"/>
                <w:lang w:eastAsia="en-US"/>
              </w:rPr>
              <w:t xml:space="preserve">], </w:t>
            </w:r>
            <w:r w:rsidR="00B27058">
              <w:rPr>
                <w:rFonts w:eastAsia="Batang"/>
                <w:color w:val="FF0000"/>
                <w:sz w:val="18"/>
                <w:szCs w:val="18"/>
                <w:lang w:eastAsia="en-US"/>
              </w:rPr>
              <w:t>Fujitsu,</w:t>
            </w:r>
          </w:p>
          <w:p w14:paraId="443614DE" w14:textId="05848CBC" w:rsidR="00583655" w:rsidRDefault="00583655">
            <w:pPr>
              <w:shd w:val="clear" w:color="auto" w:fill="FFFFFF"/>
              <w:snapToGrid w:val="0"/>
              <w:rPr>
                <w:rFonts w:eastAsia="Batang"/>
                <w:sz w:val="18"/>
                <w:szCs w:val="18"/>
                <w:lang w:eastAsia="en-US"/>
              </w:rPr>
            </w:pPr>
            <w:r>
              <w:rPr>
                <w:rFonts w:eastAsia="Batang"/>
                <w:sz w:val="18"/>
                <w:szCs w:val="18"/>
                <w:lang w:eastAsia="en-US"/>
              </w:rPr>
              <w:t xml:space="preserve">Not supported by: </w:t>
            </w:r>
            <w:r w:rsidRPr="001F646E">
              <w:rPr>
                <w:rFonts w:eastAsia="Batang"/>
                <w:color w:val="FF0000"/>
                <w:sz w:val="18"/>
                <w:szCs w:val="18"/>
                <w:lang w:eastAsia="en-US"/>
              </w:rPr>
              <w:t>OPPO</w:t>
            </w:r>
            <w:r w:rsidR="001F646E" w:rsidRPr="001F646E">
              <w:rPr>
                <w:rFonts w:eastAsia="Batang"/>
                <w:color w:val="FF0000"/>
                <w:sz w:val="18"/>
                <w:szCs w:val="18"/>
                <w:lang w:eastAsia="en-US"/>
              </w:rPr>
              <w:t xml:space="preserve">, </w:t>
            </w:r>
            <w:proofErr w:type="spellStart"/>
            <w:r w:rsidR="001F646E" w:rsidRPr="001F646E">
              <w:rPr>
                <w:rFonts w:eastAsia="Batang"/>
                <w:color w:val="FF0000"/>
                <w:sz w:val="18"/>
                <w:szCs w:val="18"/>
                <w:lang w:eastAsia="en-US"/>
              </w:rPr>
              <w:t>Spreadtrum</w:t>
            </w:r>
            <w:proofErr w:type="spellEnd"/>
            <w:r w:rsidR="001F646E" w:rsidRPr="001F646E">
              <w:rPr>
                <w:rFonts w:eastAsia="Batang"/>
                <w:color w:val="FF0000"/>
                <w:sz w:val="18"/>
                <w:szCs w:val="18"/>
                <w:lang w:eastAsia="en-US"/>
              </w:rPr>
              <w:t xml:space="preserve">, </w:t>
            </w:r>
            <w:r w:rsidR="006A378E">
              <w:rPr>
                <w:rFonts w:eastAsia="Batang"/>
                <w:color w:val="FF0000"/>
                <w:sz w:val="18"/>
                <w:szCs w:val="18"/>
                <w:lang w:eastAsia="en-US"/>
              </w:rPr>
              <w:t xml:space="preserve">vivo, </w:t>
            </w:r>
            <w:r w:rsidR="00717B16">
              <w:rPr>
                <w:rFonts w:eastAsia="Batang"/>
                <w:color w:val="FF0000"/>
                <w:sz w:val="18"/>
                <w:szCs w:val="18"/>
                <w:lang w:eastAsia="en-US"/>
              </w:rPr>
              <w:t xml:space="preserve">Nokia, </w:t>
            </w:r>
            <w:r w:rsidR="00361C5C">
              <w:rPr>
                <w:rFonts w:eastAsia="Batang"/>
                <w:color w:val="FF0000"/>
                <w:sz w:val="18"/>
                <w:szCs w:val="18"/>
                <w:lang w:eastAsia="en-US"/>
              </w:rPr>
              <w:t xml:space="preserve">Samsung, </w:t>
            </w:r>
            <w:r w:rsidR="00380986">
              <w:rPr>
                <w:rFonts w:eastAsia="Batang"/>
                <w:color w:val="FF0000"/>
                <w:sz w:val="18"/>
                <w:szCs w:val="18"/>
                <w:lang w:eastAsia="en-US"/>
              </w:rPr>
              <w:t xml:space="preserve">Ericsson, </w:t>
            </w:r>
            <w:r w:rsidR="00E06299">
              <w:rPr>
                <w:rFonts w:eastAsia="Batang"/>
                <w:color w:val="FF0000"/>
                <w:sz w:val="18"/>
                <w:szCs w:val="18"/>
                <w:lang w:eastAsia="en-US"/>
              </w:rPr>
              <w:t xml:space="preserve">Panasonic, </w:t>
            </w:r>
            <w:r w:rsidR="00693AD2">
              <w:rPr>
                <w:rFonts w:eastAsia="Batang"/>
                <w:color w:val="FF0000"/>
                <w:sz w:val="18"/>
                <w:szCs w:val="18"/>
                <w:lang w:eastAsia="en-US"/>
              </w:rPr>
              <w:t xml:space="preserve">CATT, </w:t>
            </w:r>
            <w:r w:rsidR="00E863B8">
              <w:rPr>
                <w:rFonts w:eastAsia="Batang"/>
                <w:color w:val="FF0000"/>
                <w:sz w:val="18"/>
                <w:szCs w:val="18"/>
                <w:lang w:eastAsia="en-US"/>
              </w:rPr>
              <w:t xml:space="preserve">Huawei, </w:t>
            </w:r>
            <w:r w:rsidR="00AB7414">
              <w:rPr>
                <w:rFonts w:eastAsia="Batang"/>
                <w:color w:val="FF0000"/>
                <w:sz w:val="18"/>
                <w:szCs w:val="18"/>
                <w:lang w:eastAsia="en-US"/>
              </w:rPr>
              <w:t xml:space="preserve">Qualcomm, </w:t>
            </w:r>
            <w:r w:rsidR="00445FA5">
              <w:rPr>
                <w:rFonts w:eastAsia="Batang"/>
                <w:color w:val="FF0000"/>
                <w:sz w:val="18"/>
                <w:szCs w:val="18"/>
                <w:lang w:eastAsia="en-US"/>
              </w:rPr>
              <w:t xml:space="preserve">MediaTek, </w:t>
            </w:r>
            <w:r w:rsidR="00A34A17">
              <w:rPr>
                <w:rFonts w:eastAsia="Batang"/>
                <w:color w:val="FF0000"/>
                <w:sz w:val="18"/>
                <w:szCs w:val="18"/>
                <w:lang w:eastAsia="en-US"/>
              </w:rPr>
              <w:t>IDC</w:t>
            </w:r>
            <w:r w:rsidR="00F70761">
              <w:rPr>
                <w:rFonts w:eastAsia="Batang"/>
                <w:color w:val="FF0000"/>
                <w:sz w:val="18"/>
                <w:szCs w:val="18"/>
                <w:lang w:eastAsia="en-US"/>
              </w:rPr>
              <w:t xml:space="preserve">, </w:t>
            </w:r>
            <w:r w:rsidR="00AB646D">
              <w:rPr>
                <w:rFonts w:eastAsia="Batang"/>
                <w:color w:val="FF0000"/>
                <w:sz w:val="18"/>
                <w:szCs w:val="18"/>
                <w:lang w:eastAsia="en-US"/>
              </w:rPr>
              <w:t>NTT DOCOMO,</w:t>
            </w:r>
          </w:p>
          <w:p w14:paraId="31B6FB33" w14:textId="77777777" w:rsidR="00D20F25" w:rsidRDefault="00D20F25">
            <w:pPr>
              <w:adjustRightInd w:val="0"/>
              <w:snapToGrid w:val="0"/>
              <w:jc w:val="both"/>
              <w:rPr>
                <w:rFonts w:eastAsia="Malgun Gothic"/>
              </w:rPr>
            </w:pPr>
          </w:p>
          <w:p w14:paraId="53CF9A7C"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b/>
                <w:color w:val="0000FF"/>
                <w:sz w:val="18"/>
                <w:szCs w:val="16"/>
              </w:rPr>
              <w:t>Case-2:</w:t>
            </w:r>
            <w:r>
              <w:rPr>
                <w:rFonts w:ascii="Times" w:eastAsia="Batang" w:hAnsi="Times" w:cs="Times"/>
                <w:color w:val="0000FF"/>
                <w:sz w:val="18"/>
                <w:szCs w:val="16"/>
              </w:rPr>
              <w:t xml:space="preserve"> TCI state update/counting reset between first PUCCH and second PUSCH (one diagram is shown in the following from Huawei/Samsung/ZTE): If the TCI indicating DCI is received after transmitting UEIRI and before beam report transmission, the beam report should be dropped.</w:t>
            </w:r>
          </w:p>
          <w:p w14:paraId="5E666169" w14:textId="77777777" w:rsidR="00D20F25" w:rsidRDefault="00D20F25">
            <w:pPr>
              <w:adjustRightInd w:val="0"/>
              <w:snapToGrid w:val="0"/>
              <w:jc w:val="both"/>
              <w:rPr>
                <w:rFonts w:eastAsia="Malgun Gothic"/>
              </w:rPr>
            </w:pPr>
          </w:p>
          <w:p w14:paraId="18B3D53C" w14:textId="77777777" w:rsidR="00D20F25" w:rsidRDefault="009B5873">
            <w:pPr>
              <w:adjustRightInd w:val="0"/>
              <w:snapToGrid w:val="0"/>
              <w:jc w:val="both"/>
              <w:rPr>
                <w:rFonts w:eastAsia="Malgun Gothic"/>
              </w:rPr>
            </w:pPr>
            <w:r>
              <w:rPr>
                <w:rFonts w:eastAsia="宋体"/>
                <w:bCs/>
                <w:noProof/>
                <w:sz w:val="18"/>
                <w:szCs w:val="18"/>
                <w:lang w:eastAsia="zh-CN"/>
              </w:rPr>
              <w:drawing>
                <wp:inline distT="0" distB="0" distL="0" distR="0" wp14:anchorId="713FA1DA" wp14:editId="3131234E">
                  <wp:extent cx="3599815" cy="146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600000" cy="1460692"/>
                          </a:xfrm>
                          <a:prstGeom prst="rect">
                            <a:avLst/>
                          </a:prstGeom>
                          <a:noFill/>
                        </pic:spPr>
                      </pic:pic>
                    </a:graphicData>
                  </a:graphic>
                </wp:inline>
              </w:drawing>
            </w:r>
          </w:p>
          <w:p w14:paraId="46081B57"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 xml:space="preserve">While considering that there are different versions for this update, let’s try to use the ZTE’s suggestion which is more general if considering the potentially added condition from Issue-1.1. </w:t>
            </w:r>
          </w:p>
          <w:p w14:paraId="400DA974" w14:textId="77777777" w:rsidR="00D20F25" w:rsidRDefault="00D20F25">
            <w:pPr>
              <w:adjustRightInd w:val="0"/>
              <w:snapToGrid w:val="0"/>
              <w:jc w:val="both"/>
              <w:rPr>
                <w:rFonts w:eastAsia="Malgun Gothic"/>
              </w:rPr>
            </w:pPr>
          </w:p>
          <w:p w14:paraId="672AA09A" w14:textId="77777777" w:rsidR="00D20F25" w:rsidRDefault="009B5873">
            <w:pPr>
              <w:snapToGrid w:val="0"/>
              <w:rPr>
                <w:sz w:val="18"/>
                <w:szCs w:val="18"/>
              </w:rPr>
            </w:pPr>
            <w:r>
              <w:rPr>
                <w:rFonts w:eastAsia="宋体"/>
                <w:b/>
                <w:sz w:val="18"/>
                <w:szCs w:val="18"/>
                <w:highlight w:val="yellow"/>
                <w:u w:val="single"/>
              </w:rPr>
              <w:t xml:space="preserve">Proposal 2.1B: </w:t>
            </w:r>
            <w:r>
              <w:rPr>
                <w:sz w:val="18"/>
                <w:szCs w:val="18"/>
              </w:rPr>
              <w:t xml:space="preserve">Adopt the following changes in Clause 5.2.1.5.4.1 in TS38.214. </w:t>
            </w:r>
          </w:p>
          <w:p w14:paraId="69602F80"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After UEIRI transmission, the UE transmits the UEI beam report on a second PUSCH. If the counter of the event instances for a reference signal is reset between the UEIRI transmission and a valid transmission occasion of second PUSCH, due to the indicated TCI state is updated, the UEI beam report may still be transmitted. Since the condition met indicator for a reported SSBRI/CRI is determined based on the indicated TCI state, and differential L1-RSRP of the new beam reference signal corresponding to the indicated TCI state can be configured to be reported, it remains unclear which of the former indicated TCI state or the updated one is associated with the above report contents. </w:t>
            </w:r>
          </w:p>
          <w:p w14:paraId="2A0B2F7F" w14:textId="77777777" w:rsidR="00D20F25" w:rsidRDefault="009B5873">
            <w:pPr>
              <w:pStyle w:val="ListParagraph"/>
              <w:numPr>
                <w:ilvl w:val="0"/>
                <w:numId w:val="18"/>
              </w:numPr>
              <w:snapToGrid w:val="0"/>
              <w:spacing w:after="0"/>
              <w:rPr>
                <w:b/>
                <w:sz w:val="18"/>
                <w:szCs w:val="18"/>
              </w:rPr>
            </w:pPr>
            <w:r>
              <w:rPr>
                <w:b/>
                <w:sz w:val="18"/>
                <w:szCs w:val="18"/>
              </w:rPr>
              <w:t xml:space="preserve">Summary of change: </w:t>
            </w:r>
            <w:r>
              <w:rPr>
                <w:rFonts w:eastAsiaTheme="minorEastAsia"/>
                <w:bCs/>
                <w:sz w:val="18"/>
                <w:szCs w:val="18"/>
                <w:lang w:eastAsia="zh-CN"/>
              </w:rPr>
              <w:t>Add an extra condition of UEI beam report transmission, i.e., the counter of event instances that triggers the UEIRI transmission has not been reset.</w:t>
            </w:r>
          </w:p>
          <w:p w14:paraId="0A29E77E" w14:textId="77777777" w:rsidR="00D20F25" w:rsidRDefault="009B5873">
            <w:pPr>
              <w:pStyle w:val="ListParagraph"/>
              <w:numPr>
                <w:ilvl w:val="0"/>
                <w:numId w:val="18"/>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Report contents related to the indicated TCI state in a UEI beam report is ambiguous in case that the counter is reset between timing of UEIRI transmission and a valid transmission occasion of second PUSCH.</w:t>
            </w:r>
          </w:p>
          <w:tbl>
            <w:tblPr>
              <w:tblStyle w:val="TableGrid"/>
              <w:tblW w:w="0" w:type="auto"/>
              <w:tblLook w:val="04A0" w:firstRow="1" w:lastRow="0" w:firstColumn="1" w:lastColumn="0" w:noHBand="0" w:noVBand="1"/>
            </w:tblPr>
            <w:tblGrid>
              <w:gridCol w:w="7842"/>
            </w:tblGrid>
            <w:tr w:rsidR="00D20F25" w14:paraId="4A512CEF" w14:textId="77777777">
              <w:tc>
                <w:tcPr>
                  <w:tcW w:w="7842" w:type="dxa"/>
                </w:tcPr>
                <w:p w14:paraId="04A283C6"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lastRenderedPageBreak/>
                    <w:t>5.2.1.5.4.1</w:t>
                  </w:r>
                  <w:r>
                    <w:rPr>
                      <w:rFonts w:ascii="Times New Roman" w:hAnsi="Times New Roman" w:hint="eastAsia"/>
                      <w:sz w:val="18"/>
                      <w:szCs w:val="18"/>
                      <w:lang w:val="en-US"/>
                    </w:rPr>
                    <w:tab/>
                    <w:t>UE Initiated CSI reporting</w:t>
                  </w:r>
                </w:p>
                <w:p w14:paraId="69A602D7"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5.2.1.5.4.1a</w:t>
                  </w:r>
                  <w:r>
                    <w:rPr>
                      <w:rFonts w:ascii="Times New Roman" w:hAnsi="Times New Roman" w:hint="eastAsia"/>
                      <w:sz w:val="18"/>
                      <w:szCs w:val="18"/>
                      <w:lang w:val="en-US"/>
                    </w:rPr>
                    <w:tab/>
                    <w:t>UE Initiated CSI reporting for event 2</w:t>
                  </w:r>
                </w:p>
                <w:p w14:paraId="20C7EFFD" w14:textId="77777777" w:rsidR="00D20F25" w:rsidRDefault="009B5873">
                  <w:pPr>
                    <w:adjustRightInd w:val="0"/>
                    <w:snapToGrid w:val="0"/>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314E7662" w14:textId="77777777" w:rsidR="00D20F25" w:rsidRDefault="009B5873">
                  <w:pPr>
                    <w:spacing w:beforeLines="30" w:before="109" w:afterLines="30" w:after="109" w:line="288" w:lineRule="auto"/>
                    <w:rPr>
                      <w:rFonts w:eastAsia="Times New Roman"/>
                      <w:bCs/>
                      <w:sz w:val="18"/>
                      <w:szCs w:val="18"/>
                    </w:rPr>
                  </w:pPr>
                  <w:r>
                    <w:rPr>
                      <w:rFonts w:eastAsia="Times New Roman"/>
                      <w:bCs/>
                      <w:sz w:val="18"/>
                      <w:szCs w:val="18"/>
                    </w:rPr>
                    <w:t xml:space="preserve">After transmitting UEIRI, </w:t>
                  </w:r>
                  <w:ins w:id="45" w:author="ZTE Corporation, Sanechips" w:date="2025-09-28T16:38:00Z">
                    <w:r>
                      <w:rPr>
                        <w:rFonts w:eastAsia="宋体" w:hint="eastAsia"/>
                        <w:bCs/>
                        <w:sz w:val="18"/>
                        <w:szCs w:val="18"/>
                        <w:lang w:eastAsia="zh-CN"/>
                      </w:rPr>
                      <w:t xml:space="preserve">if </w:t>
                    </w:r>
                    <w:r>
                      <w:rPr>
                        <w:rFonts w:eastAsia="宋体" w:hint="eastAsia"/>
                        <w:bCs/>
                        <w:sz w:val="18"/>
                        <w:szCs w:val="18"/>
                      </w:rPr>
                      <w:t xml:space="preserve">the counter of the event instances </w:t>
                    </w:r>
                  </w:ins>
                  <w:ins w:id="46" w:author="ZTE Corporation, Sanechips" w:date="2025-09-28T16:41:00Z">
                    <w:r>
                      <w:rPr>
                        <w:rFonts w:eastAsia="Times New Roman"/>
                        <w:bCs/>
                        <w:sz w:val="18"/>
                        <w:szCs w:val="18"/>
                      </w:rPr>
                      <w:t>that triggers the UEIRI transmission</w:t>
                    </w:r>
                    <w:r>
                      <w:rPr>
                        <w:rFonts w:eastAsia="宋体" w:hint="eastAsia"/>
                        <w:bCs/>
                        <w:sz w:val="18"/>
                        <w:szCs w:val="18"/>
                        <w:lang w:eastAsia="zh-CN"/>
                      </w:rPr>
                      <w:t xml:space="preserve"> </w:t>
                    </w:r>
                  </w:ins>
                  <w:ins w:id="47" w:author="ZTE Corporation, Sanechips" w:date="2025-09-28T16:38:00Z">
                    <w:r>
                      <w:rPr>
                        <w:rFonts w:eastAsia="宋体" w:hint="eastAsia"/>
                        <w:bCs/>
                        <w:sz w:val="18"/>
                        <w:szCs w:val="18"/>
                      </w:rPr>
                      <w:t xml:space="preserve">has not been reset at </w:t>
                    </w:r>
                  </w:ins>
                  <w:ins w:id="48" w:author="ZTE Corporation, Sanechips" w:date="2025-09-30T08:54:00Z">
                    <w:r>
                      <w:rPr>
                        <w:rFonts w:eastAsia="宋体" w:hint="eastAsia"/>
                        <w:bCs/>
                        <w:sz w:val="18"/>
                        <w:szCs w:val="18"/>
                        <w:lang w:eastAsia="zh-CN"/>
                      </w:rPr>
                      <w:t xml:space="preserve">a </w:t>
                    </w:r>
                  </w:ins>
                  <w:ins w:id="49" w:author="ZTE Corporation, Sanechips" w:date="2025-09-28T16:38:00Z">
                    <w:r>
                      <w:rPr>
                        <w:rFonts w:eastAsia="宋体" w:hint="eastAsia"/>
                        <w:bCs/>
                        <w:sz w:val="18"/>
                        <w:szCs w:val="18"/>
                      </w:rPr>
                      <w:t>transmission occasion of PU</w:t>
                    </w:r>
                  </w:ins>
                  <w:ins w:id="50" w:author="ZTE Corporation, Sanechips" w:date="2025-09-28T16:40:00Z">
                    <w:r>
                      <w:rPr>
                        <w:rFonts w:eastAsia="宋体" w:hint="eastAsia"/>
                        <w:bCs/>
                        <w:sz w:val="18"/>
                        <w:szCs w:val="18"/>
                        <w:lang w:eastAsia="zh-CN"/>
                      </w:rPr>
                      <w:t>S</w:t>
                    </w:r>
                  </w:ins>
                  <w:ins w:id="51" w:author="ZTE Corporation, Sanechips" w:date="2025-09-28T16:38:00Z">
                    <w:r>
                      <w:rPr>
                        <w:rFonts w:eastAsia="宋体" w:hint="eastAsia"/>
                        <w:bCs/>
                        <w:sz w:val="18"/>
                        <w:szCs w:val="18"/>
                      </w:rPr>
                      <w:t xml:space="preserve">CH </w:t>
                    </w:r>
                  </w:ins>
                  <w:ins w:id="52" w:author="ZTE Corporation, Sanechips" w:date="2025-09-28T16:42:00Z">
                    <w:r>
                      <w:rPr>
                        <w:rFonts w:eastAsia="宋体" w:hint="eastAsia"/>
                        <w:bCs/>
                        <w:sz w:val="18"/>
                        <w:szCs w:val="18"/>
                        <w:lang w:eastAsia="zh-CN"/>
                      </w:rPr>
                      <w:t>carrying the</w:t>
                    </w:r>
                  </w:ins>
                  <w:ins w:id="53" w:author="ZTE Corporation, Sanechips" w:date="2025-09-28T16:43:00Z">
                    <w:r>
                      <w:rPr>
                        <w:rFonts w:eastAsia="宋体" w:hint="eastAsia"/>
                        <w:bCs/>
                        <w:sz w:val="18"/>
                        <w:szCs w:val="18"/>
                        <w:lang w:eastAsia="zh-CN"/>
                      </w:rPr>
                      <w:t xml:space="preserve"> CSI report, </w:t>
                    </w:r>
                  </w:ins>
                  <w:r>
                    <w:rPr>
                      <w:rFonts w:eastAsia="Times New Roman"/>
                      <w:bCs/>
                      <w:sz w:val="18"/>
                      <w:szCs w:val="18"/>
                    </w:rPr>
                    <w:t xml:space="preserve">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CSI or SSBRI, the CSI report includes 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The UE sends the CSI report</w:t>
                  </w:r>
                </w:p>
                <w:p w14:paraId="2A204D4B"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3441F8DC"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color w:val="FF0000"/>
                      <w:sz w:val="18"/>
                      <w:szCs w:val="18"/>
                      <w:lang w:val="en-US"/>
                    </w:rPr>
                  </w:pPr>
                  <w:r>
                    <w:rPr>
                      <w:rFonts w:ascii="Times New Roman" w:hAnsi="Times New Roman" w:hint="eastAsia"/>
                      <w:sz w:val="18"/>
                      <w:szCs w:val="18"/>
                      <w:lang w:val="en-US"/>
                    </w:rPr>
                    <w:t>5.2.1.5.4.1</w:t>
                  </w:r>
                  <w:r>
                    <w:rPr>
                      <w:rFonts w:ascii="Times New Roman" w:hAnsi="Times New Roman" w:hint="eastAsia"/>
                      <w:sz w:val="18"/>
                      <w:szCs w:val="18"/>
                      <w:lang w:val="en-US" w:eastAsia="zh-CN"/>
                    </w:rPr>
                    <w:t>b</w:t>
                  </w:r>
                  <w:r>
                    <w:rPr>
                      <w:rFonts w:ascii="Times New Roman" w:hAnsi="Times New Roman" w:hint="eastAsia"/>
                      <w:sz w:val="18"/>
                      <w:szCs w:val="18"/>
                      <w:lang w:val="en-US"/>
                    </w:rPr>
                    <w:tab/>
                    <w:t xml:space="preserve">UE Initiated CSI reporting for event </w:t>
                  </w:r>
                  <w:r>
                    <w:rPr>
                      <w:rFonts w:ascii="Times New Roman" w:hAnsi="Times New Roman" w:hint="eastAsia"/>
                      <w:sz w:val="18"/>
                      <w:szCs w:val="18"/>
                      <w:lang w:val="en-US" w:eastAsia="zh-CN"/>
                    </w:rPr>
                    <w:t>1</w:t>
                  </w:r>
                </w:p>
                <w:p w14:paraId="61F4D5C1"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08B9320C" w14:textId="77777777" w:rsidR="00D20F25" w:rsidRDefault="009B5873">
                  <w:pPr>
                    <w:spacing w:beforeLines="30" w:before="109" w:afterLines="30" w:after="109" w:line="288" w:lineRule="auto"/>
                    <w:rPr>
                      <w:rFonts w:eastAsia="Times New Roman"/>
                      <w:bCs/>
                      <w:sz w:val="18"/>
                      <w:szCs w:val="18"/>
                    </w:rPr>
                  </w:pPr>
                  <w:r>
                    <w:rPr>
                      <w:rFonts w:eastAsia="Times New Roman"/>
                      <w:bCs/>
                      <w:sz w:val="18"/>
                      <w:szCs w:val="18"/>
                    </w:rPr>
                    <w:t xml:space="preserve">After transmitting UEIRI, </w:t>
                  </w:r>
                  <w:ins w:id="54" w:author="ZTE Corporation, Sanechips" w:date="2025-09-30T08:55:00Z">
                    <w:r>
                      <w:rPr>
                        <w:rFonts w:eastAsia="宋体" w:hint="eastAsia"/>
                        <w:bCs/>
                        <w:sz w:val="18"/>
                        <w:szCs w:val="18"/>
                        <w:lang w:eastAsia="zh-CN"/>
                      </w:rPr>
                      <w:t xml:space="preserve">if </w:t>
                    </w:r>
                    <w:r>
                      <w:rPr>
                        <w:rFonts w:eastAsia="宋体" w:hint="eastAsia"/>
                        <w:bCs/>
                        <w:sz w:val="18"/>
                        <w:szCs w:val="18"/>
                      </w:rPr>
                      <w:t xml:space="preserve">the counter of the event instances </w:t>
                    </w:r>
                    <w:r>
                      <w:rPr>
                        <w:rFonts w:eastAsia="Times New Roman"/>
                        <w:bCs/>
                        <w:sz w:val="18"/>
                        <w:szCs w:val="18"/>
                      </w:rPr>
                      <w:t>that triggers the UEIRI transmission</w:t>
                    </w:r>
                    <w:r>
                      <w:rPr>
                        <w:rFonts w:eastAsia="宋体" w:hint="eastAsia"/>
                        <w:bCs/>
                        <w:sz w:val="18"/>
                        <w:szCs w:val="18"/>
                        <w:lang w:eastAsia="zh-CN"/>
                      </w:rPr>
                      <w:t xml:space="preserve"> </w:t>
                    </w:r>
                    <w:r>
                      <w:rPr>
                        <w:rFonts w:eastAsia="宋体" w:hint="eastAsia"/>
                        <w:bCs/>
                        <w:sz w:val="18"/>
                        <w:szCs w:val="18"/>
                      </w:rPr>
                      <w:t xml:space="preserve">has not been reset at </w:t>
                    </w:r>
                    <w:r>
                      <w:rPr>
                        <w:rFonts w:eastAsia="宋体" w:hint="eastAsia"/>
                        <w:bCs/>
                        <w:sz w:val="18"/>
                        <w:szCs w:val="18"/>
                        <w:lang w:eastAsia="zh-CN"/>
                      </w:rPr>
                      <w:t xml:space="preserve">a </w:t>
                    </w:r>
                    <w:r>
                      <w:rPr>
                        <w:rFonts w:eastAsia="宋体" w:hint="eastAsia"/>
                        <w:bCs/>
                        <w:sz w:val="18"/>
                        <w:szCs w:val="18"/>
                      </w:rPr>
                      <w:t>transmission occasion of PU</w:t>
                    </w:r>
                    <w:r>
                      <w:rPr>
                        <w:rFonts w:eastAsia="宋体" w:hint="eastAsia"/>
                        <w:bCs/>
                        <w:sz w:val="18"/>
                        <w:szCs w:val="18"/>
                        <w:lang w:eastAsia="zh-CN"/>
                      </w:rPr>
                      <w:t>S</w:t>
                    </w:r>
                    <w:r>
                      <w:rPr>
                        <w:rFonts w:eastAsia="宋体" w:hint="eastAsia"/>
                        <w:bCs/>
                        <w:sz w:val="18"/>
                        <w:szCs w:val="18"/>
                      </w:rPr>
                      <w:t xml:space="preserve">CH </w:t>
                    </w:r>
                    <w:r>
                      <w:rPr>
                        <w:rFonts w:eastAsia="宋体" w:hint="eastAsia"/>
                        <w:bCs/>
                        <w:sz w:val="18"/>
                        <w:szCs w:val="18"/>
                        <w:lang w:eastAsia="zh-CN"/>
                      </w:rPr>
                      <w:t xml:space="preserve">carrying the CSI report, </w:t>
                    </w:r>
                  </w:ins>
                  <w:r>
                    <w:rPr>
                      <w:rFonts w:eastAsia="Times New Roman"/>
                      <w:bCs/>
                      <w:sz w:val="18"/>
                      <w:szCs w:val="18"/>
                    </w:rPr>
                    <w:t xml:space="preserve">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or differential L1-RSRPs, 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TCI state. The UE sends the CSI report</w:t>
                  </w:r>
                </w:p>
                <w:p w14:paraId="43C19D2C"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75B77E44"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5.2.1.5.4.1</w:t>
                  </w:r>
                  <w:r>
                    <w:rPr>
                      <w:rFonts w:ascii="Times New Roman" w:hAnsi="Times New Roman" w:hint="eastAsia"/>
                      <w:sz w:val="18"/>
                      <w:szCs w:val="18"/>
                      <w:lang w:val="en-US" w:eastAsia="zh-CN"/>
                    </w:rPr>
                    <w:t>c</w:t>
                  </w:r>
                  <w:r>
                    <w:rPr>
                      <w:rFonts w:ascii="Times New Roman" w:hAnsi="Times New Roman" w:hint="eastAsia"/>
                      <w:sz w:val="18"/>
                      <w:szCs w:val="18"/>
                      <w:lang w:val="en-US"/>
                    </w:rPr>
                    <w:tab/>
                    <w:t xml:space="preserve">UE Initiated CSI reporting for event </w:t>
                  </w:r>
                  <w:r>
                    <w:rPr>
                      <w:rFonts w:ascii="Times New Roman" w:hAnsi="Times New Roman" w:hint="eastAsia"/>
                      <w:sz w:val="18"/>
                      <w:szCs w:val="18"/>
                      <w:lang w:val="en-US" w:eastAsia="zh-CN"/>
                    </w:rPr>
                    <w:t>7</w:t>
                  </w:r>
                </w:p>
                <w:p w14:paraId="1B73FC61"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4BA5CA83" w14:textId="77777777" w:rsidR="00D20F25" w:rsidRDefault="009B5873">
                  <w:pPr>
                    <w:spacing w:beforeLines="30" w:before="109" w:afterLines="30" w:after="109" w:line="288" w:lineRule="auto"/>
                    <w:rPr>
                      <w:rFonts w:eastAsia="Times New Roman"/>
                      <w:sz w:val="18"/>
                      <w:szCs w:val="18"/>
                    </w:rPr>
                  </w:pPr>
                  <w:r>
                    <w:rPr>
                      <w:rFonts w:eastAsia="Times New Roman"/>
                      <w:bCs/>
                      <w:sz w:val="18"/>
                      <w:szCs w:val="18"/>
                    </w:rPr>
                    <w:t xml:space="preserve">After transmitting UEIRI, </w:t>
                  </w:r>
                  <w:ins w:id="55" w:author="ZTE Corporation, Sanechips" w:date="2025-09-30T08:55:00Z">
                    <w:r>
                      <w:rPr>
                        <w:rFonts w:eastAsia="宋体" w:hint="eastAsia"/>
                        <w:bCs/>
                        <w:sz w:val="18"/>
                        <w:szCs w:val="18"/>
                        <w:lang w:eastAsia="zh-CN"/>
                      </w:rPr>
                      <w:t xml:space="preserve">if </w:t>
                    </w:r>
                    <w:r>
                      <w:rPr>
                        <w:rFonts w:eastAsia="宋体" w:hint="eastAsia"/>
                        <w:bCs/>
                        <w:sz w:val="18"/>
                        <w:szCs w:val="18"/>
                      </w:rPr>
                      <w:t xml:space="preserve">the counter of the event instances </w:t>
                    </w:r>
                    <w:r>
                      <w:rPr>
                        <w:rFonts w:eastAsia="Times New Roman"/>
                        <w:bCs/>
                        <w:sz w:val="18"/>
                        <w:szCs w:val="18"/>
                      </w:rPr>
                      <w:t>that triggers the UEIRI transmission</w:t>
                    </w:r>
                    <w:r>
                      <w:rPr>
                        <w:rFonts w:eastAsia="宋体" w:hint="eastAsia"/>
                        <w:bCs/>
                        <w:sz w:val="18"/>
                        <w:szCs w:val="18"/>
                        <w:lang w:eastAsia="zh-CN"/>
                      </w:rPr>
                      <w:t xml:space="preserve"> </w:t>
                    </w:r>
                    <w:r>
                      <w:rPr>
                        <w:rFonts w:eastAsia="宋体" w:hint="eastAsia"/>
                        <w:bCs/>
                        <w:sz w:val="18"/>
                        <w:szCs w:val="18"/>
                      </w:rPr>
                      <w:t xml:space="preserve">has not been reset at </w:t>
                    </w:r>
                    <w:r>
                      <w:rPr>
                        <w:rFonts w:eastAsia="宋体" w:hint="eastAsia"/>
                        <w:bCs/>
                        <w:sz w:val="18"/>
                        <w:szCs w:val="18"/>
                        <w:lang w:eastAsia="zh-CN"/>
                      </w:rPr>
                      <w:t xml:space="preserve">a </w:t>
                    </w:r>
                    <w:r>
                      <w:rPr>
                        <w:rFonts w:eastAsia="宋体" w:hint="eastAsia"/>
                        <w:bCs/>
                        <w:sz w:val="18"/>
                        <w:szCs w:val="18"/>
                      </w:rPr>
                      <w:t>transmission occasion of PU</w:t>
                    </w:r>
                    <w:r>
                      <w:rPr>
                        <w:rFonts w:eastAsia="宋体" w:hint="eastAsia"/>
                        <w:bCs/>
                        <w:sz w:val="18"/>
                        <w:szCs w:val="18"/>
                        <w:lang w:eastAsia="zh-CN"/>
                      </w:rPr>
                      <w:t>S</w:t>
                    </w:r>
                    <w:r>
                      <w:rPr>
                        <w:rFonts w:eastAsia="宋体" w:hint="eastAsia"/>
                        <w:bCs/>
                        <w:sz w:val="18"/>
                        <w:szCs w:val="18"/>
                      </w:rPr>
                      <w:t xml:space="preserve">CH </w:t>
                    </w:r>
                    <w:r>
                      <w:rPr>
                        <w:rFonts w:eastAsia="宋体" w:hint="eastAsia"/>
                        <w:bCs/>
                        <w:sz w:val="18"/>
                        <w:szCs w:val="18"/>
                        <w:lang w:eastAsia="zh-CN"/>
                      </w:rPr>
                      <w:t xml:space="preserve">carrying the CSI report, </w:t>
                    </w:r>
                  </w:ins>
                  <w:r>
                    <w:rPr>
                      <w:rFonts w:eastAsia="Times New Roman"/>
                      <w:bCs/>
                      <w:sz w:val="18"/>
                      <w:szCs w:val="18"/>
                    </w:rPr>
                    <w:t xml:space="preserve">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The UE sends the CSI report</w:t>
                  </w:r>
                </w:p>
                <w:p w14:paraId="3256E30D" w14:textId="77777777" w:rsidR="00D20F25" w:rsidRDefault="009B5873">
                  <w:pPr>
                    <w:adjustRightInd w:val="0"/>
                    <w:snapToGrid w:val="0"/>
                    <w:jc w:val="center"/>
                    <w:rPr>
                      <w:rFonts w:ascii="Times" w:eastAsia="Batang" w:hAnsi="Times" w:cs="Times"/>
                      <w:color w:val="0000FF"/>
                      <w:sz w:val="18"/>
                      <w:szCs w:val="16"/>
                    </w:rPr>
                  </w:pPr>
                  <w:r>
                    <w:rPr>
                      <w:rFonts w:eastAsia="宋体" w:hint="eastAsia"/>
                      <w:color w:val="FF0000"/>
                      <w:sz w:val="18"/>
                      <w:szCs w:val="18"/>
                    </w:rPr>
                    <w:t>&lt;Irrelevant part is omitted&gt;</w:t>
                  </w:r>
                </w:p>
              </w:tc>
            </w:tr>
          </w:tbl>
          <w:p w14:paraId="2735A40B" w14:textId="77777777" w:rsidR="00D20F25" w:rsidRDefault="00D20F25">
            <w:pPr>
              <w:adjustRightInd w:val="0"/>
              <w:snapToGrid w:val="0"/>
              <w:jc w:val="both"/>
              <w:rPr>
                <w:rFonts w:ascii="Times" w:eastAsia="Batang" w:hAnsi="Times" w:cs="Times"/>
                <w:color w:val="0000FF"/>
                <w:sz w:val="18"/>
                <w:szCs w:val="16"/>
              </w:rPr>
            </w:pPr>
          </w:p>
          <w:p w14:paraId="4FE2FDF5" w14:textId="6E2B5986" w:rsidR="00D20F25" w:rsidRDefault="009B5873">
            <w:pPr>
              <w:shd w:val="clear" w:color="auto" w:fill="FFFFFF"/>
              <w:snapToGrid w:val="0"/>
              <w:rPr>
                <w:rFonts w:eastAsia="Malgun Gothic"/>
              </w:rPr>
            </w:pPr>
            <w:r>
              <w:rPr>
                <w:rFonts w:eastAsia="Batang"/>
                <w:sz w:val="18"/>
                <w:szCs w:val="18"/>
                <w:lang w:eastAsia="en-US"/>
              </w:rPr>
              <w:t xml:space="preserve">Supported by: ZTE, </w:t>
            </w:r>
            <w:r w:rsidRPr="00B133AE">
              <w:rPr>
                <w:rFonts w:eastAsia="Batang"/>
                <w:strike/>
                <w:color w:val="FF0000"/>
                <w:sz w:val="18"/>
                <w:szCs w:val="18"/>
                <w:lang w:eastAsia="en-US"/>
              </w:rPr>
              <w:t>Huawei/</w:t>
            </w:r>
            <w:proofErr w:type="spellStart"/>
            <w:r w:rsidRPr="00B133AE">
              <w:rPr>
                <w:rFonts w:eastAsia="Batang"/>
                <w:strike/>
                <w:color w:val="FF0000"/>
                <w:sz w:val="18"/>
                <w:szCs w:val="18"/>
                <w:lang w:eastAsia="en-US"/>
              </w:rPr>
              <w:t>HiSi</w:t>
            </w:r>
            <w:proofErr w:type="spellEnd"/>
            <w:r w:rsidRPr="00B133AE">
              <w:rPr>
                <w:rFonts w:eastAsia="Batang"/>
                <w:strike/>
                <w:color w:val="FF0000"/>
                <w:sz w:val="18"/>
                <w:szCs w:val="18"/>
                <w:lang w:eastAsia="en-US"/>
              </w:rPr>
              <w:t>,</w:t>
            </w:r>
            <w:r w:rsidRPr="00B133AE">
              <w:rPr>
                <w:rFonts w:eastAsia="Batang"/>
                <w:color w:val="FF0000"/>
                <w:sz w:val="18"/>
                <w:szCs w:val="18"/>
                <w:lang w:eastAsia="en-US"/>
              </w:rPr>
              <w:t xml:space="preserve"> </w:t>
            </w:r>
            <w:r w:rsidR="00C51D2C" w:rsidRPr="00C51D2C">
              <w:rPr>
                <w:rFonts w:eastAsia="Batang"/>
                <w:color w:val="FF0000"/>
                <w:sz w:val="18"/>
                <w:szCs w:val="18"/>
                <w:lang w:eastAsia="en-US"/>
              </w:rPr>
              <w:t>[Google],</w:t>
            </w:r>
            <w:r w:rsidR="00A11B87">
              <w:rPr>
                <w:rFonts w:eastAsia="Batang"/>
                <w:color w:val="FF0000"/>
                <w:sz w:val="18"/>
                <w:szCs w:val="18"/>
                <w:lang w:eastAsia="en-US"/>
              </w:rPr>
              <w:t xml:space="preserve"> </w:t>
            </w:r>
            <w:proofErr w:type="spellStart"/>
            <w:r w:rsidR="00A11B87">
              <w:rPr>
                <w:rFonts w:eastAsia="Batang"/>
                <w:color w:val="FF0000"/>
                <w:sz w:val="18"/>
                <w:szCs w:val="18"/>
                <w:lang w:eastAsia="en-US"/>
              </w:rPr>
              <w:t>xiaomi</w:t>
            </w:r>
            <w:proofErr w:type="spellEnd"/>
            <w:r w:rsidR="00A11B87">
              <w:rPr>
                <w:rFonts w:eastAsia="Batang"/>
                <w:color w:val="FF0000"/>
                <w:sz w:val="18"/>
                <w:szCs w:val="18"/>
                <w:lang w:eastAsia="en-US"/>
              </w:rPr>
              <w:t xml:space="preserve">, </w:t>
            </w:r>
            <w:r w:rsidR="006A378E">
              <w:rPr>
                <w:rFonts w:eastAsia="Batang"/>
                <w:color w:val="FF0000"/>
                <w:sz w:val="18"/>
                <w:szCs w:val="18"/>
                <w:lang w:eastAsia="en-US"/>
              </w:rPr>
              <w:t xml:space="preserve">vivo, </w:t>
            </w:r>
            <w:r w:rsidR="00616D44">
              <w:rPr>
                <w:rFonts w:eastAsia="Batang"/>
                <w:color w:val="FF0000"/>
                <w:sz w:val="18"/>
                <w:szCs w:val="18"/>
                <w:lang w:eastAsia="en-US"/>
              </w:rPr>
              <w:t>[</w:t>
            </w:r>
            <w:proofErr w:type="spellStart"/>
            <w:r w:rsidR="00616D44">
              <w:rPr>
                <w:rFonts w:eastAsia="Batang"/>
                <w:color w:val="FF0000"/>
                <w:sz w:val="18"/>
                <w:szCs w:val="18"/>
                <w:lang w:eastAsia="en-US"/>
              </w:rPr>
              <w:t>Ofinno</w:t>
            </w:r>
            <w:proofErr w:type="spellEnd"/>
            <w:r w:rsidR="00616D44">
              <w:rPr>
                <w:rFonts w:eastAsia="Batang"/>
                <w:color w:val="FF0000"/>
                <w:sz w:val="18"/>
                <w:szCs w:val="18"/>
                <w:lang w:eastAsia="en-US"/>
              </w:rPr>
              <w:t>],</w:t>
            </w:r>
            <w:r w:rsidR="00693AD2">
              <w:rPr>
                <w:rFonts w:eastAsia="Batang"/>
                <w:color w:val="FF0000"/>
                <w:sz w:val="18"/>
                <w:szCs w:val="18"/>
                <w:lang w:eastAsia="en-US"/>
              </w:rPr>
              <w:t xml:space="preserve"> CATT, </w:t>
            </w:r>
          </w:p>
          <w:p w14:paraId="5235702D" w14:textId="5F1D63A5" w:rsidR="00D20F25" w:rsidRPr="00583655" w:rsidRDefault="00583655" w:rsidP="00583655">
            <w:pPr>
              <w:shd w:val="clear" w:color="auto" w:fill="FFFFFF"/>
              <w:snapToGrid w:val="0"/>
              <w:rPr>
                <w:rFonts w:eastAsia="Batang"/>
                <w:sz w:val="18"/>
                <w:szCs w:val="18"/>
                <w:lang w:eastAsia="en-US"/>
              </w:rPr>
            </w:pPr>
            <w:r w:rsidRPr="00583655">
              <w:rPr>
                <w:rFonts w:eastAsia="Batang"/>
                <w:sz w:val="18"/>
                <w:szCs w:val="18"/>
                <w:lang w:eastAsia="en-US"/>
              </w:rPr>
              <w:t xml:space="preserve">Not supported by: </w:t>
            </w:r>
            <w:r w:rsidR="001F646E" w:rsidRPr="001F646E">
              <w:rPr>
                <w:rFonts w:eastAsia="Batang"/>
                <w:color w:val="FF0000"/>
                <w:sz w:val="18"/>
                <w:szCs w:val="18"/>
                <w:lang w:eastAsia="en-US"/>
              </w:rPr>
              <w:t xml:space="preserve">OPPO, </w:t>
            </w:r>
            <w:proofErr w:type="spellStart"/>
            <w:r w:rsidR="001F646E" w:rsidRPr="001F646E">
              <w:rPr>
                <w:rFonts w:eastAsia="Batang"/>
                <w:color w:val="FF0000"/>
                <w:sz w:val="18"/>
                <w:szCs w:val="18"/>
                <w:lang w:eastAsia="en-US"/>
              </w:rPr>
              <w:t>Spreadtrum</w:t>
            </w:r>
            <w:proofErr w:type="spellEnd"/>
            <w:r w:rsidR="001F646E" w:rsidRPr="001F646E">
              <w:rPr>
                <w:rFonts w:eastAsia="Batang"/>
                <w:color w:val="FF0000"/>
                <w:sz w:val="18"/>
                <w:szCs w:val="18"/>
                <w:lang w:eastAsia="en-US"/>
              </w:rPr>
              <w:t>,</w:t>
            </w:r>
            <w:r w:rsidR="00646556">
              <w:rPr>
                <w:rFonts w:eastAsia="Batang"/>
                <w:color w:val="FF0000"/>
                <w:sz w:val="18"/>
                <w:szCs w:val="18"/>
                <w:lang w:eastAsia="en-US"/>
              </w:rPr>
              <w:t xml:space="preserve"> Nokia (</w:t>
            </w:r>
            <w:r w:rsidR="00232497">
              <w:rPr>
                <w:rFonts w:eastAsia="Batang"/>
                <w:color w:val="FF0000"/>
                <w:sz w:val="18"/>
                <w:szCs w:val="18"/>
                <w:lang w:eastAsia="en-US"/>
              </w:rPr>
              <w:t>should</w:t>
            </w:r>
            <w:r w:rsidR="00646556">
              <w:rPr>
                <w:rFonts w:eastAsia="Batang"/>
                <w:color w:val="FF0000"/>
                <w:sz w:val="18"/>
                <w:szCs w:val="18"/>
                <w:lang w:eastAsia="en-US"/>
              </w:rPr>
              <w:t xml:space="preserve"> be reported)</w:t>
            </w:r>
            <w:r w:rsidR="00E65E69">
              <w:rPr>
                <w:rFonts w:eastAsia="Batang"/>
                <w:color w:val="FF0000"/>
                <w:sz w:val="18"/>
                <w:szCs w:val="18"/>
                <w:lang w:eastAsia="en-US"/>
              </w:rPr>
              <w:t>,</w:t>
            </w:r>
            <w:r w:rsidR="00361C5C">
              <w:rPr>
                <w:rFonts w:eastAsia="Batang"/>
                <w:color w:val="FF0000"/>
                <w:sz w:val="18"/>
                <w:szCs w:val="18"/>
                <w:lang w:eastAsia="en-US"/>
              </w:rPr>
              <w:t xml:space="preserve"> Samsung, </w:t>
            </w:r>
            <w:r w:rsidR="00B27058">
              <w:rPr>
                <w:rFonts w:eastAsia="Batang"/>
                <w:color w:val="FF0000"/>
                <w:sz w:val="18"/>
                <w:szCs w:val="18"/>
                <w:lang w:eastAsia="en-US"/>
              </w:rPr>
              <w:t>Fujitsu,</w:t>
            </w:r>
            <w:r w:rsidR="00B3133F">
              <w:rPr>
                <w:rFonts w:eastAsia="Batang"/>
                <w:color w:val="FF0000"/>
                <w:sz w:val="18"/>
                <w:szCs w:val="18"/>
                <w:lang w:eastAsia="en-US"/>
              </w:rPr>
              <w:t xml:space="preserve"> Ericsson, </w:t>
            </w:r>
            <w:r w:rsidR="00E06299">
              <w:rPr>
                <w:rFonts w:eastAsia="Batang"/>
                <w:color w:val="FF0000"/>
                <w:sz w:val="18"/>
                <w:szCs w:val="18"/>
                <w:lang w:eastAsia="en-US"/>
              </w:rPr>
              <w:t>Panasonic,</w:t>
            </w:r>
            <w:r w:rsidR="00B133AE" w:rsidRPr="00B133AE">
              <w:rPr>
                <w:rFonts w:eastAsia="Batang"/>
                <w:strike/>
                <w:color w:val="FF0000"/>
                <w:sz w:val="18"/>
                <w:szCs w:val="18"/>
                <w:lang w:eastAsia="en-US"/>
              </w:rPr>
              <w:t xml:space="preserve"> </w:t>
            </w:r>
            <w:r w:rsidR="00B133AE" w:rsidRPr="00B133AE">
              <w:rPr>
                <w:rFonts w:eastAsia="Batang"/>
                <w:color w:val="FF0000"/>
                <w:sz w:val="18"/>
                <w:szCs w:val="18"/>
                <w:lang w:eastAsia="en-US"/>
              </w:rPr>
              <w:t>Huawei/</w:t>
            </w:r>
            <w:proofErr w:type="spellStart"/>
            <w:r w:rsidR="00B133AE" w:rsidRPr="00B133AE">
              <w:rPr>
                <w:rFonts w:eastAsia="Batang"/>
                <w:color w:val="FF0000"/>
                <w:sz w:val="18"/>
                <w:szCs w:val="18"/>
                <w:lang w:eastAsia="en-US"/>
              </w:rPr>
              <w:t>HiSi</w:t>
            </w:r>
            <w:proofErr w:type="spellEnd"/>
            <w:r w:rsidR="00B133AE" w:rsidRPr="00B133AE">
              <w:rPr>
                <w:rFonts w:eastAsia="Batang"/>
                <w:color w:val="FF0000"/>
                <w:sz w:val="18"/>
                <w:szCs w:val="18"/>
                <w:lang w:eastAsia="en-US"/>
              </w:rPr>
              <w:t>,</w:t>
            </w:r>
            <w:r w:rsidR="00AB7414">
              <w:rPr>
                <w:rFonts w:eastAsia="Batang"/>
                <w:color w:val="FF0000"/>
                <w:sz w:val="18"/>
                <w:szCs w:val="18"/>
                <w:lang w:eastAsia="en-US"/>
              </w:rPr>
              <w:t xml:space="preserve"> Qualcomm,</w:t>
            </w:r>
            <w:r w:rsidR="00445FA5">
              <w:rPr>
                <w:rFonts w:eastAsia="Batang"/>
                <w:color w:val="FF0000"/>
                <w:sz w:val="18"/>
                <w:szCs w:val="18"/>
                <w:lang w:eastAsia="en-US"/>
              </w:rPr>
              <w:t xml:space="preserve"> MediaTek, </w:t>
            </w:r>
            <w:r w:rsidR="00A34A17">
              <w:rPr>
                <w:rFonts w:eastAsia="Batang"/>
                <w:color w:val="FF0000"/>
                <w:sz w:val="18"/>
                <w:szCs w:val="18"/>
                <w:lang w:eastAsia="en-US"/>
              </w:rPr>
              <w:t>IDC</w:t>
            </w:r>
            <w:r w:rsidR="00F70761">
              <w:rPr>
                <w:rFonts w:eastAsia="Batang"/>
                <w:color w:val="FF0000"/>
                <w:sz w:val="18"/>
                <w:szCs w:val="18"/>
                <w:lang w:eastAsia="en-US"/>
              </w:rPr>
              <w:t>,</w:t>
            </w:r>
            <w:r w:rsidR="00AB646D">
              <w:rPr>
                <w:rFonts w:eastAsia="Batang"/>
                <w:color w:val="FF0000"/>
                <w:sz w:val="18"/>
                <w:szCs w:val="18"/>
                <w:lang w:eastAsia="en-US"/>
              </w:rPr>
              <w:t xml:space="preserve"> NTT DOCOMO,</w:t>
            </w:r>
          </w:p>
          <w:p w14:paraId="671D55D2" w14:textId="77777777" w:rsidR="00D20F25" w:rsidRPr="005C14C0" w:rsidRDefault="00D20F25">
            <w:pPr>
              <w:adjustRightInd w:val="0"/>
              <w:snapToGrid w:val="0"/>
              <w:spacing w:line="257" w:lineRule="auto"/>
              <w:jc w:val="both"/>
              <w:rPr>
                <w:rFonts w:ascii="Times" w:eastAsia="Batang" w:hAnsi="Times" w:cs="Times"/>
                <w:color w:val="0000FF"/>
                <w:sz w:val="18"/>
                <w:szCs w:val="16"/>
                <w:u w:val="single"/>
              </w:rPr>
            </w:pPr>
          </w:p>
        </w:tc>
      </w:tr>
      <w:tr w:rsidR="00D20F25" w14:paraId="352B4EE6"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1BFCF2AA" w14:textId="77777777" w:rsidR="00D20F25" w:rsidRDefault="009B5873">
            <w:pPr>
              <w:snapToGrid w:val="0"/>
              <w:rPr>
                <w:sz w:val="18"/>
                <w:szCs w:val="18"/>
                <w:lang w:eastAsia="zh-CN"/>
              </w:rPr>
            </w:pPr>
            <w:r>
              <w:rPr>
                <w:sz w:val="18"/>
                <w:szCs w:val="18"/>
                <w:lang w:eastAsia="zh-CN"/>
              </w:rPr>
              <w:lastRenderedPageBreak/>
              <w:t>2.2</w:t>
            </w:r>
          </w:p>
        </w:tc>
        <w:tc>
          <w:tcPr>
            <w:tcW w:w="1341" w:type="dxa"/>
            <w:tcBorders>
              <w:top w:val="single" w:sz="4" w:space="0" w:color="auto"/>
              <w:left w:val="single" w:sz="4" w:space="0" w:color="auto"/>
              <w:bottom w:val="single" w:sz="4" w:space="0" w:color="auto"/>
              <w:right w:val="single" w:sz="4" w:space="0" w:color="auto"/>
            </w:tcBorders>
          </w:tcPr>
          <w:p w14:paraId="51F62984" w14:textId="77777777" w:rsidR="00D20F25" w:rsidRDefault="009B5873">
            <w:pPr>
              <w:contextualSpacing/>
              <w:rPr>
                <w:sz w:val="18"/>
                <w:szCs w:val="18"/>
              </w:rPr>
            </w:pPr>
            <w:r>
              <w:rPr>
                <w:sz w:val="18"/>
                <w:szCs w:val="18"/>
              </w:rPr>
              <w:t>L1-RSRP report format —— Capturing the condition of differential RSRP</w:t>
            </w:r>
          </w:p>
        </w:tc>
        <w:tc>
          <w:tcPr>
            <w:tcW w:w="8068" w:type="dxa"/>
            <w:tcBorders>
              <w:top w:val="single" w:sz="4" w:space="0" w:color="auto"/>
              <w:left w:val="single" w:sz="4" w:space="0" w:color="auto"/>
              <w:bottom w:val="single" w:sz="4" w:space="0" w:color="auto"/>
              <w:right w:val="single" w:sz="4" w:space="0" w:color="auto"/>
            </w:tcBorders>
          </w:tcPr>
          <w:p w14:paraId="6BA38AE9"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 xml:space="preserve">Per companies input [11] and outcome of RAN1#122, the condition of differential RSRP report does not captured. </w:t>
            </w:r>
            <w:r>
              <w:rPr>
                <w:rFonts w:ascii="Times" w:eastAsia="Batang" w:hAnsi="Times" w:cs="Times"/>
                <w:color w:val="FF0000"/>
                <w:sz w:val="18"/>
                <w:szCs w:val="16"/>
              </w:rPr>
              <w:t>Meanwhile, one suggestion from CATT on typo is captured as well</w:t>
            </w:r>
            <w:r>
              <w:rPr>
                <w:rFonts w:ascii="Times" w:eastAsia="Batang" w:hAnsi="Times" w:cs="Times"/>
                <w:color w:val="0000FF"/>
                <w:sz w:val="18"/>
                <w:szCs w:val="16"/>
              </w:rPr>
              <w:t>.</w:t>
            </w:r>
          </w:p>
          <w:p w14:paraId="7C15044D" w14:textId="77777777" w:rsidR="00D20F25" w:rsidRDefault="00D20F25">
            <w:pPr>
              <w:rPr>
                <w:rFonts w:eastAsia="Malgun Gothic"/>
                <w:b/>
                <w:bCs/>
                <w:sz w:val="16"/>
                <w:highlight w:val="green"/>
              </w:rPr>
            </w:pPr>
          </w:p>
          <w:p w14:paraId="4D530152" w14:textId="77777777" w:rsidR="00D20F25" w:rsidRDefault="00D20F25">
            <w:pPr>
              <w:rPr>
                <w:rFonts w:eastAsia="Malgun Gothic"/>
                <w:b/>
                <w:bCs/>
                <w:sz w:val="16"/>
                <w:highlight w:val="green"/>
              </w:rPr>
            </w:pPr>
          </w:p>
          <w:p w14:paraId="046690AB" w14:textId="77777777" w:rsidR="00D20F25" w:rsidRDefault="009B5873">
            <w:pPr>
              <w:snapToGrid w:val="0"/>
              <w:rPr>
                <w:sz w:val="18"/>
                <w:szCs w:val="18"/>
              </w:rPr>
            </w:pPr>
            <w:r>
              <w:rPr>
                <w:rFonts w:eastAsia="宋体"/>
                <w:b/>
                <w:sz w:val="18"/>
                <w:szCs w:val="18"/>
                <w:highlight w:val="yellow"/>
                <w:u w:val="single"/>
              </w:rPr>
              <w:t>Proposal 2.2 (</w:t>
            </w:r>
            <w:r>
              <w:rPr>
                <w:rFonts w:eastAsia="宋体"/>
                <w:b/>
                <w:bCs/>
                <w:iCs/>
                <w:color w:val="000000"/>
                <w:sz w:val="18"/>
                <w:szCs w:val="18"/>
                <w:highlight w:val="yellow"/>
                <w:u w:val="single"/>
              </w:rPr>
              <w:t xml:space="preserve">from </w:t>
            </w:r>
            <w:r>
              <w:rPr>
                <w:rFonts w:eastAsia="宋体"/>
                <w:b/>
                <w:sz w:val="18"/>
                <w:szCs w:val="18"/>
                <w:highlight w:val="yellow"/>
                <w:u w:val="single"/>
              </w:rPr>
              <w:t xml:space="preserve">RAN1#122): </w:t>
            </w:r>
            <w:r>
              <w:rPr>
                <w:sz w:val="18"/>
                <w:szCs w:val="18"/>
              </w:rPr>
              <w:t xml:space="preserve">Adopt the following changes in Clause 5.2.1.5.4 in TS38.214. </w:t>
            </w:r>
          </w:p>
          <w:p w14:paraId="6DC8967B"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lastRenderedPageBreak/>
              <w:t>Reason for change:</w:t>
            </w:r>
            <w:r>
              <w:rPr>
                <w:b/>
                <w:sz w:val="18"/>
                <w:szCs w:val="18"/>
              </w:rPr>
              <w:t xml:space="preserve"> </w:t>
            </w:r>
            <w:r>
              <w:rPr>
                <w:rFonts w:eastAsiaTheme="minorEastAsia"/>
                <w:bCs/>
                <w:sz w:val="18"/>
                <w:szCs w:val="18"/>
                <w:lang w:eastAsia="zh-CN"/>
              </w:rPr>
              <w:t xml:space="preserve">The agreed condition of differential RSRP report and corresponding reference of differential value are not specified. </w:t>
            </w:r>
          </w:p>
          <w:p w14:paraId="4341ECE3" w14:textId="77777777" w:rsidR="00D20F25" w:rsidRDefault="009B5873">
            <w:pPr>
              <w:pStyle w:val="ListParagraph"/>
              <w:numPr>
                <w:ilvl w:val="0"/>
                <w:numId w:val="18"/>
              </w:numPr>
              <w:snapToGrid w:val="0"/>
              <w:spacing w:after="0"/>
              <w:rPr>
                <w:b/>
                <w:sz w:val="18"/>
                <w:szCs w:val="18"/>
              </w:rPr>
            </w:pPr>
            <w:r>
              <w:rPr>
                <w:b/>
                <w:sz w:val="18"/>
                <w:szCs w:val="18"/>
              </w:rPr>
              <w:t xml:space="preserve">Summary of change: </w:t>
            </w:r>
          </w:p>
          <w:p w14:paraId="53299236" w14:textId="77777777" w:rsidR="00D20F25" w:rsidRDefault="009B5873">
            <w:pPr>
              <w:pStyle w:val="ListParagraph"/>
              <w:widowControl w:val="0"/>
              <w:numPr>
                <w:ilvl w:val="1"/>
                <w:numId w:val="18"/>
              </w:numPr>
              <w:snapToGrid w:val="0"/>
              <w:spacing w:after="0" w:line="240" w:lineRule="auto"/>
              <w:jc w:val="both"/>
              <w:rPr>
                <w:rFonts w:eastAsiaTheme="minorEastAsia"/>
                <w:bCs/>
                <w:sz w:val="18"/>
                <w:szCs w:val="18"/>
              </w:rPr>
            </w:pPr>
            <w:r>
              <w:rPr>
                <w:rFonts w:eastAsiaTheme="minorEastAsia"/>
                <w:bCs/>
                <w:sz w:val="18"/>
                <w:szCs w:val="18"/>
              </w:rPr>
              <w:t>Clarify the condition of reporting differential L1-RSRP.</w:t>
            </w:r>
          </w:p>
          <w:p w14:paraId="7CDB01F9" w14:textId="77777777" w:rsidR="00D20F25" w:rsidRDefault="009B5873">
            <w:pPr>
              <w:pStyle w:val="ListParagraph"/>
              <w:widowControl w:val="0"/>
              <w:numPr>
                <w:ilvl w:val="1"/>
                <w:numId w:val="18"/>
              </w:numPr>
              <w:snapToGrid w:val="0"/>
              <w:spacing w:after="0" w:line="240" w:lineRule="auto"/>
              <w:jc w:val="both"/>
              <w:rPr>
                <w:rFonts w:eastAsiaTheme="minorEastAsia"/>
                <w:bCs/>
                <w:sz w:val="18"/>
                <w:szCs w:val="18"/>
              </w:rPr>
            </w:pPr>
            <w:r>
              <w:rPr>
                <w:rFonts w:eastAsiaTheme="minorEastAsia"/>
                <w:bCs/>
                <w:sz w:val="18"/>
                <w:szCs w:val="18"/>
              </w:rPr>
              <w:t>Clarify the reference of deriving the differential RSRP in a report instance.</w:t>
            </w:r>
          </w:p>
          <w:p w14:paraId="78E79DEC" w14:textId="77777777" w:rsidR="00D20F25" w:rsidRDefault="009B5873">
            <w:pPr>
              <w:pStyle w:val="ListParagraph"/>
              <w:numPr>
                <w:ilvl w:val="0"/>
                <w:numId w:val="18"/>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report format and corresponding definition of corresponding differential L1-RSRP field is incomplete, regarding event-1/2/7.</w:t>
            </w:r>
          </w:p>
          <w:tbl>
            <w:tblPr>
              <w:tblStyle w:val="TableGrid"/>
              <w:tblW w:w="0" w:type="auto"/>
              <w:tblLook w:val="04A0" w:firstRow="1" w:lastRow="0" w:firstColumn="1" w:lastColumn="0" w:noHBand="0" w:noVBand="1"/>
            </w:tblPr>
            <w:tblGrid>
              <w:gridCol w:w="7842"/>
            </w:tblGrid>
            <w:tr w:rsidR="00D20F25" w14:paraId="3423952D" w14:textId="77777777">
              <w:tc>
                <w:tcPr>
                  <w:tcW w:w="7842" w:type="dxa"/>
                </w:tcPr>
                <w:p w14:paraId="68A2594C" w14:textId="77777777" w:rsidR="00D20F25" w:rsidRDefault="009B5873">
                  <w:pPr>
                    <w:pStyle w:val="H6"/>
                    <w:tabs>
                      <w:tab w:val="clear" w:pos="1008"/>
                    </w:tabs>
                    <w:ind w:left="0" w:firstLine="0"/>
                    <w:rPr>
                      <w:rFonts w:ascii="Times New Roman" w:hAnsi="Times New Roman"/>
                      <w:sz w:val="18"/>
                      <w:szCs w:val="18"/>
                    </w:rPr>
                  </w:pPr>
                  <w:r>
                    <w:rPr>
                      <w:rFonts w:ascii="Times New Roman" w:hAnsi="Times New Roman"/>
                      <w:sz w:val="18"/>
                      <w:szCs w:val="18"/>
                    </w:rPr>
                    <w:t>5.2.1.5.4.1a</w:t>
                  </w:r>
                  <w:r>
                    <w:rPr>
                      <w:rFonts w:ascii="Times New Roman" w:hAnsi="Times New Roman"/>
                      <w:sz w:val="18"/>
                      <w:szCs w:val="18"/>
                    </w:rPr>
                    <w:tab/>
                    <w:t>UE Initiated CSI reporting for event 2</w:t>
                  </w:r>
                </w:p>
                <w:p w14:paraId="3748AE79"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A5A2714" w14:textId="77777777" w:rsidR="00D20F25" w:rsidRDefault="009B5873">
                  <w:pPr>
                    <w:rPr>
                      <w:rFonts w:eastAsia="Times New Roman"/>
                      <w:bCs/>
                      <w:color w:val="FF0000"/>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w:t>
                  </w:r>
                  <w:del w:id="56" w:author="FL" w:date="2025-10-07T16:37:00Z">
                    <w:r>
                      <w:rPr>
                        <w:rFonts w:eastAsia="Times New Roman"/>
                        <w:bCs/>
                        <w:sz w:val="18"/>
                        <w:szCs w:val="18"/>
                      </w:rPr>
                      <w:delText xml:space="preserve">CSI </w:delText>
                    </w:r>
                  </w:del>
                  <w:ins w:id="57" w:author="FL" w:date="2025-10-07T16:37:00Z">
                    <w:r>
                      <w:rPr>
                        <w:rFonts w:eastAsia="Times New Roman"/>
                        <w:bCs/>
                        <w:sz w:val="18"/>
                        <w:szCs w:val="18"/>
                      </w:rPr>
                      <w:t xml:space="preserve">CRI </w:t>
                    </w:r>
                  </w:ins>
                  <w:r>
                    <w:rPr>
                      <w:rFonts w:eastAsia="Times New Roman"/>
                      <w:bCs/>
                      <w:sz w:val="18"/>
                      <w:szCs w:val="18"/>
                    </w:rPr>
                    <w:t xml:space="preserve">or SSBRI, the CSI report includes 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color w:val="FF0000"/>
                      <w:sz w:val="18"/>
                      <w:szCs w:val="18"/>
                    </w:rPr>
                    <w:t xml:space="preserve"> </w:t>
                  </w:r>
                  <w:r>
                    <w:rPr>
                      <w:rFonts w:eastAsia="Times New Roman"/>
                      <w:bCs/>
                      <w:sz w:val="18"/>
                      <w:szCs w:val="18"/>
                    </w:rPr>
                    <w:t xml:space="preserve">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w:t>
                  </w:r>
                  <w:r>
                    <w:rPr>
                      <w:color w:val="FF0000"/>
                      <w:sz w:val="18"/>
                      <w:szCs w:val="18"/>
                    </w:rPr>
                    <w:t xml:space="preserve">The differential L1-RSRP values are with a reference to the largest measured L1-RSRP value which is part of the same L1-RSRP reporting instance. </w:t>
                  </w:r>
                  <w:r>
                    <w:rPr>
                      <w:rFonts w:eastAsia="Times New Roman"/>
                      <w:bCs/>
                      <w:sz w:val="18"/>
                      <w:szCs w:val="18"/>
                    </w:rPr>
                    <w:t>The UE sends the CSI report</w:t>
                  </w:r>
                </w:p>
                <w:p w14:paraId="6F9A2346"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07481BC2" w14:textId="77777777" w:rsidR="00D20F25" w:rsidRDefault="00D20F25">
                  <w:pPr>
                    <w:pStyle w:val="NormalWeb"/>
                    <w:spacing w:before="0" w:after="0"/>
                    <w:rPr>
                      <w:rFonts w:eastAsia="MS Mincho"/>
                      <w:color w:val="FF0000"/>
                      <w:sz w:val="18"/>
                      <w:szCs w:val="18"/>
                    </w:rPr>
                  </w:pPr>
                </w:p>
                <w:p w14:paraId="745DA788" w14:textId="77777777" w:rsidR="00D20F25" w:rsidRDefault="009B5873">
                  <w:pPr>
                    <w:pStyle w:val="H6"/>
                    <w:tabs>
                      <w:tab w:val="clear" w:pos="1008"/>
                    </w:tabs>
                    <w:ind w:left="0" w:firstLine="0"/>
                    <w:rPr>
                      <w:rFonts w:ascii="Times New Roman" w:hAnsi="Times New Roman"/>
                      <w:sz w:val="18"/>
                      <w:szCs w:val="18"/>
                    </w:rPr>
                  </w:pPr>
                  <w:r>
                    <w:rPr>
                      <w:rFonts w:ascii="Times New Roman" w:hAnsi="Times New Roman"/>
                      <w:sz w:val="18"/>
                      <w:szCs w:val="18"/>
                    </w:rPr>
                    <w:t>5.2.1.5.4.1b</w:t>
                  </w:r>
                  <w:r>
                    <w:rPr>
                      <w:rFonts w:ascii="Times New Roman" w:hAnsi="Times New Roman"/>
                      <w:sz w:val="18"/>
                      <w:szCs w:val="18"/>
                    </w:rPr>
                    <w:tab/>
                    <w:t>UE Initiated CSI reporting for event 1</w:t>
                  </w:r>
                </w:p>
                <w:p w14:paraId="47F1063D"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0489397D" w14:textId="77777777" w:rsidR="00D20F25" w:rsidRDefault="00D20F25">
                  <w:pPr>
                    <w:rPr>
                      <w:sz w:val="18"/>
                      <w:szCs w:val="18"/>
                      <w:lang w:val="en-GB" w:eastAsia="en-US"/>
                    </w:rPr>
                  </w:pPr>
                </w:p>
                <w:p w14:paraId="1F6F3665" w14:textId="77777777" w:rsidR="00D20F25" w:rsidRDefault="009B587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L1-RSRPs and,</w:t>
                  </w:r>
                  <w:r>
                    <w:rPr>
                      <w:rFonts w:eastAsia="Times New Roman"/>
                      <w:bCs/>
                      <w:sz w:val="18"/>
                      <w:szCs w:val="18"/>
                    </w:rPr>
                    <w:t xml:space="preserve">,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 xml:space="preserve">TCI state. </w:t>
                  </w:r>
                  <w:r>
                    <w:rPr>
                      <w:color w:val="FF0000"/>
                      <w:sz w:val="18"/>
                      <w:szCs w:val="18"/>
                    </w:rPr>
                    <w:t xml:space="preserve">The differential L1-RSRP values are with a reference to the largest measured L1-RSRP value which is part of the same L1-RSRP reporting instance. </w:t>
                  </w:r>
                  <w:r>
                    <w:rPr>
                      <w:rFonts w:eastAsia="Times New Roman"/>
                      <w:sz w:val="18"/>
                      <w:szCs w:val="18"/>
                    </w:rPr>
                    <w:t>The UE sends the CSI report</w:t>
                  </w:r>
                </w:p>
                <w:p w14:paraId="08868D32" w14:textId="77777777" w:rsidR="00D20F25" w:rsidRDefault="00D20F25">
                  <w:pPr>
                    <w:pStyle w:val="NormalWeb"/>
                    <w:spacing w:before="0" w:after="0"/>
                    <w:rPr>
                      <w:rFonts w:eastAsia="MS Mincho"/>
                      <w:color w:val="FF0000"/>
                      <w:sz w:val="18"/>
                      <w:szCs w:val="18"/>
                      <w:lang w:val="en-GB"/>
                    </w:rPr>
                  </w:pPr>
                </w:p>
                <w:p w14:paraId="2CE37C19"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2E1CA91E" w14:textId="77777777" w:rsidR="00D20F25" w:rsidRDefault="00D20F25">
                  <w:pPr>
                    <w:pStyle w:val="NormalWeb"/>
                    <w:spacing w:before="0" w:after="0"/>
                    <w:rPr>
                      <w:rFonts w:eastAsia="MS Mincho"/>
                      <w:color w:val="FF0000"/>
                      <w:sz w:val="18"/>
                      <w:szCs w:val="18"/>
                      <w:lang w:val="en-GB"/>
                    </w:rPr>
                  </w:pPr>
                </w:p>
                <w:p w14:paraId="1C90BC2B" w14:textId="77777777" w:rsidR="00D20F25" w:rsidRDefault="009B5873">
                  <w:pPr>
                    <w:pStyle w:val="H6"/>
                    <w:tabs>
                      <w:tab w:val="clear" w:pos="1008"/>
                    </w:tabs>
                    <w:ind w:left="0" w:firstLine="0"/>
                    <w:rPr>
                      <w:rFonts w:ascii="Times New Roman" w:hAnsi="Times New Roman"/>
                      <w:sz w:val="18"/>
                      <w:szCs w:val="18"/>
                    </w:rPr>
                  </w:pPr>
                  <w:r>
                    <w:rPr>
                      <w:rFonts w:ascii="Times New Roman" w:hAnsi="Times New Roman"/>
                      <w:sz w:val="18"/>
                      <w:szCs w:val="18"/>
                    </w:rPr>
                    <w:t>5.2.1.5.4.1c</w:t>
                  </w:r>
                  <w:r>
                    <w:rPr>
                      <w:rFonts w:ascii="Times New Roman" w:hAnsi="Times New Roman"/>
                      <w:sz w:val="18"/>
                      <w:szCs w:val="18"/>
                    </w:rPr>
                    <w:tab/>
                    <w:t>UE Initiated CSI reporting for event 7</w:t>
                  </w:r>
                </w:p>
                <w:p w14:paraId="778F700B"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54CA5F90" w14:textId="77777777" w:rsidR="00D20F25" w:rsidRDefault="00D20F25">
                  <w:pPr>
                    <w:rPr>
                      <w:sz w:val="18"/>
                      <w:szCs w:val="18"/>
                      <w:lang w:val="en-GB" w:eastAsia="en-US"/>
                    </w:rPr>
                  </w:pPr>
                </w:p>
                <w:p w14:paraId="72C10408" w14:textId="77777777" w:rsidR="00D20F25" w:rsidRDefault="009B587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sz w:val="18"/>
                      <w:szCs w:val="18"/>
                    </w:rPr>
                    <w:t xml:space="preserve">,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w:t>
                  </w:r>
                  <w:r>
                    <w:rPr>
                      <w:color w:val="FF0000"/>
                      <w:sz w:val="18"/>
                      <w:szCs w:val="18"/>
                    </w:rPr>
                    <w:t xml:space="preserve">The differential L1-RSRP values are with a reference to the largest measured L1-RSRP value which is part of the same L1-RSRP reporting instance. </w:t>
                  </w:r>
                  <w:r>
                    <w:rPr>
                      <w:rFonts w:eastAsia="Times New Roman"/>
                      <w:sz w:val="18"/>
                      <w:szCs w:val="18"/>
                    </w:rPr>
                    <w:t>The UE sends the CSI report</w:t>
                  </w:r>
                </w:p>
                <w:p w14:paraId="71C4963F" w14:textId="77777777" w:rsidR="00D20F25" w:rsidRDefault="00D20F25">
                  <w:pPr>
                    <w:pStyle w:val="NormalWeb"/>
                    <w:spacing w:before="0" w:after="0"/>
                    <w:rPr>
                      <w:rFonts w:eastAsia="MS Mincho"/>
                      <w:color w:val="FF0000"/>
                      <w:sz w:val="18"/>
                      <w:szCs w:val="18"/>
                      <w:lang w:val="en-GB"/>
                    </w:rPr>
                  </w:pPr>
                </w:p>
                <w:p w14:paraId="1DC4EC18"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26A21C47" w14:textId="77777777" w:rsidR="00D20F25" w:rsidRDefault="00D20F25">
                  <w:pPr>
                    <w:rPr>
                      <w:rFonts w:eastAsia="Malgun Gothic"/>
                      <w:b/>
                      <w:bCs/>
                      <w:sz w:val="16"/>
                      <w:highlight w:val="green"/>
                      <w:lang w:val="en-GB"/>
                    </w:rPr>
                  </w:pPr>
                </w:p>
              </w:tc>
            </w:tr>
          </w:tbl>
          <w:p w14:paraId="541EC0D4" w14:textId="77777777" w:rsidR="00D20F25" w:rsidRDefault="00D20F25">
            <w:pPr>
              <w:rPr>
                <w:rFonts w:eastAsia="Malgun Gothic"/>
                <w:b/>
                <w:bCs/>
                <w:sz w:val="16"/>
                <w:highlight w:val="green"/>
              </w:rPr>
            </w:pPr>
          </w:p>
          <w:p w14:paraId="3AD86AEB" w14:textId="15A200E1" w:rsidR="00D20F25" w:rsidRPr="00F663B3" w:rsidRDefault="009B5873">
            <w:pPr>
              <w:shd w:val="clear" w:color="auto" w:fill="FFFFFF"/>
              <w:snapToGrid w:val="0"/>
              <w:rPr>
                <w:rFonts w:eastAsia="Batang"/>
                <w:color w:val="FF0000"/>
                <w:sz w:val="18"/>
                <w:szCs w:val="18"/>
                <w:lang w:eastAsia="en-US"/>
              </w:rPr>
            </w:pPr>
            <w:r>
              <w:rPr>
                <w:rFonts w:eastAsia="Batang"/>
                <w:sz w:val="18"/>
                <w:szCs w:val="18"/>
                <w:lang w:eastAsia="en-US"/>
              </w:rPr>
              <w:lastRenderedPageBreak/>
              <w:t xml:space="preserve">Supported by: Samsung, OPPO, vivo, Lenovo, </w:t>
            </w:r>
            <w:proofErr w:type="spellStart"/>
            <w:r w:rsidRPr="00452147">
              <w:rPr>
                <w:rFonts w:eastAsia="Batang"/>
                <w:strike/>
                <w:color w:val="FF0000"/>
                <w:sz w:val="18"/>
                <w:szCs w:val="18"/>
                <w:lang w:eastAsia="en-US"/>
              </w:rPr>
              <w:t>Ofinno</w:t>
            </w:r>
            <w:proofErr w:type="spellEnd"/>
            <w:r w:rsidRPr="00452147">
              <w:rPr>
                <w:rFonts w:eastAsia="Batang"/>
                <w:strike/>
                <w:color w:val="FF0000"/>
                <w:sz w:val="18"/>
                <w:szCs w:val="18"/>
                <w:lang w:eastAsia="en-US"/>
              </w:rPr>
              <w:t>,</w:t>
            </w:r>
            <w:r w:rsidRPr="00452147">
              <w:rPr>
                <w:rFonts w:eastAsia="Batang"/>
                <w:color w:val="FF0000"/>
                <w:sz w:val="18"/>
                <w:szCs w:val="18"/>
                <w:lang w:eastAsia="en-US"/>
              </w:rPr>
              <w:t xml:space="preserve"> </w:t>
            </w:r>
            <w:r>
              <w:rPr>
                <w:rFonts w:eastAsia="Batang"/>
                <w:sz w:val="18"/>
                <w:szCs w:val="18"/>
                <w:lang w:eastAsia="en-US"/>
              </w:rPr>
              <w:t xml:space="preserve">Fujitsu, ZTE, Qualcomm, NEC, Ericsson, Apple, NTT DOCOMO, </w:t>
            </w:r>
            <w:proofErr w:type="spellStart"/>
            <w:r w:rsidR="00F663B3">
              <w:rPr>
                <w:rFonts w:eastAsia="Batang"/>
                <w:color w:val="FF0000"/>
                <w:sz w:val="18"/>
                <w:szCs w:val="18"/>
                <w:lang w:eastAsia="en-US"/>
              </w:rPr>
              <w:t>xiaomi</w:t>
            </w:r>
            <w:proofErr w:type="spellEnd"/>
            <w:r w:rsidR="00F663B3">
              <w:rPr>
                <w:rFonts w:eastAsia="Batang"/>
                <w:color w:val="FF0000"/>
                <w:sz w:val="18"/>
                <w:szCs w:val="18"/>
                <w:lang w:eastAsia="en-US"/>
              </w:rPr>
              <w:t xml:space="preserve">, </w:t>
            </w:r>
            <w:r w:rsidR="00E863B8">
              <w:rPr>
                <w:rFonts w:eastAsia="Batang"/>
                <w:color w:val="FF0000"/>
                <w:sz w:val="18"/>
                <w:szCs w:val="18"/>
                <w:lang w:eastAsia="en-US"/>
              </w:rPr>
              <w:t xml:space="preserve">CATT, </w:t>
            </w:r>
            <w:r w:rsidR="002672F3">
              <w:rPr>
                <w:rFonts w:eastAsia="Batang"/>
                <w:color w:val="FF0000"/>
                <w:sz w:val="18"/>
                <w:szCs w:val="18"/>
                <w:lang w:eastAsia="en-US"/>
              </w:rPr>
              <w:t>Qualcomm,</w:t>
            </w:r>
          </w:p>
          <w:p w14:paraId="1B8A9469" w14:textId="231726DC" w:rsidR="00D20F25" w:rsidRPr="00AA434A" w:rsidRDefault="009B5873">
            <w:pPr>
              <w:shd w:val="clear" w:color="auto" w:fill="FFFFFF"/>
              <w:snapToGrid w:val="0"/>
              <w:rPr>
                <w:rFonts w:eastAsia="Batang"/>
                <w:color w:val="FF0000"/>
                <w:sz w:val="18"/>
                <w:szCs w:val="18"/>
                <w:lang w:eastAsia="en-US"/>
              </w:rPr>
            </w:pPr>
            <w:r>
              <w:rPr>
                <w:rFonts w:eastAsia="Batang"/>
                <w:sz w:val="18"/>
                <w:szCs w:val="18"/>
                <w:lang w:eastAsia="en-US"/>
              </w:rPr>
              <w:t xml:space="preserve">Not supported by: MediaTek, Google, </w:t>
            </w:r>
            <w:proofErr w:type="spellStart"/>
            <w:r>
              <w:rPr>
                <w:rFonts w:eastAsia="Batang"/>
                <w:sz w:val="18"/>
                <w:szCs w:val="18"/>
                <w:lang w:eastAsia="en-US"/>
              </w:rPr>
              <w:t>Spreadtrum</w:t>
            </w:r>
            <w:proofErr w:type="spellEnd"/>
            <w:r>
              <w:rPr>
                <w:rFonts w:eastAsia="Batang"/>
                <w:sz w:val="18"/>
                <w:szCs w:val="18"/>
                <w:lang w:eastAsia="en-US"/>
              </w:rPr>
              <w:t>, Huawei,</w:t>
            </w:r>
            <w:r w:rsidR="00AA434A">
              <w:rPr>
                <w:rFonts w:eastAsia="Batang"/>
                <w:color w:val="FF0000"/>
                <w:sz w:val="18"/>
                <w:szCs w:val="18"/>
                <w:lang w:eastAsia="en-US"/>
              </w:rPr>
              <w:t xml:space="preserve"> Google, </w:t>
            </w:r>
            <w:r w:rsidR="00583655">
              <w:rPr>
                <w:rFonts w:eastAsia="Batang"/>
                <w:color w:val="FF0000"/>
                <w:sz w:val="18"/>
                <w:szCs w:val="18"/>
                <w:lang w:eastAsia="en-US"/>
              </w:rPr>
              <w:t xml:space="preserve">OPPO, </w:t>
            </w:r>
            <w:proofErr w:type="spellStart"/>
            <w:r w:rsidR="00452147">
              <w:rPr>
                <w:rFonts w:eastAsia="Batang"/>
                <w:color w:val="FF0000"/>
                <w:sz w:val="18"/>
                <w:szCs w:val="18"/>
                <w:lang w:eastAsia="en-US"/>
              </w:rPr>
              <w:t>Ofinno</w:t>
            </w:r>
            <w:proofErr w:type="spellEnd"/>
            <w:r w:rsidR="00452147">
              <w:rPr>
                <w:rFonts w:eastAsia="Batang"/>
                <w:color w:val="FF0000"/>
                <w:sz w:val="18"/>
                <w:szCs w:val="18"/>
                <w:lang w:eastAsia="en-US"/>
              </w:rPr>
              <w:t xml:space="preserve">, </w:t>
            </w:r>
            <w:r w:rsidR="00B27058">
              <w:rPr>
                <w:rFonts w:eastAsia="Batang"/>
                <w:color w:val="FF0000"/>
                <w:sz w:val="18"/>
                <w:szCs w:val="18"/>
                <w:lang w:eastAsia="en-US"/>
              </w:rPr>
              <w:t>Fujitsu,</w:t>
            </w:r>
            <w:r w:rsidR="00B3133F">
              <w:rPr>
                <w:rFonts w:eastAsia="Batang"/>
                <w:color w:val="FF0000"/>
                <w:sz w:val="18"/>
                <w:szCs w:val="18"/>
                <w:lang w:eastAsia="en-US"/>
              </w:rPr>
              <w:t xml:space="preserve"> Ericsson, </w:t>
            </w:r>
            <w:r w:rsidR="00A34621">
              <w:rPr>
                <w:rFonts w:eastAsia="Batang"/>
                <w:color w:val="FF0000"/>
                <w:sz w:val="18"/>
                <w:szCs w:val="18"/>
                <w:lang w:eastAsia="en-US"/>
              </w:rPr>
              <w:t xml:space="preserve">Huawei, </w:t>
            </w:r>
            <w:r w:rsidR="005F1F6E">
              <w:rPr>
                <w:rFonts w:eastAsia="Batang"/>
                <w:color w:val="FF0000"/>
                <w:sz w:val="18"/>
                <w:szCs w:val="18"/>
                <w:lang w:eastAsia="en-US"/>
              </w:rPr>
              <w:t xml:space="preserve">MediaTek, </w:t>
            </w:r>
            <w:r w:rsidR="00A34A17">
              <w:rPr>
                <w:rFonts w:eastAsia="Batang"/>
                <w:color w:val="FF0000"/>
                <w:sz w:val="18"/>
                <w:szCs w:val="18"/>
                <w:lang w:eastAsia="en-US"/>
              </w:rPr>
              <w:t>IDC</w:t>
            </w:r>
            <w:r w:rsidR="00C63F09">
              <w:rPr>
                <w:rFonts w:eastAsia="Batang"/>
                <w:color w:val="FF0000"/>
                <w:sz w:val="18"/>
                <w:szCs w:val="18"/>
                <w:lang w:eastAsia="en-US"/>
              </w:rPr>
              <w:t>,</w:t>
            </w:r>
          </w:p>
          <w:p w14:paraId="2E6C4E39" w14:textId="77777777" w:rsidR="00D20F25" w:rsidRDefault="00D20F25">
            <w:pPr>
              <w:rPr>
                <w:rFonts w:eastAsia="Malgun Gothic"/>
                <w:b/>
                <w:bCs/>
                <w:sz w:val="16"/>
                <w:highlight w:val="green"/>
              </w:rPr>
            </w:pPr>
          </w:p>
          <w:p w14:paraId="0C019E87" w14:textId="77777777" w:rsidR="00D20F25" w:rsidRDefault="00D20F25">
            <w:pPr>
              <w:rPr>
                <w:rFonts w:eastAsia="Malgun Gothic"/>
                <w:b/>
                <w:bCs/>
                <w:sz w:val="16"/>
                <w:highlight w:val="green"/>
              </w:rPr>
            </w:pPr>
          </w:p>
        </w:tc>
      </w:tr>
      <w:tr w:rsidR="00D20F25" w14:paraId="2D0CDC1B"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597EADB0" w14:textId="77777777" w:rsidR="00D20F25" w:rsidRDefault="009B5873">
            <w:pPr>
              <w:snapToGrid w:val="0"/>
              <w:rPr>
                <w:sz w:val="18"/>
                <w:szCs w:val="18"/>
                <w:lang w:eastAsia="zh-CN"/>
              </w:rPr>
            </w:pPr>
            <w:r>
              <w:rPr>
                <w:sz w:val="18"/>
                <w:szCs w:val="18"/>
                <w:lang w:eastAsia="zh-CN"/>
              </w:rPr>
              <w:lastRenderedPageBreak/>
              <w:t>2.3</w:t>
            </w:r>
          </w:p>
        </w:tc>
        <w:tc>
          <w:tcPr>
            <w:tcW w:w="1341" w:type="dxa"/>
            <w:tcBorders>
              <w:top w:val="single" w:sz="4" w:space="0" w:color="auto"/>
              <w:left w:val="single" w:sz="4" w:space="0" w:color="auto"/>
              <w:bottom w:val="single" w:sz="4" w:space="0" w:color="auto"/>
              <w:right w:val="single" w:sz="4" w:space="0" w:color="auto"/>
            </w:tcBorders>
          </w:tcPr>
          <w:p w14:paraId="6BDA147F" w14:textId="77777777" w:rsidR="00D20F25" w:rsidRDefault="009B5873">
            <w:pPr>
              <w:contextualSpacing/>
              <w:rPr>
                <w:sz w:val="18"/>
                <w:szCs w:val="18"/>
              </w:rPr>
            </w:pPr>
            <w:r>
              <w:rPr>
                <w:sz w:val="18"/>
                <w:szCs w:val="18"/>
              </w:rPr>
              <w:t>Clarifying the association</w:t>
            </w:r>
          </w:p>
        </w:tc>
        <w:tc>
          <w:tcPr>
            <w:tcW w:w="8068" w:type="dxa"/>
            <w:tcBorders>
              <w:top w:val="single" w:sz="4" w:space="0" w:color="auto"/>
              <w:left w:val="single" w:sz="4" w:space="0" w:color="auto"/>
              <w:bottom w:val="single" w:sz="4" w:space="0" w:color="auto"/>
              <w:right w:val="single" w:sz="4" w:space="0" w:color="auto"/>
            </w:tcBorders>
          </w:tcPr>
          <w:p w14:paraId="28514AFE"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Per companies input [1], the following clarification on the association of the PUCCH resource configured in the report configuration.</w:t>
            </w:r>
          </w:p>
          <w:p w14:paraId="51B6B9AE" w14:textId="77777777" w:rsidR="00D20F25" w:rsidRDefault="00D20F25">
            <w:pPr>
              <w:rPr>
                <w:rFonts w:eastAsia="Malgun Gothic"/>
                <w:b/>
                <w:bCs/>
                <w:sz w:val="16"/>
                <w:highlight w:val="green"/>
              </w:rPr>
            </w:pPr>
          </w:p>
          <w:p w14:paraId="69FE2605" w14:textId="77777777" w:rsidR="00D20F25" w:rsidRDefault="00D20F25">
            <w:pPr>
              <w:rPr>
                <w:rFonts w:eastAsia="Malgun Gothic"/>
                <w:b/>
                <w:bCs/>
                <w:sz w:val="16"/>
                <w:highlight w:val="green"/>
              </w:rPr>
            </w:pPr>
          </w:p>
          <w:p w14:paraId="5605778A" w14:textId="77777777" w:rsidR="00D20F25" w:rsidRDefault="009B5873">
            <w:pPr>
              <w:snapToGrid w:val="0"/>
              <w:rPr>
                <w:sz w:val="18"/>
                <w:szCs w:val="18"/>
              </w:rPr>
            </w:pPr>
            <w:r>
              <w:rPr>
                <w:rFonts w:eastAsia="宋体"/>
                <w:b/>
                <w:sz w:val="18"/>
                <w:szCs w:val="18"/>
                <w:highlight w:val="yellow"/>
                <w:u w:val="single"/>
              </w:rPr>
              <w:t xml:space="preserve">Proposal 2.3: </w:t>
            </w:r>
            <w:r>
              <w:rPr>
                <w:sz w:val="18"/>
                <w:szCs w:val="18"/>
              </w:rPr>
              <w:t xml:space="preserve">Adopt the following changes in Clause 5.2.1.5.4.1 in TS38.214. </w:t>
            </w:r>
          </w:p>
          <w:p w14:paraId="2AC7CE4A"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The general descriptions under each given event-type section is updated to make the association of the PUCCH resource configured in the report configuration clear. </w:t>
            </w:r>
          </w:p>
          <w:p w14:paraId="4E41A89A" w14:textId="77777777" w:rsidR="00D20F25" w:rsidRDefault="009B5873">
            <w:pPr>
              <w:pStyle w:val="ListParagraph"/>
              <w:numPr>
                <w:ilvl w:val="0"/>
                <w:numId w:val="18"/>
              </w:numPr>
              <w:snapToGrid w:val="0"/>
              <w:spacing w:after="0"/>
              <w:rPr>
                <w:rFonts w:eastAsiaTheme="minorEastAsia"/>
                <w:bCs/>
                <w:sz w:val="18"/>
                <w:szCs w:val="18"/>
              </w:rPr>
            </w:pPr>
            <w:r>
              <w:rPr>
                <w:b/>
                <w:sz w:val="18"/>
                <w:szCs w:val="18"/>
              </w:rPr>
              <w:t xml:space="preserve">Summary of change: </w:t>
            </w:r>
            <w:r>
              <w:rPr>
                <w:rFonts w:eastAsiaTheme="minorEastAsia"/>
                <w:bCs/>
                <w:sz w:val="18"/>
                <w:szCs w:val="18"/>
                <w:lang w:eastAsia="zh-CN"/>
              </w:rPr>
              <w:t>Copy the phrase of “corresponding to the CSI-</w:t>
            </w:r>
            <w:proofErr w:type="spellStart"/>
            <w:r>
              <w:rPr>
                <w:rFonts w:eastAsiaTheme="minorEastAsia"/>
                <w:bCs/>
                <w:sz w:val="18"/>
                <w:szCs w:val="18"/>
                <w:lang w:eastAsia="zh-CN"/>
              </w:rPr>
              <w:t>ReportConfig</w:t>
            </w:r>
            <w:proofErr w:type="spellEnd"/>
            <w:r>
              <w:rPr>
                <w:rFonts w:eastAsiaTheme="minorEastAsia"/>
                <w:bCs/>
                <w:sz w:val="18"/>
                <w:szCs w:val="18"/>
                <w:lang w:eastAsia="zh-CN"/>
              </w:rPr>
              <w:t xml:space="preserve"> with </w:t>
            </w:r>
            <w:proofErr w:type="spellStart"/>
            <w:r>
              <w:rPr>
                <w:rFonts w:eastAsiaTheme="minorEastAsia"/>
                <w:bCs/>
                <w:sz w:val="18"/>
                <w:szCs w:val="18"/>
                <w:lang w:eastAsia="zh-CN"/>
              </w:rPr>
              <w:t>eventType</w:t>
            </w:r>
            <w:proofErr w:type="spellEnd"/>
            <w:r>
              <w:rPr>
                <w:rFonts w:eastAsiaTheme="minorEastAsia"/>
                <w:bCs/>
                <w:sz w:val="18"/>
                <w:szCs w:val="18"/>
                <w:lang w:eastAsia="zh-CN"/>
              </w:rPr>
              <w:t>” after the term ‘UEIRI’</w:t>
            </w:r>
            <w:r>
              <w:rPr>
                <w:rFonts w:eastAsiaTheme="minorEastAsia"/>
                <w:bCs/>
                <w:sz w:val="18"/>
                <w:szCs w:val="18"/>
              </w:rPr>
              <w:t>.</w:t>
            </w:r>
          </w:p>
          <w:p w14:paraId="47EDECDE" w14:textId="77777777" w:rsidR="00D20F25" w:rsidRDefault="009B5873">
            <w:pPr>
              <w:pStyle w:val="ListParagraph"/>
              <w:numPr>
                <w:ilvl w:val="0"/>
                <w:numId w:val="18"/>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UE behavior under each given event-type section is unclear.</w:t>
            </w:r>
          </w:p>
          <w:tbl>
            <w:tblPr>
              <w:tblStyle w:val="TableGrid"/>
              <w:tblW w:w="0" w:type="auto"/>
              <w:tblLook w:val="04A0" w:firstRow="1" w:lastRow="0" w:firstColumn="1" w:lastColumn="0" w:noHBand="0" w:noVBand="1"/>
            </w:tblPr>
            <w:tblGrid>
              <w:gridCol w:w="7842"/>
            </w:tblGrid>
            <w:tr w:rsidR="00D20F25" w14:paraId="023F5468" w14:textId="77777777">
              <w:tc>
                <w:tcPr>
                  <w:tcW w:w="7842" w:type="dxa"/>
                </w:tcPr>
                <w:p w14:paraId="0DA4E116" w14:textId="77777777" w:rsidR="00D20F25" w:rsidRPr="009B5873" w:rsidRDefault="009B5873">
                  <w:pPr>
                    <w:keepNext/>
                    <w:keepLines/>
                    <w:ind w:left="1985" w:hanging="1985"/>
                    <w:jc w:val="both"/>
                    <w:rPr>
                      <w:sz w:val="18"/>
                      <w:szCs w:val="18"/>
                    </w:rPr>
                  </w:pPr>
                  <w:r w:rsidRPr="009B5873">
                    <w:rPr>
                      <w:sz w:val="18"/>
                      <w:szCs w:val="18"/>
                    </w:rPr>
                    <w:t>5.2.1.5.4.1a</w:t>
                  </w:r>
                  <w:r w:rsidRPr="009B5873">
                    <w:rPr>
                      <w:sz w:val="18"/>
                      <w:szCs w:val="18"/>
                    </w:rPr>
                    <w:tab/>
                    <w:t>UE Initiated CSI reporting for event 2</w:t>
                  </w:r>
                </w:p>
                <w:p w14:paraId="095BB3B4" w14:textId="77777777" w:rsidR="00D20F25" w:rsidRDefault="009B5873">
                  <w:pPr>
                    <w:jc w:val="both"/>
                    <w:rPr>
                      <w:rFonts w:eastAsia="Times New Roman"/>
                      <w:bCs/>
                      <w:sz w:val="18"/>
                      <w:szCs w:val="18"/>
                    </w:rPr>
                  </w:pPr>
                  <w:r>
                    <w:rPr>
                      <w:rFonts w:eastAsia="Times New Roman"/>
                      <w:bCs/>
                      <w:sz w:val="18"/>
                      <w:szCs w:val="18"/>
                    </w:rPr>
                    <w:t xml:space="preserve">For a UE configured with </w:t>
                  </w:r>
                  <w:r>
                    <w:rPr>
                      <w:rFonts w:eastAsia="Times New Roman"/>
                      <w:sz w:val="18"/>
                      <w:szCs w:val="18"/>
                    </w:rPr>
                    <w:t xml:space="preserve">a </w:t>
                  </w:r>
                  <w:r>
                    <w:rPr>
                      <w:rFonts w:eastAsia="Times New Roman"/>
                      <w:i/>
                      <w:sz w:val="18"/>
                      <w:szCs w:val="18"/>
                    </w:rPr>
                    <w:t>CSI-</w:t>
                  </w:r>
                  <w:proofErr w:type="spellStart"/>
                  <w:r>
                    <w:rPr>
                      <w:rFonts w:eastAsia="Times New Roman"/>
                      <w:i/>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‘event2’, an event instance is determined for a reference signal configured by the </w:t>
                  </w:r>
                  <w:proofErr w:type="spellStart"/>
                  <w:r>
                    <w:rPr>
                      <w:rFonts w:eastAsia="Times New Roman"/>
                      <w:bCs/>
                      <w:i/>
                      <w:iCs/>
                      <w:sz w:val="18"/>
                      <w:szCs w:val="18"/>
                    </w:rPr>
                    <w:t>newBeamResourceSet</w:t>
                  </w:r>
                  <w:bookmarkStart w:id="58" w:name="_Hlk190763208"/>
                  <w:proofErr w:type="spellEnd"/>
                  <w:r>
                    <w:rPr>
                      <w:rFonts w:eastAsia="Times New Roman"/>
                      <w:bCs/>
                      <w:i/>
                      <w:iCs/>
                      <w:sz w:val="18"/>
                      <w:szCs w:val="18"/>
                    </w:rPr>
                    <w:t xml:space="preserve"> </w:t>
                  </w:r>
                  <w:r>
                    <w:rPr>
                      <w:rFonts w:eastAsia="Times New Roman"/>
                      <w:iCs/>
                      <w:sz w:val="18"/>
                      <w:szCs w:val="18"/>
                    </w:rPr>
                    <w:t>if the L1-RSRP value determined for a transmission occasion of such reference signal is</w:t>
                  </w:r>
                  <w:r>
                    <w:rPr>
                      <w:rFonts w:eastAsia="Times New Roman"/>
                      <w:bCs/>
                      <w:sz w:val="18"/>
                      <w:szCs w:val="18"/>
                    </w:rPr>
                    <w:t xml:space="preserve"> an </w:t>
                  </w:r>
                  <w:proofErr w:type="spellStart"/>
                  <w:r>
                    <w:rPr>
                      <w:rFonts w:eastAsia="Times New Roman"/>
                      <w:bCs/>
                      <w:i/>
                      <w:iCs/>
                      <w:sz w:val="18"/>
                      <w:szCs w:val="18"/>
                    </w:rPr>
                    <w:t>eventThreshold</w:t>
                  </w:r>
                  <w:proofErr w:type="spellEnd"/>
                  <w:r>
                    <w:rPr>
                      <w:rFonts w:eastAsia="Times New Roman"/>
                      <w:bCs/>
                      <w:sz w:val="18"/>
                      <w:szCs w:val="18"/>
                    </w:rPr>
                    <w:t xml:space="preserve"> greater than the L1-RSRP value determined for a transmission occasion of</w:t>
                  </w:r>
                </w:p>
                <w:p w14:paraId="1E09C866"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sz w:val="18"/>
                      <w:szCs w:val="18"/>
                    </w:rPr>
                    <w:t xml:space="preserve"> if </w:t>
                  </w:r>
                  <w:proofErr w:type="spellStart"/>
                  <w:r w:rsidRPr="009B5873">
                    <w:rPr>
                      <w:i/>
                      <w:iCs/>
                      <w:sz w:val="18"/>
                      <w:szCs w:val="18"/>
                    </w:rPr>
                    <w:t>CCofIndicatedTCI</w:t>
                  </w:r>
                  <w:proofErr w:type="spellEnd"/>
                  <w:r w:rsidRPr="009B5873">
                    <w:rPr>
                      <w:sz w:val="18"/>
                      <w:szCs w:val="18"/>
                    </w:rPr>
                    <w:t xml:space="preserve"> is not configured,</w:t>
                  </w:r>
                  <w:r w:rsidRPr="009B5873">
                    <w:rPr>
                      <w:i/>
                      <w:iCs/>
                      <w:sz w:val="18"/>
                      <w:szCs w:val="18"/>
                    </w:rPr>
                    <w:t xml:space="preserve"> </w:t>
                  </w:r>
                  <w:r w:rsidRPr="009B5873">
                    <w:rPr>
                      <w:sz w:val="18"/>
                      <w:szCs w:val="18"/>
                    </w:rPr>
                    <w:t xml:space="preserve">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i/>
                      <w:iCs/>
                      <w:sz w:val="18"/>
                      <w:szCs w:val="18"/>
                    </w:rPr>
                    <w:t>)</w:t>
                  </w:r>
                  <w:r w:rsidRPr="009B5873">
                    <w:rPr>
                      <w:i/>
                      <w:sz w:val="18"/>
                      <w:szCs w:val="18"/>
                    </w:rPr>
                    <w:t>,</w:t>
                  </w:r>
                  <w:r w:rsidRPr="009B5873">
                    <w:rPr>
                      <w:i/>
                      <w:iCs/>
                      <w:sz w:val="18"/>
                      <w:szCs w:val="18"/>
                    </w:rPr>
                    <w:t xml:space="preserve"> </w:t>
                  </w:r>
                  <w:r w:rsidRPr="009B5873">
                    <w:rPr>
                      <w:sz w:val="18"/>
                      <w:szCs w:val="18"/>
                    </w:rPr>
                    <w:t xml:space="preserve">if </w:t>
                  </w:r>
                  <w:proofErr w:type="spellStart"/>
                  <w:r w:rsidRPr="009B5873">
                    <w:rPr>
                      <w:i/>
                      <w:sz w:val="18"/>
                      <w:szCs w:val="18"/>
                    </w:rPr>
                    <w:t>newBeamResourceSet</w:t>
                  </w:r>
                  <w:proofErr w:type="spellEnd"/>
                  <w:r w:rsidRPr="009B5873">
                    <w:rPr>
                      <w:i/>
                      <w:sz w:val="18"/>
                      <w:szCs w:val="18"/>
                    </w:rPr>
                    <w:t xml:space="preserve"> </w:t>
                  </w:r>
                  <w:r w:rsidRPr="009B5873">
                    <w:rPr>
                      <w:sz w:val="18"/>
                      <w:szCs w:val="18"/>
                    </w:rPr>
                    <w:t xml:space="preserve">is </w:t>
                  </w:r>
                  <w:proofErr w:type="gramStart"/>
                  <w:r w:rsidRPr="009B5873">
                    <w:rPr>
                      <w:sz w:val="18"/>
                      <w:szCs w:val="18"/>
                    </w:rPr>
                    <w:t>a</w:t>
                  </w:r>
                  <w:proofErr w:type="gramEnd"/>
                  <w:r w:rsidRPr="009B5873">
                    <w:rPr>
                      <w:sz w:val="18"/>
                      <w:szCs w:val="18"/>
                    </w:rPr>
                    <w:t xml:space="preserve"> </w:t>
                  </w:r>
                  <w:r w:rsidRPr="009B5873">
                    <w:rPr>
                      <w:i/>
                      <w:sz w:val="18"/>
                      <w:szCs w:val="18"/>
                    </w:rPr>
                    <w:t>NZP-CSI-RS-</w:t>
                  </w:r>
                  <w:proofErr w:type="spellStart"/>
                  <w:r w:rsidRPr="009B5873">
                    <w:rPr>
                      <w:i/>
                      <w:sz w:val="18"/>
                      <w:szCs w:val="18"/>
                    </w:rPr>
                    <w:t>ResourceSet</w:t>
                  </w:r>
                  <w:proofErr w:type="spellEnd"/>
                  <w:r w:rsidRPr="009B5873">
                    <w:rPr>
                      <w:i/>
                      <w:sz w:val="18"/>
                      <w:szCs w:val="18"/>
                    </w:rPr>
                    <w:t xml:space="preserve"> </w:t>
                  </w:r>
                  <w:r w:rsidRPr="009B5873">
                    <w:rPr>
                      <w:sz w:val="18"/>
                      <w:szCs w:val="18"/>
                    </w:rPr>
                    <w:t>configured with</w:t>
                  </w:r>
                  <w:r w:rsidRPr="009B5873">
                    <w:rPr>
                      <w:i/>
                      <w:iCs/>
                      <w:sz w:val="18"/>
                      <w:szCs w:val="18"/>
                    </w:rPr>
                    <w:t xml:space="preserve"> </w:t>
                  </w:r>
                  <w:r w:rsidRPr="009B5873">
                    <w:rPr>
                      <w:i/>
                      <w:sz w:val="18"/>
                      <w:szCs w:val="18"/>
                    </w:rPr>
                    <w:t>repetition</w:t>
                  </w:r>
                  <w:r w:rsidRPr="009B5873">
                    <w:rPr>
                      <w:sz w:val="18"/>
                      <w:szCs w:val="18"/>
                    </w:rPr>
                    <w:t>, else</w:t>
                  </w:r>
                </w:p>
                <w:p w14:paraId="7859B9E2"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SS/PBCH block which is </w:t>
                  </w:r>
                  <w:proofErr w:type="spellStart"/>
                  <w:r w:rsidRPr="009B5873">
                    <w:rPr>
                      <w:sz w:val="18"/>
                      <w:szCs w:val="18"/>
                    </w:rPr>
                    <w:t>QCLed</w:t>
                  </w:r>
                  <w:proofErr w:type="spellEnd"/>
                  <w:r w:rsidRPr="009B5873">
                    <w:rPr>
                      <w:sz w:val="18"/>
                      <w:szCs w:val="18"/>
                    </w:rPr>
                    <w:t xml:space="preserve"> with 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i/>
                      <w:iCs/>
                      <w:sz w:val="18"/>
                      <w:szCs w:val="18"/>
                    </w:rPr>
                    <w:t xml:space="preserve"> </w:t>
                  </w:r>
                  <w:r w:rsidRPr="009B5873">
                    <w:rPr>
                      <w:sz w:val="18"/>
                      <w:szCs w:val="18"/>
                    </w:rPr>
                    <w:t xml:space="preserve">if </w:t>
                  </w:r>
                  <w:proofErr w:type="spellStart"/>
                  <w:r w:rsidRPr="009B5873">
                    <w:rPr>
                      <w:i/>
                      <w:iCs/>
                      <w:sz w:val="18"/>
                      <w:szCs w:val="18"/>
                    </w:rPr>
                    <w:t>CCofIndicatedTCI</w:t>
                  </w:r>
                  <w:proofErr w:type="spellEnd"/>
                  <w:r w:rsidRPr="009B5873">
                    <w:rPr>
                      <w:sz w:val="18"/>
                      <w:szCs w:val="18"/>
                    </w:rPr>
                    <w:t xml:space="preserve"> is not configured, 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sz w:val="18"/>
                      <w:szCs w:val="18"/>
                    </w:rPr>
                    <w:t>)</w:t>
                  </w:r>
                  <w:r w:rsidRPr="009B5873">
                    <w:rPr>
                      <w:i/>
                      <w:iCs/>
                      <w:sz w:val="18"/>
                      <w:szCs w:val="18"/>
                    </w:rPr>
                    <w:t xml:space="preserve">, </w:t>
                  </w:r>
                  <w:r w:rsidRPr="009B5873">
                    <w:rPr>
                      <w:sz w:val="18"/>
                      <w:szCs w:val="18"/>
                    </w:rPr>
                    <w:t xml:space="preserve">if </w:t>
                  </w:r>
                  <w:proofErr w:type="spellStart"/>
                  <w:r w:rsidRPr="009B5873">
                    <w:rPr>
                      <w:i/>
                      <w:sz w:val="18"/>
                      <w:szCs w:val="18"/>
                    </w:rPr>
                    <w:t>newBeamResourceSet</w:t>
                  </w:r>
                  <w:proofErr w:type="spellEnd"/>
                  <w:r w:rsidRPr="009B5873">
                    <w:rPr>
                      <w:iCs/>
                      <w:sz w:val="18"/>
                      <w:szCs w:val="18"/>
                    </w:rPr>
                    <w:t xml:space="preserve"> is a</w:t>
                  </w:r>
                  <w:r w:rsidRPr="009B5873">
                    <w:rPr>
                      <w:i/>
                      <w:sz w:val="18"/>
                      <w:szCs w:val="18"/>
                    </w:rPr>
                    <w:t xml:space="preserve"> CSI-SSB-</w:t>
                  </w:r>
                  <w:proofErr w:type="spellStart"/>
                  <w:r w:rsidRPr="009B5873">
                    <w:rPr>
                      <w:i/>
                      <w:sz w:val="18"/>
                      <w:szCs w:val="18"/>
                    </w:rPr>
                    <w:t>ResourceSet</w:t>
                  </w:r>
                  <w:proofErr w:type="spellEnd"/>
                  <w:r w:rsidRPr="009B5873">
                    <w:rPr>
                      <w:iCs/>
                      <w:sz w:val="18"/>
                      <w:szCs w:val="18"/>
                    </w:rPr>
                    <w:t>.</w:t>
                  </w:r>
                </w:p>
                <w:p w14:paraId="253D0239" w14:textId="77777777" w:rsidR="00D20F25" w:rsidRDefault="009B5873">
                  <w:pPr>
                    <w:jc w:val="both"/>
                    <w:rPr>
                      <w:rFonts w:eastAsia="Times New Roman"/>
                      <w:bCs/>
                      <w:sz w:val="18"/>
                      <w:szCs w:val="18"/>
                    </w:rPr>
                  </w:pPr>
                  <w:r>
                    <w:rPr>
                      <w:rFonts w:eastAsia="Times New Roman"/>
                      <w:bCs/>
                      <w:sz w:val="18"/>
                      <w:szCs w:val="18"/>
                    </w:rPr>
                    <w:t>After transmitting UEIRI</w:t>
                  </w:r>
                  <w:r>
                    <w:rPr>
                      <w:rFonts w:eastAsia="Times New Roman"/>
                      <w:bCs/>
                      <w:color w:val="FF0000"/>
                      <w:sz w:val="18"/>
                      <w:szCs w:val="18"/>
                      <w:u w:val="single"/>
                    </w:rPr>
                    <w:t xml:space="preserve"> corresponding to the </w:t>
                  </w:r>
                  <w:r>
                    <w:rPr>
                      <w:rFonts w:eastAsia="Times New Roman"/>
                      <w:bCs/>
                      <w:i/>
                      <w:iCs/>
                      <w:color w:val="FF0000"/>
                      <w:sz w:val="18"/>
                      <w:szCs w:val="18"/>
                      <w:u w:val="single"/>
                    </w:rPr>
                    <w:t>CSI-</w:t>
                  </w:r>
                  <w:proofErr w:type="spellStart"/>
                  <w:r>
                    <w:rPr>
                      <w:rFonts w:eastAsia="Times New Roman"/>
                      <w:bCs/>
                      <w:i/>
                      <w:iCs/>
                      <w:color w:val="FF0000"/>
                      <w:sz w:val="18"/>
                      <w:szCs w:val="18"/>
                      <w:u w:val="single"/>
                    </w:rPr>
                    <w:t>ReportConfig</w:t>
                  </w:r>
                  <w:proofErr w:type="spellEnd"/>
                  <w:r>
                    <w:rPr>
                      <w:rFonts w:eastAsia="Times New Roman"/>
                      <w:bCs/>
                      <w:color w:val="FF0000"/>
                      <w:sz w:val="18"/>
                      <w:szCs w:val="18"/>
                      <w:u w:val="single"/>
                    </w:rPr>
                    <w:t xml:space="preserve"> with </w:t>
                  </w:r>
                  <w:proofErr w:type="spellStart"/>
                  <w:r>
                    <w:rPr>
                      <w:rFonts w:eastAsia="Times New Roman"/>
                      <w:bCs/>
                      <w:i/>
                      <w:iCs/>
                      <w:color w:val="FF0000"/>
                      <w:sz w:val="18"/>
                      <w:szCs w:val="18"/>
                      <w:u w:val="single"/>
                    </w:rPr>
                    <w:t>eventType</w:t>
                  </w:r>
                  <w:proofErr w:type="spellEnd"/>
                  <w:r>
                    <w:rPr>
                      <w:rFonts w:eastAsia="Times New Roman"/>
                      <w:bCs/>
                      <w:color w:val="FF0000"/>
                      <w:sz w:val="18"/>
                      <w:szCs w:val="18"/>
                      <w:u w:val="single"/>
                    </w:rPr>
                    <w:t xml:space="preserve"> set to ‘event2’</w:t>
                  </w:r>
                  <w:r>
                    <w:rPr>
                      <w:rFonts w:eastAsia="Times New Roman"/>
                      <w:bCs/>
                      <w:sz w:val="18"/>
                      <w:szCs w:val="18"/>
                    </w:rPr>
                    <w:t xml:space="preserve">,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CSI or SSBRI, the CSI report includes 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The UE sends the CSI report</w:t>
                  </w:r>
                </w:p>
                <w:p w14:paraId="308B0692" w14:textId="77777777" w:rsidR="00D20F25" w:rsidRDefault="009B5873">
                  <w:pPr>
                    <w:pStyle w:val="BodyText"/>
                    <w:spacing w:after="0"/>
                    <w:contextualSpacing/>
                    <w:jc w:val="both"/>
                    <w:rPr>
                      <w:rFonts w:eastAsiaTheme="minorEastAsia"/>
                      <w:sz w:val="18"/>
                      <w:szCs w:val="18"/>
                      <w:lang w:eastAsia="zh-CN"/>
                    </w:rPr>
                  </w:pPr>
                  <w:r>
                    <w:rPr>
                      <w:rFonts w:eastAsiaTheme="minorEastAsia"/>
                      <w:sz w:val="18"/>
                      <w:szCs w:val="18"/>
                      <w:lang w:eastAsia="zh-CN"/>
                    </w:rPr>
                    <w:t>…(omitted)…</w:t>
                  </w:r>
                </w:p>
                <w:bookmarkEnd w:id="58"/>
                <w:p w14:paraId="6087DBEA" w14:textId="77777777" w:rsidR="00D20F25" w:rsidRDefault="009B5873">
                  <w:pPr>
                    <w:keepNext/>
                    <w:keepLines/>
                    <w:ind w:left="1985" w:hanging="1985"/>
                    <w:jc w:val="both"/>
                    <w:rPr>
                      <w:bCs/>
                      <w:sz w:val="18"/>
                      <w:szCs w:val="18"/>
                    </w:rPr>
                  </w:pPr>
                  <w:r w:rsidRPr="009B5873">
                    <w:rPr>
                      <w:sz w:val="18"/>
                      <w:szCs w:val="18"/>
                    </w:rPr>
                    <w:t>5.2.1.5.4.1b</w:t>
                  </w:r>
                  <w:r w:rsidRPr="009B5873">
                    <w:rPr>
                      <w:sz w:val="18"/>
                      <w:szCs w:val="18"/>
                    </w:rPr>
                    <w:tab/>
                    <w:t>UE Initiated CSI reporting for event 1</w:t>
                  </w:r>
                </w:p>
                <w:p w14:paraId="570C87C8" w14:textId="77777777" w:rsidR="00D20F25" w:rsidRDefault="009B5873">
                  <w:pPr>
                    <w:jc w:val="both"/>
                    <w:rPr>
                      <w:rFonts w:eastAsia="Times New Roman"/>
                      <w:bCs/>
                      <w:sz w:val="18"/>
                      <w:szCs w:val="18"/>
                    </w:rPr>
                  </w:pPr>
                  <w:r>
                    <w:rPr>
                      <w:rFonts w:eastAsia="Times New Roman"/>
                      <w:bCs/>
                      <w:sz w:val="18"/>
                      <w:szCs w:val="18"/>
                    </w:rPr>
                    <w:t xml:space="preserve">For a UE configured with </w:t>
                  </w:r>
                  <w:r>
                    <w:rPr>
                      <w:rFonts w:eastAsia="Times New Roman"/>
                      <w:sz w:val="18"/>
                      <w:szCs w:val="18"/>
                    </w:rPr>
                    <w:t xml:space="preserve">a </w:t>
                  </w:r>
                  <w:r>
                    <w:rPr>
                      <w:rFonts w:eastAsia="Times New Roman"/>
                      <w:i/>
                      <w:iCs/>
                      <w:sz w:val="18"/>
                      <w:szCs w:val="18"/>
                    </w:rPr>
                    <w:t>CSI-</w:t>
                  </w:r>
                  <w:proofErr w:type="spellStart"/>
                  <w:r>
                    <w:rPr>
                      <w:rFonts w:eastAsia="Times New Roman"/>
                      <w:i/>
                      <w:iCs/>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‘event1’, an event instance is determined if the L1-RSRP value determined for a transmission occasion of  </w:t>
                  </w:r>
                </w:p>
                <w:p w14:paraId="16C1F374"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i/>
                      <w:iCs/>
                      <w:sz w:val="18"/>
                      <w:szCs w:val="18"/>
                    </w:rPr>
                    <w:t xml:space="preserve"> </w:t>
                  </w:r>
                  <w:r w:rsidRPr="009B5873">
                    <w:rPr>
                      <w:sz w:val="18"/>
                      <w:szCs w:val="18"/>
                    </w:rPr>
                    <w:t xml:space="preserve">if </w:t>
                  </w:r>
                  <w:proofErr w:type="spellStart"/>
                  <w:r w:rsidRPr="009B5873">
                    <w:rPr>
                      <w:i/>
                      <w:iCs/>
                      <w:sz w:val="18"/>
                      <w:szCs w:val="18"/>
                    </w:rPr>
                    <w:t>CCofIndicatedTCI</w:t>
                  </w:r>
                  <w:proofErr w:type="spellEnd"/>
                  <w:r w:rsidRPr="009B5873">
                    <w:rPr>
                      <w:sz w:val="18"/>
                      <w:szCs w:val="18"/>
                    </w:rPr>
                    <w:t xml:space="preserve"> is not configured</w:t>
                  </w:r>
                  <w:r w:rsidRPr="009B5873">
                    <w:rPr>
                      <w:i/>
                      <w:iCs/>
                      <w:sz w:val="18"/>
                      <w:szCs w:val="18"/>
                    </w:rPr>
                    <w:t xml:space="preserve">, </w:t>
                  </w:r>
                  <w:r w:rsidRPr="009B5873">
                    <w:rPr>
                      <w:sz w:val="18"/>
                      <w:szCs w:val="18"/>
                    </w:rPr>
                    <w:t xml:space="preserve">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sz w:val="18"/>
                      <w:szCs w:val="18"/>
                    </w:rPr>
                    <w:t xml:space="preserve">), if </w:t>
                  </w:r>
                  <w:proofErr w:type="spellStart"/>
                  <w:r w:rsidRPr="009B5873">
                    <w:rPr>
                      <w:i/>
                      <w:sz w:val="18"/>
                      <w:szCs w:val="18"/>
                    </w:rPr>
                    <w:t>newBeamResourceSet</w:t>
                  </w:r>
                  <w:proofErr w:type="spellEnd"/>
                  <w:r w:rsidRPr="009B5873">
                    <w:rPr>
                      <w:iCs/>
                      <w:sz w:val="18"/>
                      <w:szCs w:val="18"/>
                    </w:rPr>
                    <w:t xml:space="preserve"> is </w:t>
                  </w:r>
                  <w:proofErr w:type="gramStart"/>
                  <w:r w:rsidRPr="009B5873">
                    <w:rPr>
                      <w:iCs/>
                      <w:sz w:val="18"/>
                      <w:szCs w:val="18"/>
                    </w:rPr>
                    <w:t>a</w:t>
                  </w:r>
                  <w:proofErr w:type="gramEnd"/>
                  <w:r w:rsidRPr="009B5873">
                    <w:rPr>
                      <w:iCs/>
                      <w:sz w:val="18"/>
                      <w:szCs w:val="18"/>
                    </w:rPr>
                    <w:t xml:space="preserve"> </w:t>
                  </w:r>
                  <w:r w:rsidRPr="009B5873">
                    <w:rPr>
                      <w:i/>
                      <w:sz w:val="18"/>
                      <w:szCs w:val="18"/>
                    </w:rPr>
                    <w:t>NZP-CSI-RS-</w:t>
                  </w:r>
                  <w:proofErr w:type="spellStart"/>
                  <w:r w:rsidRPr="009B5873">
                    <w:rPr>
                      <w:i/>
                      <w:sz w:val="18"/>
                      <w:szCs w:val="18"/>
                    </w:rPr>
                    <w:t>ResourceSet</w:t>
                  </w:r>
                  <w:proofErr w:type="spellEnd"/>
                  <w:r w:rsidRPr="009B5873">
                    <w:rPr>
                      <w:sz w:val="18"/>
                      <w:szCs w:val="18"/>
                    </w:rPr>
                    <w:t xml:space="preserve"> configured with</w:t>
                  </w:r>
                  <w:r w:rsidRPr="009B5873">
                    <w:rPr>
                      <w:i/>
                      <w:iCs/>
                      <w:sz w:val="18"/>
                      <w:szCs w:val="18"/>
                    </w:rPr>
                    <w:t xml:space="preserve"> </w:t>
                  </w:r>
                  <w:r w:rsidRPr="009B5873">
                    <w:rPr>
                      <w:i/>
                      <w:sz w:val="18"/>
                      <w:szCs w:val="18"/>
                    </w:rPr>
                    <w:t>repetition</w:t>
                  </w:r>
                  <w:r w:rsidRPr="009B5873">
                    <w:rPr>
                      <w:sz w:val="18"/>
                      <w:szCs w:val="18"/>
                    </w:rPr>
                    <w:t>, else</w:t>
                  </w:r>
                </w:p>
                <w:p w14:paraId="29A55CEB"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SS/PBCH block which is </w:t>
                  </w:r>
                  <w:proofErr w:type="spellStart"/>
                  <w:r w:rsidRPr="009B5873">
                    <w:rPr>
                      <w:sz w:val="18"/>
                      <w:szCs w:val="18"/>
                    </w:rPr>
                    <w:t>QCLed</w:t>
                  </w:r>
                  <w:proofErr w:type="spellEnd"/>
                  <w:r w:rsidRPr="009B5873">
                    <w:rPr>
                      <w:sz w:val="18"/>
                      <w:szCs w:val="18"/>
                    </w:rPr>
                    <w:t xml:space="preserve"> with 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i/>
                      <w:iCs/>
                      <w:sz w:val="18"/>
                      <w:szCs w:val="18"/>
                    </w:rPr>
                    <w:t xml:space="preserve"> </w:t>
                  </w:r>
                  <w:r w:rsidRPr="009B5873">
                    <w:rPr>
                      <w:sz w:val="18"/>
                      <w:szCs w:val="18"/>
                    </w:rPr>
                    <w:t xml:space="preserve">if </w:t>
                  </w:r>
                  <w:proofErr w:type="spellStart"/>
                  <w:r w:rsidRPr="009B5873">
                    <w:rPr>
                      <w:i/>
                      <w:iCs/>
                      <w:sz w:val="18"/>
                      <w:szCs w:val="18"/>
                    </w:rPr>
                    <w:t>CCofIndicatedTCI</w:t>
                  </w:r>
                  <w:proofErr w:type="spellEnd"/>
                  <w:r w:rsidRPr="009B5873">
                    <w:rPr>
                      <w:sz w:val="18"/>
                      <w:szCs w:val="18"/>
                    </w:rPr>
                    <w:t xml:space="preserve"> is not configured</w:t>
                  </w:r>
                  <w:r w:rsidRPr="009B5873">
                    <w:rPr>
                      <w:i/>
                      <w:iCs/>
                      <w:sz w:val="18"/>
                      <w:szCs w:val="18"/>
                    </w:rPr>
                    <w:t xml:space="preserve">, </w:t>
                  </w:r>
                  <w:r w:rsidRPr="009B5873">
                    <w:rPr>
                      <w:sz w:val="18"/>
                      <w:szCs w:val="18"/>
                    </w:rPr>
                    <w:t xml:space="preserve">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sz w:val="18"/>
                      <w:szCs w:val="18"/>
                    </w:rPr>
                    <w:t xml:space="preserve">), if </w:t>
                  </w:r>
                  <w:proofErr w:type="spellStart"/>
                  <w:r w:rsidRPr="009B5873">
                    <w:rPr>
                      <w:i/>
                      <w:sz w:val="18"/>
                      <w:szCs w:val="18"/>
                    </w:rPr>
                    <w:t>newBeamResourceSet</w:t>
                  </w:r>
                  <w:proofErr w:type="spellEnd"/>
                  <w:r w:rsidRPr="009B5873">
                    <w:rPr>
                      <w:iCs/>
                      <w:sz w:val="18"/>
                      <w:szCs w:val="18"/>
                    </w:rPr>
                    <w:t xml:space="preserve"> is a</w:t>
                  </w:r>
                  <w:r w:rsidRPr="009B5873">
                    <w:rPr>
                      <w:i/>
                      <w:sz w:val="18"/>
                      <w:szCs w:val="18"/>
                    </w:rPr>
                    <w:t xml:space="preserve"> CSI-SSB-</w:t>
                  </w:r>
                  <w:proofErr w:type="spellStart"/>
                  <w:r w:rsidRPr="009B5873">
                    <w:rPr>
                      <w:i/>
                      <w:sz w:val="18"/>
                      <w:szCs w:val="18"/>
                    </w:rPr>
                    <w:t>ResourceSet</w:t>
                  </w:r>
                  <w:proofErr w:type="spellEnd"/>
                  <w:r w:rsidRPr="009B5873">
                    <w:rPr>
                      <w:iCs/>
                      <w:sz w:val="18"/>
                      <w:szCs w:val="18"/>
                    </w:rPr>
                    <w:t>,</w:t>
                  </w:r>
                </w:p>
                <w:p w14:paraId="47EA6A8E" w14:textId="77777777" w:rsidR="00D20F25" w:rsidRDefault="009B5873">
                  <w:pPr>
                    <w:jc w:val="both"/>
                    <w:rPr>
                      <w:rFonts w:eastAsia="Times New Roman"/>
                      <w:bCs/>
                      <w:sz w:val="18"/>
                      <w:szCs w:val="18"/>
                    </w:rPr>
                  </w:pPr>
                  <w:r>
                    <w:rPr>
                      <w:rFonts w:eastAsia="Times New Roman"/>
                      <w:iCs/>
                      <w:sz w:val="18"/>
                      <w:szCs w:val="18"/>
                    </w:rPr>
                    <w:t>is lower</w:t>
                  </w:r>
                  <w:r>
                    <w:rPr>
                      <w:rFonts w:eastAsia="Times New Roman"/>
                      <w:bCs/>
                      <w:sz w:val="18"/>
                      <w:szCs w:val="18"/>
                    </w:rPr>
                    <w:t xml:space="preserve"> than </w:t>
                  </w:r>
                  <w:r>
                    <w:rPr>
                      <w:rFonts w:eastAsia="Times New Roman"/>
                      <w:bCs/>
                      <w:i/>
                      <w:iCs/>
                      <w:sz w:val="18"/>
                      <w:szCs w:val="18"/>
                    </w:rPr>
                    <w:t>eventThreshold-Event1.</w:t>
                  </w:r>
                </w:p>
                <w:p w14:paraId="0706927F" w14:textId="77777777" w:rsidR="00D20F25" w:rsidRDefault="009B5873">
                  <w:pPr>
                    <w:jc w:val="both"/>
                    <w:rPr>
                      <w:rFonts w:eastAsia="Times New Roman"/>
                      <w:sz w:val="18"/>
                      <w:szCs w:val="18"/>
                    </w:rPr>
                  </w:pPr>
                  <w:r>
                    <w:rPr>
                      <w:rFonts w:eastAsia="Times New Roman"/>
                      <w:bCs/>
                      <w:sz w:val="18"/>
                      <w:szCs w:val="18"/>
                    </w:rPr>
                    <w:t>After transmitting UEIRI</w:t>
                  </w:r>
                  <w:r>
                    <w:rPr>
                      <w:rFonts w:eastAsia="Times New Roman"/>
                      <w:bCs/>
                      <w:color w:val="FF0000"/>
                      <w:sz w:val="18"/>
                      <w:szCs w:val="18"/>
                      <w:u w:val="single"/>
                    </w:rPr>
                    <w:t xml:space="preserve"> corresponding to the </w:t>
                  </w:r>
                  <w:r>
                    <w:rPr>
                      <w:rFonts w:eastAsia="Times New Roman"/>
                      <w:bCs/>
                      <w:i/>
                      <w:iCs/>
                      <w:color w:val="FF0000"/>
                      <w:sz w:val="18"/>
                      <w:szCs w:val="18"/>
                      <w:u w:val="single"/>
                    </w:rPr>
                    <w:t>CSI-</w:t>
                  </w:r>
                  <w:proofErr w:type="spellStart"/>
                  <w:r>
                    <w:rPr>
                      <w:rFonts w:eastAsia="Times New Roman"/>
                      <w:bCs/>
                      <w:i/>
                      <w:iCs/>
                      <w:color w:val="FF0000"/>
                      <w:sz w:val="18"/>
                      <w:szCs w:val="18"/>
                      <w:u w:val="single"/>
                    </w:rPr>
                    <w:t>ReportConfig</w:t>
                  </w:r>
                  <w:proofErr w:type="spellEnd"/>
                  <w:r>
                    <w:rPr>
                      <w:rFonts w:eastAsia="Times New Roman"/>
                      <w:bCs/>
                      <w:color w:val="FF0000"/>
                      <w:sz w:val="18"/>
                      <w:szCs w:val="18"/>
                      <w:u w:val="single"/>
                    </w:rPr>
                    <w:t xml:space="preserve"> with </w:t>
                  </w:r>
                  <w:proofErr w:type="spellStart"/>
                  <w:r>
                    <w:rPr>
                      <w:rFonts w:eastAsia="Times New Roman"/>
                      <w:bCs/>
                      <w:i/>
                      <w:iCs/>
                      <w:color w:val="FF0000"/>
                      <w:sz w:val="18"/>
                      <w:szCs w:val="18"/>
                      <w:u w:val="single"/>
                    </w:rPr>
                    <w:t>eventType</w:t>
                  </w:r>
                  <w:proofErr w:type="spellEnd"/>
                  <w:r>
                    <w:rPr>
                      <w:rFonts w:eastAsia="Times New Roman"/>
                      <w:bCs/>
                      <w:color w:val="FF0000"/>
                      <w:sz w:val="18"/>
                      <w:szCs w:val="18"/>
                      <w:u w:val="single"/>
                    </w:rPr>
                    <w:t xml:space="preserve"> set to ‘event1’</w:t>
                  </w:r>
                  <w:r>
                    <w:rPr>
                      <w:rFonts w:eastAsia="Times New Roman"/>
                      <w:bCs/>
                      <w:sz w:val="18"/>
                      <w:szCs w:val="18"/>
                    </w:rPr>
                    <w:t xml:space="preserve">,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or differential L1-RSRPs, 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TCI state. The UE sends the CSI report</w:t>
                  </w:r>
                </w:p>
                <w:p w14:paraId="222EBB80" w14:textId="77777777" w:rsidR="00D20F25" w:rsidRDefault="009B5873">
                  <w:pPr>
                    <w:pStyle w:val="BodyText"/>
                    <w:spacing w:after="0"/>
                    <w:contextualSpacing/>
                    <w:jc w:val="both"/>
                    <w:rPr>
                      <w:rFonts w:eastAsiaTheme="minorEastAsia"/>
                      <w:sz w:val="18"/>
                      <w:szCs w:val="18"/>
                      <w:lang w:eastAsia="zh-CN"/>
                    </w:rPr>
                  </w:pPr>
                  <w:r>
                    <w:rPr>
                      <w:rFonts w:eastAsiaTheme="minorEastAsia"/>
                      <w:sz w:val="18"/>
                      <w:szCs w:val="18"/>
                      <w:lang w:eastAsia="zh-CN"/>
                    </w:rPr>
                    <w:t>…(omitted)…</w:t>
                  </w:r>
                </w:p>
                <w:p w14:paraId="75DBDB2A" w14:textId="77777777" w:rsidR="00D20F25" w:rsidRDefault="009B5873">
                  <w:pPr>
                    <w:keepNext/>
                    <w:keepLines/>
                    <w:ind w:left="1985" w:hanging="1985"/>
                    <w:jc w:val="both"/>
                    <w:rPr>
                      <w:bCs/>
                      <w:sz w:val="18"/>
                      <w:szCs w:val="18"/>
                    </w:rPr>
                  </w:pPr>
                  <w:bookmarkStart w:id="59" w:name="_Hlk195712618"/>
                  <w:r w:rsidRPr="009B5873">
                    <w:rPr>
                      <w:sz w:val="18"/>
                      <w:szCs w:val="18"/>
                    </w:rPr>
                    <w:t>5.2.1.5.4.1c</w:t>
                  </w:r>
                  <w:r w:rsidRPr="009B5873">
                    <w:rPr>
                      <w:sz w:val="18"/>
                      <w:szCs w:val="18"/>
                    </w:rPr>
                    <w:tab/>
                    <w:t>UE Initiated CSI reporting for</w:t>
                  </w:r>
                  <w:bookmarkEnd w:id="59"/>
                  <w:r w:rsidRPr="009B5873">
                    <w:rPr>
                      <w:sz w:val="18"/>
                      <w:szCs w:val="18"/>
                    </w:rPr>
                    <w:t xml:space="preserve"> event 7</w:t>
                  </w:r>
                </w:p>
                <w:p w14:paraId="0E73C6E8" w14:textId="77777777" w:rsidR="00D20F25" w:rsidRDefault="009B5873">
                  <w:pPr>
                    <w:jc w:val="both"/>
                    <w:rPr>
                      <w:rFonts w:eastAsia="Times New Roman"/>
                      <w:bCs/>
                      <w:sz w:val="18"/>
                      <w:szCs w:val="18"/>
                    </w:rPr>
                  </w:pPr>
                  <w:bookmarkStart w:id="60" w:name="_Hlk195562659"/>
                  <w:bookmarkStart w:id="61" w:name="_Hlk195565932"/>
                  <w:r>
                    <w:rPr>
                      <w:rFonts w:eastAsia="Times New Roman"/>
                      <w:bCs/>
                      <w:sz w:val="18"/>
                      <w:szCs w:val="18"/>
                    </w:rPr>
                    <w:t xml:space="preserve">For a UE configured with </w:t>
                  </w:r>
                  <w:r>
                    <w:rPr>
                      <w:rFonts w:eastAsia="Times New Roman"/>
                      <w:sz w:val="18"/>
                      <w:szCs w:val="18"/>
                    </w:rPr>
                    <w:t xml:space="preserve">a </w:t>
                  </w:r>
                  <w:r>
                    <w:rPr>
                      <w:rFonts w:eastAsia="Times New Roman"/>
                      <w:i/>
                      <w:iCs/>
                      <w:sz w:val="18"/>
                      <w:szCs w:val="18"/>
                    </w:rPr>
                    <w:t>CSI-</w:t>
                  </w:r>
                  <w:proofErr w:type="spellStart"/>
                  <w:r>
                    <w:rPr>
                      <w:rFonts w:eastAsia="Times New Roman"/>
                      <w:i/>
                      <w:iCs/>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‘event7’, an event instance is determined for a reference signal</w:t>
                  </w:r>
                  <w:r>
                    <w:rPr>
                      <w:rFonts w:eastAsia="Times New Roman"/>
                      <w:sz w:val="18"/>
                      <w:szCs w:val="18"/>
                    </w:rPr>
                    <w:t xml:space="preserve"> configured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bCs/>
                      <w:sz w:val="18"/>
                      <w:szCs w:val="18"/>
                    </w:rPr>
                    <w:t xml:space="preserve">if the L1-RSRP value determined for a transmission occasion of such reference signal </w:t>
                  </w:r>
                  <w:r>
                    <w:rPr>
                      <w:rFonts w:eastAsia="Times New Roman"/>
                      <w:bCs/>
                      <w:color w:val="000000"/>
                      <w:sz w:val="18"/>
                      <w:szCs w:val="18"/>
                    </w:rPr>
                    <w:t xml:space="preserve">is </w:t>
                  </w:r>
                  <w:r>
                    <w:rPr>
                      <w:rFonts w:eastAsia="Times New Roman"/>
                      <w:bCs/>
                      <w:sz w:val="18"/>
                      <w:szCs w:val="18"/>
                    </w:rPr>
                    <w:t xml:space="preserve">an </w:t>
                  </w:r>
                  <w:proofErr w:type="spellStart"/>
                  <w:r>
                    <w:rPr>
                      <w:rFonts w:eastAsia="Times New Roman"/>
                      <w:bCs/>
                      <w:i/>
                      <w:iCs/>
                      <w:sz w:val="18"/>
                      <w:szCs w:val="18"/>
                    </w:rPr>
                    <w:t>eventThreshold</w:t>
                  </w:r>
                  <w:proofErr w:type="spellEnd"/>
                  <w:r>
                    <w:rPr>
                      <w:rFonts w:eastAsia="Times New Roman"/>
                      <w:bCs/>
                      <w:sz w:val="18"/>
                      <w:szCs w:val="18"/>
                    </w:rPr>
                    <w:t xml:space="preserve"> greater than the L1-RSRP value determined for a transmission occasion of </w:t>
                  </w:r>
                </w:p>
                <w:p w14:paraId="0AA27472" w14:textId="77777777" w:rsidR="00D20F25" w:rsidRDefault="009B5873">
                  <w:pPr>
                    <w:ind w:left="568" w:hanging="284"/>
                    <w:jc w:val="both"/>
                    <w:rPr>
                      <w:bCs/>
                      <w:sz w:val="18"/>
                      <w:szCs w:val="18"/>
                    </w:rPr>
                  </w:pPr>
                  <w:r w:rsidRPr="009B5873">
                    <w:rPr>
                      <w:sz w:val="18"/>
                      <w:szCs w:val="18"/>
                    </w:rPr>
                    <w:lastRenderedPageBreak/>
                    <w:t>-</w:t>
                  </w:r>
                  <w:r w:rsidRPr="009B5873">
                    <w:rPr>
                      <w:sz w:val="18"/>
                      <w:szCs w:val="18"/>
                    </w:rPr>
                    <w:tab/>
                  </w:r>
                  <w:r w:rsidRPr="009B5873">
                    <w:rPr>
                      <w:bCs/>
                      <w:sz w:val="18"/>
                      <w:szCs w:val="18"/>
                    </w:rPr>
                    <w:t xml:space="preserve">the </w:t>
                  </w:r>
                  <w:r w:rsidRPr="009B5873">
                    <w:rPr>
                      <w:sz w:val="18"/>
                      <w:szCs w:val="18"/>
                    </w:rPr>
                    <w:t xml:space="preserve">reference signal with the </w:t>
                  </w:r>
                  <w:proofErr w:type="spellStart"/>
                  <w:r w:rsidRPr="009B5873">
                    <w:rPr>
                      <w:i/>
                      <w:sz w:val="18"/>
                      <w:szCs w:val="18"/>
                    </w:rPr>
                    <w:t>valueOfQ</w:t>
                  </w:r>
                  <w:proofErr w:type="spellEnd"/>
                  <w:r w:rsidRPr="009B5873">
                    <w:rPr>
                      <w:sz w:val="18"/>
                      <w:szCs w:val="18"/>
                    </w:rPr>
                    <w:t xml:space="preserve"> highest L1-RSRP out of the reference signals among the activated TCI states (</w:t>
                  </w:r>
                  <w:r>
                    <w:rPr>
                      <w:bCs/>
                      <w:sz w:val="18"/>
                      <w:szCs w:val="18"/>
                    </w:rPr>
                    <w:t xml:space="preserve">applied to the same CC of </w:t>
                  </w:r>
                  <w:r>
                    <w:rPr>
                      <w:bCs/>
                      <w:i/>
                      <w:iCs/>
                      <w:sz w:val="18"/>
                      <w:szCs w:val="18"/>
                    </w:rPr>
                    <w:t>CSI-</w:t>
                  </w:r>
                  <w:proofErr w:type="spellStart"/>
                  <w:r>
                    <w:rPr>
                      <w:bCs/>
                      <w:i/>
                      <w:iCs/>
                      <w:sz w:val="18"/>
                      <w:szCs w:val="18"/>
                    </w:rPr>
                    <w:t>ReportConfig</w:t>
                  </w:r>
                  <w:proofErr w:type="spellEnd"/>
                  <w:r>
                    <w:rPr>
                      <w:bCs/>
                      <w:i/>
                      <w:iCs/>
                      <w:sz w:val="18"/>
                      <w:szCs w:val="18"/>
                    </w:rPr>
                    <w:t xml:space="preserve"> </w:t>
                  </w:r>
                  <w:r>
                    <w:rPr>
                      <w:bCs/>
                      <w:sz w:val="18"/>
                      <w:szCs w:val="18"/>
                    </w:rPr>
                    <w:t xml:space="preserve">if </w:t>
                  </w:r>
                  <w:proofErr w:type="spellStart"/>
                  <w:r>
                    <w:rPr>
                      <w:bCs/>
                      <w:i/>
                      <w:iCs/>
                      <w:sz w:val="18"/>
                      <w:szCs w:val="18"/>
                    </w:rPr>
                    <w:t>CCofIndicatedTCI</w:t>
                  </w:r>
                  <w:proofErr w:type="spellEnd"/>
                  <w:r>
                    <w:rPr>
                      <w:bCs/>
                      <w:sz w:val="18"/>
                      <w:szCs w:val="18"/>
                    </w:rPr>
                    <w:t xml:space="preserve"> is not configured</w:t>
                  </w:r>
                  <w:r>
                    <w:rPr>
                      <w:bCs/>
                      <w:i/>
                      <w:iCs/>
                      <w:sz w:val="18"/>
                      <w:szCs w:val="18"/>
                    </w:rPr>
                    <w:t xml:space="preserve">, </w:t>
                  </w:r>
                  <w:r>
                    <w:rPr>
                      <w:bCs/>
                      <w:sz w:val="18"/>
                      <w:szCs w:val="18"/>
                    </w:rPr>
                    <w:t xml:space="preserve">or to the CC indicated by </w:t>
                  </w:r>
                  <w:proofErr w:type="spellStart"/>
                  <w:r w:rsidRPr="009B5873">
                    <w:rPr>
                      <w:i/>
                      <w:iCs/>
                      <w:sz w:val="18"/>
                      <w:szCs w:val="18"/>
                    </w:rPr>
                    <w:t>CCofIndicatedTCI</w:t>
                  </w:r>
                  <w:proofErr w:type="spellEnd"/>
                  <w:r>
                    <w:rPr>
                      <w:bCs/>
                      <w:sz w:val="18"/>
                      <w:szCs w:val="18"/>
                    </w:rPr>
                    <w:t xml:space="preserve"> in the </w:t>
                  </w:r>
                  <w:r>
                    <w:rPr>
                      <w:i/>
                      <w:iCs/>
                      <w:sz w:val="18"/>
                      <w:szCs w:val="18"/>
                    </w:rPr>
                    <w:t>CSI-</w:t>
                  </w:r>
                  <w:proofErr w:type="spellStart"/>
                  <w:r>
                    <w:rPr>
                      <w:i/>
                      <w:iCs/>
                      <w:sz w:val="18"/>
                      <w:szCs w:val="18"/>
                    </w:rPr>
                    <w:t>ReportConfig</w:t>
                  </w:r>
                  <w:proofErr w:type="spellEnd"/>
                  <w:r>
                    <w:rPr>
                      <w:sz w:val="18"/>
                      <w:szCs w:val="18"/>
                    </w:rPr>
                    <w:t>)</w:t>
                  </w:r>
                  <w:r>
                    <w:rPr>
                      <w:iCs/>
                      <w:sz w:val="18"/>
                      <w:szCs w:val="18"/>
                    </w:rPr>
                    <w:t>,</w:t>
                  </w:r>
                  <w:r>
                    <w:rPr>
                      <w:bCs/>
                      <w:iCs/>
                      <w:sz w:val="18"/>
                      <w:szCs w:val="18"/>
                    </w:rPr>
                    <w:t xml:space="preserve"> if</w:t>
                  </w:r>
                  <w:r>
                    <w:rPr>
                      <w:bCs/>
                      <w:sz w:val="18"/>
                      <w:szCs w:val="18"/>
                    </w:rPr>
                    <w:t xml:space="preserve"> </w:t>
                  </w:r>
                  <w:proofErr w:type="spellStart"/>
                  <w:r>
                    <w:rPr>
                      <w:i/>
                      <w:sz w:val="18"/>
                      <w:szCs w:val="18"/>
                    </w:rPr>
                    <w:t>newBeamResourceSet</w:t>
                  </w:r>
                  <w:proofErr w:type="spellEnd"/>
                  <w:r>
                    <w:rPr>
                      <w:i/>
                      <w:sz w:val="18"/>
                      <w:szCs w:val="18"/>
                    </w:rPr>
                    <w:t xml:space="preserve"> </w:t>
                  </w:r>
                  <w:r>
                    <w:rPr>
                      <w:sz w:val="18"/>
                      <w:szCs w:val="18"/>
                    </w:rPr>
                    <w:t xml:space="preserve">is </w:t>
                  </w:r>
                  <w:proofErr w:type="gramStart"/>
                  <w:r>
                    <w:rPr>
                      <w:sz w:val="18"/>
                      <w:szCs w:val="18"/>
                    </w:rPr>
                    <w:t>a</w:t>
                  </w:r>
                  <w:proofErr w:type="gramEnd"/>
                  <w:r>
                    <w:rPr>
                      <w:sz w:val="18"/>
                      <w:szCs w:val="18"/>
                    </w:rPr>
                    <w:t xml:space="preserve"> </w:t>
                  </w:r>
                  <w:r>
                    <w:rPr>
                      <w:i/>
                      <w:sz w:val="18"/>
                      <w:szCs w:val="18"/>
                    </w:rPr>
                    <w:t>NZP-CSI-RS-</w:t>
                  </w:r>
                  <w:proofErr w:type="spellStart"/>
                  <w:r>
                    <w:rPr>
                      <w:i/>
                      <w:sz w:val="18"/>
                      <w:szCs w:val="18"/>
                    </w:rPr>
                    <w:t>ResourceSet</w:t>
                  </w:r>
                  <w:proofErr w:type="spellEnd"/>
                  <w:r>
                    <w:rPr>
                      <w:i/>
                      <w:sz w:val="18"/>
                      <w:szCs w:val="18"/>
                    </w:rPr>
                    <w:t xml:space="preserve"> </w:t>
                  </w:r>
                  <w:r>
                    <w:rPr>
                      <w:sz w:val="18"/>
                      <w:szCs w:val="18"/>
                    </w:rPr>
                    <w:t xml:space="preserve">configured </w:t>
                  </w:r>
                  <w:r>
                    <w:rPr>
                      <w:bCs/>
                      <w:sz w:val="18"/>
                      <w:szCs w:val="18"/>
                    </w:rPr>
                    <w:t>with</w:t>
                  </w:r>
                  <w:r>
                    <w:rPr>
                      <w:bCs/>
                      <w:i/>
                      <w:iCs/>
                      <w:sz w:val="18"/>
                      <w:szCs w:val="18"/>
                    </w:rPr>
                    <w:t xml:space="preserve"> </w:t>
                  </w:r>
                  <w:r>
                    <w:rPr>
                      <w:i/>
                      <w:sz w:val="18"/>
                      <w:szCs w:val="18"/>
                    </w:rPr>
                    <w:t>repetition</w:t>
                  </w:r>
                  <w:r>
                    <w:rPr>
                      <w:bCs/>
                      <w:sz w:val="18"/>
                      <w:szCs w:val="18"/>
                    </w:rPr>
                    <w:t>, else</w:t>
                  </w:r>
                </w:p>
                <w:p w14:paraId="1559FBCE" w14:textId="77777777" w:rsidR="00D20F25" w:rsidRDefault="009B5873">
                  <w:pPr>
                    <w:ind w:left="568" w:hanging="284"/>
                    <w:jc w:val="both"/>
                    <w:rPr>
                      <w:bCs/>
                      <w:sz w:val="18"/>
                      <w:szCs w:val="18"/>
                    </w:rPr>
                  </w:pPr>
                  <w:r w:rsidRPr="009B5873">
                    <w:rPr>
                      <w:sz w:val="18"/>
                      <w:szCs w:val="18"/>
                    </w:rPr>
                    <w:t>-</w:t>
                  </w:r>
                  <w:r w:rsidRPr="009B5873">
                    <w:rPr>
                      <w:sz w:val="18"/>
                      <w:szCs w:val="18"/>
                    </w:rPr>
                    <w:tab/>
                  </w:r>
                  <w:r>
                    <w:rPr>
                      <w:bCs/>
                      <w:sz w:val="18"/>
                      <w:szCs w:val="18"/>
                    </w:rPr>
                    <w:t xml:space="preserve">the SS/PBCH block </w:t>
                  </w:r>
                  <w:r w:rsidRPr="009B5873">
                    <w:rPr>
                      <w:sz w:val="18"/>
                      <w:szCs w:val="18"/>
                    </w:rPr>
                    <w:t xml:space="preserve">with the </w:t>
                  </w:r>
                  <w:proofErr w:type="spellStart"/>
                  <w:r w:rsidRPr="009B5873">
                    <w:rPr>
                      <w:i/>
                      <w:sz w:val="18"/>
                      <w:szCs w:val="18"/>
                    </w:rPr>
                    <w:t>valueOfQ</w:t>
                  </w:r>
                  <w:proofErr w:type="spellEnd"/>
                  <w:r w:rsidRPr="009B5873">
                    <w:rPr>
                      <w:sz w:val="18"/>
                      <w:szCs w:val="18"/>
                    </w:rPr>
                    <w:t xml:space="preserve"> highest L1-RSRP out of the </w:t>
                  </w:r>
                  <w:r>
                    <w:rPr>
                      <w:bCs/>
                      <w:sz w:val="18"/>
                      <w:szCs w:val="18"/>
                    </w:rPr>
                    <w:t xml:space="preserve">SS/PBCH </w:t>
                  </w:r>
                  <w:proofErr w:type="spellStart"/>
                  <w:r>
                    <w:rPr>
                      <w:bCs/>
                      <w:sz w:val="18"/>
                      <w:szCs w:val="18"/>
                    </w:rPr>
                    <w:t>block</w:t>
                  </w:r>
                  <w:r w:rsidRPr="009B5873">
                    <w:rPr>
                      <w:sz w:val="18"/>
                      <w:szCs w:val="18"/>
                    </w:rPr>
                    <w:t xml:space="preserve"> s</w:t>
                  </w:r>
                  <w:proofErr w:type="spellEnd"/>
                  <w:r w:rsidRPr="009B5873">
                    <w:rPr>
                      <w:sz w:val="18"/>
                      <w:szCs w:val="18"/>
                    </w:rPr>
                    <w:t xml:space="preserve"> </w:t>
                  </w:r>
                  <w:proofErr w:type="spellStart"/>
                  <w:r w:rsidRPr="009B5873">
                    <w:rPr>
                      <w:sz w:val="18"/>
                      <w:szCs w:val="18"/>
                    </w:rPr>
                    <w:t>QCLed</w:t>
                  </w:r>
                  <w:proofErr w:type="spellEnd"/>
                  <w:r w:rsidRPr="009B5873">
                    <w:rPr>
                      <w:sz w:val="18"/>
                      <w:szCs w:val="18"/>
                    </w:rPr>
                    <w:t xml:space="preserve"> with the reference signals among the activated TCI states (</w:t>
                  </w:r>
                  <w:r>
                    <w:rPr>
                      <w:bCs/>
                      <w:sz w:val="18"/>
                      <w:szCs w:val="18"/>
                    </w:rPr>
                    <w:t xml:space="preserve">applied to the same CC of </w:t>
                  </w:r>
                  <w:r>
                    <w:rPr>
                      <w:bCs/>
                      <w:i/>
                      <w:iCs/>
                      <w:sz w:val="18"/>
                      <w:szCs w:val="18"/>
                    </w:rPr>
                    <w:t>CSI-</w:t>
                  </w:r>
                  <w:proofErr w:type="spellStart"/>
                  <w:r>
                    <w:rPr>
                      <w:bCs/>
                      <w:i/>
                      <w:iCs/>
                      <w:sz w:val="18"/>
                      <w:szCs w:val="18"/>
                    </w:rPr>
                    <w:t>ReportConfig</w:t>
                  </w:r>
                  <w:proofErr w:type="spellEnd"/>
                  <w:r>
                    <w:rPr>
                      <w:bCs/>
                      <w:i/>
                      <w:iCs/>
                      <w:sz w:val="18"/>
                      <w:szCs w:val="18"/>
                    </w:rPr>
                    <w:t xml:space="preserve"> </w:t>
                  </w:r>
                  <w:r>
                    <w:rPr>
                      <w:bCs/>
                      <w:sz w:val="18"/>
                      <w:szCs w:val="18"/>
                    </w:rPr>
                    <w:t xml:space="preserve">if </w:t>
                  </w:r>
                  <w:proofErr w:type="spellStart"/>
                  <w:r>
                    <w:rPr>
                      <w:bCs/>
                      <w:i/>
                      <w:iCs/>
                      <w:sz w:val="18"/>
                      <w:szCs w:val="18"/>
                    </w:rPr>
                    <w:t>CCofIndicatedTCI</w:t>
                  </w:r>
                  <w:proofErr w:type="spellEnd"/>
                  <w:r>
                    <w:rPr>
                      <w:bCs/>
                      <w:sz w:val="18"/>
                      <w:szCs w:val="18"/>
                    </w:rPr>
                    <w:t xml:space="preserve"> is not configured</w:t>
                  </w:r>
                  <w:r>
                    <w:rPr>
                      <w:bCs/>
                      <w:i/>
                      <w:iCs/>
                      <w:sz w:val="18"/>
                      <w:szCs w:val="18"/>
                    </w:rPr>
                    <w:t xml:space="preserve">, </w:t>
                  </w:r>
                  <w:r>
                    <w:rPr>
                      <w:bCs/>
                      <w:sz w:val="18"/>
                      <w:szCs w:val="18"/>
                    </w:rPr>
                    <w:t xml:space="preserve">or to the CC indicated by </w:t>
                  </w:r>
                  <w:proofErr w:type="spellStart"/>
                  <w:r w:rsidRPr="009B5873">
                    <w:rPr>
                      <w:i/>
                      <w:iCs/>
                      <w:sz w:val="18"/>
                      <w:szCs w:val="18"/>
                    </w:rPr>
                    <w:t>CCofIndicatedTCI</w:t>
                  </w:r>
                  <w:proofErr w:type="spellEnd"/>
                  <w:r>
                    <w:rPr>
                      <w:bCs/>
                      <w:sz w:val="18"/>
                      <w:szCs w:val="18"/>
                    </w:rPr>
                    <w:t xml:space="preserve"> in the </w:t>
                  </w:r>
                  <w:r>
                    <w:rPr>
                      <w:i/>
                      <w:iCs/>
                      <w:sz w:val="18"/>
                      <w:szCs w:val="18"/>
                    </w:rPr>
                    <w:t>CSI-</w:t>
                  </w:r>
                  <w:proofErr w:type="spellStart"/>
                  <w:r>
                    <w:rPr>
                      <w:i/>
                      <w:iCs/>
                      <w:sz w:val="18"/>
                      <w:szCs w:val="18"/>
                    </w:rPr>
                    <w:t>ReportConfig</w:t>
                  </w:r>
                  <w:proofErr w:type="spellEnd"/>
                  <w:r>
                    <w:rPr>
                      <w:sz w:val="18"/>
                      <w:szCs w:val="18"/>
                    </w:rPr>
                    <w:t>)</w:t>
                  </w:r>
                  <w:r>
                    <w:rPr>
                      <w:bCs/>
                      <w:sz w:val="18"/>
                      <w:szCs w:val="18"/>
                    </w:rPr>
                    <w:t>, if</w:t>
                  </w:r>
                  <w:r>
                    <w:rPr>
                      <w:bCs/>
                      <w:i/>
                      <w:sz w:val="18"/>
                      <w:szCs w:val="18"/>
                    </w:rPr>
                    <w:t xml:space="preserve"> </w:t>
                  </w:r>
                  <w:proofErr w:type="spellStart"/>
                  <w:r>
                    <w:rPr>
                      <w:bCs/>
                      <w:i/>
                      <w:sz w:val="18"/>
                      <w:szCs w:val="18"/>
                    </w:rPr>
                    <w:t>newBeamResourceSet</w:t>
                  </w:r>
                  <w:proofErr w:type="spellEnd"/>
                  <w:r>
                    <w:rPr>
                      <w:bCs/>
                      <w:iCs/>
                      <w:sz w:val="18"/>
                      <w:szCs w:val="18"/>
                    </w:rPr>
                    <w:t xml:space="preserve"> is a</w:t>
                  </w:r>
                  <w:r>
                    <w:rPr>
                      <w:bCs/>
                      <w:i/>
                      <w:sz w:val="18"/>
                      <w:szCs w:val="18"/>
                    </w:rPr>
                    <w:t xml:space="preserve"> CSI-SSB-</w:t>
                  </w:r>
                  <w:proofErr w:type="spellStart"/>
                  <w:r>
                    <w:rPr>
                      <w:bCs/>
                      <w:i/>
                      <w:sz w:val="18"/>
                      <w:szCs w:val="18"/>
                    </w:rPr>
                    <w:t>ResourceSet</w:t>
                  </w:r>
                  <w:proofErr w:type="spellEnd"/>
                  <w:r>
                    <w:rPr>
                      <w:bCs/>
                      <w:iCs/>
                      <w:sz w:val="18"/>
                      <w:szCs w:val="18"/>
                    </w:rPr>
                    <w:t>.</w:t>
                  </w:r>
                </w:p>
                <w:p w14:paraId="381DBEC4" w14:textId="77777777" w:rsidR="00D20F25" w:rsidRDefault="009B5873">
                  <w:pPr>
                    <w:jc w:val="both"/>
                    <w:rPr>
                      <w:rFonts w:eastAsia="Times New Roman"/>
                      <w:sz w:val="18"/>
                      <w:szCs w:val="18"/>
                    </w:rPr>
                  </w:pPr>
                  <w:r>
                    <w:rPr>
                      <w:rFonts w:eastAsia="Times New Roman"/>
                      <w:bCs/>
                      <w:sz w:val="18"/>
                      <w:szCs w:val="18"/>
                    </w:rPr>
                    <w:t>After transmitting UEIRI</w:t>
                  </w:r>
                  <w:r>
                    <w:rPr>
                      <w:rFonts w:eastAsia="Times New Roman"/>
                      <w:bCs/>
                      <w:color w:val="FF0000"/>
                      <w:sz w:val="18"/>
                      <w:szCs w:val="18"/>
                      <w:u w:val="single"/>
                    </w:rPr>
                    <w:t xml:space="preserve"> corresponding to the </w:t>
                  </w:r>
                  <w:r>
                    <w:rPr>
                      <w:rFonts w:eastAsia="Times New Roman"/>
                      <w:bCs/>
                      <w:i/>
                      <w:iCs/>
                      <w:color w:val="FF0000"/>
                      <w:sz w:val="18"/>
                      <w:szCs w:val="18"/>
                      <w:u w:val="single"/>
                    </w:rPr>
                    <w:t>CSI-</w:t>
                  </w:r>
                  <w:proofErr w:type="spellStart"/>
                  <w:r>
                    <w:rPr>
                      <w:rFonts w:eastAsia="Times New Roman"/>
                      <w:bCs/>
                      <w:i/>
                      <w:iCs/>
                      <w:color w:val="FF0000"/>
                      <w:sz w:val="18"/>
                      <w:szCs w:val="18"/>
                      <w:u w:val="single"/>
                    </w:rPr>
                    <w:t>ReportConfig</w:t>
                  </w:r>
                  <w:proofErr w:type="spellEnd"/>
                  <w:r>
                    <w:rPr>
                      <w:rFonts w:eastAsia="Times New Roman"/>
                      <w:bCs/>
                      <w:color w:val="FF0000"/>
                      <w:sz w:val="18"/>
                      <w:szCs w:val="18"/>
                      <w:u w:val="single"/>
                    </w:rPr>
                    <w:t xml:space="preserve"> with </w:t>
                  </w:r>
                  <w:proofErr w:type="spellStart"/>
                  <w:r>
                    <w:rPr>
                      <w:rFonts w:eastAsia="Times New Roman"/>
                      <w:bCs/>
                      <w:i/>
                      <w:iCs/>
                      <w:color w:val="FF0000"/>
                      <w:sz w:val="18"/>
                      <w:szCs w:val="18"/>
                      <w:u w:val="single"/>
                    </w:rPr>
                    <w:t>eventType</w:t>
                  </w:r>
                  <w:proofErr w:type="spellEnd"/>
                  <w:r>
                    <w:rPr>
                      <w:rFonts w:eastAsia="Times New Roman"/>
                      <w:bCs/>
                      <w:color w:val="FF0000"/>
                      <w:sz w:val="18"/>
                      <w:szCs w:val="18"/>
                      <w:u w:val="single"/>
                    </w:rPr>
                    <w:t xml:space="preserve"> set to ‘event7’</w:t>
                  </w:r>
                  <w:r>
                    <w:rPr>
                      <w:rFonts w:eastAsia="Times New Roman"/>
                      <w:bCs/>
                      <w:sz w:val="18"/>
                      <w:szCs w:val="18"/>
                    </w:rPr>
                    <w:t xml:space="preserve">,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The UE sends the CSI report</w:t>
                  </w:r>
                </w:p>
                <w:p w14:paraId="682C3021" w14:textId="77777777" w:rsidR="00D20F25" w:rsidRDefault="009B5873">
                  <w:pPr>
                    <w:pStyle w:val="BodyText"/>
                    <w:spacing w:after="0"/>
                    <w:contextualSpacing/>
                    <w:jc w:val="both"/>
                    <w:rPr>
                      <w:rFonts w:eastAsiaTheme="minorEastAsia"/>
                      <w:sz w:val="18"/>
                      <w:szCs w:val="18"/>
                      <w:lang w:eastAsia="zh-CN"/>
                    </w:rPr>
                  </w:pPr>
                  <w:r>
                    <w:rPr>
                      <w:rFonts w:eastAsiaTheme="minorEastAsia"/>
                      <w:sz w:val="18"/>
                      <w:szCs w:val="18"/>
                      <w:lang w:eastAsia="zh-CN"/>
                    </w:rPr>
                    <w:t>…(omitted)…</w:t>
                  </w:r>
                  <w:bookmarkEnd w:id="60"/>
                  <w:bookmarkEnd w:id="61"/>
                </w:p>
              </w:tc>
            </w:tr>
          </w:tbl>
          <w:p w14:paraId="5295DB45" w14:textId="77777777" w:rsidR="00D20F25" w:rsidRDefault="00D20F25">
            <w:pPr>
              <w:rPr>
                <w:rFonts w:eastAsia="Malgun Gothic"/>
                <w:b/>
                <w:bCs/>
                <w:sz w:val="16"/>
                <w:highlight w:val="green"/>
              </w:rPr>
            </w:pPr>
          </w:p>
          <w:p w14:paraId="5A09B677" w14:textId="2CD78115" w:rsidR="00D20F25" w:rsidRDefault="009B5873">
            <w:pPr>
              <w:shd w:val="clear" w:color="auto" w:fill="FFFFFF"/>
              <w:snapToGrid w:val="0"/>
              <w:rPr>
                <w:rFonts w:eastAsia="Batang"/>
                <w:sz w:val="18"/>
                <w:szCs w:val="18"/>
                <w:lang w:eastAsia="en-US"/>
              </w:rPr>
            </w:pPr>
            <w:r>
              <w:rPr>
                <w:rFonts w:eastAsia="Batang"/>
                <w:sz w:val="18"/>
                <w:szCs w:val="18"/>
                <w:lang w:eastAsia="en-US"/>
              </w:rPr>
              <w:t xml:space="preserve">Supported by: IDC, </w:t>
            </w:r>
            <w:r w:rsidR="00165AED" w:rsidRPr="00165AED">
              <w:rPr>
                <w:rFonts w:eastAsia="Batang"/>
                <w:color w:val="FF0000"/>
                <w:sz w:val="18"/>
                <w:szCs w:val="18"/>
                <w:lang w:eastAsia="en-US"/>
              </w:rPr>
              <w:t xml:space="preserve">Google, </w:t>
            </w:r>
            <w:proofErr w:type="spellStart"/>
            <w:r w:rsidR="00F663B3">
              <w:rPr>
                <w:rFonts w:eastAsia="Batang"/>
                <w:color w:val="FF0000"/>
                <w:sz w:val="18"/>
                <w:szCs w:val="18"/>
                <w:lang w:eastAsia="en-US"/>
              </w:rPr>
              <w:t>xiaomi</w:t>
            </w:r>
            <w:proofErr w:type="spellEnd"/>
            <w:r w:rsidR="00F663B3">
              <w:rPr>
                <w:rFonts w:eastAsia="Batang"/>
                <w:color w:val="FF0000"/>
                <w:sz w:val="18"/>
                <w:szCs w:val="18"/>
                <w:lang w:eastAsia="en-US"/>
              </w:rPr>
              <w:t xml:space="preserve"> (open), </w:t>
            </w:r>
            <w:r w:rsidR="00B27058">
              <w:rPr>
                <w:rFonts w:eastAsia="Batang"/>
                <w:color w:val="FF0000"/>
                <w:sz w:val="18"/>
                <w:szCs w:val="18"/>
                <w:lang w:eastAsia="en-US"/>
              </w:rPr>
              <w:t xml:space="preserve">Fujitsu, </w:t>
            </w:r>
            <w:proofErr w:type="gramStart"/>
            <w:r w:rsidR="00A34A17">
              <w:rPr>
                <w:rFonts w:eastAsia="Batang"/>
                <w:color w:val="FF0000"/>
                <w:sz w:val="18"/>
                <w:szCs w:val="18"/>
                <w:lang w:eastAsia="en-US"/>
              </w:rPr>
              <w:t>IDC(</w:t>
            </w:r>
            <w:proofErr w:type="gramEnd"/>
            <w:r w:rsidR="00A34A17">
              <w:rPr>
                <w:rFonts w:eastAsia="Batang"/>
                <w:color w:val="FF0000"/>
                <w:sz w:val="18"/>
                <w:szCs w:val="18"/>
                <w:lang w:eastAsia="en-US"/>
              </w:rPr>
              <w:t>open</w:t>
            </w:r>
            <w:r w:rsidR="00C63F09">
              <w:rPr>
                <w:rFonts w:eastAsia="Batang"/>
                <w:color w:val="FF0000"/>
                <w:sz w:val="18"/>
                <w:szCs w:val="18"/>
                <w:lang w:eastAsia="en-US"/>
              </w:rPr>
              <w:t>)</w:t>
            </w:r>
          </w:p>
          <w:p w14:paraId="5F06D67C" w14:textId="3AD023B6" w:rsidR="00165AED" w:rsidRDefault="00583655">
            <w:pPr>
              <w:shd w:val="clear" w:color="auto" w:fill="FFFFFF"/>
              <w:snapToGrid w:val="0"/>
              <w:rPr>
                <w:rFonts w:eastAsia="Batang"/>
                <w:sz w:val="18"/>
                <w:szCs w:val="18"/>
                <w:lang w:eastAsia="en-US"/>
              </w:rPr>
            </w:pPr>
            <w:r>
              <w:rPr>
                <w:rFonts w:eastAsia="Batang"/>
                <w:sz w:val="18"/>
                <w:szCs w:val="18"/>
                <w:lang w:eastAsia="en-US"/>
              </w:rPr>
              <w:t xml:space="preserve">Not supported by: </w:t>
            </w:r>
            <w:r w:rsidRPr="00583655">
              <w:rPr>
                <w:rFonts w:eastAsia="Batang"/>
                <w:color w:val="FF0000"/>
                <w:sz w:val="18"/>
                <w:szCs w:val="18"/>
                <w:lang w:eastAsia="en-US"/>
              </w:rPr>
              <w:t xml:space="preserve">OPPO, </w:t>
            </w:r>
            <w:proofErr w:type="spellStart"/>
            <w:r w:rsidR="000F2275">
              <w:rPr>
                <w:rFonts w:eastAsia="Batang"/>
                <w:color w:val="FF0000"/>
                <w:sz w:val="18"/>
                <w:szCs w:val="18"/>
                <w:lang w:eastAsia="en-US"/>
              </w:rPr>
              <w:t>Spreadtrum</w:t>
            </w:r>
            <w:proofErr w:type="spellEnd"/>
            <w:r w:rsidR="000F2275">
              <w:rPr>
                <w:rFonts w:eastAsia="Batang"/>
                <w:color w:val="FF0000"/>
                <w:sz w:val="18"/>
                <w:szCs w:val="18"/>
                <w:lang w:eastAsia="en-US"/>
              </w:rPr>
              <w:t xml:space="preserve">, </w:t>
            </w:r>
            <w:r w:rsidR="00E86619">
              <w:rPr>
                <w:rFonts w:eastAsia="Batang"/>
                <w:color w:val="FF0000"/>
                <w:sz w:val="18"/>
                <w:szCs w:val="18"/>
                <w:lang w:eastAsia="en-US"/>
              </w:rPr>
              <w:t xml:space="preserve">ZTE (open), </w:t>
            </w:r>
            <w:r w:rsidR="00240521">
              <w:rPr>
                <w:rFonts w:eastAsia="Batang"/>
                <w:color w:val="FF0000"/>
                <w:sz w:val="18"/>
                <w:szCs w:val="18"/>
                <w:lang w:eastAsia="en-US"/>
              </w:rPr>
              <w:t xml:space="preserve">vivo, </w:t>
            </w:r>
            <w:r w:rsidR="00F20643">
              <w:rPr>
                <w:rFonts w:eastAsia="Batang"/>
                <w:color w:val="FF0000"/>
                <w:sz w:val="18"/>
                <w:szCs w:val="18"/>
                <w:lang w:eastAsia="en-US"/>
              </w:rPr>
              <w:t xml:space="preserve">Nokia, </w:t>
            </w:r>
            <w:r w:rsidR="00616D44">
              <w:rPr>
                <w:rFonts w:eastAsia="Batang"/>
                <w:color w:val="FF0000"/>
                <w:sz w:val="18"/>
                <w:szCs w:val="18"/>
                <w:lang w:eastAsia="en-US"/>
              </w:rPr>
              <w:t>Samsung,</w:t>
            </w:r>
            <w:r w:rsidR="002241D9">
              <w:rPr>
                <w:rFonts w:eastAsia="Batang"/>
                <w:color w:val="FF0000"/>
                <w:sz w:val="18"/>
                <w:szCs w:val="18"/>
                <w:lang w:eastAsia="en-US"/>
              </w:rPr>
              <w:t xml:space="preserve"> </w:t>
            </w:r>
            <w:proofErr w:type="spellStart"/>
            <w:r w:rsidR="002241D9">
              <w:rPr>
                <w:rFonts w:eastAsia="Batang"/>
                <w:color w:val="FF0000"/>
                <w:sz w:val="18"/>
                <w:szCs w:val="18"/>
                <w:lang w:eastAsia="en-US"/>
              </w:rPr>
              <w:t>Ofinno</w:t>
            </w:r>
            <w:proofErr w:type="spellEnd"/>
            <w:r w:rsidR="007978E2">
              <w:rPr>
                <w:rFonts w:eastAsia="Batang"/>
                <w:color w:val="FF0000"/>
                <w:sz w:val="18"/>
                <w:szCs w:val="18"/>
                <w:lang w:eastAsia="en-US"/>
              </w:rPr>
              <w:t xml:space="preserve"> (open)</w:t>
            </w:r>
            <w:r w:rsidR="002241D9">
              <w:rPr>
                <w:rFonts w:eastAsia="Batang"/>
                <w:color w:val="FF0000"/>
                <w:sz w:val="18"/>
                <w:szCs w:val="18"/>
                <w:lang w:eastAsia="en-US"/>
              </w:rPr>
              <w:t xml:space="preserve">, </w:t>
            </w:r>
            <w:r w:rsidR="00183743">
              <w:rPr>
                <w:rFonts w:eastAsia="Batang"/>
                <w:color w:val="FF0000"/>
                <w:sz w:val="18"/>
                <w:szCs w:val="18"/>
                <w:lang w:eastAsia="en-US"/>
              </w:rPr>
              <w:t xml:space="preserve">Ericsson, </w:t>
            </w:r>
            <w:r w:rsidR="00E863B8">
              <w:rPr>
                <w:rFonts w:eastAsia="Batang"/>
                <w:color w:val="FF0000"/>
                <w:sz w:val="18"/>
                <w:szCs w:val="18"/>
                <w:lang w:eastAsia="en-US"/>
              </w:rPr>
              <w:t xml:space="preserve">CATT, </w:t>
            </w:r>
            <w:r w:rsidR="00A34621">
              <w:rPr>
                <w:rFonts w:eastAsia="Batang"/>
                <w:color w:val="FF0000"/>
                <w:sz w:val="18"/>
                <w:szCs w:val="18"/>
                <w:lang w:eastAsia="en-US"/>
              </w:rPr>
              <w:t xml:space="preserve">Huawei, </w:t>
            </w:r>
            <w:r w:rsidR="0095680B">
              <w:rPr>
                <w:rFonts w:eastAsia="Batang"/>
                <w:color w:val="FF0000"/>
                <w:sz w:val="18"/>
                <w:szCs w:val="18"/>
                <w:lang w:eastAsia="en-US"/>
              </w:rPr>
              <w:t>Qualcomm,</w:t>
            </w:r>
            <w:r w:rsidR="006B4E7C">
              <w:rPr>
                <w:rFonts w:eastAsia="Batang"/>
                <w:color w:val="FF0000"/>
                <w:sz w:val="18"/>
                <w:szCs w:val="18"/>
                <w:lang w:eastAsia="en-US"/>
              </w:rPr>
              <w:t xml:space="preserve"> MediaTek, </w:t>
            </w:r>
            <w:r w:rsidR="00AB646D">
              <w:rPr>
                <w:rFonts w:eastAsia="Batang"/>
                <w:color w:val="FF0000"/>
                <w:sz w:val="18"/>
                <w:szCs w:val="18"/>
                <w:lang w:eastAsia="en-US"/>
              </w:rPr>
              <w:t>NTT DOCOMO,</w:t>
            </w:r>
          </w:p>
          <w:p w14:paraId="41A9E040" w14:textId="77777777" w:rsidR="00D20F25" w:rsidRDefault="00D20F25">
            <w:pPr>
              <w:adjustRightInd w:val="0"/>
              <w:snapToGrid w:val="0"/>
              <w:jc w:val="both"/>
              <w:rPr>
                <w:rFonts w:ascii="Times" w:eastAsia="Batang" w:hAnsi="Times" w:cs="Times"/>
                <w:color w:val="0000FF"/>
                <w:sz w:val="18"/>
                <w:szCs w:val="16"/>
                <w:u w:val="single"/>
              </w:rPr>
            </w:pPr>
          </w:p>
        </w:tc>
      </w:tr>
      <w:tr w:rsidR="00D20F25" w14:paraId="3DBB16B9"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6164BE04" w14:textId="77777777" w:rsidR="00D20F25" w:rsidRDefault="009B5873">
            <w:pPr>
              <w:snapToGrid w:val="0"/>
              <w:rPr>
                <w:sz w:val="18"/>
                <w:szCs w:val="18"/>
                <w:lang w:eastAsia="zh-CN"/>
              </w:rPr>
            </w:pPr>
            <w:r>
              <w:rPr>
                <w:sz w:val="18"/>
                <w:szCs w:val="18"/>
                <w:lang w:eastAsia="zh-CN"/>
              </w:rPr>
              <w:lastRenderedPageBreak/>
              <w:t>2.4</w:t>
            </w:r>
          </w:p>
        </w:tc>
        <w:tc>
          <w:tcPr>
            <w:tcW w:w="1341" w:type="dxa"/>
            <w:tcBorders>
              <w:top w:val="single" w:sz="4" w:space="0" w:color="auto"/>
              <w:left w:val="single" w:sz="4" w:space="0" w:color="auto"/>
              <w:bottom w:val="single" w:sz="4" w:space="0" w:color="auto"/>
              <w:right w:val="single" w:sz="4" w:space="0" w:color="auto"/>
            </w:tcBorders>
          </w:tcPr>
          <w:p w14:paraId="70DA80DB" w14:textId="77777777" w:rsidR="00D20F25" w:rsidRDefault="009B5873">
            <w:pPr>
              <w:contextualSpacing/>
              <w:rPr>
                <w:sz w:val="18"/>
                <w:szCs w:val="18"/>
              </w:rPr>
            </w:pPr>
            <w:r>
              <w:rPr>
                <w:sz w:val="18"/>
                <w:szCs w:val="18"/>
              </w:rPr>
              <w:t>CRI/SSBRI k definition in a CSI report for UEIBM</w:t>
            </w:r>
          </w:p>
        </w:tc>
        <w:tc>
          <w:tcPr>
            <w:tcW w:w="8068" w:type="dxa"/>
            <w:tcBorders>
              <w:top w:val="single" w:sz="4" w:space="0" w:color="auto"/>
              <w:left w:val="single" w:sz="4" w:space="0" w:color="auto"/>
              <w:bottom w:val="single" w:sz="4" w:space="0" w:color="auto"/>
              <w:right w:val="single" w:sz="4" w:space="0" w:color="auto"/>
            </w:tcBorders>
          </w:tcPr>
          <w:p w14:paraId="098E56DC"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Per companies input [15], the following clarification on CRI/SSBRI k definition in a CSI report for UEIBM is provided.</w:t>
            </w:r>
          </w:p>
          <w:p w14:paraId="34A6EECB" w14:textId="77777777" w:rsidR="00D20F25" w:rsidRDefault="00D20F25">
            <w:pPr>
              <w:rPr>
                <w:rFonts w:eastAsia="Malgun Gothic"/>
                <w:b/>
                <w:bCs/>
                <w:sz w:val="16"/>
                <w:highlight w:val="green"/>
              </w:rPr>
            </w:pPr>
          </w:p>
          <w:p w14:paraId="0323B66B" w14:textId="77777777" w:rsidR="00D20F25" w:rsidRDefault="00D20F25">
            <w:pPr>
              <w:rPr>
                <w:rFonts w:eastAsia="Malgun Gothic"/>
                <w:b/>
                <w:bCs/>
                <w:sz w:val="16"/>
                <w:highlight w:val="green"/>
              </w:rPr>
            </w:pPr>
          </w:p>
          <w:p w14:paraId="0C19E417" w14:textId="77777777" w:rsidR="00D20F25" w:rsidRDefault="009B5873">
            <w:pPr>
              <w:snapToGrid w:val="0"/>
              <w:rPr>
                <w:sz w:val="18"/>
                <w:szCs w:val="18"/>
              </w:rPr>
            </w:pPr>
            <w:r>
              <w:rPr>
                <w:rFonts w:eastAsia="宋体"/>
                <w:b/>
                <w:sz w:val="18"/>
                <w:szCs w:val="18"/>
                <w:highlight w:val="yellow"/>
                <w:u w:val="single"/>
              </w:rPr>
              <w:t xml:space="preserve">Proposal 2.4: </w:t>
            </w:r>
            <w:r>
              <w:rPr>
                <w:sz w:val="18"/>
                <w:szCs w:val="18"/>
              </w:rPr>
              <w:t xml:space="preserve">Adopt the following changes in Clause 5.2.1.5.4.1 in TS38.214. </w:t>
            </w:r>
          </w:p>
          <w:p w14:paraId="58500931" w14:textId="77777777" w:rsidR="00D20F25" w:rsidRDefault="009B5873">
            <w:pPr>
              <w:pStyle w:val="ListParagraph"/>
              <w:numPr>
                <w:ilvl w:val="0"/>
                <w:numId w:val="18"/>
              </w:numPr>
              <w:snapToGrid w:val="0"/>
              <w:spacing w:after="0"/>
              <w:rPr>
                <w:sz w:val="20"/>
                <w:szCs w:val="20"/>
                <w:lang w:eastAsia="zh-CN"/>
              </w:rPr>
            </w:pPr>
            <w:r>
              <w:rPr>
                <w:b/>
                <w:bCs/>
                <w:sz w:val="20"/>
                <w:szCs w:val="20"/>
                <w:lang w:eastAsia="zh-CN"/>
              </w:rPr>
              <w:t>R</w:t>
            </w:r>
            <w:r>
              <w:rPr>
                <w:rFonts w:hint="eastAsia"/>
                <w:b/>
                <w:bCs/>
                <w:sz w:val="20"/>
                <w:szCs w:val="20"/>
                <w:lang w:eastAsia="zh-CN"/>
              </w:rPr>
              <w:t xml:space="preserve">eason for change: </w:t>
            </w:r>
            <w:r>
              <w:rPr>
                <w:rFonts w:hint="eastAsia"/>
                <w:sz w:val="20"/>
                <w:szCs w:val="20"/>
                <w:lang w:eastAsia="zh-CN"/>
              </w:rPr>
              <w:t>CRI and SSBRI in CSI report for UEIBM are not defined.</w:t>
            </w:r>
          </w:p>
          <w:p w14:paraId="117D8E89" w14:textId="77777777" w:rsidR="00D20F25" w:rsidRDefault="009B5873">
            <w:pPr>
              <w:pStyle w:val="ListParagraph"/>
              <w:numPr>
                <w:ilvl w:val="0"/>
                <w:numId w:val="18"/>
              </w:numPr>
              <w:snapToGrid w:val="0"/>
              <w:spacing w:after="0"/>
              <w:rPr>
                <w:sz w:val="20"/>
                <w:szCs w:val="20"/>
                <w:lang w:eastAsia="zh-CN"/>
              </w:rPr>
            </w:pPr>
            <w:r>
              <w:rPr>
                <w:b/>
                <w:bCs/>
                <w:sz w:val="20"/>
                <w:szCs w:val="20"/>
                <w:lang w:eastAsia="zh-CN"/>
              </w:rPr>
              <w:t>S</w:t>
            </w:r>
            <w:r>
              <w:rPr>
                <w:rFonts w:hint="eastAsia"/>
                <w:b/>
                <w:bCs/>
                <w:sz w:val="20"/>
                <w:szCs w:val="20"/>
                <w:lang w:eastAsia="zh-CN"/>
              </w:rPr>
              <w:t>ummary of changes</w:t>
            </w:r>
            <w:r>
              <w:rPr>
                <w:rFonts w:hint="eastAsia"/>
                <w:sz w:val="20"/>
                <w:szCs w:val="20"/>
                <w:lang w:eastAsia="zh-CN"/>
              </w:rPr>
              <w:t>: Introduce the definition of CRI and SSBRI in CSI report for UEIBM</w:t>
            </w:r>
            <w:r>
              <w:rPr>
                <w:rFonts w:hint="eastAsia"/>
                <w:color w:val="000000"/>
                <w:sz w:val="20"/>
                <w:szCs w:val="20"/>
                <w:lang w:eastAsia="zh-CN"/>
              </w:rPr>
              <w:t>.</w:t>
            </w:r>
          </w:p>
          <w:p w14:paraId="18D1DDFC" w14:textId="77777777" w:rsidR="00D20F25" w:rsidRDefault="009B5873">
            <w:pPr>
              <w:pStyle w:val="ListParagraph"/>
              <w:numPr>
                <w:ilvl w:val="0"/>
                <w:numId w:val="18"/>
              </w:numPr>
              <w:snapToGrid w:val="0"/>
              <w:spacing w:after="0"/>
              <w:rPr>
                <w:sz w:val="20"/>
                <w:szCs w:val="20"/>
                <w:lang w:eastAsia="zh-CN"/>
              </w:rPr>
            </w:pPr>
            <w:r>
              <w:rPr>
                <w:b/>
                <w:bCs/>
                <w:sz w:val="20"/>
                <w:szCs w:val="20"/>
                <w:lang w:eastAsia="zh-CN"/>
              </w:rPr>
              <w:t>Consequences if not approved</w:t>
            </w:r>
            <w:r>
              <w:rPr>
                <w:sz w:val="20"/>
                <w:szCs w:val="20"/>
                <w:lang w:eastAsia="zh-CN"/>
              </w:rPr>
              <w:t>:</w:t>
            </w:r>
            <w:r>
              <w:rPr>
                <w:rFonts w:hint="eastAsia"/>
                <w:sz w:val="20"/>
                <w:szCs w:val="20"/>
                <w:lang w:eastAsia="zh-CN"/>
              </w:rPr>
              <w:t xml:space="preserve"> UE does not know how to determine the value of CRI or SSBRI in a CSI report for UEIBM.</w:t>
            </w:r>
          </w:p>
          <w:tbl>
            <w:tblPr>
              <w:tblStyle w:val="TableGrid"/>
              <w:tblW w:w="0" w:type="auto"/>
              <w:tblLook w:val="04A0" w:firstRow="1" w:lastRow="0" w:firstColumn="1" w:lastColumn="0" w:noHBand="0" w:noVBand="1"/>
            </w:tblPr>
            <w:tblGrid>
              <w:gridCol w:w="7842"/>
            </w:tblGrid>
            <w:tr w:rsidR="00D20F25" w14:paraId="0B827D9C" w14:textId="77777777">
              <w:tc>
                <w:tcPr>
                  <w:tcW w:w="9307" w:type="dxa"/>
                </w:tcPr>
                <w:p w14:paraId="463DD993" w14:textId="77777777" w:rsidR="00D20F25" w:rsidRDefault="009B5873">
                  <w:pPr>
                    <w:jc w:val="center"/>
                    <w:rPr>
                      <w:color w:val="FF0000"/>
                      <w:sz w:val="20"/>
                      <w:szCs w:val="20"/>
                    </w:rPr>
                  </w:pPr>
                  <w:bookmarkStart w:id="62" w:name="_Toc11352113"/>
                  <w:bookmarkStart w:id="63" w:name="_Toc27299901"/>
                  <w:bookmarkStart w:id="64" w:name="_Toc20318003"/>
                  <w:bookmarkStart w:id="65" w:name="_Toc29673309"/>
                  <w:bookmarkStart w:id="66" w:name="_Toc36645532"/>
                  <w:bookmarkStart w:id="67" w:name="_Toc29674302"/>
                  <w:bookmarkStart w:id="68" w:name="_Toc192172890"/>
                  <w:bookmarkStart w:id="69" w:name="_Toc45810577"/>
                  <w:bookmarkStart w:id="70" w:name="_Toc29673168"/>
                  <w:r>
                    <w:rPr>
                      <w:color w:val="FF0000"/>
                      <w:sz w:val="20"/>
                      <w:szCs w:val="20"/>
                    </w:rPr>
                    <w:t>&lt;omitted text&gt;</w:t>
                  </w:r>
                </w:p>
                <w:bookmarkEnd w:id="62"/>
                <w:bookmarkEnd w:id="63"/>
                <w:bookmarkEnd w:id="64"/>
                <w:bookmarkEnd w:id="65"/>
                <w:bookmarkEnd w:id="66"/>
                <w:bookmarkEnd w:id="67"/>
                <w:bookmarkEnd w:id="68"/>
                <w:bookmarkEnd w:id="69"/>
                <w:bookmarkEnd w:id="70"/>
                <w:p w14:paraId="4DD0ABC0" w14:textId="77777777" w:rsidR="00D20F25" w:rsidRDefault="009B5873">
                  <w:pPr>
                    <w:pStyle w:val="H6"/>
                  </w:pPr>
                  <w:r>
                    <w:t>5.2.1.5.4.1a</w:t>
                  </w:r>
                  <w:r>
                    <w:tab/>
                    <w:t>UE Initiated CSI reporting for event 2</w:t>
                  </w:r>
                </w:p>
                <w:p w14:paraId="5959CC4D" w14:textId="77777777" w:rsidR="00D20F25" w:rsidRDefault="009B5873">
                  <w:pPr>
                    <w:jc w:val="center"/>
                    <w:rPr>
                      <w:color w:val="FF0000"/>
                      <w:sz w:val="20"/>
                      <w:szCs w:val="20"/>
                    </w:rPr>
                  </w:pPr>
                  <w:r>
                    <w:rPr>
                      <w:color w:val="FF0000"/>
                      <w:sz w:val="20"/>
                      <w:szCs w:val="20"/>
                    </w:rPr>
                    <w:t>&lt;omitted text&gt;</w:t>
                  </w:r>
                </w:p>
                <w:p w14:paraId="64FF80DC" w14:textId="77777777" w:rsidR="00D20F25" w:rsidRDefault="009B5873">
                  <w:pPr>
                    <w:rPr>
                      <w:bCs/>
                      <w:sz w:val="20"/>
                      <w:szCs w:val="20"/>
                      <w:lang w:eastAsia="zh-CN"/>
                    </w:rPr>
                  </w:pPr>
                  <w:r>
                    <w:rPr>
                      <w:rFonts w:eastAsia="Times New Roman"/>
                      <w:bCs/>
                      <w:sz w:val="20"/>
                      <w:szCs w:val="20"/>
                    </w:rPr>
                    <w:t xml:space="preserve">After transmitting UEIRI, the UE reports, as defined in Clause 6.3.2.1.2 of [5, TS 38.212], in a single reporting instance </w:t>
                  </w:r>
                  <w:proofErr w:type="spellStart"/>
                  <w:r>
                    <w:rPr>
                      <w:rFonts w:eastAsia="Times New Roman"/>
                      <w:bCs/>
                      <w:i/>
                      <w:iCs/>
                      <w:sz w:val="20"/>
                      <w:szCs w:val="20"/>
                    </w:rPr>
                    <w:t>nrofReportedRS</w:t>
                  </w:r>
                  <w:proofErr w:type="spellEnd"/>
                  <w:r>
                    <w:rPr>
                      <w:rFonts w:eastAsia="Times New Roman"/>
                      <w:bCs/>
                      <w:i/>
                      <w:iCs/>
                      <w:sz w:val="20"/>
                      <w:szCs w:val="20"/>
                    </w:rPr>
                    <w:t>-UEIBR</w:t>
                  </w:r>
                  <w:r>
                    <w:rPr>
                      <w:rFonts w:eastAsia="Times New Roman"/>
                      <w:bCs/>
                      <w:sz w:val="20"/>
                      <w:szCs w:val="20"/>
                    </w:rPr>
                    <w:t xml:space="preserve"> CRIs or SSBRIs corresponding to reference signals provided by the </w:t>
                  </w:r>
                  <w:proofErr w:type="spellStart"/>
                  <w:r>
                    <w:rPr>
                      <w:rFonts w:eastAsia="Times New Roman"/>
                      <w:bCs/>
                      <w:i/>
                      <w:iCs/>
                      <w:sz w:val="20"/>
                      <w:szCs w:val="20"/>
                    </w:rPr>
                    <w:t>newBeamResourceSet</w:t>
                  </w:r>
                  <w:proofErr w:type="spellEnd"/>
                  <w:r>
                    <w:rPr>
                      <w:rFonts w:eastAsia="Times New Roman"/>
                      <w:bCs/>
                      <w:sz w:val="20"/>
                      <w:szCs w:val="20"/>
                    </w:rPr>
                    <w:t xml:space="preserve"> that comprise at least one reference signal that triggers the UEIRI transmission. </w:t>
                  </w:r>
                  <w:r>
                    <w:rPr>
                      <w:rFonts w:eastAsia="MS Mincho"/>
                      <w:color w:val="FF0000"/>
                      <w:sz w:val="20"/>
                      <w:szCs w:val="20"/>
                    </w:rPr>
                    <w:t xml:space="preserve">CRI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rFonts w:eastAsia="MS Mincho"/>
                      <w:i/>
                      <w:color w:val="FF0000"/>
                      <w:sz w:val="20"/>
                      <w:szCs w:val="20"/>
                    </w:rPr>
                    <w:t>nzp</w:t>
                  </w:r>
                  <w:proofErr w:type="spellEnd"/>
                  <w:r>
                    <w:rPr>
                      <w:rFonts w:eastAsia="MS Mincho"/>
                      <w:i/>
                      <w:color w:val="FF0000"/>
                      <w:sz w:val="20"/>
                      <w:szCs w:val="20"/>
                    </w:rPr>
                    <w:t>-CSI-RS-Resources</w:t>
                  </w:r>
                  <w:r>
                    <w:rPr>
                      <w:rFonts w:eastAsia="MS Mincho"/>
                      <w:color w:val="FF0000"/>
                      <w:sz w:val="20"/>
                      <w:szCs w:val="20"/>
                    </w:rPr>
                    <w:t xml:space="preserve"> in the corresponding </w:t>
                  </w:r>
                  <w:r>
                    <w:rPr>
                      <w:rFonts w:eastAsia="MS Mincho"/>
                      <w:i/>
                      <w:color w:val="FF0000"/>
                      <w:sz w:val="20"/>
                      <w:szCs w:val="20"/>
                      <w:lang w:eastAsia="ja-JP"/>
                    </w:rPr>
                    <w:t>NZP-CSI-RS-</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w:t>
                  </w:r>
                  <w:r>
                    <w:rPr>
                      <w:rFonts w:hint="eastAsia"/>
                      <w:iCs/>
                      <w:color w:val="FF0000"/>
                      <w:sz w:val="20"/>
                      <w:szCs w:val="20"/>
                      <w:lang w:eastAsia="zh-CN"/>
                    </w:rPr>
                    <w:t xml:space="preserve"> </w:t>
                  </w:r>
                  <w:r>
                    <w:rPr>
                      <w:rFonts w:eastAsia="MS Mincho"/>
                      <w:color w:val="FF0000"/>
                      <w:sz w:val="20"/>
                      <w:szCs w:val="20"/>
                    </w:rPr>
                    <w:t xml:space="preserve"> </w:t>
                  </w:r>
                  <w:r>
                    <w:rPr>
                      <w:rFonts w:hint="eastAsia"/>
                      <w:color w:val="FF0000"/>
                      <w:sz w:val="20"/>
                      <w:szCs w:val="20"/>
                      <w:lang w:eastAsia="zh-CN"/>
                    </w:rPr>
                    <w:t>SSBRI</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i/>
                      <w:color w:val="FF0000"/>
                      <w:sz w:val="20"/>
                      <w:szCs w:val="20"/>
                      <w:lang w:eastAsia="zh-CN"/>
                    </w:rPr>
                    <w:t>csi</w:t>
                  </w:r>
                  <w:proofErr w:type="spellEnd"/>
                  <w:r>
                    <w:rPr>
                      <w:i/>
                      <w:color w:val="FF0000"/>
                      <w:sz w:val="20"/>
                      <w:szCs w:val="20"/>
                      <w:lang w:eastAsia="zh-CN"/>
                    </w:rPr>
                    <w:t>-SSB-</w:t>
                  </w:r>
                  <w:proofErr w:type="spellStart"/>
                  <w:r>
                    <w:rPr>
                      <w:i/>
                      <w:color w:val="FF0000"/>
                      <w:sz w:val="20"/>
                      <w:szCs w:val="20"/>
                      <w:lang w:eastAsia="zh-CN"/>
                    </w:rPr>
                    <w:t>ResourceList</w:t>
                  </w:r>
                  <w:proofErr w:type="spellEnd"/>
                  <w:r>
                    <w:rPr>
                      <w:rFonts w:eastAsia="MS Mincho"/>
                      <w:color w:val="FF0000"/>
                      <w:sz w:val="20"/>
                      <w:szCs w:val="20"/>
                    </w:rPr>
                    <w:t xml:space="preserve"> in the corresponding </w:t>
                  </w:r>
                  <w:r>
                    <w:rPr>
                      <w:rFonts w:eastAsia="MS Mincho"/>
                      <w:i/>
                      <w:color w:val="FF0000"/>
                      <w:sz w:val="20"/>
                      <w:szCs w:val="20"/>
                      <w:lang w:eastAsia="ja-JP"/>
                    </w:rPr>
                    <w:t>CSI-SSB-</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 xml:space="preserve">. </w:t>
                  </w:r>
                  <w:r>
                    <w:rPr>
                      <w:rFonts w:eastAsia="Times New Roman"/>
                      <w:bCs/>
                      <w:sz w:val="20"/>
                      <w:szCs w:val="20"/>
                    </w:rPr>
                    <w:t xml:space="preserve">For each CSI or SSBRI, the CSI report includes the absolute L1-RSRP or differential L1-RSRP and, when </w:t>
                  </w:r>
                  <w:proofErr w:type="spellStart"/>
                  <w:r>
                    <w:rPr>
                      <w:rFonts w:eastAsia="Times New Roman"/>
                      <w:bCs/>
                      <w:i/>
                      <w:iCs/>
                      <w:sz w:val="20"/>
                      <w:szCs w:val="20"/>
                    </w:rPr>
                    <w:t>PresenceOfConditionMetIndicator</w:t>
                  </w:r>
                  <w:proofErr w:type="spellEnd"/>
                  <w:r>
                    <w:rPr>
                      <w:rFonts w:eastAsia="Times New Roman"/>
                      <w:bCs/>
                      <w:sz w:val="20"/>
                      <w:szCs w:val="20"/>
                    </w:rPr>
                    <w:t xml:space="preserve"> is configured, condition met indicator indicating whether the reference signal indicated by reported CRI or SSBRI triggers the UEIRI transmission</w:t>
                  </w:r>
                  <w:r>
                    <w:rPr>
                      <w:rFonts w:eastAsia="Times New Roman"/>
                      <w:iCs/>
                      <w:sz w:val="20"/>
                      <w:szCs w:val="20"/>
                    </w:rPr>
                    <w:t xml:space="preserve">, </w:t>
                  </w:r>
                  <w:r>
                    <w:rPr>
                      <w:rFonts w:eastAsia="Times New Roman"/>
                      <w:bCs/>
                      <w:sz w:val="20"/>
                      <w:szCs w:val="20"/>
                    </w:rPr>
                    <w:t xml:space="preserve">and, when </w:t>
                  </w:r>
                  <w:proofErr w:type="spellStart"/>
                  <w:r>
                    <w:rPr>
                      <w:rFonts w:eastAsia="Times New Roman"/>
                      <w:bCs/>
                      <w:i/>
                      <w:iCs/>
                      <w:sz w:val="20"/>
                      <w:szCs w:val="20"/>
                    </w:rPr>
                    <w:t>enabledCurrentBeamReport</w:t>
                  </w:r>
                  <w:proofErr w:type="spellEnd"/>
                  <w:r>
                    <w:rPr>
                      <w:rFonts w:eastAsia="Times New Roman"/>
                      <w:bCs/>
                      <w:sz w:val="20"/>
                      <w:szCs w:val="20"/>
                    </w:rPr>
                    <w:t xml:space="preserve"> is configured, the differential L1-RSRP corresponding to the reference signal in the indicated </w:t>
                  </w:r>
                  <w:r>
                    <w:rPr>
                      <w:rFonts w:eastAsia="Times New Roman"/>
                      <w:sz w:val="20"/>
                      <w:szCs w:val="20"/>
                    </w:rPr>
                    <w:t>TCI state</w:t>
                  </w:r>
                  <w:r>
                    <w:rPr>
                      <w:rFonts w:eastAsia="Times New Roman"/>
                      <w:bCs/>
                      <w:sz w:val="20"/>
                      <w:szCs w:val="20"/>
                    </w:rPr>
                    <w:t xml:space="preserve">, or to the SS/PBCH block which is </w:t>
                  </w:r>
                  <w:proofErr w:type="spellStart"/>
                  <w:r>
                    <w:rPr>
                      <w:rFonts w:eastAsia="Times New Roman"/>
                      <w:bCs/>
                      <w:sz w:val="20"/>
                      <w:szCs w:val="20"/>
                    </w:rPr>
                    <w:t>QCLed</w:t>
                  </w:r>
                  <w:proofErr w:type="spellEnd"/>
                  <w:r>
                    <w:rPr>
                      <w:rFonts w:eastAsia="Times New Roman"/>
                      <w:bCs/>
                      <w:sz w:val="20"/>
                      <w:szCs w:val="20"/>
                    </w:rPr>
                    <w:t xml:space="preserve"> with the reference signal in the indicated TCI state. The UE sends the CSI report</w:t>
                  </w:r>
                </w:p>
                <w:p w14:paraId="38FF5E6D" w14:textId="77777777" w:rsidR="00D20F25" w:rsidRPr="009B5873" w:rsidRDefault="009B5873">
                  <w:pPr>
                    <w:jc w:val="center"/>
                    <w:rPr>
                      <w:sz w:val="20"/>
                      <w:szCs w:val="20"/>
                      <w:lang w:eastAsia="zh-CN"/>
                    </w:rPr>
                  </w:pPr>
                  <w:r>
                    <w:rPr>
                      <w:color w:val="FF0000"/>
                      <w:sz w:val="20"/>
                      <w:szCs w:val="20"/>
                    </w:rPr>
                    <w:t>&lt;omitted text&gt;</w:t>
                  </w:r>
                </w:p>
                <w:p w14:paraId="37D641A8" w14:textId="77777777" w:rsidR="00D20F25" w:rsidRDefault="009B5873">
                  <w:pPr>
                    <w:pStyle w:val="H6"/>
                  </w:pPr>
                  <w:r>
                    <w:t>5.2.1.5.4.1b</w:t>
                  </w:r>
                  <w:r>
                    <w:tab/>
                    <w:t>UE Initiated CSI reporting for event 1</w:t>
                  </w:r>
                </w:p>
                <w:p w14:paraId="31A19D81" w14:textId="77777777" w:rsidR="00D20F25" w:rsidRDefault="009B5873">
                  <w:pPr>
                    <w:jc w:val="center"/>
                    <w:rPr>
                      <w:color w:val="FF0000"/>
                      <w:sz w:val="20"/>
                      <w:szCs w:val="20"/>
                    </w:rPr>
                  </w:pPr>
                  <w:r>
                    <w:rPr>
                      <w:color w:val="FF0000"/>
                      <w:sz w:val="20"/>
                      <w:szCs w:val="20"/>
                    </w:rPr>
                    <w:t>&lt;omitted text&gt;</w:t>
                  </w:r>
                </w:p>
                <w:p w14:paraId="20241EAE" w14:textId="77777777" w:rsidR="00D20F25" w:rsidRDefault="009B5873">
                  <w:pPr>
                    <w:rPr>
                      <w:rFonts w:eastAsia="Times New Roman"/>
                      <w:bCs/>
                      <w:sz w:val="20"/>
                      <w:szCs w:val="20"/>
                    </w:rPr>
                  </w:pPr>
                  <w:r>
                    <w:rPr>
                      <w:rFonts w:eastAsia="Times New Roman"/>
                      <w:bCs/>
                      <w:sz w:val="20"/>
                      <w:szCs w:val="20"/>
                    </w:rPr>
                    <w:t xml:space="preserve">After transmitting UEIRI, the UE reports, as defined in Clause 6.3.2.1.2 of [5, TS 38.212], in a single reporting instance </w:t>
                  </w:r>
                  <w:proofErr w:type="spellStart"/>
                  <w:r>
                    <w:rPr>
                      <w:rFonts w:eastAsia="Times New Roman"/>
                      <w:bCs/>
                      <w:i/>
                      <w:iCs/>
                      <w:sz w:val="20"/>
                      <w:szCs w:val="20"/>
                    </w:rPr>
                    <w:t>nrofReportedRS</w:t>
                  </w:r>
                  <w:proofErr w:type="spellEnd"/>
                  <w:r>
                    <w:rPr>
                      <w:rFonts w:eastAsia="Times New Roman"/>
                      <w:bCs/>
                      <w:i/>
                      <w:iCs/>
                      <w:sz w:val="20"/>
                      <w:szCs w:val="20"/>
                    </w:rPr>
                    <w:t>-UEIBR</w:t>
                  </w:r>
                  <w:r>
                    <w:rPr>
                      <w:rFonts w:eastAsia="Times New Roman"/>
                      <w:bCs/>
                      <w:sz w:val="20"/>
                      <w:szCs w:val="20"/>
                    </w:rPr>
                    <w:t xml:space="preserve"> CRIs or SSBRIs corresponding to reference signals provided by the </w:t>
                  </w:r>
                  <w:proofErr w:type="spellStart"/>
                  <w:r>
                    <w:rPr>
                      <w:rFonts w:eastAsia="Times New Roman"/>
                      <w:i/>
                      <w:sz w:val="20"/>
                      <w:szCs w:val="20"/>
                    </w:rPr>
                    <w:t>newBeamResourceSet</w:t>
                  </w:r>
                  <w:proofErr w:type="spellEnd"/>
                  <w:r>
                    <w:rPr>
                      <w:rFonts w:eastAsia="Times New Roman"/>
                      <w:iCs/>
                      <w:sz w:val="20"/>
                      <w:szCs w:val="20"/>
                    </w:rPr>
                    <w:t>.</w:t>
                  </w:r>
                  <w:r>
                    <w:rPr>
                      <w:rFonts w:eastAsia="Times New Roman"/>
                      <w:bCs/>
                      <w:sz w:val="20"/>
                      <w:szCs w:val="20"/>
                    </w:rPr>
                    <w:t xml:space="preserve"> </w:t>
                  </w:r>
                  <w:r>
                    <w:rPr>
                      <w:rFonts w:eastAsia="MS Mincho"/>
                      <w:color w:val="FF0000"/>
                      <w:sz w:val="20"/>
                      <w:szCs w:val="20"/>
                    </w:rPr>
                    <w:t xml:space="preserve">CRI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color w:val="FF0000"/>
                      <w:sz w:val="20"/>
                      <w:szCs w:val="20"/>
                    </w:rPr>
                    <w:lastRenderedPageBreak/>
                    <w:t>(</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rFonts w:eastAsia="MS Mincho"/>
                      <w:i/>
                      <w:color w:val="FF0000"/>
                      <w:sz w:val="20"/>
                      <w:szCs w:val="20"/>
                    </w:rPr>
                    <w:t>nzp</w:t>
                  </w:r>
                  <w:proofErr w:type="spellEnd"/>
                  <w:r>
                    <w:rPr>
                      <w:rFonts w:eastAsia="MS Mincho"/>
                      <w:i/>
                      <w:color w:val="FF0000"/>
                      <w:sz w:val="20"/>
                      <w:szCs w:val="20"/>
                    </w:rPr>
                    <w:t>-CSI-RS-Resources</w:t>
                  </w:r>
                  <w:r>
                    <w:rPr>
                      <w:rFonts w:eastAsia="MS Mincho"/>
                      <w:color w:val="FF0000"/>
                      <w:sz w:val="20"/>
                      <w:szCs w:val="20"/>
                    </w:rPr>
                    <w:t xml:space="preserve"> in the corresponding </w:t>
                  </w:r>
                  <w:r>
                    <w:rPr>
                      <w:rFonts w:eastAsia="MS Mincho"/>
                      <w:i/>
                      <w:color w:val="FF0000"/>
                      <w:sz w:val="20"/>
                      <w:szCs w:val="20"/>
                      <w:lang w:eastAsia="ja-JP"/>
                    </w:rPr>
                    <w:t>NZP-CSI-RS-</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w:t>
                  </w:r>
                  <w:r>
                    <w:rPr>
                      <w:rFonts w:hint="eastAsia"/>
                      <w:iCs/>
                      <w:color w:val="FF0000"/>
                      <w:sz w:val="20"/>
                      <w:szCs w:val="20"/>
                      <w:lang w:eastAsia="zh-CN"/>
                    </w:rPr>
                    <w:t xml:space="preserve"> </w:t>
                  </w:r>
                  <w:r>
                    <w:rPr>
                      <w:rFonts w:eastAsia="MS Mincho"/>
                      <w:color w:val="FF0000"/>
                      <w:sz w:val="20"/>
                      <w:szCs w:val="20"/>
                    </w:rPr>
                    <w:t xml:space="preserve"> </w:t>
                  </w:r>
                  <w:r>
                    <w:rPr>
                      <w:rFonts w:hint="eastAsia"/>
                      <w:color w:val="FF0000"/>
                      <w:sz w:val="20"/>
                      <w:szCs w:val="20"/>
                      <w:lang w:eastAsia="zh-CN"/>
                    </w:rPr>
                    <w:t>SSBRI</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i/>
                      <w:color w:val="FF0000"/>
                      <w:sz w:val="20"/>
                      <w:szCs w:val="20"/>
                      <w:lang w:eastAsia="zh-CN"/>
                    </w:rPr>
                    <w:t>csi</w:t>
                  </w:r>
                  <w:proofErr w:type="spellEnd"/>
                  <w:r>
                    <w:rPr>
                      <w:i/>
                      <w:color w:val="FF0000"/>
                      <w:sz w:val="20"/>
                      <w:szCs w:val="20"/>
                      <w:lang w:eastAsia="zh-CN"/>
                    </w:rPr>
                    <w:t>-SSB-</w:t>
                  </w:r>
                  <w:proofErr w:type="spellStart"/>
                  <w:r>
                    <w:rPr>
                      <w:i/>
                      <w:color w:val="FF0000"/>
                      <w:sz w:val="20"/>
                      <w:szCs w:val="20"/>
                      <w:lang w:eastAsia="zh-CN"/>
                    </w:rPr>
                    <w:t>ResourceList</w:t>
                  </w:r>
                  <w:proofErr w:type="spellEnd"/>
                  <w:r>
                    <w:rPr>
                      <w:rFonts w:eastAsia="MS Mincho"/>
                      <w:color w:val="FF0000"/>
                      <w:sz w:val="20"/>
                      <w:szCs w:val="20"/>
                    </w:rPr>
                    <w:t xml:space="preserve"> in the corresponding </w:t>
                  </w:r>
                  <w:r>
                    <w:rPr>
                      <w:rFonts w:eastAsia="MS Mincho"/>
                      <w:i/>
                      <w:color w:val="FF0000"/>
                      <w:sz w:val="20"/>
                      <w:szCs w:val="20"/>
                      <w:lang w:eastAsia="ja-JP"/>
                    </w:rPr>
                    <w:t>CSI-SSB-</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 xml:space="preserve">. </w:t>
                  </w:r>
                  <w:r>
                    <w:rPr>
                      <w:rFonts w:eastAsia="Times New Roman"/>
                      <w:iCs/>
                      <w:sz w:val="20"/>
                      <w:szCs w:val="20"/>
                    </w:rPr>
                    <w:t xml:space="preserve"> For each CRI or SSBRI, the CSI report includes </w:t>
                  </w:r>
                  <w:r>
                    <w:rPr>
                      <w:rFonts w:eastAsia="Times New Roman"/>
                      <w:bCs/>
                      <w:sz w:val="20"/>
                      <w:szCs w:val="20"/>
                    </w:rPr>
                    <w:t xml:space="preserve">the absolute L1-RSRP or differential L1-RSRPs, and, when </w:t>
                  </w:r>
                  <w:proofErr w:type="spellStart"/>
                  <w:r>
                    <w:rPr>
                      <w:rFonts w:eastAsia="Times New Roman"/>
                      <w:bCs/>
                      <w:i/>
                      <w:iCs/>
                      <w:sz w:val="20"/>
                      <w:szCs w:val="20"/>
                    </w:rPr>
                    <w:t>enabledCurrentBeamReport</w:t>
                  </w:r>
                  <w:proofErr w:type="spellEnd"/>
                  <w:r>
                    <w:rPr>
                      <w:rFonts w:eastAsia="Times New Roman"/>
                      <w:bCs/>
                      <w:sz w:val="20"/>
                      <w:szCs w:val="20"/>
                    </w:rPr>
                    <w:t xml:space="preserve"> is configured, the absolute L1-RSRPs, corresponding to the reference signal in the indicated </w:t>
                  </w:r>
                  <w:r>
                    <w:rPr>
                      <w:rFonts w:eastAsia="Times New Roman"/>
                      <w:sz w:val="20"/>
                      <w:szCs w:val="20"/>
                    </w:rPr>
                    <w:t>TCI state</w:t>
                  </w:r>
                  <w:r>
                    <w:rPr>
                      <w:rFonts w:eastAsia="Times New Roman"/>
                      <w:bCs/>
                      <w:sz w:val="20"/>
                      <w:szCs w:val="20"/>
                    </w:rPr>
                    <w:t xml:space="preserve">, or to the SS/PBCH block which is </w:t>
                  </w:r>
                  <w:proofErr w:type="spellStart"/>
                  <w:r>
                    <w:rPr>
                      <w:rFonts w:eastAsia="Times New Roman"/>
                      <w:bCs/>
                      <w:sz w:val="20"/>
                      <w:szCs w:val="20"/>
                    </w:rPr>
                    <w:t>QCLed</w:t>
                  </w:r>
                  <w:proofErr w:type="spellEnd"/>
                  <w:r>
                    <w:rPr>
                      <w:rFonts w:eastAsia="Times New Roman"/>
                      <w:bCs/>
                      <w:sz w:val="20"/>
                      <w:szCs w:val="20"/>
                    </w:rPr>
                    <w:t xml:space="preserve"> with the reference signal in the indicated </w:t>
                  </w:r>
                  <w:r>
                    <w:rPr>
                      <w:rFonts w:eastAsia="Times New Roman"/>
                      <w:sz w:val="20"/>
                      <w:szCs w:val="20"/>
                    </w:rPr>
                    <w:t>TCI state. The UE sends the CSI report</w:t>
                  </w:r>
                </w:p>
                <w:p w14:paraId="24B9B142" w14:textId="77777777" w:rsidR="00D20F25" w:rsidRDefault="009B5873">
                  <w:pPr>
                    <w:jc w:val="center"/>
                    <w:rPr>
                      <w:sz w:val="20"/>
                      <w:szCs w:val="20"/>
                      <w:lang w:eastAsia="zh-CN"/>
                    </w:rPr>
                  </w:pPr>
                  <w:r>
                    <w:rPr>
                      <w:color w:val="FF0000"/>
                      <w:sz w:val="20"/>
                      <w:szCs w:val="20"/>
                    </w:rPr>
                    <w:t>&lt;omitted text&gt;</w:t>
                  </w:r>
                </w:p>
                <w:p w14:paraId="02D205B9" w14:textId="77777777" w:rsidR="00D20F25" w:rsidRDefault="009B5873">
                  <w:pPr>
                    <w:pStyle w:val="H6"/>
                  </w:pPr>
                  <w:r>
                    <w:t>5.2.1.5.4.1c</w:t>
                  </w:r>
                  <w:r>
                    <w:tab/>
                    <w:t>UE Initiated CSI reporting for event 7</w:t>
                  </w:r>
                </w:p>
                <w:p w14:paraId="4E324E64" w14:textId="77777777" w:rsidR="00D20F25" w:rsidRDefault="009B5873">
                  <w:pPr>
                    <w:jc w:val="center"/>
                    <w:rPr>
                      <w:color w:val="FF0000"/>
                      <w:sz w:val="20"/>
                      <w:szCs w:val="20"/>
                    </w:rPr>
                  </w:pPr>
                  <w:r>
                    <w:rPr>
                      <w:color w:val="FF0000"/>
                      <w:sz w:val="20"/>
                      <w:szCs w:val="20"/>
                    </w:rPr>
                    <w:t>&lt;omitted text&gt;</w:t>
                  </w:r>
                </w:p>
                <w:p w14:paraId="7AF63768" w14:textId="77777777" w:rsidR="00D20F25" w:rsidRDefault="009B5873">
                  <w:pPr>
                    <w:rPr>
                      <w:sz w:val="20"/>
                      <w:szCs w:val="20"/>
                      <w:lang w:eastAsia="zh-CN"/>
                    </w:rPr>
                  </w:pPr>
                  <w:r>
                    <w:rPr>
                      <w:rFonts w:eastAsia="Times New Roman"/>
                      <w:bCs/>
                      <w:sz w:val="20"/>
                      <w:szCs w:val="20"/>
                    </w:rPr>
                    <w:t xml:space="preserve">After transmitting UEIRI, the UE reports, as defined in Clause 6.3.2.1.2 of [5, TS 38.212] in a single reporting instance </w:t>
                  </w:r>
                  <w:proofErr w:type="spellStart"/>
                  <w:r>
                    <w:rPr>
                      <w:rFonts w:eastAsia="Times New Roman"/>
                      <w:bCs/>
                      <w:i/>
                      <w:iCs/>
                      <w:sz w:val="20"/>
                      <w:szCs w:val="20"/>
                    </w:rPr>
                    <w:t>nrofReportedRS</w:t>
                  </w:r>
                  <w:proofErr w:type="spellEnd"/>
                  <w:r>
                    <w:rPr>
                      <w:rFonts w:eastAsia="Times New Roman"/>
                      <w:bCs/>
                      <w:i/>
                      <w:iCs/>
                      <w:sz w:val="20"/>
                      <w:szCs w:val="20"/>
                    </w:rPr>
                    <w:t>-UEIBR</w:t>
                  </w:r>
                  <w:r>
                    <w:rPr>
                      <w:rFonts w:eastAsia="Times New Roman"/>
                      <w:bCs/>
                      <w:sz w:val="20"/>
                      <w:szCs w:val="20"/>
                    </w:rPr>
                    <w:t xml:space="preserve"> CRIs or SSBRIs corresponding to reference signals provided by the </w:t>
                  </w:r>
                  <w:proofErr w:type="spellStart"/>
                  <w:r>
                    <w:rPr>
                      <w:rFonts w:eastAsia="Times New Roman"/>
                      <w:i/>
                      <w:sz w:val="20"/>
                      <w:szCs w:val="20"/>
                    </w:rPr>
                    <w:t>newBeamResourceSet</w:t>
                  </w:r>
                  <w:proofErr w:type="spellEnd"/>
                  <w:r>
                    <w:rPr>
                      <w:rFonts w:eastAsia="Times New Roman"/>
                      <w:i/>
                      <w:sz w:val="20"/>
                      <w:szCs w:val="20"/>
                    </w:rPr>
                    <w:t xml:space="preserve"> </w:t>
                  </w:r>
                  <w:r>
                    <w:rPr>
                      <w:rFonts w:eastAsia="Times New Roman"/>
                      <w:iCs/>
                      <w:sz w:val="20"/>
                      <w:szCs w:val="20"/>
                    </w:rPr>
                    <w:t xml:space="preserve">that comprise at least one reference signal that triggers the UEIRI transmission. </w:t>
                  </w:r>
                  <w:r>
                    <w:rPr>
                      <w:rFonts w:eastAsia="MS Mincho"/>
                      <w:color w:val="FF0000"/>
                      <w:sz w:val="20"/>
                      <w:szCs w:val="20"/>
                    </w:rPr>
                    <w:t xml:space="preserve">CRI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rFonts w:eastAsia="MS Mincho"/>
                      <w:i/>
                      <w:color w:val="FF0000"/>
                      <w:sz w:val="20"/>
                      <w:szCs w:val="20"/>
                    </w:rPr>
                    <w:t>nzp</w:t>
                  </w:r>
                  <w:proofErr w:type="spellEnd"/>
                  <w:r>
                    <w:rPr>
                      <w:rFonts w:eastAsia="MS Mincho"/>
                      <w:i/>
                      <w:color w:val="FF0000"/>
                      <w:sz w:val="20"/>
                      <w:szCs w:val="20"/>
                    </w:rPr>
                    <w:t>-CSI-RS-Resources</w:t>
                  </w:r>
                  <w:r>
                    <w:rPr>
                      <w:rFonts w:eastAsia="MS Mincho"/>
                      <w:color w:val="FF0000"/>
                      <w:sz w:val="20"/>
                      <w:szCs w:val="20"/>
                    </w:rPr>
                    <w:t xml:space="preserve"> in the corresponding </w:t>
                  </w:r>
                  <w:r>
                    <w:rPr>
                      <w:rFonts w:eastAsia="MS Mincho"/>
                      <w:i/>
                      <w:color w:val="FF0000"/>
                      <w:sz w:val="20"/>
                      <w:szCs w:val="20"/>
                      <w:lang w:eastAsia="ja-JP"/>
                    </w:rPr>
                    <w:t>NZP-CSI-RS-</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w:t>
                  </w:r>
                  <w:r>
                    <w:rPr>
                      <w:rFonts w:hint="eastAsia"/>
                      <w:iCs/>
                      <w:color w:val="FF0000"/>
                      <w:sz w:val="20"/>
                      <w:szCs w:val="20"/>
                      <w:lang w:eastAsia="zh-CN"/>
                    </w:rPr>
                    <w:t xml:space="preserve"> </w:t>
                  </w:r>
                  <w:r>
                    <w:rPr>
                      <w:rFonts w:eastAsia="MS Mincho"/>
                      <w:color w:val="FF0000"/>
                      <w:sz w:val="20"/>
                      <w:szCs w:val="20"/>
                    </w:rPr>
                    <w:t xml:space="preserve"> </w:t>
                  </w:r>
                  <w:r>
                    <w:rPr>
                      <w:rFonts w:hint="eastAsia"/>
                      <w:color w:val="FF0000"/>
                      <w:sz w:val="20"/>
                      <w:szCs w:val="20"/>
                      <w:lang w:eastAsia="zh-CN"/>
                    </w:rPr>
                    <w:t>SSBRI</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i/>
                      <w:color w:val="FF0000"/>
                      <w:sz w:val="20"/>
                      <w:szCs w:val="20"/>
                      <w:lang w:eastAsia="zh-CN"/>
                    </w:rPr>
                    <w:t>csi</w:t>
                  </w:r>
                  <w:proofErr w:type="spellEnd"/>
                  <w:r>
                    <w:rPr>
                      <w:i/>
                      <w:color w:val="FF0000"/>
                      <w:sz w:val="20"/>
                      <w:szCs w:val="20"/>
                      <w:lang w:eastAsia="zh-CN"/>
                    </w:rPr>
                    <w:t>-SSB-</w:t>
                  </w:r>
                  <w:proofErr w:type="spellStart"/>
                  <w:r>
                    <w:rPr>
                      <w:i/>
                      <w:color w:val="FF0000"/>
                      <w:sz w:val="20"/>
                      <w:szCs w:val="20"/>
                      <w:lang w:eastAsia="zh-CN"/>
                    </w:rPr>
                    <w:t>ResourceList</w:t>
                  </w:r>
                  <w:proofErr w:type="spellEnd"/>
                  <w:r>
                    <w:rPr>
                      <w:rFonts w:eastAsia="MS Mincho"/>
                      <w:color w:val="FF0000"/>
                      <w:sz w:val="20"/>
                      <w:szCs w:val="20"/>
                    </w:rPr>
                    <w:t xml:space="preserve"> in the corresponding </w:t>
                  </w:r>
                  <w:r>
                    <w:rPr>
                      <w:rFonts w:eastAsia="MS Mincho"/>
                      <w:i/>
                      <w:color w:val="FF0000"/>
                      <w:sz w:val="20"/>
                      <w:szCs w:val="20"/>
                      <w:lang w:eastAsia="ja-JP"/>
                    </w:rPr>
                    <w:t>CSI-SSB-</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 xml:space="preserve">. </w:t>
                  </w:r>
                  <w:r>
                    <w:rPr>
                      <w:rFonts w:eastAsia="Times New Roman"/>
                      <w:iCs/>
                      <w:sz w:val="20"/>
                      <w:szCs w:val="20"/>
                    </w:rPr>
                    <w:t xml:space="preserve">For each CRI or SSBRI, the CSI report includes </w:t>
                  </w:r>
                  <w:r>
                    <w:rPr>
                      <w:rFonts w:eastAsia="Times New Roman"/>
                      <w:bCs/>
                      <w:sz w:val="20"/>
                      <w:szCs w:val="20"/>
                    </w:rPr>
                    <w:t xml:space="preserve">the absolute L1-RSRP or differential L1-RSRP and, when </w:t>
                  </w:r>
                  <w:proofErr w:type="spellStart"/>
                  <w:r>
                    <w:rPr>
                      <w:rFonts w:eastAsia="Times New Roman"/>
                      <w:bCs/>
                      <w:i/>
                      <w:iCs/>
                      <w:sz w:val="20"/>
                      <w:szCs w:val="20"/>
                    </w:rPr>
                    <w:t>PresenceOfConditionMetIndicator</w:t>
                  </w:r>
                  <w:proofErr w:type="spellEnd"/>
                  <w:r>
                    <w:rPr>
                      <w:rFonts w:eastAsia="Times New Roman"/>
                      <w:bCs/>
                      <w:sz w:val="20"/>
                      <w:szCs w:val="20"/>
                    </w:rPr>
                    <w:t xml:space="preserve"> is configured a condition met indicator indicating whether the reference signal indicated by reported CRI or SSBRI triggers the UEIRI transmission</w:t>
                  </w:r>
                  <w:r>
                    <w:rPr>
                      <w:rFonts w:eastAsia="Times New Roman"/>
                      <w:iCs/>
                      <w:sz w:val="20"/>
                      <w:szCs w:val="20"/>
                    </w:rPr>
                    <w:t xml:space="preserve"> </w:t>
                  </w:r>
                  <w:r>
                    <w:rPr>
                      <w:rFonts w:eastAsia="Times New Roman"/>
                      <w:bCs/>
                      <w:sz w:val="20"/>
                      <w:szCs w:val="20"/>
                    </w:rPr>
                    <w:t xml:space="preserve">and, when </w:t>
                  </w:r>
                  <w:proofErr w:type="spellStart"/>
                  <w:r>
                    <w:rPr>
                      <w:rFonts w:eastAsia="Times New Roman"/>
                      <w:bCs/>
                      <w:i/>
                      <w:iCs/>
                      <w:sz w:val="20"/>
                      <w:szCs w:val="20"/>
                    </w:rPr>
                    <w:t>enabledCurrentBeamReport</w:t>
                  </w:r>
                  <w:proofErr w:type="spellEnd"/>
                  <w:r>
                    <w:rPr>
                      <w:rFonts w:eastAsia="Times New Roman"/>
                      <w:bCs/>
                      <w:sz w:val="20"/>
                      <w:szCs w:val="20"/>
                    </w:rPr>
                    <w:t xml:space="preserve"> is configured, the differential L1-RSRP corresponding to the reference signal </w:t>
                  </w:r>
                  <w:r>
                    <w:rPr>
                      <w:rFonts w:eastAsia="Times New Roman"/>
                      <w:sz w:val="20"/>
                      <w:szCs w:val="20"/>
                    </w:rPr>
                    <w:t xml:space="preserve">with the </w:t>
                  </w:r>
                  <w:proofErr w:type="spellStart"/>
                  <w:r>
                    <w:rPr>
                      <w:rFonts w:eastAsia="Times New Roman"/>
                      <w:i/>
                      <w:sz w:val="20"/>
                      <w:szCs w:val="20"/>
                    </w:rPr>
                    <w:t>valueOfQ</w:t>
                  </w:r>
                  <w:proofErr w:type="spellEnd"/>
                  <w:r>
                    <w:rPr>
                      <w:rFonts w:eastAsia="Times New Roman"/>
                      <w:sz w:val="20"/>
                      <w:szCs w:val="20"/>
                    </w:rPr>
                    <w:t xml:space="preserve"> highest L1-RSRP out of the activated TCI state reference signals</w:t>
                  </w:r>
                  <w:r>
                    <w:rPr>
                      <w:rFonts w:eastAsia="Times New Roman"/>
                      <w:bCs/>
                      <w:sz w:val="20"/>
                      <w:szCs w:val="20"/>
                    </w:rPr>
                    <w:t xml:space="preserve">, or to the SS/PBCH block which is </w:t>
                  </w:r>
                  <w:proofErr w:type="spellStart"/>
                  <w:r>
                    <w:rPr>
                      <w:rFonts w:eastAsia="Times New Roman"/>
                      <w:bCs/>
                      <w:sz w:val="20"/>
                      <w:szCs w:val="20"/>
                    </w:rPr>
                    <w:t>QCLed</w:t>
                  </w:r>
                  <w:proofErr w:type="spellEnd"/>
                  <w:r>
                    <w:rPr>
                      <w:rFonts w:eastAsia="Times New Roman"/>
                      <w:bCs/>
                      <w:sz w:val="20"/>
                      <w:szCs w:val="20"/>
                    </w:rPr>
                    <w:t xml:space="preserve"> with the reference signal </w:t>
                  </w:r>
                  <w:r>
                    <w:rPr>
                      <w:rFonts w:eastAsia="Times New Roman"/>
                      <w:sz w:val="20"/>
                      <w:szCs w:val="20"/>
                    </w:rPr>
                    <w:t xml:space="preserve">with the </w:t>
                  </w:r>
                  <w:proofErr w:type="spellStart"/>
                  <w:r>
                    <w:rPr>
                      <w:rFonts w:eastAsia="Times New Roman"/>
                      <w:i/>
                      <w:sz w:val="20"/>
                      <w:szCs w:val="20"/>
                    </w:rPr>
                    <w:t>valueOfQ</w:t>
                  </w:r>
                  <w:proofErr w:type="spellEnd"/>
                  <w:r>
                    <w:rPr>
                      <w:rFonts w:eastAsia="Times New Roman"/>
                      <w:sz w:val="20"/>
                      <w:szCs w:val="20"/>
                    </w:rPr>
                    <w:t xml:space="preserve"> highest L1-RSRP out of the activated TCI state reference signals. The UE sends the CSI report</w:t>
                  </w:r>
                </w:p>
                <w:p w14:paraId="52B882E5" w14:textId="77777777" w:rsidR="00D20F25" w:rsidRDefault="009B5873">
                  <w:pPr>
                    <w:jc w:val="center"/>
                    <w:rPr>
                      <w:color w:val="FF0000"/>
                      <w:sz w:val="20"/>
                      <w:szCs w:val="20"/>
                      <w:lang w:eastAsia="zh-CN"/>
                    </w:rPr>
                  </w:pPr>
                  <w:r>
                    <w:rPr>
                      <w:color w:val="FF0000"/>
                      <w:sz w:val="20"/>
                      <w:szCs w:val="20"/>
                    </w:rPr>
                    <w:t>&lt;omitted text&gt;</w:t>
                  </w:r>
                </w:p>
              </w:tc>
            </w:tr>
          </w:tbl>
          <w:p w14:paraId="28198B29" w14:textId="77777777" w:rsidR="00D20F25" w:rsidRDefault="00D20F25">
            <w:pPr>
              <w:snapToGrid w:val="0"/>
              <w:rPr>
                <w:sz w:val="20"/>
                <w:szCs w:val="20"/>
                <w:lang w:eastAsia="zh-CN"/>
              </w:rPr>
            </w:pPr>
          </w:p>
          <w:p w14:paraId="76FC744A" w14:textId="643C2101" w:rsidR="00D20F25" w:rsidRPr="00616D44" w:rsidRDefault="009B5873">
            <w:pPr>
              <w:snapToGrid w:val="0"/>
              <w:rPr>
                <w:sz w:val="20"/>
                <w:szCs w:val="18"/>
                <w:lang w:eastAsia="zh-CN"/>
              </w:rPr>
            </w:pPr>
            <w:r w:rsidRPr="00616D44">
              <w:rPr>
                <w:sz w:val="20"/>
                <w:szCs w:val="18"/>
                <w:lang w:eastAsia="zh-CN"/>
              </w:rPr>
              <w:t xml:space="preserve">Supported by: Lenovo, </w:t>
            </w:r>
            <w:proofErr w:type="spellStart"/>
            <w:r w:rsidR="00F663B3" w:rsidRPr="00616D44">
              <w:rPr>
                <w:color w:val="FF0000"/>
                <w:sz w:val="20"/>
                <w:szCs w:val="18"/>
                <w:lang w:eastAsia="zh-CN"/>
              </w:rPr>
              <w:t>xiaomi</w:t>
            </w:r>
            <w:proofErr w:type="spellEnd"/>
            <w:r w:rsidR="00F663B3" w:rsidRPr="00616D44">
              <w:rPr>
                <w:color w:val="FF0000"/>
                <w:sz w:val="20"/>
                <w:szCs w:val="18"/>
                <w:lang w:eastAsia="zh-CN"/>
              </w:rPr>
              <w:t xml:space="preserve">, </w:t>
            </w:r>
            <w:r w:rsidR="00583655" w:rsidRPr="00616D44">
              <w:rPr>
                <w:color w:val="FF0000"/>
                <w:sz w:val="20"/>
                <w:szCs w:val="18"/>
                <w:lang w:eastAsia="zh-CN"/>
              </w:rPr>
              <w:t xml:space="preserve">OPPO, </w:t>
            </w:r>
            <w:proofErr w:type="spellStart"/>
            <w:r w:rsidR="000F2275" w:rsidRPr="00616D44">
              <w:rPr>
                <w:color w:val="FF0000"/>
                <w:sz w:val="20"/>
                <w:szCs w:val="18"/>
                <w:lang w:eastAsia="zh-CN"/>
              </w:rPr>
              <w:t>Spreadtrum</w:t>
            </w:r>
            <w:proofErr w:type="spellEnd"/>
            <w:r w:rsidR="000F2275" w:rsidRPr="00616D44">
              <w:rPr>
                <w:color w:val="FF0000"/>
                <w:sz w:val="20"/>
                <w:szCs w:val="18"/>
                <w:lang w:eastAsia="zh-CN"/>
              </w:rPr>
              <w:t xml:space="preserve">, </w:t>
            </w:r>
          </w:p>
          <w:p w14:paraId="32325099" w14:textId="4577DB78" w:rsidR="00165AED" w:rsidRPr="00616D44" w:rsidRDefault="00165AED">
            <w:pPr>
              <w:snapToGrid w:val="0"/>
              <w:rPr>
                <w:sz w:val="20"/>
                <w:szCs w:val="18"/>
                <w:lang w:eastAsia="zh-CN"/>
              </w:rPr>
            </w:pPr>
            <w:r w:rsidRPr="00616D44">
              <w:rPr>
                <w:sz w:val="20"/>
                <w:szCs w:val="18"/>
                <w:lang w:eastAsia="zh-CN"/>
              </w:rPr>
              <w:t xml:space="preserve">Not supported by: </w:t>
            </w:r>
            <w:r w:rsidRPr="00616D44">
              <w:rPr>
                <w:color w:val="FF0000"/>
                <w:sz w:val="20"/>
                <w:szCs w:val="18"/>
                <w:lang w:eastAsia="zh-CN"/>
              </w:rPr>
              <w:t xml:space="preserve">Google, </w:t>
            </w:r>
            <w:r w:rsidR="00E86619" w:rsidRPr="00616D44">
              <w:rPr>
                <w:color w:val="FF0000"/>
                <w:sz w:val="20"/>
                <w:szCs w:val="18"/>
                <w:lang w:eastAsia="zh-CN"/>
              </w:rPr>
              <w:t>ZTE (open),</w:t>
            </w:r>
            <w:r w:rsidR="00240521" w:rsidRPr="00616D44">
              <w:rPr>
                <w:color w:val="FF0000"/>
                <w:sz w:val="20"/>
                <w:szCs w:val="18"/>
                <w:lang w:eastAsia="zh-CN"/>
              </w:rPr>
              <w:t xml:space="preserve"> vivo,</w:t>
            </w:r>
            <w:r w:rsidR="00F20643" w:rsidRPr="00616D44">
              <w:rPr>
                <w:color w:val="FF0000"/>
                <w:sz w:val="20"/>
                <w:szCs w:val="18"/>
                <w:lang w:eastAsia="zh-CN"/>
              </w:rPr>
              <w:t xml:space="preserve"> Nokia, </w:t>
            </w:r>
            <w:r w:rsidR="00616D44" w:rsidRPr="00616D44">
              <w:rPr>
                <w:color w:val="FF0000"/>
                <w:sz w:val="20"/>
                <w:szCs w:val="18"/>
                <w:lang w:eastAsia="zh-CN"/>
              </w:rPr>
              <w:t xml:space="preserve">Samsung, </w:t>
            </w:r>
            <w:proofErr w:type="spellStart"/>
            <w:r w:rsidR="002241D9">
              <w:rPr>
                <w:color w:val="FF0000"/>
                <w:sz w:val="20"/>
                <w:szCs w:val="18"/>
                <w:lang w:eastAsia="zh-CN"/>
              </w:rPr>
              <w:t>Ofinno</w:t>
            </w:r>
            <w:proofErr w:type="spellEnd"/>
            <w:r w:rsidR="007978E2">
              <w:rPr>
                <w:color w:val="FF0000"/>
                <w:sz w:val="20"/>
                <w:szCs w:val="18"/>
                <w:lang w:eastAsia="zh-CN"/>
              </w:rPr>
              <w:t xml:space="preserve"> (open)</w:t>
            </w:r>
            <w:r w:rsidR="002241D9">
              <w:rPr>
                <w:color w:val="FF0000"/>
                <w:sz w:val="20"/>
                <w:szCs w:val="18"/>
                <w:lang w:eastAsia="zh-CN"/>
              </w:rPr>
              <w:t xml:space="preserve">, </w:t>
            </w:r>
            <w:r w:rsidR="00183743">
              <w:rPr>
                <w:color w:val="FF0000"/>
                <w:sz w:val="20"/>
                <w:szCs w:val="18"/>
                <w:lang w:eastAsia="zh-CN"/>
              </w:rPr>
              <w:t xml:space="preserve">Ericsson, </w:t>
            </w:r>
            <w:r w:rsidR="00E863B8">
              <w:rPr>
                <w:color w:val="FF0000"/>
                <w:sz w:val="20"/>
                <w:szCs w:val="18"/>
                <w:lang w:eastAsia="zh-CN"/>
              </w:rPr>
              <w:t xml:space="preserve">CATT, </w:t>
            </w:r>
            <w:r w:rsidR="00A34621">
              <w:rPr>
                <w:color w:val="FF0000"/>
                <w:sz w:val="20"/>
                <w:szCs w:val="18"/>
                <w:lang w:eastAsia="zh-CN"/>
              </w:rPr>
              <w:t xml:space="preserve">Huawei, </w:t>
            </w:r>
            <w:r w:rsidR="0095680B">
              <w:rPr>
                <w:rFonts w:eastAsia="Batang"/>
                <w:color w:val="FF0000"/>
                <w:sz w:val="18"/>
                <w:szCs w:val="18"/>
                <w:lang w:eastAsia="en-US"/>
              </w:rPr>
              <w:t>Qualcomm,</w:t>
            </w:r>
            <w:r w:rsidR="006B4E7C">
              <w:rPr>
                <w:rFonts w:eastAsia="Batang"/>
                <w:color w:val="FF0000"/>
                <w:sz w:val="18"/>
                <w:szCs w:val="18"/>
                <w:lang w:eastAsia="en-US"/>
              </w:rPr>
              <w:t xml:space="preserve"> MediaTek, </w:t>
            </w:r>
            <w:r w:rsidR="00A45CF9">
              <w:rPr>
                <w:rFonts w:eastAsia="Batang"/>
                <w:color w:val="FF0000"/>
                <w:sz w:val="18"/>
                <w:szCs w:val="18"/>
                <w:lang w:eastAsia="en-US"/>
              </w:rPr>
              <w:t xml:space="preserve">IDC, </w:t>
            </w:r>
            <w:r w:rsidR="00AB646D">
              <w:rPr>
                <w:rFonts w:eastAsia="Batang"/>
                <w:color w:val="FF0000"/>
                <w:sz w:val="18"/>
                <w:szCs w:val="18"/>
                <w:lang w:eastAsia="en-US"/>
              </w:rPr>
              <w:t xml:space="preserve">NTT DOCOMO, </w:t>
            </w:r>
          </w:p>
          <w:p w14:paraId="4E063743" w14:textId="77777777" w:rsidR="00D20F25" w:rsidRDefault="00D20F25">
            <w:pPr>
              <w:snapToGrid w:val="0"/>
              <w:rPr>
                <w:sz w:val="20"/>
                <w:szCs w:val="20"/>
                <w:lang w:eastAsia="zh-CN"/>
              </w:rPr>
            </w:pPr>
          </w:p>
          <w:p w14:paraId="5F82F342" w14:textId="77777777" w:rsidR="00D20F25" w:rsidRDefault="00D20F25">
            <w:pPr>
              <w:adjustRightInd w:val="0"/>
              <w:snapToGrid w:val="0"/>
              <w:jc w:val="both"/>
              <w:rPr>
                <w:rFonts w:ascii="Times" w:eastAsia="Batang" w:hAnsi="Times" w:cs="Times"/>
                <w:color w:val="0000FF"/>
                <w:sz w:val="18"/>
                <w:szCs w:val="16"/>
                <w:u w:val="single"/>
              </w:rPr>
            </w:pPr>
          </w:p>
        </w:tc>
      </w:tr>
    </w:tbl>
    <w:p w14:paraId="4D6398B0" w14:textId="77777777" w:rsidR="00D20F25" w:rsidRDefault="009B5873">
      <w:pPr>
        <w:pStyle w:val="Caption"/>
        <w:spacing w:before="240"/>
        <w:jc w:val="center"/>
      </w:pPr>
      <w:r>
        <w:lastRenderedPageBreak/>
        <w:t>Table 2-2 Company input for Issue 2</w:t>
      </w:r>
    </w:p>
    <w:tbl>
      <w:tblPr>
        <w:tblStyle w:val="TableGrid"/>
        <w:tblW w:w="10031" w:type="dxa"/>
        <w:tblLook w:val="04A0" w:firstRow="1" w:lastRow="0" w:firstColumn="1" w:lastColumn="0" w:noHBand="0" w:noVBand="1"/>
      </w:tblPr>
      <w:tblGrid>
        <w:gridCol w:w="1516"/>
        <w:gridCol w:w="8515"/>
      </w:tblGrid>
      <w:tr w:rsidR="00D20F25" w14:paraId="0FBC6585"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0E57DD8" w14:textId="77777777" w:rsidR="00D20F25" w:rsidRDefault="009B5873">
            <w:pPr>
              <w:snapToGrid w:val="0"/>
              <w:rPr>
                <w:rFonts w:eastAsia="宋体"/>
                <w:b/>
                <w:sz w:val="18"/>
                <w:szCs w:val="18"/>
                <w:lang w:eastAsia="en-US"/>
              </w:rPr>
            </w:pPr>
            <w:r>
              <w:rPr>
                <w:b/>
                <w:sz w:val="18"/>
                <w:szCs w:val="18"/>
                <w:lang w:eastAsia="zh-CN"/>
              </w:rPr>
              <w:t>Company</w:t>
            </w:r>
          </w:p>
        </w:tc>
        <w:tc>
          <w:tcPr>
            <w:tcW w:w="85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F197C24" w14:textId="77777777" w:rsidR="00D20F25" w:rsidRDefault="009B5873">
            <w:pPr>
              <w:snapToGrid w:val="0"/>
              <w:rPr>
                <w:b/>
                <w:sz w:val="18"/>
                <w:szCs w:val="18"/>
                <w:lang w:eastAsia="zh-CN"/>
              </w:rPr>
            </w:pPr>
            <w:r>
              <w:rPr>
                <w:b/>
                <w:sz w:val="18"/>
                <w:szCs w:val="18"/>
                <w:lang w:eastAsia="zh-CN"/>
              </w:rPr>
              <w:t>Input</w:t>
            </w:r>
          </w:p>
        </w:tc>
      </w:tr>
      <w:tr w:rsidR="00D20F25" w14:paraId="6C423555"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98F68AC" w14:textId="77777777" w:rsidR="00D20F25" w:rsidRDefault="009B5873">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515" w:type="dxa"/>
            <w:tcBorders>
              <w:top w:val="single" w:sz="4" w:space="0" w:color="auto"/>
              <w:left w:val="single" w:sz="4" w:space="0" w:color="auto"/>
              <w:bottom w:val="single" w:sz="4" w:space="0" w:color="auto"/>
              <w:right w:val="single" w:sz="4" w:space="0" w:color="auto"/>
            </w:tcBorders>
          </w:tcPr>
          <w:p w14:paraId="1DAF61A8" w14:textId="77777777" w:rsidR="00D20F25" w:rsidRDefault="009B5873">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2.1~2.4, if needed</w:t>
            </w:r>
            <w:r>
              <w:rPr>
                <w:rFonts w:eastAsia="PMingLiU"/>
                <w:color w:val="0000FF"/>
                <w:sz w:val="18"/>
                <w:szCs w:val="18"/>
                <w:lang w:eastAsia="zh-TW"/>
              </w:rPr>
              <w:t>.</w:t>
            </w:r>
          </w:p>
        </w:tc>
      </w:tr>
      <w:tr w:rsidR="00D20F25" w14:paraId="7E25FB4C" w14:textId="77777777">
        <w:trPr>
          <w:trHeight w:val="215"/>
        </w:trPr>
        <w:tc>
          <w:tcPr>
            <w:tcW w:w="1516" w:type="dxa"/>
          </w:tcPr>
          <w:p w14:paraId="4304ECC6" w14:textId="77777777" w:rsidR="00D20F25" w:rsidRDefault="009B587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515" w:type="dxa"/>
          </w:tcPr>
          <w:p w14:paraId="2EFC3B2D" w14:textId="77777777" w:rsidR="00D20F25" w:rsidRDefault="009B5873">
            <w:pPr>
              <w:snapToGrid w:val="0"/>
              <w:rPr>
                <w:rFonts w:eastAsiaTheme="minorEastAsia"/>
                <w:bCs/>
                <w:color w:val="000000" w:themeColor="text1"/>
                <w:sz w:val="18"/>
                <w:szCs w:val="18"/>
                <w:lang w:eastAsia="zh-CN"/>
              </w:rPr>
            </w:pPr>
            <w:r>
              <w:rPr>
                <w:rFonts w:eastAsiaTheme="minorEastAsia"/>
                <w:b/>
                <w:color w:val="000000" w:themeColor="text1"/>
                <w:sz w:val="18"/>
                <w:szCs w:val="18"/>
                <w:lang w:eastAsia="zh-CN"/>
              </w:rPr>
              <w:t>Proposal 2.1A</w:t>
            </w:r>
            <w:r>
              <w:rPr>
                <w:rFonts w:eastAsiaTheme="minorEastAsia"/>
                <w:bCs/>
                <w:color w:val="000000" w:themeColor="text1"/>
                <w:sz w:val="18"/>
                <w:szCs w:val="18"/>
                <w:lang w:eastAsia="zh-CN"/>
              </w:rPr>
              <w:t xml:space="preserve">: Understand the intention, but the wordings seem deviated from the figure and reason for change. We thought the key point is that the counter for such reference signal is not reset between UEIRI is triggered and the transmission occasion of the UEIRI. </w:t>
            </w:r>
          </w:p>
          <w:p w14:paraId="1D76FF9F" w14:textId="77777777" w:rsidR="00D20F25" w:rsidRDefault="00D20F25">
            <w:pPr>
              <w:snapToGrid w:val="0"/>
              <w:rPr>
                <w:rFonts w:eastAsiaTheme="minorEastAsia"/>
                <w:bCs/>
                <w:color w:val="000000" w:themeColor="text1"/>
                <w:sz w:val="18"/>
                <w:szCs w:val="18"/>
                <w:lang w:eastAsia="zh-CN"/>
              </w:rPr>
            </w:pPr>
          </w:p>
          <w:p w14:paraId="239FDA9B" w14:textId="5D27D23E" w:rsidR="00D20F25" w:rsidRPr="00AA434A" w:rsidRDefault="009B5873">
            <w:pPr>
              <w:snapToGrid w:val="0"/>
              <w:rPr>
                <w:rFonts w:eastAsiaTheme="minorEastAsia"/>
                <w:bCs/>
                <w:color w:val="000000" w:themeColor="text1"/>
                <w:sz w:val="18"/>
                <w:szCs w:val="18"/>
                <w:lang w:eastAsia="zh-CN"/>
              </w:rPr>
            </w:pPr>
            <w:r>
              <w:rPr>
                <w:rFonts w:eastAsiaTheme="minorEastAsia"/>
                <w:b/>
                <w:color w:val="000000" w:themeColor="text1"/>
                <w:sz w:val="18"/>
                <w:szCs w:val="18"/>
                <w:lang w:eastAsia="zh-CN"/>
              </w:rPr>
              <w:t>Proposal 2.1B</w:t>
            </w:r>
            <w:r>
              <w:rPr>
                <w:rFonts w:eastAsiaTheme="minorEastAsia"/>
                <w:bCs/>
                <w:color w:val="000000" w:themeColor="text1"/>
                <w:sz w:val="18"/>
                <w:szCs w:val="18"/>
                <w:lang w:eastAsia="zh-CN"/>
              </w:rPr>
              <w:t xml:space="preserve">: Similar comment as Proposal 2.1A. The reset may occur prior to the transmission occasion of PUSCH carrying the UEI-BR, i.e., between the first PUCCH and second PUSCH. </w:t>
            </w:r>
            <w:r w:rsidR="00AA434A" w:rsidRPr="00AA434A">
              <w:rPr>
                <w:rFonts w:eastAsiaTheme="minorEastAsia"/>
                <w:bCs/>
                <w:color w:val="0000FF"/>
                <w:sz w:val="18"/>
                <w:szCs w:val="18"/>
                <w:lang w:eastAsia="zh-CN"/>
              </w:rPr>
              <w:t xml:space="preserve"> </w:t>
            </w:r>
          </w:p>
          <w:p w14:paraId="178CE881" w14:textId="77777777" w:rsidR="00AA434A" w:rsidRDefault="00AA434A">
            <w:pPr>
              <w:snapToGrid w:val="0"/>
              <w:rPr>
                <w:rFonts w:eastAsiaTheme="minorEastAsia"/>
                <w:bCs/>
                <w:color w:val="000000" w:themeColor="text1"/>
                <w:sz w:val="18"/>
                <w:szCs w:val="18"/>
                <w:lang w:eastAsia="zh-CN"/>
              </w:rPr>
            </w:pPr>
          </w:p>
          <w:p w14:paraId="46923B0F" w14:textId="77777777" w:rsidR="00D20F25" w:rsidRDefault="009B5873">
            <w:pPr>
              <w:snapToGrid w:val="0"/>
              <w:rPr>
                <w:rFonts w:eastAsiaTheme="minorEastAsia"/>
                <w:bCs/>
                <w:color w:val="000000" w:themeColor="text1"/>
                <w:sz w:val="18"/>
                <w:szCs w:val="18"/>
                <w:lang w:eastAsia="zh-CN"/>
              </w:rPr>
            </w:pPr>
            <w:r>
              <w:rPr>
                <w:rFonts w:eastAsiaTheme="minorEastAsia"/>
                <w:b/>
                <w:color w:val="000000" w:themeColor="text1"/>
                <w:sz w:val="18"/>
                <w:szCs w:val="18"/>
                <w:lang w:eastAsia="zh-CN"/>
              </w:rPr>
              <w:t>Proposal 2.2</w:t>
            </w:r>
            <w:r>
              <w:rPr>
                <w:rFonts w:eastAsiaTheme="minorEastAsia"/>
                <w:bCs/>
                <w:color w:val="000000" w:themeColor="text1"/>
                <w:sz w:val="18"/>
                <w:szCs w:val="18"/>
                <w:lang w:eastAsia="zh-CN"/>
              </w:rPr>
              <w:t xml:space="preserve">: We still don’t think it’s necessary, since there is already reference to TS 38.212. Ok with the typo fix. </w:t>
            </w:r>
          </w:p>
          <w:p w14:paraId="72F0849D" w14:textId="77777777" w:rsidR="00D20F25" w:rsidRDefault="00D20F25">
            <w:pPr>
              <w:snapToGrid w:val="0"/>
              <w:rPr>
                <w:rFonts w:eastAsiaTheme="minorEastAsia"/>
                <w:bCs/>
                <w:color w:val="000000" w:themeColor="text1"/>
                <w:sz w:val="18"/>
                <w:szCs w:val="18"/>
                <w:lang w:eastAsia="zh-CN"/>
              </w:rPr>
            </w:pPr>
          </w:p>
          <w:p w14:paraId="101C76E5" w14:textId="77777777" w:rsidR="00D20F25" w:rsidRDefault="009B5873">
            <w:pPr>
              <w:snapToGrid w:val="0"/>
              <w:rPr>
                <w:rFonts w:eastAsiaTheme="minorEastAsia"/>
                <w:bCs/>
                <w:color w:val="000000" w:themeColor="text1"/>
                <w:sz w:val="18"/>
                <w:szCs w:val="18"/>
                <w:lang w:eastAsia="zh-CN"/>
              </w:rPr>
            </w:pPr>
            <w:r>
              <w:rPr>
                <w:rFonts w:eastAsiaTheme="minorEastAsia"/>
                <w:b/>
                <w:color w:val="000000" w:themeColor="text1"/>
                <w:sz w:val="18"/>
                <w:szCs w:val="18"/>
                <w:lang w:eastAsia="zh-CN"/>
              </w:rPr>
              <w:t>Proposal 2.3</w:t>
            </w:r>
            <w:r>
              <w:rPr>
                <w:rFonts w:eastAsiaTheme="minorEastAsia"/>
                <w:bCs/>
                <w:color w:val="000000" w:themeColor="text1"/>
                <w:sz w:val="18"/>
                <w:szCs w:val="18"/>
                <w:lang w:eastAsia="zh-CN"/>
              </w:rPr>
              <w:t xml:space="preserve">: We can live with this TP if the majority is OK, although we think the impacted sentence is clear since previous paragraph already mention the subject. </w:t>
            </w:r>
          </w:p>
          <w:p w14:paraId="2F09EC69" w14:textId="77777777" w:rsidR="00D20F25" w:rsidRDefault="00D20F25">
            <w:pPr>
              <w:snapToGrid w:val="0"/>
              <w:rPr>
                <w:rFonts w:eastAsiaTheme="minorEastAsia"/>
                <w:bCs/>
                <w:color w:val="000000" w:themeColor="text1"/>
                <w:sz w:val="18"/>
                <w:szCs w:val="18"/>
                <w:lang w:eastAsia="zh-CN"/>
              </w:rPr>
            </w:pPr>
          </w:p>
          <w:p w14:paraId="2ABF3AFB" w14:textId="77777777" w:rsidR="00D20F25" w:rsidRDefault="009B5873">
            <w:pPr>
              <w:snapToGrid w:val="0"/>
              <w:rPr>
                <w:rFonts w:eastAsiaTheme="minorEastAsia"/>
                <w:bCs/>
                <w:color w:val="000000" w:themeColor="text1"/>
                <w:sz w:val="18"/>
                <w:szCs w:val="18"/>
                <w:lang w:eastAsia="zh-CN"/>
              </w:rPr>
            </w:pPr>
            <w:r>
              <w:rPr>
                <w:rFonts w:eastAsiaTheme="minorEastAsia"/>
                <w:b/>
                <w:color w:val="000000" w:themeColor="text1"/>
                <w:sz w:val="18"/>
                <w:szCs w:val="18"/>
                <w:lang w:eastAsia="zh-CN"/>
              </w:rPr>
              <w:t>Proposal 2.4</w:t>
            </w:r>
            <w:r>
              <w:rPr>
                <w:rFonts w:eastAsiaTheme="minorEastAsia"/>
                <w:bCs/>
                <w:color w:val="000000" w:themeColor="text1"/>
                <w:sz w:val="18"/>
                <w:szCs w:val="18"/>
                <w:lang w:eastAsia="zh-CN"/>
              </w:rPr>
              <w:t xml:space="preserve">: We don’t think it’s needed. </w:t>
            </w:r>
          </w:p>
          <w:p w14:paraId="054689ED" w14:textId="250B550A" w:rsidR="00D20F25" w:rsidRDefault="00C51D2C">
            <w:pPr>
              <w:snapToGrid w:val="0"/>
              <w:rPr>
                <w:rFonts w:eastAsiaTheme="minorEastAsia"/>
                <w:bCs/>
                <w:color w:val="000000" w:themeColor="text1"/>
                <w:sz w:val="18"/>
                <w:szCs w:val="18"/>
                <w:lang w:eastAsia="zh-CN"/>
              </w:rPr>
            </w:pPr>
            <w:r w:rsidRPr="00C51D2C">
              <w:rPr>
                <w:rFonts w:eastAsiaTheme="minorEastAsia"/>
                <w:bCs/>
                <w:color w:val="0000FF"/>
                <w:sz w:val="18"/>
                <w:szCs w:val="18"/>
                <w:lang w:eastAsia="zh-CN"/>
              </w:rPr>
              <w:t>[Mod]: Captured!</w:t>
            </w:r>
          </w:p>
        </w:tc>
      </w:tr>
      <w:tr w:rsidR="00D20F25" w14:paraId="115F3759" w14:textId="77777777">
        <w:trPr>
          <w:trHeight w:val="215"/>
        </w:trPr>
        <w:tc>
          <w:tcPr>
            <w:tcW w:w="1516" w:type="dxa"/>
          </w:tcPr>
          <w:p w14:paraId="12268747" w14:textId="77777777" w:rsidR="00D20F25" w:rsidRDefault="009B587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Xiaomi </w:t>
            </w:r>
          </w:p>
        </w:tc>
        <w:tc>
          <w:tcPr>
            <w:tcW w:w="8515" w:type="dxa"/>
          </w:tcPr>
          <w:p w14:paraId="6B205B39" w14:textId="77777777" w:rsidR="00D20F25" w:rsidRDefault="009B5873">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Proposal 2.1A/2.1B: support</w:t>
            </w:r>
          </w:p>
          <w:p w14:paraId="53588EE5" w14:textId="77777777" w:rsidR="00D20F25" w:rsidRDefault="009B5873">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Proposal 2.2: support </w:t>
            </w:r>
          </w:p>
          <w:p w14:paraId="076EC455" w14:textId="77777777" w:rsidR="00D20F25" w:rsidRDefault="009B5873">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Proposal 2.3: not essential. But if majority companies support, we can accept it.  </w:t>
            </w:r>
          </w:p>
          <w:p w14:paraId="74F32734" w14:textId="77777777" w:rsidR="00D20F25" w:rsidRDefault="009B5873">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Proposal 2.4: ok </w:t>
            </w:r>
          </w:p>
          <w:p w14:paraId="3F6E9BE3" w14:textId="27FBC46C" w:rsidR="00F663B3" w:rsidRDefault="00F663B3">
            <w:pPr>
              <w:overflowPunct w:val="0"/>
              <w:autoSpaceDE w:val="0"/>
              <w:autoSpaceDN w:val="0"/>
              <w:adjustRightInd w:val="0"/>
              <w:jc w:val="both"/>
              <w:textAlignment w:val="baseline"/>
              <w:rPr>
                <w:rFonts w:ascii="Times" w:eastAsia="宋体" w:hAnsi="Times" w:cs="Times"/>
                <w:b/>
                <w:sz w:val="18"/>
                <w:szCs w:val="18"/>
                <w:lang w:eastAsia="zh-CN"/>
              </w:rPr>
            </w:pPr>
            <w:r w:rsidRPr="00C51D2C">
              <w:rPr>
                <w:rFonts w:eastAsiaTheme="minorEastAsia"/>
                <w:bCs/>
                <w:color w:val="0000FF"/>
                <w:sz w:val="18"/>
                <w:szCs w:val="18"/>
                <w:lang w:eastAsia="zh-CN"/>
              </w:rPr>
              <w:t>[Mod]: Captured!</w:t>
            </w:r>
            <w:r w:rsidR="00583655">
              <w:rPr>
                <w:rFonts w:eastAsiaTheme="minorEastAsia"/>
                <w:bCs/>
                <w:color w:val="0000FF"/>
                <w:sz w:val="18"/>
                <w:szCs w:val="18"/>
                <w:lang w:eastAsia="zh-CN"/>
              </w:rPr>
              <w:t xml:space="preserve"> </w:t>
            </w:r>
          </w:p>
        </w:tc>
      </w:tr>
      <w:tr w:rsidR="00D20F25" w14:paraId="5260D7E5" w14:textId="77777777">
        <w:trPr>
          <w:trHeight w:val="215"/>
        </w:trPr>
        <w:tc>
          <w:tcPr>
            <w:tcW w:w="1516" w:type="dxa"/>
          </w:tcPr>
          <w:p w14:paraId="0CDB09AE" w14:textId="77777777" w:rsidR="00D20F25" w:rsidRDefault="009B5873">
            <w:pPr>
              <w:snapToGrid w:val="0"/>
              <w:rPr>
                <w:rFonts w:eastAsia="PMingLiU"/>
                <w:sz w:val="18"/>
                <w:szCs w:val="18"/>
                <w:lang w:eastAsia="zh-TW"/>
              </w:rPr>
            </w:pPr>
            <w:r>
              <w:rPr>
                <w:rFonts w:eastAsia="PMingLiU"/>
                <w:sz w:val="18"/>
                <w:szCs w:val="18"/>
                <w:lang w:eastAsia="zh-TW"/>
              </w:rPr>
              <w:lastRenderedPageBreak/>
              <w:t>OPPO</w:t>
            </w:r>
          </w:p>
        </w:tc>
        <w:tc>
          <w:tcPr>
            <w:tcW w:w="8515" w:type="dxa"/>
          </w:tcPr>
          <w:p w14:paraId="4A0F2277" w14:textId="77777777" w:rsidR="00D20F25" w:rsidRDefault="009B5873">
            <w:pPr>
              <w:snapToGrid w:val="0"/>
              <w:rPr>
                <w:sz w:val="18"/>
                <w:szCs w:val="18"/>
                <w:lang w:eastAsia="zh-CN"/>
              </w:rPr>
            </w:pPr>
            <w:r>
              <w:rPr>
                <w:sz w:val="18"/>
                <w:szCs w:val="18"/>
                <w:lang w:eastAsia="zh-CN"/>
              </w:rPr>
              <w:t xml:space="preserve">Proposal 2.1A: not support. The current wording is good, no need to change. </w:t>
            </w:r>
            <w:proofErr w:type="spellStart"/>
            <w:r>
              <w:rPr>
                <w:sz w:val="18"/>
                <w:szCs w:val="18"/>
                <w:lang w:eastAsia="zh-CN"/>
              </w:rPr>
              <w:t>Furthemore</w:t>
            </w:r>
            <w:proofErr w:type="spellEnd"/>
            <w:r>
              <w:rPr>
                <w:sz w:val="18"/>
                <w:szCs w:val="18"/>
                <w:lang w:eastAsia="zh-CN"/>
              </w:rPr>
              <w:t xml:space="preserve">, the added text is not correct. </w:t>
            </w:r>
          </w:p>
          <w:p w14:paraId="41AA094B" w14:textId="77777777" w:rsidR="00D20F25" w:rsidRDefault="009B5873">
            <w:pPr>
              <w:snapToGrid w:val="0"/>
              <w:rPr>
                <w:sz w:val="18"/>
                <w:szCs w:val="18"/>
                <w:lang w:eastAsia="zh-CN"/>
              </w:rPr>
            </w:pPr>
            <w:r>
              <w:rPr>
                <w:sz w:val="18"/>
                <w:szCs w:val="18"/>
                <w:lang w:eastAsia="zh-CN"/>
              </w:rPr>
              <w:t>2.1B: not support for the same reason as above.</w:t>
            </w:r>
          </w:p>
          <w:p w14:paraId="333368D3" w14:textId="77777777" w:rsidR="00D20F25" w:rsidRDefault="00D20F25">
            <w:pPr>
              <w:snapToGrid w:val="0"/>
              <w:rPr>
                <w:sz w:val="18"/>
                <w:szCs w:val="18"/>
                <w:lang w:eastAsia="zh-CN"/>
              </w:rPr>
            </w:pPr>
          </w:p>
          <w:p w14:paraId="564933AD" w14:textId="77777777" w:rsidR="00D20F25" w:rsidRDefault="009B5873">
            <w:pPr>
              <w:snapToGrid w:val="0"/>
              <w:rPr>
                <w:sz w:val="18"/>
                <w:szCs w:val="18"/>
                <w:lang w:eastAsia="zh-CN"/>
              </w:rPr>
            </w:pPr>
            <w:r>
              <w:rPr>
                <w:sz w:val="18"/>
                <w:szCs w:val="18"/>
                <w:lang w:eastAsia="zh-CN"/>
              </w:rPr>
              <w:t>Proposal 2.2: The change is not necessary and the TP is not needed. The typo can be corrected during post-meeting draft CR.</w:t>
            </w:r>
          </w:p>
          <w:p w14:paraId="5150698F" w14:textId="77777777" w:rsidR="00D20F25" w:rsidRDefault="00D20F25">
            <w:pPr>
              <w:snapToGrid w:val="0"/>
              <w:rPr>
                <w:sz w:val="18"/>
                <w:szCs w:val="18"/>
                <w:lang w:eastAsia="zh-CN"/>
              </w:rPr>
            </w:pPr>
          </w:p>
          <w:p w14:paraId="14EE7A81" w14:textId="77777777" w:rsidR="00D20F25" w:rsidRDefault="009B5873">
            <w:pPr>
              <w:snapToGrid w:val="0"/>
              <w:rPr>
                <w:sz w:val="18"/>
                <w:szCs w:val="18"/>
                <w:lang w:eastAsia="zh-CN"/>
              </w:rPr>
            </w:pPr>
            <w:r>
              <w:rPr>
                <w:sz w:val="18"/>
                <w:szCs w:val="18"/>
                <w:lang w:eastAsia="zh-CN"/>
              </w:rPr>
              <w:t>Proposal 2.3: The change is not needed. There is no ambiguity in the spec.</w:t>
            </w:r>
          </w:p>
          <w:p w14:paraId="1BDE5B64" w14:textId="77777777" w:rsidR="00D20F25" w:rsidRDefault="00D20F25">
            <w:pPr>
              <w:snapToGrid w:val="0"/>
              <w:rPr>
                <w:sz w:val="18"/>
                <w:szCs w:val="18"/>
                <w:lang w:eastAsia="zh-CN"/>
              </w:rPr>
            </w:pPr>
          </w:p>
          <w:p w14:paraId="3C64CB78" w14:textId="77777777" w:rsidR="00D20F25" w:rsidRDefault="009B5873">
            <w:pPr>
              <w:snapToGrid w:val="0"/>
              <w:rPr>
                <w:sz w:val="18"/>
                <w:szCs w:val="18"/>
                <w:lang w:eastAsia="zh-CN"/>
              </w:rPr>
            </w:pPr>
            <w:r>
              <w:rPr>
                <w:sz w:val="18"/>
                <w:szCs w:val="18"/>
                <w:lang w:eastAsia="zh-CN"/>
              </w:rPr>
              <w:t xml:space="preserve">2.4: ok. </w:t>
            </w:r>
          </w:p>
          <w:p w14:paraId="01DE80A8" w14:textId="77777777" w:rsidR="00D20F25" w:rsidRDefault="00D20F25">
            <w:pPr>
              <w:snapToGrid w:val="0"/>
              <w:rPr>
                <w:sz w:val="18"/>
                <w:szCs w:val="18"/>
                <w:lang w:eastAsia="zh-CN"/>
              </w:rPr>
            </w:pPr>
          </w:p>
          <w:p w14:paraId="4FFA5A23" w14:textId="1DFE50D2" w:rsidR="00D20F25" w:rsidRDefault="00620A51">
            <w:pPr>
              <w:snapToGrid w:val="0"/>
              <w:rPr>
                <w:sz w:val="18"/>
                <w:szCs w:val="18"/>
                <w:lang w:eastAsia="zh-CN"/>
              </w:rPr>
            </w:pPr>
            <w:r w:rsidRPr="00C51D2C">
              <w:rPr>
                <w:rFonts w:eastAsiaTheme="minorEastAsia"/>
                <w:bCs/>
                <w:color w:val="0000FF"/>
                <w:sz w:val="18"/>
                <w:szCs w:val="18"/>
                <w:lang w:eastAsia="zh-CN"/>
              </w:rPr>
              <w:t>[Mod]: Captured!</w:t>
            </w:r>
            <w:r w:rsidR="001F646E">
              <w:rPr>
                <w:rFonts w:eastAsiaTheme="minorEastAsia"/>
                <w:bCs/>
                <w:color w:val="0000FF"/>
                <w:sz w:val="18"/>
                <w:szCs w:val="18"/>
                <w:lang w:eastAsia="zh-CN"/>
              </w:rPr>
              <w:t xml:space="preserve"> </w:t>
            </w:r>
          </w:p>
        </w:tc>
      </w:tr>
      <w:tr w:rsidR="00D20F25" w14:paraId="26B007E3" w14:textId="77777777">
        <w:trPr>
          <w:trHeight w:val="215"/>
        </w:trPr>
        <w:tc>
          <w:tcPr>
            <w:tcW w:w="1516" w:type="dxa"/>
          </w:tcPr>
          <w:p w14:paraId="68473B3D" w14:textId="77777777" w:rsidR="00D20F25" w:rsidRDefault="009B5873">
            <w:pPr>
              <w:snapToGrid w:val="0"/>
              <w:rPr>
                <w:rFonts w:eastAsia="PMingLiU"/>
                <w:color w:val="000000" w:themeColor="text1"/>
                <w:sz w:val="18"/>
                <w:szCs w:val="18"/>
                <w:lang w:eastAsia="zh-TW"/>
              </w:rPr>
            </w:pPr>
            <w:proofErr w:type="spellStart"/>
            <w:r>
              <w:rPr>
                <w:rFonts w:eastAsia="PMingLiU" w:hint="eastAsia"/>
                <w:color w:val="000000" w:themeColor="text1"/>
                <w:sz w:val="18"/>
                <w:szCs w:val="18"/>
                <w:lang w:eastAsia="zh-TW"/>
              </w:rPr>
              <w:t>Spreadtrum</w:t>
            </w:r>
            <w:proofErr w:type="spellEnd"/>
          </w:p>
        </w:tc>
        <w:tc>
          <w:tcPr>
            <w:tcW w:w="8515" w:type="dxa"/>
          </w:tcPr>
          <w:p w14:paraId="0FB88534" w14:textId="77777777" w:rsidR="00D20F25" w:rsidRDefault="009B5873">
            <w:pPr>
              <w:snapToGrid w:val="0"/>
              <w:rPr>
                <w:rFonts w:eastAsia="宋体"/>
                <w:sz w:val="18"/>
                <w:szCs w:val="18"/>
              </w:rPr>
            </w:pPr>
            <w:r>
              <w:rPr>
                <w:rFonts w:hint="eastAsia"/>
                <w:sz w:val="18"/>
                <w:szCs w:val="18"/>
                <w:lang w:eastAsia="zh-CN"/>
              </w:rPr>
              <w:t>Pro</w:t>
            </w:r>
            <w:r>
              <w:rPr>
                <w:sz w:val="18"/>
                <w:szCs w:val="18"/>
                <w:lang w:eastAsia="zh-CN"/>
              </w:rPr>
              <w:t xml:space="preserve">posal 2.1A &amp; 2.1B: Not essential. </w:t>
            </w:r>
            <w:r>
              <w:rPr>
                <w:rFonts w:eastAsia="宋体"/>
                <w:sz w:val="18"/>
                <w:szCs w:val="18"/>
              </w:rPr>
              <w:t>It can be up to UE for UEI beam report transmission.</w:t>
            </w:r>
          </w:p>
          <w:p w14:paraId="34DAE0E7" w14:textId="77777777" w:rsidR="00D20F25" w:rsidRDefault="009B5873">
            <w:pPr>
              <w:snapToGrid w:val="0"/>
              <w:rPr>
                <w:rFonts w:eastAsia="宋体"/>
                <w:sz w:val="18"/>
                <w:szCs w:val="18"/>
              </w:rPr>
            </w:pPr>
            <w:r>
              <w:rPr>
                <w:rFonts w:eastAsia="宋体"/>
                <w:sz w:val="18"/>
                <w:szCs w:val="18"/>
              </w:rPr>
              <w:t>Proposal 2.2: It seems not necessary.</w:t>
            </w:r>
          </w:p>
          <w:p w14:paraId="4BF2BC8F" w14:textId="77777777" w:rsidR="00D20F25" w:rsidRDefault="009B5873">
            <w:pPr>
              <w:snapToGrid w:val="0"/>
              <w:rPr>
                <w:rFonts w:eastAsia="宋体"/>
                <w:sz w:val="18"/>
                <w:szCs w:val="18"/>
              </w:rPr>
            </w:pPr>
            <w:r>
              <w:rPr>
                <w:rFonts w:eastAsia="宋体"/>
                <w:sz w:val="18"/>
                <w:szCs w:val="18"/>
              </w:rPr>
              <w:t>Proposal 2.3: It is not necessary. The description under each chapter is clear.</w:t>
            </w:r>
          </w:p>
          <w:p w14:paraId="223199F8" w14:textId="77777777" w:rsidR="00D20F25" w:rsidRDefault="009B5873">
            <w:pPr>
              <w:snapToGrid w:val="0"/>
              <w:rPr>
                <w:rFonts w:eastAsia="Malgun Gothic"/>
                <w:sz w:val="18"/>
                <w:szCs w:val="18"/>
              </w:rPr>
            </w:pPr>
            <w:r>
              <w:rPr>
                <w:rFonts w:eastAsia="Malgun Gothic" w:hint="eastAsia"/>
                <w:sz w:val="18"/>
                <w:szCs w:val="18"/>
              </w:rPr>
              <w:t>Proposal 2.4: OK</w:t>
            </w:r>
          </w:p>
          <w:p w14:paraId="3A388E18" w14:textId="63EC775D" w:rsidR="000F2275" w:rsidRDefault="000F2275">
            <w:pPr>
              <w:snapToGrid w:val="0"/>
              <w:rPr>
                <w:rFonts w:eastAsia="Malgun Gothic"/>
                <w:sz w:val="18"/>
                <w:szCs w:val="18"/>
              </w:rPr>
            </w:pPr>
            <w:r w:rsidRPr="00C51D2C">
              <w:rPr>
                <w:rFonts w:eastAsiaTheme="minorEastAsia"/>
                <w:bCs/>
                <w:color w:val="0000FF"/>
                <w:sz w:val="18"/>
                <w:szCs w:val="18"/>
                <w:lang w:eastAsia="zh-CN"/>
              </w:rPr>
              <w:t>[Mod]: Captured!</w:t>
            </w:r>
          </w:p>
        </w:tc>
      </w:tr>
      <w:tr w:rsidR="00D20F25" w14:paraId="2EF57FBB" w14:textId="77777777">
        <w:trPr>
          <w:trHeight w:val="215"/>
        </w:trPr>
        <w:tc>
          <w:tcPr>
            <w:tcW w:w="1516" w:type="dxa"/>
          </w:tcPr>
          <w:p w14:paraId="4A2B48C9" w14:textId="77777777" w:rsidR="00D20F25" w:rsidRDefault="009B5873">
            <w:pPr>
              <w:snapToGrid w:val="0"/>
              <w:rPr>
                <w:rFonts w:eastAsia="宋体"/>
                <w:sz w:val="18"/>
                <w:szCs w:val="18"/>
                <w:lang w:eastAsia="zh-CN"/>
              </w:rPr>
            </w:pPr>
            <w:r>
              <w:rPr>
                <w:rFonts w:eastAsia="宋体" w:hint="eastAsia"/>
                <w:sz w:val="18"/>
                <w:szCs w:val="18"/>
                <w:lang w:eastAsia="zh-CN"/>
              </w:rPr>
              <w:t>ZTE</w:t>
            </w:r>
          </w:p>
        </w:tc>
        <w:tc>
          <w:tcPr>
            <w:tcW w:w="8515" w:type="dxa"/>
          </w:tcPr>
          <w:p w14:paraId="79941F22" w14:textId="77777777" w:rsidR="00D20F25" w:rsidRDefault="009B5873">
            <w:pPr>
              <w:textAlignment w:val="baseline"/>
              <w:rPr>
                <w:b/>
                <w:bCs/>
                <w:sz w:val="18"/>
                <w:szCs w:val="18"/>
                <w:lang w:eastAsia="zh-CN"/>
              </w:rPr>
            </w:pPr>
            <w:r>
              <w:rPr>
                <w:rFonts w:hint="eastAsia"/>
                <w:b/>
                <w:bCs/>
                <w:sz w:val="18"/>
                <w:szCs w:val="18"/>
                <w:lang w:eastAsia="zh-CN"/>
              </w:rPr>
              <w:t>Proposal 2.1A/2.1B: Support.</w:t>
            </w:r>
          </w:p>
          <w:p w14:paraId="427B4C92" w14:textId="77777777" w:rsidR="00D20F25" w:rsidRDefault="009B5873">
            <w:pPr>
              <w:overflowPunct w:val="0"/>
              <w:autoSpaceDE w:val="0"/>
              <w:autoSpaceDN w:val="0"/>
              <w:adjustRightInd w:val="0"/>
              <w:textAlignment w:val="baseline"/>
              <w:rPr>
                <w:rFonts w:ascii="Times" w:eastAsiaTheme="minorEastAsia" w:hAnsi="Times" w:cs="Times"/>
                <w:bCs/>
                <w:sz w:val="18"/>
                <w:szCs w:val="18"/>
                <w:lang w:eastAsia="zh-CN"/>
              </w:rPr>
            </w:pPr>
            <w:r>
              <w:rPr>
                <w:rFonts w:ascii="Times" w:eastAsiaTheme="minorEastAsia" w:hAnsi="Times" w:cs="Times" w:hint="eastAsia"/>
                <w:bCs/>
                <w:sz w:val="18"/>
                <w:szCs w:val="18"/>
                <w:lang w:eastAsia="zh-CN"/>
              </w:rPr>
              <w:t xml:space="preserve">We think such issue on the validation of trigger event and UEI beam report is valid and need to be fixed, due to either </w:t>
            </w:r>
            <w:proofErr w:type="spellStart"/>
            <w:r>
              <w:rPr>
                <w:rFonts w:ascii="Times" w:eastAsiaTheme="minorEastAsia" w:hAnsi="Times" w:cs="Times" w:hint="eastAsia"/>
                <w:bCs/>
                <w:sz w:val="18"/>
                <w:szCs w:val="18"/>
                <w:lang w:eastAsia="zh-CN"/>
              </w:rPr>
              <w:t>gNB</w:t>
            </w:r>
            <w:proofErr w:type="spellEnd"/>
            <w:r>
              <w:rPr>
                <w:rFonts w:ascii="Times" w:eastAsiaTheme="minorEastAsia" w:hAnsi="Times" w:cs="Times" w:hint="eastAsia"/>
                <w:bCs/>
                <w:sz w:val="18"/>
                <w:szCs w:val="18"/>
                <w:lang w:eastAsia="zh-CN"/>
              </w:rPr>
              <w:t xml:space="preserve"> can foresee the event triggering nor UE can foresee the indication of TCI state update.</w:t>
            </w:r>
          </w:p>
          <w:p w14:paraId="0F354234" w14:textId="77777777" w:rsidR="00D20F25" w:rsidRDefault="00D20F25">
            <w:pPr>
              <w:overflowPunct w:val="0"/>
              <w:autoSpaceDE w:val="0"/>
              <w:autoSpaceDN w:val="0"/>
              <w:adjustRightInd w:val="0"/>
              <w:textAlignment w:val="baseline"/>
              <w:rPr>
                <w:rFonts w:ascii="Times" w:eastAsiaTheme="minorEastAsia" w:hAnsi="Times" w:cs="Times"/>
                <w:bCs/>
                <w:sz w:val="18"/>
                <w:szCs w:val="18"/>
                <w:lang w:eastAsia="zh-CN"/>
              </w:rPr>
            </w:pPr>
          </w:p>
          <w:p w14:paraId="09396B1C" w14:textId="77777777" w:rsidR="00D20F25" w:rsidRDefault="009B5873">
            <w:pPr>
              <w:textAlignment w:val="baseline"/>
              <w:rPr>
                <w:b/>
                <w:bCs/>
                <w:sz w:val="18"/>
                <w:szCs w:val="18"/>
                <w:lang w:eastAsia="zh-CN"/>
              </w:rPr>
            </w:pPr>
            <w:r>
              <w:rPr>
                <w:rFonts w:hint="eastAsia"/>
                <w:b/>
                <w:bCs/>
                <w:sz w:val="18"/>
                <w:szCs w:val="18"/>
                <w:lang w:eastAsia="zh-CN"/>
              </w:rPr>
              <w:t>Proposal 2.2: Support.</w:t>
            </w:r>
          </w:p>
          <w:p w14:paraId="7ACEB6B5" w14:textId="77777777" w:rsidR="00D20F25" w:rsidRDefault="00D20F25">
            <w:pPr>
              <w:overflowPunct w:val="0"/>
              <w:autoSpaceDE w:val="0"/>
              <w:autoSpaceDN w:val="0"/>
              <w:adjustRightInd w:val="0"/>
              <w:textAlignment w:val="baseline"/>
              <w:rPr>
                <w:rFonts w:ascii="Times" w:eastAsiaTheme="minorEastAsia" w:hAnsi="Times" w:cs="Times"/>
                <w:bCs/>
                <w:sz w:val="18"/>
                <w:szCs w:val="18"/>
                <w:lang w:eastAsia="zh-CN"/>
              </w:rPr>
            </w:pPr>
          </w:p>
          <w:p w14:paraId="67443E07" w14:textId="77777777" w:rsidR="00D20F25" w:rsidRDefault="009B5873">
            <w:pPr>
              <w:textAlignment w:val="baseline"/>
              <w:rPr>
                <w:b/>
                <w:bCs/>
                <w:sz w:val="18"/>
                <w:szCs w:val="18"/>
                <w:lang w:eastAsia="zh-CN"/>
              </w:rPr>
            </w:pPr>
            <w:r>
              <w:rPr>
                <w:rFonts w:hint="eastAsia"/>
                <w:b/>
                <w:bCs/>
                <w:sz w:val="18"/>
                <w:szCs w:val="18"/>
                <w:lang w:eastAsia="zh-CN"/>
              </w:rPr>
              <w:t>Proposal 2.3: Not essential</w:t>
            </w:r>
          </w:p>
          <w:p w14:paraId="400C918C" w14:textId="77777777" w:rsidR="00D20F25" w:rsidRDefault="009B5873">
            <w:pPr>
              <w:textAlignment w:val="baseline"/>
              <w:rPr>
                <w:sz w:val="18"/>
                <w:szCs w:val="18"/>
                <w:lang w:eastAsia="zh-CN"/>
              </w:rPr>
            </w:pPr>
            <w:r>
              <w:rPr>
                <w:rFonts w:hint="eastAsia"/>
                <w:sz w:val="18"/>
                <w:szCs w:val="18"/>
                <w:lang w:eastAsia="zh-CN"/>
              </w:rPr>
              <w:t xml:space="preserve">It </w:t>
            </w:r>
            <w:proofErr w:type="gramStart"/>
            <w:r>
              <w:rPr>
                <w:rFonts w:hint="eastAsia"/>
                <w:sz w:val="18"/>
                <w:szCs w:val="18"/>
                <w:lang w:eastAsia="zh-CN"/>
              </w:rPr>
              <w:t>seem</w:t>
            </w:r>
            <w:proofErr w:type="gramEnd"/>
            <w:r>
              <w:rPr>
                <w:rFonts w:hint="eastAsia"/>
                <w:sz w:val="18"/>
                <w:szCs w:val="18"/>
                <w:lang w:eastAsia="zh-CN"/>
              </w:rPr>
              <w:t xml:space="preserve"> no any ambiguities, but we can be fine if majority prefers.</w:t>
            </w:r>
          </w:p>
          <w:p w14:paraId="3D387D21" w14:textId="77777777" w:rsidR="00D20F25" w:rsidRDefault="00D20F25">
            <w:pPr>
              <w:overflowPunct w:val="0"/>
              <w:autoSpaceDE w:val="0"/>
              <w:autoSpaceDN w:val="0"/>
              <w:adjustRightInd w:val="0"/>
              <w:textAlignment w:val="baseline"/>
              <w:rPr>
                <w:rFonts w:ascii="Times" w:eastAsiaTheme="minorEastAsia" w:hAnsi="Times" w:cs="Times"/>
                <w:bCs/>
                <w:sz w:val="18"/>
                <w:szCs w:val="18"/>
                <w:lang w:eastAsia="zh-CN"/>
              </w:rPr>
            </w:pPr>
          </w:p>
          <w:p w14:paraId="3B252997" w14:textId="77777777" w:rsidR="00D20F25" w:rsidRDefault="009B5873">
            <w:pPr>
              <w:textAlignment w:val="baseline"/>
              <w:rPr>
                <w:b/>
                <w:bCs/>
                <w:sz w:val="18"/>
                <w:szCs w:val="18"/>
                <w:lang w:eastAsia="zh-CN"/>
              </w:rPr>
            </w:pPr>
            <w:r>
              <w:rPr>
                <w:rFonts w:hint="eastAsia"/>
                <w:b/>
                <w:bCs/>
                <w:sz w:val="18"/>
                <w:szCs w:val="18"/>
                <w:lang w:eastAsia="zh-CN"/>
              </w:rPr>
              <w:t>Proposal 2.4: Not essential</w:t>
            </w:r>
          </w:p>
          <w:p w14:paraId="0CA57918" w14:textId="77777777" w:rsidR="00D20F25" w:rsidRDefault="009B5873">
            <w:pPr>
              <w:textAlignment w:val="baseline"/>
              <w:rPr>
                <w:sz w:val="18"/>
                <w:szCs w:val="18"/>
                <w:lang w:eastAsia="zh-CN"/>
              </w:rPr>
            </w:pPr>
            <w:r>
              <w:rPr>
                <w:rFonts w:hint="eastAsia"/>
                <w:sz w:val="18"/>
                <w:szCs w:val="18"/>
                <w:lang w:eastAsia="zh-CN"/>
              </w:rPr>
              <w:t>It seems to be clear based on the reading of 38.212, but we can be fine if majority prefers.</w:t>
            </w:r>
          </w:p>
          <w:p w14:paraId="1BB94E17" w14:textId="12E29A4F" w:rsidR="00494947" w:rsidRDefault="00494947">
            <w:pPr>
              <w:textAlignment w:val="baseline"/>
              <w:rPr>
                <w:rFonts w:ascii="Times" w:eastAsiaTheme="minorEastAsia" w:hAnsi="Times" w:cs="Times"/>
                <w:bCs/>
                <w:sz w:val="18"/>
                <w:szCs w:val="18"/>
                <w:lang w:eastAsia="zh-CN"/>
              </w:rPr>
            </w:pPr>
            <w:r w:rsidRPr="00C51D2C">
              <w:rPr>
                <w:rFonts w:eastAsiaTheme="minorEastAsia"/>
                <w:bCs/>
                <w:color w:val="0000FF"/>
                <w:sz w:val="18"/>
                <w:szCs w:val="18"/>
                <w:lang w:eastAsia="zh-CN"/>
              </w:rPr>
              <w:t>[Mod]: Captured!</w:t>
            </w:r>
            <w:r w:rsidR="006A378E">
              <w:rPr>
                <w:rFonts w:eastAsiaTheme="minorEastAsia"/>
                <w:bCs/>
                <w:color w:val="0000FF"/>
                <w:sz w:val="18"/>
                <w:szCs w:val="18"/>
                <w:lang w:eastAsia="zh-CN"/>
              </w:rPr>
              <w:t xml:space="preserve"> </w:t>
            </w:r>
          </w:p>
        </w:tc>
      </w:tr>
      <w:tr w:rsidR="009B5873" w14:paraId="0F514273" w14:textId="77777777">
        <w:trPr>
          <w:trHeight w:val="215"/>
        </w:trPr>
        <w:tc>
          <w:tcPr>
            <w:tcW w:w="1516" w:type="dxa"/>
          </w:tcPr>
          <w:p w14:paraId="1B31E554" w14:textId="77777777" w:rsidR="009B5873" w:rsidRPr="00861272" w:rsidRDefault="009B5873" w:rsidP="009B5873">
            <w:pPr>
              <w:snapToGrid w:val="0"/>
              <w:rPr>
                <w:rFonts w:eastAsia="PMingLiU"/>
                <w:sz w:val="18"/>
                <w:szCs w:val="18"/>
                <w:lang w:eastAsia="zh-TW"/>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515" w:type="dxa"/>
          </w:tcPr>
          <w:p w14:paraId="64378A6D" w14:textId="77777777" w:rsidR="009B5873" w:rsidRDefault="009B5873" w:rsidP="009B5873">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hint="eastAsia"/>
                <w:b/>
                <w:sz w:val="18"/>
                <w:szCs w:val="18"/>
                <w:lang w:eastAsia="zh-CN"/>
              </w:rPr>
              <w:t>P</w:t>
            </w:r>
            <w:r>
              <w:rPr>
                <w:rFonts w:ascii="Times" w:eastAsia="宋体" w:hAnsi="Times" w:cs="Times"/>
                <w:b/>
                <w:sz w:val="18"/>
                <w:szCs w:val="18"/>
                <w:lang w:eastAsia="zh-CN"/>
              </w:rPr>
              <w:t xml:space="preserve">roposal 2.1A: </w:t>
            </w:r>
            <w:r>
              <w:rPr>
                <w:rFonts w:ascii="Times" w:eastAsia="宋体" w:hAnsi="Times" w:cs="Times"/>
                <w:sz w:val="18"/>
                <w:szCs w:val="18"/>
                <w:lang w:eastAsia="zh-CN"/>
              </w:rPr>
              <w:t>N</w:t>
            </w:r>
            <w:r w:rsidRPr="003820BF">
              <w:rPr>
                <w:rFonts w:ascii="Times" w:eastAsia="宋体" w:hAnsi="Times" w:cs="Times"/>
                <w:sz w:val="18"/>
                <w:szCs w:val="18"/>
                <w:lang w:eastAsia="zh-CN"/>
              </w:rPr>
              <w:t xml:space="preserve">ot needed. According to </w:t>
            </w:r>
            <w:r>
              <w:rPr>
                <w:rFonts w:ascii="Times" w:eastAsia="宋体" w:hAnsi="Times" w:cs="Times"/>
                <w:sz w:val="18"/>
                <w:szCs w:val="18"/>
                <w:lang w:eastAsia="zh-CN"/>
              </w:rPr>
              <w:t>the current specification, whether the first PUCCH indication is transmitted or not depends on the counting value before the PUCCH resource. If the counter is reset before the PUCCH resource, the firs PUCCH indication is not transmitted naturally. Therefore, the current specification is clear and this text proposal is not necessary.</w:t>
            </w:r>
          </w:p>
          <w:p w14:paraId="41C6594E" w14:textId="77777777" w:rsidR="009B5873" w:rsidRDefault="009B5873" w:rsidP="009B5873">
            <w:pPr>
              <w:overflowPunct w:val="0"/>
              <w:autoSpaceDE w:val="0"/>
              <w:autoSpaceDN w:val="0"/>
              <w:adjustRightInd w:val="0"/>
              <w:jc w:val="both"/>
              <w:textAlignment w:val="baseline"/>
              <w:rPr>
                <w:rFonts w:ascii="Times" w:eastAsia="宋体" w:hAnsi="Times" w:cs="Times"/>
                <w:b/>
                <w:sz w:val="18"/>
                <w:szCs w:val="18"/>
                <w:lang w:eastAsia="zh-CN"/>
              </w:rPr>
            </w:pPr>
          </w:p>
          <w:p w14:paraId="715CD9C7" w14:textId="77777777" w:rsidR="009B5873" w:rsidRDefault="009B5873" w:rsidP="009B5873">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hint="eastAsia"/>
                <w:b/>
                <w:sz w:val="18"/>
                <w:szCs w:val="18"/>
                <w:lang w:eastAsia="zh-CN"/>
              </w:rPr>
              <w:t>P</w:t>
            </w:r>
            <w:r>
              <w:rPr>
                <w:rFonts w:ascii="Times" w:eastAsia="宋体" w:hAnsi="Times" w:cs="Times"/>
                <w:b/>
                <w:sz w:val="18"/>
                <w:szCs w:val="18"/>
                <w:lang w:eastAsia="zh-CN"/>
              </w:rPr>
              <w:t xml:space="preserve">roposal 2.1B:  </w:t>
            </w:r>
            <w:r w:rsidRPr="009B5873">
              <w:rPr>
                <w:rFonts w:ascii="Times" w:eastAsia="宋体" w:hAnsi="Times" w:cs="Times"/>
                <w:sz w:val="18"/>
                <w:szCs w:val="18"/>
                <w:lang w:eastAsia="zh-CN"/>
              </w:rPr>
              <w:t>To avoid</w:t>
            </w:r>
            <w:r>
              <w:rPr>
                <w:rFonts w:ascii="Times" w:eastAsia="宋体" w:hAnsi="Times" w:cs="Times"/>
                <w:sz w:val="18"/>
                <w:szCs w:val="18"/>
                <w:lang w:eastAsia="zh-CN"/>
              </w:rPr>
              <w:t xml:space="preserve"> ambiguity about the interpretation of the reported current beam, w</w:t>
            </w:r>
            <w:r w:rsidRPr="009350F6">
              <w:rPr>
                <w:rFonts w:ascii="Times" w:eastAsia="宋体" w:hAnsi="Times" w:cs="Times"/>
                <w:sz w:val="18"/>
                <w:szCs w:val="18"/>
                <w:lang w:eastAsia="zh-CN"/>
              </w:rPr>
              <w:t xml:space="preserve">e </w:t>
            </w:r>
            <w:r>
              <w:rPr>
                <w:rFonts w:ascii="Times" w:eastAsia="宋体" w:hAnsi="Times" w:cs="Times"/>
                <w:sz w:val="18"/>
                <w:szCs w:val="18"/>
                <w:lang w:eastAsia="zh-CN"/>
              </w:rPr>
              <w:t>prefer to not transmit beam report on the PUSCH. Therefore, we are fine with the text proposal.</w:t>
            </w:r>
          </w:p>
          <w:p w14:paraId="121B9C56" w14:textId="77777777" w:rsidR="009B5873" w:rsidRPr="009B5873" w:rsidRDefault="009B5873" w:rsidP="009B5873">
            <w:pPr>
              <w:overflowPunct w:val="0"/>
              <w:autoSpaceDE w:val="0"/>
              <w:autoSpaceDN w:val="0"/>
              <w:adjustRightInd w:val="0"/>
              <w:jc w:val="both"/>
              <w:textAlignment w:val="baseline"/>
              <w:rPr>
                <w:rFonts w:ascii="Times" w:eastAsia="宋体" w:hAnsi="Times" w:cs="Times"/>
                <w:b/>
                <w:sz w:val="18"/>
                <w:szCs w:val="18"/>
                <w:lang w:eastAsia="zh-CN"/>
              </w:rPr>
            </w:pPr>
          </w:p>
          <w:p w14:paraId="4849383A" w14:textId="77777777" w:rsidR="009B5873" w:rsidRDefault="009B5873" w:rsidP="009B5873">
            <w:pPr>
              <w:overflowPunct w:val="0"/>
              <w:autoSpaceDE w:val="0"/>
              <w:autoSpaceDN w:val="0"/>
              <w:adjustRightInd w:val="0"/>
              <w:jc w:val="both"/>
              <w:textAlignment w:val="baseline"/>
              <w:rPr>
                <w:rFonts w:ascii="Times" w:eastAsia="宋体" w:hAnsi="Times" w:cs="Times"/>
                <w:b/>
                <w:sz w:val="18"/>
                <w:szCs w:val="18"/>
                <w:lang w:eastAsia="zh-CN"/>
              </w:rPr>
            </w:pPr>
            <w:r>
              <w:rPr>
                <w:rFonts w:ascii="Times" w:eastAsia="宋体" w:hAnsi="Times" w:cs="Times" w:hint="eastAsia"/>
                <w:b/>
                <w:sz w:val="18"/>
                <w:szCs w:val="18"/>
                <w:lang w:eastAsia="zh-CN"/>
              </w:rPr>
              <w:t>P</w:t>
            </w:r>
            <w:r>
              <w:rPr>
                <w:rFonts w:ascii="Times" w:eastAsia="宋体" w:hAnsi="Times" w:cs="Times"/>
                <w:b/>
                <w:sz w:val="18"/>
                <w:szCs w:val="18"/>
                <w:lang w:eastAsia="zh-CN"/>
              </w:rPr>
              <w:t xml:space="preserve">roposal 2.2: </w:t>
            </w:r>
            <w:r w:rsidRPr="009350F6">
              <w:rPr>
                <w:rFonts w:ascii="Times" w:eastAsia="宋体" w:hAnsi="Times" w:cs="Times"/>
                <w:sz w:val="18"/>
                <w:szCs w:val="18"/>
                <w:lang w:eastAsia="zh-CN"/>
              </w:rPr>
              <w:t>Fine</w:t>
            </w:r>
          </w:p>
          <w:p w14:paraId="3BFEF09F" w14:textId="77777777" w:rsidR="009B5873" w:rsidRDefault="009B5873" w:rsidP="009B5873">
            <w:pPr>
              <w:overflowPunct w:val="0"/>
              <w:autoSpaceDE w:val="0"/>
              <w:autoSpaceDN w:val="0"/>
              <w:adjustRightInd w:val="0"/>
              <w:jc w:val="both"/>
              <w:textAlignment w:val="baseline"/>
              <w:rPr>
                <w:rFonts w:ascii="Times" w:eastAsia="宋体" w:hAnsi="Times" w:cs="Times"/>
                <w:b/>
                <w:sz w:val="18"/>
                <w:szCs w:val="18"/>
                <w:lang w:eastAsia="zh-CN"/>
              </w:rPr>
            </w:pPr>
          </w:p>
          <w:p w14:paraId="3E61DEA6" w14:textId="77777777" w:rsidR="009B5873" w:rsidRDefault="009B5873" w:rsidP="009B5873">
            <w:pPr>
              <w:overflowPunct w:val="0"/>
              <w:autoSpaceDE w:val="0"/>
              <w:autoSpaceDN w:val="0"/>
              <w:adjustRightInd w:val="0"/>
              <w:jc w:val="both"/>
              <w:textAlignment w:val="baseline"/>
              <w:rPr>
                <w:rFonts w:ascii="Times" w:eastAsia="宋体" w:hAnsi="Times" w:cs="Times"/>
                <w:b/>
                <w:sz w:val="18"/>
                <w:szCs w:val="18"/>
                <w:lang w:eastAsia="zh-CN"/>
              </w:rPr>
            </w:pPr>
            <w:r>
              <w:rPr>
                <w:rFonts w:ascii="Times" w:eastAsia="宋体" w:hAnsi="Times" w:cs="Times" w:hint="eastAsia"/>
                <w:b/>
                <w:sz w:val="18"/>
                <w:szCs w:val="18"/>
                <w:lang w:eastAsia="zh-CN"/>
              </w:rPr>
              <w:t>P</w:t>
            </w:r>
            <w:r>
              <w:rPr>
                <w:rFonts w:ascii="Times" w:eastAsia="宋体" w:hAnsi="Times" w:cs="Times"/>
                <w:b/>
                <w:sz w:val="18"/>
                <w:szCs w:val="18"/>
                <w:lang w:eastAsia="zh-CN"/>
              </w:rPr>
              <w:t xml:space="preserve">roposal 2.3: </w:t>
            </w:r>
            <w:r w:rsidRPr="009350F6">
              <w:rPr>
                <w:rFonts w:ascii="Times" w:eastAsia="宋体" w:hAnsi="Times" w:cs="Times"/>
                <w:sz w:val="18"/>
                <w:szCs w:val="18"/>
                <w:lang w:eastAsia="zh-CN"/>
              </w:rPr>
              <w:t>Not needed.</w:t>
            </w:r>
            <w:r>
              <w:rPr>
                <w:rFonts w:ascii="Times" w:eastAsia="宋体" w:hAnsi="Times" w:cs="Times"/>
                <w:sz w:val="18"/>
                <w:szCs w:val="18"/>
                <w:lang w:eastAsia="zh-CN"/>
              </w:rPr>
              <w:t xml:space="preserve"> </w:t>
            </w:r>
          </w:p>
          <w:p w14:paraId="4BA76CCE" w14:textId="77777777" w:rsidR="009B5873" w:rsidRDefault="009B5873" w:rsidP="009B5873">
            <w:pPr>
              <w:overflowPunct w:val="0"/>
              <w:autoSpaceDE w:val="0"/>
              <w:autoSpaceDN w:val="0"/>
              <w:adjustRightInd w:val="0"/>
              <w:jc w:val="both"/>
              <w:textAlignment w:val="baseline"/>
              <w:rPr>
                <w:rFonts w:ascii="Times" w:eastAsia="宋体" w:hAnsi="Times" w:cs="Times"/>
                <w:b/>
                <w:sz w:val="18"/>
                <w:szCs w:val="18"/>
                <w:lang w:eastAsia="zh-CN"/>
              </w:rPr>
            </w:pPr>
          </w:p>
          <w:p w14:paraId="3E185490" w14:textId="77777777" w:rsidR="009B5873" w:rsidRDefault="009B5873" w:rsidP="009B5873">
            <w:pPr>
              <w:snapToGrid w:val="0"/>
              <w:rPr>
                <w:rFonts w:ascii="Times" w:eastAsia="宋体" w:hAnsi="Times" w:cs="Times"/>
                <w:sz w:val="18"/>
                <w:szCs w:val="18"/>
                <w:lang w:eastAsia="zh-CN"/>
              </w:rPr>
            </w:pPr>
            <w:r>
              <w:rPr>
                <w:rFonts w:ascii="Times" w:eastAsia="宋体" w:hAnsi="Times" w:cs="Times" w:hint="eastAsia"/>
                <w:b/>
                <w:sz w:val="18"/>
                <w:szCs w:val="18"/>
                <w:lang w:eastAsia="zh-CN"/>
              </w:rPr>
              <w:t>P</w:t>
            </w:r>
            <w:r>
              <w:rPr>
                <w:rFonts w:ascii="Times" w:eastAsia="宋体" w:hAnsi="Times" w:cs="Times"/>
                <w:b/>
                <w:sz w:val="18"/>
                <w:szCs w:val="18"/>
                <w:lang w:eastAsia="zh-CN"/>
              </w:rPr>
              <w:t xml:space="preserve">roposal 2.4: </w:t>
            </w:r>
            <w:r w:rsidRPr="009350F6">
              <w:rPr>
                <w:rFonts w:ascii="Times" w:eastAsia="宋体" w:hAnsi="Times" w:cs="Times"/>
                <w:sz w:val="18"/>
                <w:szCs w:val="18"/>
                <w:lang w:eastAsia="zh-CN"/>
              </w:rPr>
              <w:t>Not needed.</w:t>
            </w:r>
          </w:p>
          <w:p w14:paraId="71060741" w14:textId="4670EB68" w:rsidR="00AD6AA6" w:rsidRDefault="00AD6AA6" w:rsidP="009B5873">
            <w:pPr>
              <w:snapToGrid w:val="0"/>
              <w:rPr>
                <w:sz w:val="18"/>
                <w:szCs w:val="18"/>
                <w:lang w:eastAsia="zh-CN"/>
              </w:rPr>
            </w:pPr>
            <w:r w:rsidRPr="00C51D2C">
              <w:rPr>
                <w:rFonts w:eastAsiaTheme="minorEastAsia"/>
                <w:bCs/>
                <w:color w:val="0000FF"/>
                <w:sz w:val="18"/>
                <w:szCs w:val="18"/>
                <w:lang w:eastAsia="zh-CN"/>
              </w:rPr>
              <w:t>[Mod]: Captured!</w:t>
            </w:r>
          </w:p>
        </w:tc>
      </w:tr>
      <w:tr w:rsidR="005C14C0" w14:paraId="3820223B" w14:textId="77777777">
        <w:trPr>
          <w:trHeight w:val="215"/>
        </w:trPr>
        <w:tc>
          <w:tcPr>
            <w:tcW w:w="1516" w:type="dxa"/>
          </w:tcPr>
          <w:p w14:paraId="3B6EF6BE" w14:textId="04C72E1A" w:rsidR="005C14C0" w:rsidRDefault="005C14C0" w:rsidP="005C14C0">
            <w:pPr>
              <w:snapToGrid w:val="0"/>
              <w:rPr>
                <w:rFonts w:eastAsia="Malgun Gothic"/>
                <w:color w:val="0000FF"/>
                <w:sz w:val="18"/>
                <w:szCs w:val="18"/>
              </w:rPr>
            </w:pPr>
            <w:r>
              <w:rPr>
                <w:rFonts w:eastAsia="PMingLiU"/>
                <w:sz w:val="18"/>
                <w:szCs w:val="18"/>
                <w:lang w:eastAsia="zh-TW"/>
              </w:rPr>
              <w:t>Nokia</w:t>
            </w:r>
          </w:p>
        </w:tc>
        <w:tc>
          <w:tcPr>
            <w:tcW w:w="8515" w:type="dxa"/>
          </w:tcPr>
          <w:p w14:paraId="68405CA1" w14:textId="77777777" w:rsidR="005C14C0" w:rsidRDefault="005C14C0" w:rsidP="005C14C0">
            <w:pPr>
              <w:snapToGrid w:val="0"/>
              <w:rPr>
                <w:rFonts w:eastAsiaTheme="minorEastAsia"/>
                <w:bCs/>
                <w:color w:val="000000" w:themeColor="text1"/>
                <w:sz w:val="18"/>
                <w:szCs w:val="18"/>
                <w:lang w:eastAsia="zh-CN"/>
              </w:rPr>
            </w:pPr>
            <w:r w:rsidRPr="00A42F11">
              <w:rPr>
                <w:rFonts w:eastAsiaTheme="minorEastAsia"/>
                <w:b/>
                <w:color w:val="000000" w:themeColor="text1"/>
                <w:sz w:val="18"/>
                <w:szCs w:val="18"/>
                <w:lang w:eastAsia="zh-CN"/>
              </w:rPr>
              <w:t>Proposal 2.1A</w:t>
            </w:r>
            <w:r>
              <w:rPr>
                <w:rFonts w:eastAsiaTheme="minorEastAsia"/>
                <w:bCs/>
                <w:color w:val="000000" w:themeColor="text1"/>
                <w:sz w:val="18"/>
                <w:szCs w:val="18"/>
                <w:lang w:eastAsia="zh-CN"/>
              </w:rPr>
              <w:t>: We do not support this TP, in our perspective the current version of the spec is clear in such context.</w:t>
            </w:r>
          </w:p>
          <w:p w14:paraId="082E8DBE" w14:textId="77777777" w:rsidR="005C14C0" w:rsidRDefault="005C14C0" w:rsidP="005C14C0">
            <w:pPr>
              <w:snapToGrid w:val="0"/>
              <w:rPr>
                <w:rFonts w:eastAsiaTheme="minorEastAsia"/>
                <w:bCs/>
                <w:color w:val="000000" w:themeColor="text1"/>
                <w:sz w:val="18"/>
                <w:szCs w:val="18"/>
                <w:lang w:eastAsia="zh-CN"/>
              </w:rPr>
            </w:pPr>
          </w:p>
          <w:p w14:paraId="7D007229" w14:textId="77777777" w:rsidR="005C14C0" w:rsidRDefault="005C14C0" w:rsidP="005C14C0">
            <w:pPr>
              <w:snapToGrid w:val="0"/>
              <w:rPr>
                <w:rFonts w:eastAsiaTheme="minorEastAsia"/>
                <w:bCs/>
                <w:color w:val="000000" w:themeColor="text1"/>
                <w:sz w:val="18"/>
                <w:szCs w:val="18"/>
                <w:lang w:eastAsia="zh-CN"/>
              </w:rPr>
            </w:pPr>
            <w:r w:rsidRPr="000F07FB">
              <w:rPr>
                <w:rFonts w:eastAsiaTheme="minorEastAsia"/>
                <w:b/>
                <w:color w:val="000000" w:themeColor="text1"/>
                <w:sz w:val="18"/>
                <w:szCs w:val="18"/>
                <w:lang w:eastAsia="zh-CN"/>
              </w:rPr>
              <w:t>Proposal 2.1B</w:t>
            </w:r>
            <w:r>
              <w:rPr>
                <w:rFonts w:eastAsiaTheme="minorEastAsia"/>
                <w:bCs/>
                <w:color w:val="000000" w:themeColor="text1"/>
                <w:sz w:val="18"/>
                <w:szCs w:val="18"/>
                <w:lang w:eastAsia="zh-CN"/>
              </w:rPr>
              <w:t>: We do not support this TP. We actually think that after the UE has sent the UEIRI, the UE needs to send the beam report in the PUSCH, even if there is an update of the indicated TCI state after the UEIRI. Note that the whole point of UEIBM is that we have less (or much less) reports than for instance periodic reporting. So, we suggest not trying to even skip the few reports that are event-triggered. To avoid this potential ambiguity about which current beam to report, it would be easier to specify which current beam is in the beam report, for example we could agree on the current beam at the time of the UEIRI transmission.</w:t>
            </w:r>
          </w:p>
          <w:p w14:paraId="15287B52" w14:textId="2AB1A86F" w:rsidR="005C14C0" w:rsidRDefault="00470A29" w:rsidP="005C14C0">
            <w:pPr>
              <w:snapToGrid w:val="0"/>
              <w:rPr>
                <w:rFonts w:eastAsiaTheme="minorEastAsia"/>
                <w:bCs/>
                <w:color w:val="0000FF"/>
                <w:sz w:val="18"/>
                <w:szCs w:val="18"/>
                <w:lang w:eastAsia="zh-CN"/>
              </w:rPr>
            </w:pPr>
            <w:r w:rsidRPr="00C51D2C">
              <w:rPr>
                <w:rFonts w:eastAsiaTheme="minorEastAsia"/>
                <w:bCs/>
                <w:color w:val="0000FF"/>
                <w:sz w:val="18"/>
                <w:szCs w:val="18"/>
                <w:lang w:eastAsia="zh-CN"/>
              </w:rPr>
              <w:t xml:space="preserve">[Mod]: </w:t>
            </w:r>
            <w:r>
              <w:rPr>
                <w:rFonts w:eastAsiaTheme="minorEastAsia"/>
                <w:bCs/>
                <w:color w:val="0000FF"/>
                <w:sz w:val="18"/>
                <w:szCs w:val="18"/>
                <w:lang w:eastAsia="zh-CN"/>
              </w:rPr>
              <w:t>Your suggestion is one possible outcome. But, unfortunately, we could NOT make consensus on that last meeting</w:t>
            </w:r>
            <w:r w:rsidRPr="00C51D2C">
              <w:rPr>
                <w:rFonts w:eastAsiaTheme="minorEastAsia"/>
                <w:bCs/>
                <w:color w:val="0000FF"/>
                <w:sz w:val="18"/>
                <w:szCs w:val="18"/>
                <w:lang w:eastAsia="zh-CN"/>
              </w:rPr>
              <w:t>!</w:t>
            </w:r>
            <w:r w:rsidR="00B96463">
              <w:rPr>
                <w:rFonts w:eastAsiaTheme="minorEastAsia"/>
                <w:bCs/>
                <w:color w:val="0000FF"/>
                <w:sz w:val="18"/>
                <w:szCs w:val="18"/>
                <w:lang w:eastAsia="zh-CN"/>
              </w:rPr>
              <w:t xml:space="preserve"> Let’s check some more input.</w:t>
            </w:r>
          </w:p>
          <w:p w14:paraId="2348D064" w14:textId="77777777" w:rsidR="00470A29" w:rsidRDefault="00470A29" w:rsidP="005C14C0">
            <w:pPr>
              <w:snapToGrid w:val="0"/>
              <w:rPr>
                <w:rFonts w:eastAsiaTheme="minorEastAsia"/>
                <w:bCs/>
                <w:color w:val="000000" w:themeColor="text1"/>
                <w:sz w:val="18"/>
                <w:szCs w:val="18"/>
                <w:lang w:eastAsia="zh-CN"/>
              </w:rPr>
            </w:pPr>
          </w:p>
          <w:p w14:paraId="4D0FA5F8" w14:textId="77777777" w:rsidR="005C14C0" w:rsidRDefault="005C14C0" w:rsidP="005C14C0">
            <w:pPr>
              <w:snapToGrid w:val="0"/>
              <w:rPr>
                <w:rFonts w:eastAsiaTheme="minorEastAsia"/>
                <w:bCs/>
                <w:color w:val="000000" w:themeColor="text1"/>
                <w:sz w:val="18"/>
                <w:szCs w:val="18"/>
                <w:lang w:eastAsia="zh-CN"/>
              </w:rPr>
            </w:pPr>
            <w:r w:rsidRPr="00EC2D54">
              <w:rPr>
                <w:rFonts w:eastAsiaTheme="minorEastAsia"/>
                <w:b/>
                <w:color w:val="000000" w:themeColor="text1"/>
                <w:sz w:val="18"/>
                <w:szCs w:val="18"/>
                <w:lang w:eastAsia="zh-CN"/>
              </w:rPr>
              <w:t>Proposal 2.2</w:t>
            </w:r>
            <w:r>
              <w:rPr>
                <w:rFonts w:eastAsiaTheme="minorEastAsia"/>
                <w:bCs/>
                <w:color w:val="000000" w:themeColor="text1"/>
                <w:sz w:val="18"/>
                <w:szCs w:val="18"/>
                <w:lang w:eastAsia="zh-CN"/>
              </w:rPr>
              <w:t>: Ok with the typo, but we do not think such TP is necessary, because the details of the beam report are in 38.212, which is already properly referred. In case this is approved, we think though there is a correction in this sentence below that is needed: note that the differential L1-RSRP is respect to the largest reported “new beam”; in event-1 for instance the current beam is also reported with absolute L1-RSRP, and may be the largest reported.</w:t>
            </w:r>
          </w:p>
          <w:p w14:paraId="6C5F093C" w14:textId="77777777" w:rsidR="005C14C0" w:rsidRDefault="005C14C0" w:rsidP="005C14C0">
            <w:pPr>
              <w:snapToGrid w:val="0"/>
              <w:rPr>
                <w:rFonts w:eastAsiaTheme="minorEastAsia"/>
                <w:bCs/>
                <w:color w:val="000000" w:themeColor="text1"/>
                <w:sz w:val="18"/>
                <w:szCs w:val="18"/>
                <w:lang w:eastAsia="zh-CN"/>
              </w:rPr>
            </w:pPr>
            <w:r w:rsidRPr="00CD14AA">
              <w:rPr>
                <w:color w:val="FF0000"/>
                <w:sz w:val="18"/>
                <w:szCs w:val="18"/>
              </w:rPr>
              <w:t xml:space="preserve">The differential L1-RSRP values are with a reference </w:t>
            </w:r>
            <w:r w:rsidRPr="00E476D3">
              <w:rPr>
                <w:color w:val="FF0000"/>
                <w:sz w:val="18"/>
                <w:szCs w:val="18"/>
              </w:rPr>
              <w:t>to the largest measured L1</w:t>
            </w:r>
            <w:r w:rsidRPr="00CD14AA">
              <w:rPr>
                <w:color w:val="FF0000"/>
                <w:sz w:val="18"/>
                <w:szCs w:val="18"/>
              </w:rPr>
              <w:t>-RSRP value</w:t>
            </w:r>
            <w:r>
              <w:rPr>
                <w:color w:val="FF0000"/>
                <w:sz w:val="18"/>
                <w:szCs w:val="18"/>
              </w:rPr>
              <w:t xml:space="preserve"> </w:t>
            </w:r>
            <w:r w:rsidRPr="00C907B6">
              <w:rPr>
                <w:color w:val="FF0000"/>
                <w:sz w:val="18"/>
                <w:szCs w:val="18"/>
                <w:highlight w:val="yellow"/>
              </w:rPr>
              <w:t xml:space="preserve">corresponding to a reference signal provided by the </w:t>
            </w:r>
            <w:proofErr w:type="spellStart"/>
            <w:r w:rsidRPr="00C907B6">
              <w:rPr>
                <w:i/>
                <w:iCs/>
                <w:color w:val="FF0000"/>
                <w:sz w:val="18"/>
                <w:szCs w:val="18"/>
                <w:highlight w:val="yellow"/>
              </w:rPr>
              <w:t>newBeamResourceSet</w:t>
            </w:r>
            <w:proofErr w:type="spellEnd"/>
            <w:r w:rsidRPr="00CD14AA">
              <w:rPr>
                <w:color w:val="FF0000"/>
                <w:sz w:val="18"/>
                <w:szCs w:val="18"/>
              </w:rPr>
              <w:t xml:space="preserve"> which is part of the same L1-RSRP reporting instance</w:t>
            </w:r>
          </w:p>
          <w:p w14:paraId="14F24374" w14:textId="329C4C49" w:rsidR="005C14C0" w:rsidRDefault="00744B49" w:rsidP="005C14C0">
            <w:pPr>
              <w:snapToGrid w:val="0"/>
              <w:rPr>
                <w:rFonts w:eastAsiaTheme="minorEastAsia"/>
                <w:bCs/>
                <w:color w:val="000000" w:themeColor="text1"/>
                <w:sz w:val="18"/>
                <w:szCs w:val="18"/>
                <w:lang w:eastAsia="zh-CN"/>
              </w:rPr>
            </w:pPr>
            <w:r w:rsidRPr="00C51D2C">
              <w:rPr>
                <w:rFonts w:eastAsiaTheme="minorEastAsia"/>
                <w:bCs/>
                <w:color w:val="0000FF"/>
                <w:sz w:val="18"/>
                <w:szCs w:val="18"/>
                <w:lang w:eastAsia="zh-CN"/>
              </w:rPr>
              <w:t>[Mod]:</w:t>
            </w:r>
            <w:r>
              <w:rPr>
                <w:rFonts w:eastAsiaTheme="minorEastAsia"/>
                <w:bCs/>
                <w:color w:val="0000FF"/>
                <w:sz w:val="18"/>
                <w:szCs w:val="18"/>
                <w:lang w:eastAsia="zh-CN"/>
              </w:rPr>
              <w:t xml:space="preserve"> Please review the following: </w:t>
            </w:r>
            <w:r w:rsidR="00767C8A">
              <w:rPr>
                <w:rFonts w:eastAsiaTheme="minorEastAsia"/>
                <w:bCs/>
                <w:color w:val="0000FF"/>
                <w:sz w:val="18"/>
                <w:szCs w:val="18"/>
                <w:lang w:eastAsia="zh-CN"/>
              </w:rPr>
              <w:t>…</w:t>
            </w:r>
            <w:r w:rsidR="00767C8A" w:rsidRPr="00CD14AA">
              <w:rPr>
                <w:color w:val="FF0000"/>
                <w:sz w:val="18"/>
                <w:szCs w:val="18"/>
              </w:rPr>
              <w:t xml:space="preserve"> which is part of the same L1-RSRP reporting instance</w:t>
            </w:r>
            <w:r w:rsidR="00767C8A">
              <w:rPr>
                <w:rFonts w:eastAsiaTheme="minorEastAsia"/>
                <w:bCs/>
                <w:color w:val="0000FF"/>
                <w:sz w:val="18"/>
                <w:szCs w:val="18"/>
                <w:lang w:eastAsia="zh-CN"/>
              </w:rPr>
              <w:t>. I believe the intention is the same.</w:t>
            </w:r>
          </w:p>
          <w:p w14:paraId="2D1267F9" w14:textId="77777777" w:rsidR="005C14C0" w:rsidRDefault="005C14C0" w:rsidP="005C14C0">
            <w:pPr>
              <w:snapToGrid w:val="0"/>
              <w:rPr>
                <w:rFonts w:eastAsiaTheme="minorEastAsia"/>
                <w:bCs/>
                <w:color w:val="000000" w:themeColor="text1"/>
                <w:sz w:val="18"/>
                <w:szCs w:val="18"/>
                <w:lang w:eastAsia="zh-CN"/>
              </w:rPr>
            </w:pPr>
            <w:r w:rsidRPr="007F269A">
              <w:rPr>
                <w:rFonts w:eastAsiaTheme="minorEastAsia"/>
                <w:b/>
                <w:color w:val="000000" w:themeColor="text1"/>
                <w:sz w:val="18"/>
                <w:szCs w:val="18"/>
                <w:lang w:eastAsia="zh-CN"/>
              </w:rPr>
              <w:t>Proposal 2.3</w:t>
            </w:r>
            <w:r>
              <w:rPr>
                <w:rFonts w:eastAsiaTheme="minorEastAsia"/>
                <w:bCs/>
                <w:color w:val="000000" w:themeColor="text1"/>
                <w:sz w:val="18"/>
                <w:szCs w:val="18"/>
                <w:lang w:eastAsia="zh-CN"/>
              </w:rPr>
              <w:t xml:space="preserve">: We do not think this change is really necessary. </w:t>
            </w:r>
          </w:p>
          <w:p w14:paraId="362B8317" w14:textId="77777777" w:rsidR="005C14C0" w:rsidRDefault="005C14C0" w:rsidP="005C14C0">
            <w:pPr>
              <w:snapToGrid w:val="0"/>
              <w:rPr>
                <w:rFonts w:eastAsiaTheme="minorEastAsia"/>
                <w:bCs/>
                <w:color w:val="000000" w:themeColor="text1"/>
                <w:sz w:val="18"/>
                <w:szCs w:val="18"/>
                <w:lang w:eastAsia="zh-CN"/>
              </w:rPr>
            </w:pPr>
          </w:p>
          <w:p w14:paraId="18AF829B" w14:textId="77777777" w:rsidR="005C14C0" w:rsidRDefault="005C14C0" w:rsidP="005C14C0">
            <w:pPr>
              <w:rPr>
                <w:rFonts w:eastAsiaTheme="minorEastAsia"/>
                <w:bCs/>
                <w:color w:val="000000" w:themeColor="text1"/>
                <w:sz w:val="18"/>
                <w:szCs w:val="18"/>
                <w:lang w:eastAsia="zh-CN"/>
              </w:rPr>
            </w:pPr>
            <w:r w:rsidRPr="007F269A">
              <w:rPr>
                <w:rFonts w:eastAsiaTheme="minorEastAsia"/>
                <w:b/>
                <w:color w:val="000000" w:themeColor="text1"/>
                <w:sz w:val="18"/>
                <w:szCs w:val="18"/>
                <w:lang w:eastAsia="zh-CN"/>
              </w:rPr>
              <w:t>Proposal 2.4</w:t>
            </w:r>
            <w:r>
              <w:rPr>
                <w:rFonts w:eastAsiaTheme="minorEastAsia"/>
                <w:bCs/>
                <w:color w:val="000000" w:themeColor="text1"/>
                <w:sz w:val="18"/>
                <w:szCs w:val="18"/>
                <w:lang w:eastAsia="zh-CN"/>
              </w:rPr>
              <w:t>: We do not think such TP is necessary.</w:t>
            </w:r>
          </w:p>
          <w:p w14:paraId="2AFC9D02" w14:textId="0C4DAE01" w:rsidR="00F20643" w:rsidRDefault="00F20643" w:rsidP="005C14C0">
            <w:pPr>
              <w:rPr>
                <w:bCs/>
                <w:color w:val="0000FF"/>
                <w:sz w:val="18"/>
                <w:szCs w:val="18"/>
              </w:rPr>
            </w:pPr>
            <w:r w:rsidRPr="00C51D2C">
              <w:rPr>
                <w:rFonts w:eastAsiaTheme="minorEastAsia"/>
                <w:bCs/>
                <w:color w:val="0000FF"/>
                <w:sz w:val="18"/>
                <w:szCs w:val="18"/>
                <w:lang w:eastAsia="zh-CN"/>
              </w:rPr>
              <w:t>[Mod]:</w:t>
            </w:r>
            <w:r>
              <w:rPr>
                <w:rFonts w:eastAsiaTheme="minorEastAsia"/>
                <w:bCs/>
                <w:color w:val="0000FF"/>
                <w:sz w:val="18"/>
                <w:szCs w:val="18"/>
                <w:lang w:eastAsia="zh-CN"/>
              </w:rPr>
              <w:t xml:space="preserve"> Done!</w:t>
            </w:r>
          </w:p>
        </w:tc>
      </w:tr>
      <w:tr w:rsidR="009B5873" w14:paraId="496AAD57" w14:textId="77777777">
        <w:trPr>
          <w:trHeight w:val="215"/>
        </w:trPr>
        <w:tc>
          <w:tcPr>
            <w:tcW w:w="1516" w:type="dxa"/>
          </w:tcPr>
          <w:p w14:paraId="43CDF65E" w14:textId="278B5801" w:rsidR="009B5873" w:rsidRDefault="00CC5FB3" w:rsidP="009B5873">
            <w:pPr>
              <w:snapToGrid w:val="0"/>
              <w:rPr>
                <w:rFonts w:eastAsiaTheme="minorEastAsia"/>
                <w:color w:val="0000FF"/>
                <w:sz w:val="18"/>
                <w:szCs w:val="18"/>
              </w:rPr>
            </w:pPr>
            <w:r w:rsidRPr="00CC5FB3">
              <w:rPr>
                <w:rFonts w:eastAsiaTheme="minorEastAsia"/>
                <w:color w:val="000000" w:themeColor="text1"/>
                <w:sz w:val="18"/>
                <w:szCs w:val="18"/>
              </w:rPr>
              <w:lastRenderedPageBreak/>
              <w:t>Samsung</w:t>
            </w:r>
          </w:p>
        </w:tc>
        <w:tc>
          <w:tcPr>
            <w:tcW w:w="8515" w:type="dxa"/>
          </w:tcPr>
          <w:p w14:paraId="27BBE3E6" w14:textId="77777777" w:rsidR="00CC5FB3" w:rsidRDefault="00CC5FB3" w:rsidP="00CC5FB3">
            <w:pPr>
              <w:snapToGrid w:val="0"/>
              <w:jc w:val="both"/>
              <w:rPr>
                <w:rFonts w:eastAsiaTheme="minorEastAsia"/>
                <w:bCs/>
                <w:color w:val="000000" w:themeColor="text1"/>
                <w:sz w:val="18"/>
                <w:szCs w:val="18"/>
                <w:lang w:eastAsia="zh-CN"/>
              </w:rPr>
            </w:pPr>
            <w:r w:rsidRPr="00141AF0">
              <w:rPr>
                <w:rFonts w:eastAsiaTheme="minorEastAsia"/>
                <w:b/>
                <w:color w:val="000000" w:themeColor="text1"/>
                <w:sz w:val="18"/>
                <w:szCs w:val="18"/>
                <w:lang w:eastAsia="zh-CN"/>
              </w:rPr>
              <w:t>Proposal 2.1</w:t>
            </w:r>
            <w:r>
              <w:rPr>
                <w:rFonts w:eastAsiaTheme="minorEastAsia"/>
                <w:b/>
                <w:color w:val="000000" w:themeColor="text1"/>
                <w:sz w:val="18"/>
                <w:szCs w:val="18"/>
                <w:lang w:eastAsia="zh-CN"/>
              </w:rPr>
              <w:t>A</w:t>
            </w:r>
            <w:r>
              <w:rPr>
                <w:rFonts w:eastAsiaTheme="minorEastAsia"/>
                <w:bCs/>
                <w:color w:val="000000" w:themeColor="text1"/>
                <w:sz w:val="18"/>
                <w:szCs w:val="18"/>
                <w:lang w:eastAsia="zh-CN"/>
              </w:rPr>
              <w:t>: do not support. The TP is not accurate regarding the time when the TCI state is updated or counter is reset</w:t>
            </w:r>
            <w:r>
              <w:rPr>
                <w:rFonts w:eastAsiaTheme="minorEastAsia" w:hint="eastAsia"/>
                <w:bCs/>
                <w:color w:val="000000" w:themeColor="text1"/>
                <w:sz w:val="18"/>
                <w:szCs w:val="18"/>
                <w:lang w:eastAsia="zh-CN"/>
              </w:rPr>
              <w:t>.</w:t>
            </w:r>
            <w:r>
              <w:rPr>
                <w:rFonts w:eastAsiaTheme="minorEastAsia"/>
                <w:bCs/>
                <w:color w:val="000000" w:themeColor="text1"/>
                <w:sz w:val="18"/>
                <w:szCs w:val="18"/>
                <w:lang w:eastAsia="zh-CN"/>
              </w:rPr>
              <w:t xml:space="preserve"> If the counter is reset for a previous time window, it does not impact the current PUCCH transmission. Similar issue exists in Proposal 2.1B, as a simple and unified solution, Option 1 below can be adopted. We think it would be better to clarify that the reported UEI-BR and the current TCI state is the same if reported, in this way, no need to clarify the time when the TCI state update happens and suggest the following.</w:t>
            </w:r>
          </w:p>
          <w:p w14:paraId="6E22B79B" w14:textId="77777777" w:rsidR="00CC5FB3" w:rsidRDefault="00CC5FB3" w:rsidP="00CC5FB3">
            <w:pPr>
              <w:snapToGrid w:val="0"/>
              <w:jc w:val="both"/>
              <w:rPr>
                <w:rFonts w:eastAsiaTheme="minorEastAsia"/>
                <w:bCs/>
                <w:color w:val="000000" w:themeColor="text1"/>
                <w:sz w:val="18"/>
                <w:szCs w:val="18"/>
                <w:lang w:eastAsia="zh-CN"/>
              </w:rPr>
            </w:pPr>
          </w:p>
          <w:p w14:paraId="44EAB955" w14:textId="77777777" w:rsidR="00CC5FB3" w:rsidRPr="00522CB1" w:rsidRDefault="00CC5FB3" w:rsidP="00CC5FB3">
            <w:pPr>
              <w:pStyle w:val="0Maintext"/>
              <w:numPr>
                <w:ilvl w:val="0"/>
                <w:numId w:val="17"/>
              </w:numPr>
              <w:spacing w:after="60"/>
              <w:rPr>
                <w:i/>
                <w:iCs/>
                <w:sz w:val="18"/>
                <w:szCs w:val="18"/>
                <w:lang w:eastAsia="ko-KR"/>
              </w:rPr>
            </w:pPr>
            <w:r w:rsidRPr="00522CB1">
              <w:rPr>
                <w:i/>
                <w:iCs/>
                <w:sz w:val="18"/>
                <w:szCs w:val="18"/>
                <w:lang w:eastAsia="ko-KR"/>
              </w:rPr>
              <w:t xml:space="preserve">Option-1: </w:t>
            </w:r>
          </w:p>
          <w:p w14:paraId="7BD4CDD0" w14:textId="77777777" w:rsidR="00CC5FB3" w:rsidRPr="00522CB1" w:rsidRDefault="00CC5FB3" w:rsidP="00CC5FB3">
            <w:pPr>
              <w:pStyle w:val="0Maintext"/>
              <w:numPr>
                <w:ilvl w:val="1"/>
                <w:numId w:val="17"/>
              </w:numPr>
              <w:spacing w:after="60"/>
              <w:rPr>
                <w:i/>
                <w:iCs/>
                <w:sz w:val="18"/>
                <w:szCs w:val="18"/>
                <w:lang w:eastAsia="ko-KR"/>
              </w:rPr>
            </w:pPr>
            <w:r w:rsidRPr="00522CB1">
              <w:rPr>
                <w:i/>
                <w:iCs/>
                <w:sz w:val="18"/>
                <w:szCs w:val="18"/>
                <w:lang w:eastAsia="ko-KR"/>
              </w:rPr>
              <w:t>For a single CC case and for a UEI-BR carried in a second PUSCH of a CSI report configuration, the current beam RS is the same as the RS derived by the TCI state indicated in a latest PDCCH before a first PUCCH associated with the second PUSCH.</w:t>
            </w:r>
          </w:p>
          <w:p w14:paraId="2DE89FE5" w14:textId="77777777" w:rsidR="00CC5FB3" w:rsidRPr="00522CB1" w:rsidRDefault="00CC5FB3" w:rsidP="00CC5FB3">
            <w:pPr>
              <w:pStyle w:val="0Maintext"/>
              <w:numPr>
                <w:ilvl w:val="1"/>
                <w:numId w:val="17"/>
              </w:numPr>
              <w:spacing w:after="60"/>
              <w:rPr>
                <w:i/>
                <w:iCs/>
                <w:sz w:val="18"/>
                <w:szCs w:val="18"/>
                <w:lang w:eastAsia="ko-KR"/>
              </w:rPr>
            </w:pPr>
            <w:r w:rsidRPr="00522CB1">
              <w:rPr>
                <w:i/>
                <w:iCs/>
                <w:sz w:val="18"/>
                <w:szCs w:val="18"/>
                <w:lang w:eastAsia="ko-KR"/>
              </w:rPr>
              <w:t>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504AED6E" w14:textId="4560C705" w:rsidR="00CC5FB3" w:rsidRDefault="00CC5FB3" w:rsidP="00CC5FB3">
            <w:pPr>
              <w:snapToGrid w:val="0"/>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 </w:t>
            </w:r>
            <w:r w:rsidR="00451C86" w:rsidRPr="00C51D2C">
              <w:rPr>
                <w:rFonts w:eastAsiaTheme="minorEastAsia"/>
                <w:bCs/>
                <w:color w:val="0000FF"/>
                <w:sz w:val="18"/>
                <w:szCs w:val="18"/>
                <w:lang w:eastAsia="zh-CN"/>
              </w:rPr>
              <w:t>[Mod]:</w:t>
            </w:r>
            <w:r w:rsidR="00451C86">
              <w:rPr>
                <w:rFonts w:eastAsiaTheme="minorEastAsia"/>
                <w:bCs/>
                <w:color w:val="0000FF"/>
                <w:sz w:val="18"/>
                <w:szCs w:val="18"/>
                <w:lang w:eastAsia="zh-CN"/>
              </w:rPr>
              <w:t xml:space="preserve"> Please review the outcome of last meeting </w:t>
            </w:r>
            <w:r w:rsidR="00451C86">
              <w:rPr>
                <w:rFonts w:eastAsiaTheme="minorEastAsia" w:hint="eastAsia"/>
                <w:bCs/>
                <w:color w:val="0000FF"/>
                <w:sz w:val="18"/>
                <w:szCs w:val="18"/>
                <w:lang w:eastAsia="zh-CN"/>
              </w:rPr>
              <w:t>FL</w:t>
            </w:r>
            <w:r w:rsidR="00451C86">
              <w:rPr>
                <w:rFonts w:eastAsiaTheme="minorEastAsia"/>
                <w:bCs/>
                <w:color w:val="0000FF"/>
                <w:sz w:val="18"/>
                <w:szCs w:val="18"/>
                <w:lang w:eastAsia="zh-CN"/>
              </w:rPr>
              <w:t xml:space="preserve"> summary. We failed to make progress on that, even though majority companies prefer to go with CSI reference resource</w:t>
            </w:r>
            <w:r w:rsidR="00B105AD">
              <w:rPr>
                <w:rFonts w:eastAsiaTheme="minorEastAsia"/>
                <w:bCs/>
                <w:color w:val="0000FF"/>
                <w:sz w:val="18"/>
                <w:szCs w:val="18"/>
                <w:lang w:eastAsia="zh-CN"/>
              </w:rPr>
              <w:t xml:space="preserve"> (as above Nokia’s comments)</w:t>
            </w:r>
            <w:r w:rsidR="00451C86">
              <w:rPr>
                <w:rFonts w:eastAsiaTheme="minorEastAsia"/>
                <w:bCs/>
                <w:color w:val="0000FF"/>
                <w:sz w:val="18"/>
                <w:szCs w:val="18"/>
                <w:lang w:eastAsia="zh-CN"/>
              </w:rPr>
              <w:t>!</w:t>
            </w:r>
            <w:r w:rsidR="00B105AD">
              <w:rPr>
                <w:rFonts w:eastAsiaTheme="minorEastAsia"/>
                <w:bCs/>
                <w:color w:val="0000FF"/>
                <w:sz w:val="18"/>
                <w:szCs w:val="18"/>
                <w:lang w:eastAsia="zh-CN"/>
              </w:rPr>
              <w:t xml:space="preserve"> Anyway, let’s check other’s views. </w:t>
            </w:r>
          </w:p>
          <w:p w14:paraId="65837B9C" w14:textId="77777777" w:rsidR="00CC5FB3" w:rsidRDefault="00CC5FB3" w:rsidP="00CC5FB3">
            <w:pPr>
              <w:snapToGrid w:val="0"/>
              <w:jc w:val="both"/>
              <w:rPr>
                <w:rFonts w:eastAsiaTheme="minorEastAsia"/>
                <w:bCs/>
                <w:color w:val="000000" w:themeColor="text1"/>
                <w:sz w:val="18"/>
                <w:szCs w:val="18"/>
                <w:lang w:eastAsia="zh-CN"/>
              </w:rPr>
            </w:pPr>
            <w:r w:rsidRPr="00CA0D33">
              <w:rPr>
                <w:rFonts w:eastAsiaTheme="minorEastAsia"/>
                <w:b/>
                <w:color w:val="000000" w:themeColor="text1"/>
                <w:sz w:val="18"/>
                <w:szCs w:val="18"/>
                <w:lang w:eastAsia="zh-CN"/>
              </w:rPr>
              <w:t>Proposal 2.1B</w:t>
            </w:r>
            <w:r>
              <w:rPr>
                <w:rFonts w:eastAsiaTheme="minorEastAsia"/>
                <w:bCs/>
                <w:color w:val="000000" w:themeColor="text1"/>
                <w:sz w:val="18"/>
                <w:szCs w:val="18"/>
                <w:lang w:eastAsia="zh-CN"/>
              </w:rPr>
              <w:t>: do not support. We cannot identify clear relevance between counter resetting and condition(s) of transmitting UEIR on the corresponding PUSCH(s).</w:t>
            </w:r>
          </w:p>
          <w:p w14:paraId="002A0A09" w14:textId="77777777" w:rsidR="00CC5FB3" w:rsidRDefault="00CC5FB3" w:rsidP="00CC5FB3">
            <w:pPr>
              <w:snapToGrid w:val="0"/>
              <w:jc w:val="both"/>
              <w:rPr>
                <w:rFonts w:eastAsiaTheme="minorEastAsia"/>
                <w:bCs/>
                <w:color w:val="000000" w:themeColor="text1"/>
                <w:sz w:val="18"/>
                <w:szCs w:val="18"/>
                <w:lang w:eastAsia="zh-CN"/>
              </w:rPr>
            </w:pPr>
          </w:p>
          <w:p w14:paraId="67CFA022" w14:textId="77777777" w:rsidR="00CC5FB3" w:rsidRDefault="00CC5FB3" w:rsidP="00CC5FB3">
            <w:pPr>
              <w:snapToGrid w:val="0"/>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Overall, for Issue 2.1, we prefer to first identify a solution, e.g., Option-1 above, and then we can further develop the corresponding TPs. Otherwise, it may be difficult to grasp the intention(s) or have a better understanding of the TPs as in Proposal 2.1A and Proposal 2.1B. </w:t>
            </w:r>
          </w:p>
          <w:p w14:paraId="233F2048" w14:textId="77777777" w:rsidR="00CC5FB3" w:rsidRDefault="00CC5FB3" w:rsidP="00CC5FB3">
            <w:pPr>
              <w:snapToGrid w:val="0"/>
              <w:jc w:val="both"/>
              <w:rPr>
                <w:rFonts w:eastAsiaTheme="minorEastAsia"/>
                <w:bCs/>
                <w:color w:val="000000" w:themeColor="text1"/>
                <w:sz w:val="18"/>
                <w:szCs w:val="18"/>
                <w:lang w:eastAsia="zh-CN"/>
              </w:rPr>
            </w:pPr>
          </w:p>
          <w:p w14:paraId="47C6298C" w14:textId="77777777" w:rsidR="00CC5FB3" w:rsidRDefault="00CC5FB3" w:rsidP="00CC5FB3">
            <w:pPr>
              <w:snapToGrid w:val="0"/>
              <w:jc w:val="both"/>
              <w:rPr>
                <w:rFonts w:eastAsiaTheme="minorEastAsia"/>
                <w:bCs/>
                <w:color w:val="000000" w:themeColor="text1"/>
                <w:sz w:val="18"/>
                <w:szCs w:val="18"/>
                <w:lang w:eastAsia="zh-CN"/>
              </w:rPr>
            </w:pPr>
            <w:r w:rsidRPr="00141AF0">
              <w:rPr>
                <w:rFonts w:eastAsiaTheme="minorEastAsia"/>
                <w:b/>
                <w:color w:val="000000" w:themeColor="text1"/>
                <w:sz w:val="18"/>
                <w:szCs w:val="18"/>
                <w:lang w:eastAsia="zh-CN"/>
              </w:rPr>
              <w:t>Proposal 2.2</w:t>
            </w:r>
            <w:r>
              <w:rPr>
                <w:rFonts w:eastAsiaTheme="minorEastAsia"/>
                <w:bCs/>
                <w:color w:val="000000" w:themeColor="text1"/>
                <w:sz w:val="18"/>
                <w:szCs w:val="18"/>
                <w:lang w:eastAsia="zh-CN"/>
              </w:rPr>
              <w:t>: support; condition(s) of differential RSRP reporting is missing which is needed for UEI-BR (note here that we use a different RRC parameter to provide the number of reported SSBRI(s)/CRI(s) in a reporting instance).</w:t>
            </w:r>
          </w:p>
          <w:p w14:paraId="1834ACF7" w14:textId="77777777" w:rsidR="00CC5FB3" w:rsidRDefault="00CC5FB3" w:rsidP="00CC5FB3">
            <w:pPr>
              <w:snapToGrid w:val="0"/>
              <w:jc w:val="both"/>
              <w:rPr>
                <w:rFonts w:eastAsiaTheme="minorEastAsia"/>
                <w:bCs/>
                <w:color w:val="000000" w:themeColor="text1"/>
                <w:sz w:val="18"/>
                <w:szCs w:val="18"/>
                <w:lang w:eastAsia="zh-CN"/>
              </w:rPr>
            </w:pPr>
          </w:p>
          <w:p w14:paraId="37DC2FAF" w14:textId="77777777" w:rsidR="00CC5FB3" w:rsidRDefault="00CC5FB3" w:rsidP="00CC5FB3">
            <w:pPr>
              <w:snapToGrid w:val="0"/>
              <w:jc w:val="both"/>
              <w:rPr>
                <w:rFonts w:eastAsiaTheme="minorEastAsia"/>
                <w:bCs/>
                <w:color w:val="000000" w:themeColor="text1"/>
                <w:sz w:val="18"/>
                <w:szCs w:val="18"/>
                <w:lang w:eastAsia="zh-CN"/>
              </w:rPr>
            </w:pPr>
            <w:r w:rsidRPr="00141AF0">
              <w:rPr>
                <w:rFonts w:eastAsiaTheme="minorEastAsia"/>
                <w:b/>
                <w:color w:val="000000" w:themeColor="text1"/>
                <w:sz w:val="18"/>
                <w:szCs w:val="18"/>
                <w:lang w:eastAsia="zh-CN"/>
              </w:rPr>
              <w:t>Proposal 2.3</w:t>
            </w:r>
            <w:r>
              <w:rPr>
                <w:rFonts w:eastAsiaTheme="minorEastAsia"/>
                <w:bCs/>
                <w:color w:val="000000" w:themeColor="text1"/>
                <w:sz w:val="18"/>
                <w:szCs w:val="18"/>
                <w:lang w:eastAsia="zh-CN"/>
              </w:rPr>
              <w:t>: do not support; no need for such clarifications – event type is configured in the corresponding CSI-</w:t>
            </w:r>
            <w:proofErr w:type="spellStart"/>
            <w:r>
              <w:rPr>
                <w:rFonts w:eastAsiaTheme="minorEastAsia"/>
                <w:bCs/>
                <w:color w:val="000000" w:themeColor="text1"/>
                <w:sz w:val="18"/>
                <w:szCs w:val="18"/>
                <w:lang w:eastAsia="zh-CN"/>
              </w:rPr>
              <w:t>ReportConfig</w:t>
            </w:r>
            <w:proofErr w:type="spellEnd"/>
            <w:r>
              <w:rPr>
                <w:rFonts w:eastAsiaTheme="minorEastAsia"/>
                <w:bCs/>
                <w:color w:val="000000" w:themeColor="text1"/>
                <w:sz w:val="18"/>
                <w:szCs w:val="18"/>
                <w:lang w:eastAsia="zh-CN"/>
              </w:rPr>
              <w:t xml:space="preserve"> for UEI-BR.</w:t>
            </w:r>
          </w:p>
          <w:p w14:paraId="151E3002" w14:textId="77777777" w:rsidR="00CC5FB3" w:rsidRDefault="00CC5FB3" w:rsidP="00CC5FB3">
            <w:pPr>
              <w:snapToGrid w:val="0"/>
              <w:jc w:val="both"/>
              <w:rPr>
                <w:rFonts w:eastAsiaTheme="minorEastAsia"/>
                <w:bCs/>
                <w:color w:val="000000" w:themeColor="text1"/>
                <w:sz w:val="18"/>
                <w:szCs w:val="18"/>
                <w:lang w:eastAsia="zh-CN"/>
              </w:rPr>
            </w:pPr>
          </w:p>
          <w:p w14:paraId="422471A0" w14:textId="77777777" w:rsidR="00CC5FB3" w:rsidRDefault="00CC5FB3" w:rsidP="00CC5FB3">
            <w:pPr>
              <w:snapToGrid w:val="0"/>
              <w:jc w:val="both"/>
              <w:rPr>
                <w:rFonts w:eastAsiaTheme="minorEastAsia"/>
                <w:bCs/>
                <w:color w:val="000000" w:themeColor="text1"/>
                <w:sz w:val="18"/>
                <w:szCs w:val="18"/>
                <w:lang w:eastAsia="zh-CN"/>
              </w:rPr>
            </w:pPr>
            <w:r w:rsidRPr="00141AF0">
              <w:rPr>
                <w:rFonts w:eastAsiaTheme="minorEastAsia"/>
                <w:b/>
                <w:color w:val="000000" w:themeColor="text1"/>
                <w:sz w:val="18"/>
                <w:szCs w:val="18"/>
                <w:lang w:eastAsia="zh-CN"/>
              </w:rPr>
              <w:t>Proposal 2.4</w:t>
            </w:r>
            <w:r>
              <w:rPr>
                <w:rFonts w:eastAsiaTheme="minorEastAsia"/>
                <w:bCs/>
                <w:color w:val="000000" w:themeColor="text1"/>
                <w:sz w:val="18"/>
                <w:szCs w:val="18"/>
                <w:lang w:eastAsia="zh-CN"/>
              </w:rPr>
              <w:t xml:space="preserve">: do not support; </w:t>
            </w:r>
            <w:proofErr w:type="spellStart"/>
            <w:r>
              <w:rPr>
                <w:rFonts w:eastAsiaTheme="minorEastAsia"/>
                <w:bCs/>
                <w:color w:val="000000" w:themeColor="text1"/>
                <w:sz w:val="18"/>
                <w:szCs w:val="18"/>
                <w:lang w:eastAsia="zh-CN"/>
              </w:rPr>
              <w:t>bitwidth</w:t>
            </w:r>
            <w:proofErr w:type="spellEnd"/>
            <w:r>
              <w:rPr>
                <w:rFonts w:eastAsiaTheme="minorEastAsia"/>
                <w:bCs/>
                <w:color w:val="000000" w:themeColor="text1"/>
                <w:sz w:val="18"/>
                <w:szCs w:val="18"/>
                <w:lang w:eastAsia="zh-CN"/>
              </w:rPr>
              <w:t xml:space="preserve"> and means to determine CRI/SSBRI from the corresponding resource set are clearly captured in 212.</w:t>
            </w:r>
          </w:p>
          <w:p w14:paraId="4F71522F" w14:textId="77777777" w:rsidR="009B5873" w:rsidRDefault="009B5873" w:rsidP="009B5873">
            <w:pPr>
              <w:snapToGrid w:val="0"/>
              <w:rPr>
                <w:b/>
                <w:sz w:val="18"/>
                <w:szCs w:val="18"/>
              </w:rPr>
            </w:pPr>
          </w:p>
        </w:tc>
      </w:tr>
      <w:tr w:rsidR="00CC0576" w14:paraId="7B84E1E9" w14:textId="77777777">
        <w:trPr>
          <w:trHeight w:val="215"/>
        </w:trPr>
        <w:tc>
          <w:tcPr>
            <w:tcW w:w="1516" w:type="dxa"/>
          </w:tcPr>
          <w:p w14:paraId="1C88BB66" w14:textId="5863B362" w:rsidR="00CC0576" w:rsidRDefault="00CC0576" w:rsidP="00CC0576">
            <w:pPr>
              <w:snapToGrid w:val="0"/>
              <w:rPr>
                <w:rFonts w:eastAsiaTheme="minorEastAsia"/>
                <w:color w:val="0000FF"/>
                <w:sz w:val="18"/>
                <w:szCs w:val="18"/>
                <w:lang w:eastAsia="zh-CN"/>
              </w:rPr>
            </w:pPr>
            <w:proofErr w:type="spellStart"/>
            <w:r>
              <w:rPr>
                <w:rFonts w:eastAsia="Malgun Gothic" w:hint="eastAsia"/>
                <w:color w:val="000000" w:themeColor="text1"/>
                <w:sz w:val="18"/>
                <w:szCs w:val="18"/>
              </w:rPr>
              <w:t>Ofinno</w:t>
            </w:r>
            <w:proofErr w:type="spellEnd"/>
          </w:p>
        </w:tc>
        <w:tc>
          <w:tcPr>
            <w:tcW w:w="8515" w:type="dxa"/>
          </w:tcPr>
          <w:p w14:paraId="184217F8" w14:textId="77777777" w:rsidR="00CC0576" w:rsidRPr="00561A2A" w:rsidRDefault="00CC0576" w:rsidP="00CC0576">
            <w:pPr>
              <w:overflowPunct w:val="0"/>
              <w:autoSpaceDE w:val="0"/>
              <w:autoSpaceDN w:val="0"/>
              <w:adjustRightInd w:val="0"/>
              <w:textAlignment w:val="baseline"/>
              <w:rPr>
                <w:rFonts w:ascii="Times" w:eastAsia="Malgun Gothic" w:hAnsi="Times" w:cs="Times"/>
                <w:b/>
                <w:sz w:val="18"/>
                <w:szCs w:val="18"/>
              </w:rPr>
            </w:pPr>
            <w:r w:rsidRPr="00561A2A">
              <w:rPr>
                <w:rFonts w:ascii="Times" w:eastAsia="Malgun Gothic" w:hAnsi="Times" w:cs="Times" w:hint="eastAsia"/>
                <w:b/>
                <w:sz w:val="18"/>
                <w:szCs w:val="18"/>
              </w:rPr>
              <w:t xml:space="preserve">Proposal 2.1A/2.1B: </w:t>
            </w:r>
            <w:r>
              <w:rPr>
                <w:rFonts w:ascii="Times" w:eastAsia="Malgun Gothic" w:hAnsi="Times" w:cs="Times"/>
                <w:b/>
                <w:sz w:val="18"/>
                <w:szCs w:val="18"/>
              </w:rPr>
              <w:t>Agree with the intention</w:t>
            </w:r>
            <w:r>
              <w:rPr>
                <w:rFonts w:ascii="Times" w:eastAsia="Malgun Gothic" w:hAnsi="Times" w:cs="Times" w:hint="eastAsia"/>
                <w:b/>
                <w:sz w:val="18"/>
                <w:szCs w:val="18"/>
              </w:rPr>
              <w:t>, but need modification</w:t>
            </w:r>
            <w:r w:rsidRPr="00561A2A">
              <w:rPr>
                <w:rFonts w:ascii="Times" w:eastAsia="Malgun Gothic" w:hAnsi="Times" w:cs="Times" w:hint="eastAsia"/>
                <w:b/>
                <w:sz w:val="18"/>
                <w:szCs w:val="18"/>
              </w:rPr>
              <w:t>.</w:t>
            </w:r>
          </w:p>
          <w:p w14:paraId="3A9E38B8" w14:textId="77777777" w:rsidR="00CC0576" w:rsidRPr="00D9474E" w:rsidRDefault="00CC0576" w:rsidP="00CC0576">
            <w:pPr>
              <w:overflowPunct w:val="0"/>
              <w:autoSpaceDE w:val="0"/>
              <w:autoSpaceDN w:val="0"/>
              <w:adjustRightInd w:val="0"/>
              <w:textAlignment w:val="baseline"/>
              <w:rPr>
                <w:rFonts w:ascii="Times" w:eastAsia="Malgun Gothic" w:hAnsi="Times" w:cs="Times"/>
                <w:bCs/>
                <w:sz w:val="18"/>
                <w:szCs w:val="18"/>
              </w:rPr>
            </w:pPr>
            <w:r w:rsidRPr="00D9474E">
              <w:rPr>
                <w:rFonts w:ascii="Times" w:eastAsia="Malgun Gothic" w:hAnsi="Times" w:cs="Times"/>
                <w:bCs/>
                <w:sz w:val="18"/>
                <w:szCs w:val="18"/>
              </w:rPr>
              <w:t>As discussed in our contribution, we are aligned with this direction. The UE should not transmit UEIRI and/or UE-initiated CSI reports if the current RS is updated before their transmission.</w:t>
            </w:r>
          </w:p>
          <w:p w14:paraId="62F2CA73" w14:textId="77777777" w:rsidR="00CC0576" w:rsidRPr="00D9474E" w:rsidRDefault="00CC0576" w:rsidP="00CC0576">
            <w:pPr>
              <w:overflowPunct w:val="0"/>
              <w:autoSpaceDE w:val="0"/>
              <w:autoSpaceDN w:val="0"/>
              <w:adjustRightInd w:val="0"/>
              <w:textAlignment w:val="baseline"/>
              <w:rPr>
                <w:rFonts w:ascii="Times" w:eastAsia="Malgun Gothic" w:hAnsi="Times" w:cs="Times"/>
                <w:bCs/>
                <w:sz w:val="18"/>
                <w:szCs w:val="18"/>
              </w:rPr>
            </w:pPr>
            <w:r w:rsidRPr="00D9474E">
              <w:rPr>
                <w:rFonts w:ascii="Times" w:eastAsia="Malgun Gothic" w:hAnsi="Times" w:cs="Times"/>
                <w:bCs/>
                <w:sz w:val="18"/>
                <w:szCs w:val="18"/>
              </w:rPr>
              <w:t>However, the proposed TP is not correct. This behavior should also apply to UEs with basic capability that do not support event-instance counting, since there is no counter reset for such UEs.</w:t>
            </w:r>
          </w:p>
          <w:p w14:paraId="174D954A" w14:textId="77777777" w:rsidR="00CC0576" w:rsidRPr="00561A2A" w:rsidRDefault="00CC0576" w:rsidP="00CC0576">
            <w:pPr>
              <w:overflowPunct w:val="0"/>
              <w:autoSpaceDE w:val="0"/>
              <w:autoSpaceDN w:val="0"/>
              <w:adjustRightInd w:val="0"/>
              <w:textAlignment w:val="baseline"/>
              <w:rPr>
                <w:rFonts w:ascii="Times" w:eastAsia="Malgun Gothic" w:hAnsi="Times" w:cs="Times"/>
                <w:bCs/>
                <w:sz w:val="18"/>
                <w:szCs w:val="18"/>
              </w:rPr>
            </w:pPr>
            <w:r w:rsidRPr="00D9474E">
              <w:rPr>
                <w:rFonts w:ascii="Times" w:eastAsia="Malgun Gothic" w:hAnsi="Times" w:cs="Times"/>
                <w:bCs/>
                <w:sz w:val="18"/>
                <w:szCs w:val="18"/>
              </w:rPr>
              <w:t>Therefore, we propose to first align on the intended behavior, and then work on the corresponding TP if necessary.</w:t>
            </w:r>
          </w:p>
          <w:p w14:paraId="166506DC" w14:textId="77777777" w:rsidR="00CC0576" w:rsidRDefault="00CC0576" w:rsidP="00CC0576">
            <w:pPr>
              <w:overflowPunct w:val="0"/>
              <w:autoSpaceDE w:val="0"/>
              <w:autoSpaceDN w:val="0"/>
              <w:adjustRightInd w:val="0"/>
              <w:textAlignment w:val="baseline"/>
              <w:rPr>
                <w:rFonts w:ascii="Times" w:eastAsia="Malgun Gothic" w:hAnsi="Times" w:cs="Times"/>
                <w:bCs/>
                <w:sz w:val="18"/>
                <w:szCs w:val="18"/>
              </w:rPr>
            </w:pPr>
            <w:r>
              <w:rPr>
                <w:rFonts w:ascii="Times" w:eastAsia="Malgun Gothic" w:hAnsi="Times" w:cs="Times" w:hint="eastAsia"/>
                <w:bCs/>
                <w:sz w:val="18"/>
                <w:szCs w:val="18"/>
              </w:rPr>
              <w:t xml:space="preserve">Note that </w:t>
            </w:r>
            <w:r w:rsidRPr="00D9474E">
              <w:rPr>
                <w:rFonts w:ascii="Times" w:eastAsia="Malgun Gothic" w:hAnsi="Times" w:cs="Times"/>
                <w:bCs/>
                <w:sz w:val="18"/>
                <w:szCs w:val="18"/>
              </w:rPr>
              <w:t xml:space="preserve">the current text does not check when the number of event instances is greater than or equal to </w:t>
            </w:r>
            <w:proofErr w:type="spellStart"/>
            <w:r w:rsidRPr="00220FAB">
              <w:rPr>
                <w:rFonts w:ascii="Times" w:eastAsia="Malgun Gothic" w:hAnsi="Times" w:cs="Times"/>
                <w:bCs/>
                <w:i/>
                <w:iCs/>
                <w:sz w:val="18"/>
                <w:szCs w:val="18"/>
              </w:rPr>
              <w:t>eventInstanceCount</w:t>
            </w:r>
            <w:proofErr w:type="spellEnd"/>
            <w:r w:rsidRPr="00D9474E">
              <w:rPr>
                <w:rFonts w:ascii="Times" w:eastAsia="Malgun Gothic" w:hAnsi="Times" w:cs="Times"/>
                <w:bCs/>
                <w:sz w:val="18"/>
                <w:szCs w:val="18"/>
              </w:rPr>
              <w:t>.</w:t>
            </w:r>
          </w:p>
          <w:p w14:paraId="3D7F393B" w14:textId="21570A48" w:rsidR="00CC0576" w:rsidRDefault="00616D44" w:rsidP="00CC0576">
            <w:pPr>
              <w:overflowPunct w:val="0"/>
              <w:autoSpaceDE w:val="0"/>
              <w:autoSpaceDN w:val="0"/>
              <w:adjustRightInd w:val="0"/>
              <w:textAlignment w:val="baseline"/>
              <w:rPr>
                <w:rFonts w:eastAsiaTheme="minorEastAsia"/>
                <w:bCs/>
                <w:color w:val="0000FF"/>
                <w:sz w:val="18"/>
                <w:szCs w:val="18"/>
                <w:lang w:eastAsia="zh-CN"/>
              </w:rPr>
            </w:pPr>
            <w:r w:rsidRPr="00C51D2C">
              <w:rPr>
                <w:rFonts w:eastAsiaTheme="minorEastAsia"/>
                <w:bCs/>
                <w:color w:val="0000FF"/>
                <w:sz w:val="18"/>
                <w:szCs w:val="18"/>
                <w:lang w:eastAsia="zh-CN"/>
              </w:rPr>
              <w:t>[Mod]:</w:t>
            </w:r>
            <w:r>
              <w:rPr>
                <w:rFonts w:eastAsiaTheme="minorEastAsia"/>
                <w:bCs/>
                <w:color w:val="0000FF"/>
                <w:sz w:val="18"/>
                <w:szCs w:val="18"/>
                <w:lang w:eastAsia="zh-CN"/>
              </w:rPr>
              <w:t xml:space="preserve"> Firstly, let’s put </w:t>
            </w:r>
            <w:proofErr w:type="spellStart"/>
            <w:r>
              <w:rPr>
                <w:rFonts w:eastAsiaTheme="minorEastAsia"/>
                <w:bCs/>
                <w:color w:val="0000FF"/>
                <w:sz w:val="18"/>
                <w:szCs w:val="18"/>
                <w:lang w:eastAsia="zh-CN"/>
              </w:rPr>
              <w:t>Ofinno</w:t>
            </w:r>
            <w:proofErr w:type="spellEnd"/>
            <w:r>
              <w:rPr>
                <w:rFonts w:eastAsiaTheme="minorEastAsia"/>
                <w:bCs/>
                <w:color w:val="0000FF"/>
                <w:sz w:val="18"/>
                <w:szCs w:val="18"/>
                <w:lang w:eastAsia="zh-CN"/>
              </w:rPr>
              <w:t xml:space="preserve"> into the bracket. Agree. One consensus should be made before touching details.</w:t>
            </w:r>
          </w:p>
          <w:p w14:paraId="23322EFF" w14:textId="77777777" w:rsidR="00616D44" w:rsidRDefault="00616D44" w:rsidP="00CC0576">
            <w:pPr>
              <w:overflowPunct w:val="0"/>
              <w:autoSpaceDE w:val="0"/>
              <w:autoSpaceDN w:val="0"/>
              <w:adjustRightInd w:val="0"/>
              <w:textAlignment w:val="baseline"/>
              <w:rPr>
                <w:rFonts w:ascii="Times" w:eastAsia="Malgun Gothic" w:hAnsi="Times" w:cs="Times"/>
                <w:bCs/>
                <w:sz w:val="18"/>
                <w:szCs w:val="18"/>
              </w:rPr>
            </w:pPr>
          </w:p>
          <w:p w14:paraId="54C353D7" w14:textId="77777777" w:rsidR="00CC0576" w:rsidRDefault="00CC0576" w:rsidP="00CC0576">
            <w:pPr>
              <w:overflowPunct w:val="0"/>
              <w:autoSpaceDE w:val="0"/>
              <w:autoSpaceDN w:val="0"/>
              <w:adjustRightInd w:val="0"/>
              <w:textAlignment w:val="baseline"/>
              <w:rPr>
                <w:rFonts w:ascii="Times" w:eastAsia="Malgun Gothic" w:hAnsi="Times" w:cs="Times"/>
                <w:bCs/>
                <w:sz w:val="18"/>
                <w:szCs w:val="18"/>
              </w:rPr>
            </w:pPr>
            <w:r w:rsidRPr="00E60D95">
              <w:rPr>
                <w:rFonts w:ascii="Times" w:eastAsia="Malgun Gothic" w:hAnsi="Times" w:cs="Times" w:hint="eastAsia"/>
                <w:b/>
                <w:sz w:val="18"/>
                <w:szCs w:val="18"/>
              </w:rPr>
              <w:t>Proposal 2.2:</w:t>
            </w:r>
            <w:r>
              <w:rPr>
                <w:rFonts w:ascii="Times" w:eastAsia="Malgun Gothic" w:hAnsi="Times" w:cs="Times" w:hint="eastAsia"/>
                <w:bCs/>
                <w:sz w:val="18"/>
                <w:szCs w:val="18"/>
              </w:rPr>
              <w:t xml:space="preserve"> </w:t>
            </w:r>
            <w:r w:rsidRPr="00E60D95">
              <w:rPr>
                <w:rFonts w:ascii="Times" w:eastAsia="Malgun Gothic" w:hAnsi="Times" w:cs="Times" w:hint="eastAsia"/>
                <w:b/>
                <w:sz w:val="18"/>
                <w:szCs w:val="18"/>
              </w:rPr>
              <w:t>Not support.</w:t>
            </w:r>
          </w:p>
          <w:p w14:paraId="64743CEA" w14:textId="77777777" w:rsidR="00CC0576" w:rsidRDefault="00CC0576" w:rsidP="00CC0576">
            <w:pPr>
              <w:overflowPunct w:val="0"/>
              <w:autoSpaceDE w:val="0"/>
              <w:autoSpaceDN w:val="0"/>
              <w:adjustRightInd w:val="0"/>
              <w:textAlignment w:val="baseline"/>
              <w:rPr>
                <w:rFonts w:ascii="Times" w:eastAsia="Malgun Gothic" w:hAnsi="Times" w:cs="Times"/>
                <w:bCs/>
                <w:sz w:val="18"/>
                <w:szCs w:val="18"/>
              </w:rPr>
            </w:pPr>
            <w:r>
              <w:rPr>
                <w:rFonts w:ascii="Times" w:eastAsia="Malgun Gothic" w:hAnsi="Times" w:cs="Times" w:hint="eastAsia"/>
                <w:bCs/>
                <w:sz w:val="18"/>
                <w:szCs w:val="18"/>
              </w:rPr>
              <w:t xml:space="preserve">We think this is not needed </w:t>
            </w:r>
            <w:r>
              <w:rPr>
                <w:rFonts w:ascii="Times" w:eastAsia="Malgun Gothic" w:hAnsi="Times" w:cs="Times"/>
                <w:bCs/>
                <w:sz w:val="18"/>
                <w:szCs w:val="18"/>
              </w:rPr>
              <w:t>except for</w:t>
            </w:r>
            <w:r>
              <w:rPr>
                <w:rFonts w:ascii="Times" w:eastAsia="Malgun Gothic" w:hAnsi="Times" w:cs="Times" w:hint="eastAsia"/>
                <w:bCs/>
                <w:sz w:val="18"/>
                <w:szCs w:val="18"/>
              </w:rPr>
              <w:t xml:space="preserve"> typo correction. </w:t>
            </w:r>
          </w:p>
          <w:p w14:paraId="5A51C6BB" w14:textId="77777777" w:rsidR="00CC0576" w:rsidRDefault="00CC0576" w:rsidP="00CC0576">
            <w:pPr>
              <w:overflowPunct w:val="0"/>
              <w:autoSpaceDE w:val="0"/>
              <w:autoSpaceDN w:val="0"/>
              <w:adjustRightInd w:val="0"/>
              <w:textAlignment w:val="baseline"/>
              <w:rPr>
                <w:rFonts w:ascii="Times" w:eastAsia="Malgun Gothic" w:hAnsi="Times" w:cs="Times"/>
                <w:bCs/>
                <w:sz w:val="18"/>
                <w:szCs w:val="18"/>
              </w:rPr>
            </w:pPr>
            <w:r>
              <w:rPr>
                <w:rFonts w:ascii="Times" w:eastAsia="Malgun Gothic" w:hAnsi="Times" w:cs="Times"/>
                <w:bCs/>
                <w:sz w:val="18"/>
                <w:szCs w:val="18"/>
              </w:rPr>
              <w:t>M</w:t>
            </w:r>
            <w:r>
              <w:rPr>
                <w:rFonts w:ascii="Times" w:eastAsia="Malgun Gothic" w:hAnsi="Times" w:cs="Times" w:hint="eastAsia"/>
                <w:bCs/>
                <w:sz w:val="18"/>
                <w:szCs w:val="18"/>
              </w:rPr>
              <w:t>oreover, this makes UE behavior ambiguous when the current beam report is enabled and when the current beam is the largest. In such case, current beam differential L1-RSRP value (from the agreement) cannot be derived with a reference to the largest measured L1-RSRP value of the new beam set.</w:t>
            </w:r>
          </w:p>
          <w:p w14:paraId="0E41D917" w14:textId="77777777" w:rsidR="00CC0576" w:rsidRDefault="00CC0576" w:rsidP="00CC0576">
            <w:pPr>
              <w:overflowPunct w:val="0"/>
              <w:autoSpaceDE w:val="0"/>
              <w:autoSpaceDN w:val="0"/>
              <w:adjustRightInd w:val="0"/>
              <w:textAlignment w:val="baseline"/>
              <w:rPr>
                <w:rFonts w:ascii="Times" w:eastAsia="Malgun Gothic" w:hAnsi="Times" w:cs="Times"/>
                <w:bCs/>
                <w:sz w:val="18"/>
                <w:szCs w:val="18"/>
              </w:rPr>
            </w:pPr>
          </w:p>
          <w:p w14:paraId="0F320314" w14:textId="77777777" w:rsidR="00CC0576" w:rsidRPr="00690908" w:rsidRDefault="00CC0576" w:rsidP="00CC0576">
            <w:pPr>
              <w:overflowPunct w:val="0"/>
              <w:autoSpaceDE w:val="0"/>
              <w:autoSpaceDN w:val="0"/>
              <w:adjustRightInd w:val="0"/>
              <w:textAlignment w:val="baseline"/>
              <w:rPr>
                <w:rFonts w:ascii="Times" w:eastAsia="Malgun Gothic" w:hAnsi="Times" w:cs="Times"/>
                <w:b/>
                <w:sz w:val="18"/>
                <w:szCs w:val="18"/>
              </w:rPr>
            </w:pPr>
            <w:r w:rsidRPr="00690908">
              <w:rPr>
                <w:rFonts w:ascii="Times" w:eastAsia="Malgun Gothic" w:hAnsi="Times" w:cs="Times" w:hint="eastAsia"/>
                <w:b/>
                <w:sz w:val="18"/>
                <w:szCs w:val="18"/>
              </w:rPr>
              <w:t xml:space="preserve">Proposal 2.3: Not </w:t>
            </w:r>
            <w:r>
              <w:rPr>
                <w:rFonts w:ascii="Times" w:eastAsia="Malgun Gothic" w:hAnsi="Times" w:cs="Times" w:hint="eastAsia"/>
                <w:b/>
                <w:sz w:val="18"/>
                <w:szCs w:val="18"/>
              </w:rPr>
              <w:t>essential</w:t>
            </w:r>
            <w:r w:rsidRPr="00690908">
              <w:rPr>
                <w:rFonts w:ascii="Times" w:eastAsia="Malgun Gothic" w:hAnsi="Times" w:cs="Times" w:hint="eastAsia"/>
                <w:b/>
                <w:sz w:val="18"/>
                <w:szCs w:val="18"/>
              </w:rPr>
              <w:t>.</w:t>
            </w:r>
          </w:p>
          <w:p w14:paraId="0CACC0D4" w14:textId="77777777" w:rsidR="00CC0576" w:rsidRDefault="00CC0576" w:rsidP="00CC0576">
            <w:pPr>
              <w:overflowPunct w:val="0"/>
              <w:autoSpaceDE w:val="0"/>
              <w:autoSpaceDN w:val="0"/>
              <w:adjustRightInd w:val="0"/>
              <w:textAlignment w:val="baseline"/>
              <w:rPr>
                <w:rFonts w:ascii="Times" w:eastAsia="Malgun Gothic" w:hAnsi="Times" w:cs="Times"/>
                <w:bCs/>
                <w:sz w:val="18"/>
                <w:szCs w:val="18"/>
              </w:rPr>
            </w:pPr>
            <w:r>
              <w:rPr>
                <w:rFonts w:ascii="Times" w:eastAsia="Malgun Gothic" w:hAnsi="Times" w:cs="Times" w:hint="eastAsia"/>
                <w:bCs/>
                <w:sz w:val="18"/>
                <w:szCs w:val="18"/>
              </w:rPr>
              <w:t>We do not see any ambiguity in the current spec, but fine if the majority supports.</w:t>
            </w:r>
          </w:p>
          <w:p w14:paraId="5A6E3F15" w14:textId="77777777" w:rsidR="00CC0576" w:rsidRDefault="00CC0576" w:rsidP="00CC0576">
            <w:pPr>
              <w:overflowPunct w:val="0"/>
              <w:autoSpaceDE w:val="0"/>
              <w:autoSpaceDN w:val="0"/>
              <w:adjustRightInd w:val="0"/>
              <w:textAlignment w:val="baseline"/>
              <w:rPr>
                <w:rFonts w:ascii="Times" w:eastAsia="Malgun Gothic" w:hAnsi="Times" w:cs="Times"/>
                <w:bCs/>
                <w:sz w:val="18"/>
                <w:szCs w:val="18"/>
              </w:rPr>
            </w:pPr>
          </w:p>
          <w:p w14:paraId="52770010" w14:textId="77777777" w:rsidR="00CC0576" w:rsidRPr="00690908" w:rsidRDefault="00CC0576" w:rsidP="00CC0576">
            <w:pPr>
              <w:overflowPunct w:val="0"/>
              <w:autoSpaceDE w:val="0"/>
              <w:autoSpaceDN w:val="0"/>
              <w:adjustRightInd w:val="0"/>
              <w:textAlignment w:val="baseline"/>
              <w:rPr>
                <w:rFonts w:ascii="Times" w:eastAsia="Malgun Gothic" w:hAnsi="Times" w:cs="Times"/>
                <w:b/>
                <w:sz w:val="18"/>
                <w:szCs w:val="18"/>
              </w:rPr>
            </w:pPr>
            <w:r w:rsidRPr="00690908">
              <w:rPr>
                <w:rFonts w:ascii="Times" w:eastAsia="Malgun Gothic" w:hAnsi="Times" w:cs="Times"/>
                <w:b/>
                <w:sz w:val="18"/>
                <w:szCs w:val="18"/>
              </w:rPr>
              <w:t>P</w:t>
            </w:r>
            <w:r w:rsidRPr="00690908">
              <w:rPr>
                <w:rFonts w:ascii="Times" w:eastAsia="Malgun Gothic" w:hAnsi="Times" w:cs="Times" w:hint="eastAsia"/>
                <w:b/>
                <w:sz w:val="18"/>
                <w:szCs w:val="18"/>
              </w:rPr>
              <w:t>roposal 2.4: Not essential.</w:t>
            </w:r>
          </w:p>
          <w:p w14:paraId="277BD583" w14:textId="77777777" w:rsidR="00CC0576" w:rsidRDefault="00CC0576" w:rsidP="00CC0576">
            <w:pPr>
              <w:snapToGrid w:val="0"/>
              <w:rPr>
                <w:rFonts w:ascii="Times" w:eastAsia="Malgun Gothic" w:hAnsi="Times" w:cs="Times"/>
                <w:bCs/>
                <w:sz w:val="18"/>
                <w:szCs w:val="18"/>
              </w:rPr>
            </w:pPr>
            <w:r>
              <w:rPr>
                <w:rFonts w:ascii="Times" w:eastAsia="Malgun Gothic" w:hAnsi="Times" w:cs="Times" w:hint="eastAsia"/>
                <w:bCs/>
                <w:sz w:val="18"/>
                <w:szCs w:val="18"/>
              </w:rPr>
              <w:t>We think this is duplication of what is described in 38.212, but fine if the majority supports.</w:t>
            </w:r>
          </w:p>
          <w:p w14:paraId="4489F4E6" w14:textId="417794F3" w:rsidR="006D798A" w:rsidRDefault="006D798A" w:rsidP="00CC0576">
            <w:pPr>
              <w:snapToGrid w:val="0"/>
              <w:rPr>
                <w:bCs/>
                <w:color w:val="0000FF"/>
                <w:sz w:val="18"/>
                <w:szCs w:val="18"/>
              </w:rPr>
            </w:pPr>
            <w:r w:rsidRPr="00C51D2C">
              <w:rPr>
                <w:rFonts w:eastAsiaTheme="minorEastAsia"/>
                <w:bCs/>
                <w:color w:val="0000FF"/>
                <w:sz w:val="18"/>
                <w:szCs w:val="18"/>
                <w:lang w:eastAsia="zh-CN"/>
              </w:rPr>
              <w:t>[Mod]:</w:t>
            </w:r>
            <w:r>
              <w:rPr>
                <w:rFonts w:eastAsiaTheme="minorEastAsia"/>
                <w:bCs/>
                <w:color w:val="0000FF"/>
                <w:sz w:val="18"/>
                <w:szCs w:val="18"/>
                <w:lang w:eastAsia="zh-CN"/>
              </w:rPr>
              <w:t xml:space="preserve"> Captured!</w:t>
            </w:r>
          </w:p>
        </w:tc>
      </w:tr>
      <w:tr w:rsidR="00CC0576" w14:paraId="44403998" w14:textId="77777777">
        <w:trPr>
          <w:trHeight w:val="215"/>
        </w:trPr>
        <w:tc>
          <w:tcPr>
            <w:tcW w:w="1516" w:type="dxa"/>
          </w:tcPr>
          <w:p w14:paraId="33DB96FD" w14:textId="27EFE19B" w:rsidR="00CC0576" w:rsidRPr="00BE1B1D" w:rsidRDefault="00BE1B1D" w:rsidP="00CC0576">
            <w:pPr>
              <w:snapToGrid w:val="0"/>
              <w:rPr>
                <w:rFonts w:eastAsia="Malgun Gothic"/>
                <w:color w:val="000000" w:themeColor="text1"/>
                <w:sz w:val="18"/>
                <w:szCs w:val="18"/>
              </w:rPr>
            </w:pPr>
            <w:r w:rsidRPr="00BE1B1D">
              <w:rPr>
                <w:rFonts w:eastAsia="Malgun Gothic" w:hint="eastAsia"/>
                <w:color w:val="000000" w:themeColor="text1"/>
                <w:sz w:val="18"/>
                <w:szCs w:val="18"/>
              </w:rPr>
              <w:t>Fujitsu</w:t>
            </w:r>
          </w:p>
        </w:tc>
        <w:tc>
          <w:tcPr>
            <w:tcW w:w="8515" w:type="dxa"/>
          </w:tcPr>
          <w:p w14:paraId="46F8CAF1" w14:textId="19AA2745" w:rsidR="00BE1B1D" w:rsidRDefault="00BE1B1D" w:rsidP="00BE1B1D">
            <w:pPr>
              <w:snapToGrid w:val="0"/>
              <w:rPr>
                <w:rFonts w:eastAsiaTheme="minorEastAsia"/>
                <w:bCs/>
                <w:color w:val="000000" w:themeColor="text1"/>
                <w:sz w:val="18"/>
                <w:szCs w:val="18"/>
                <w:lang w:eastAsia="zh-CN"/>
              </w:rPr>
            </w:pPr>
            <w:r w:rsidRPr="00BE1B1D">
              <w:rPr>
                <w:rFonts w:eastAsiaTheme="minorEastAsia"/>
                <w:b/>
                <w:color w:val="000000" w:themeColor="text1"/>
                <w:sz w:val="18"/>
                <w:szCs w:val="18"/>
                <w:lang w:eastAsia="zh-CN"/>
              </w:rPr>
              <w:t>Proposal 2.1A</w:t>
            </w:r>
            <w:r>
              <w:rPr>
                <w:rFonts w:eastAsiaTheme="minorEastAsia"/>
                <w:bCs/>
                <w:color w:val="000000" w:themeColor="text1"/>
                <w:sz w:val="18"/>
                <w:szCs w:val="18"/>
                <w:lang w:eastAsia="zh-CN"/>
              </w:rPr>
              <w:t xml:space="preserve">: </w:t>
            </w:r>
            <w:r w:rsidR="00F532EA">
              <w:rPr>
                <w:rFonts w:eastAsiaTheme="minorEastAsia" w:hint="eastAsia"/>
                <w:bCs/>
                <w:color w:val="000000" w:themeColor="text1"/>
                <w:sz w:val="18"/>
                <w:szCs w:val="18"/>
                <w:lang w:eastAsia="zh-CN"/>
              </w:rPr>
              <w:t>S</w:t>
            </w:r>
            <w:r>
              <w:rPr>
                <w:rFonts w:eastAsiaTheme="minorEastAsia"/>
                <w:bCs/>
                <w:color w:val="000000" w:themeColor="text1"/>
                <w:sz w:val="18"/>
                <w:szCs w:val="18"/>
                <w:lang w:eastAsia="zh-CN"/>
              </w:rPr>
              <w:t>upport</w:t>
            </w:r>
            <w:r w:rsidR="00F532EA">
              <w:rPr>
                <w:rFonts w:eastAsiaTheme="minorEastAsia" w:hint="eastAsia"/>
                <w:bCs/>
                <w:color w:val="000000" w:themeColor="text1"/>
                <w:sz w:val="18"/>
                <w:szCs w:val="18"/>
                <w:lang w:eastAsia="zh-CN"/>
              </w:rPr>
              <w:t>.</w:t>
            </w:r>
          </w:p>
          <w:p w14:paraId="227C3661" w14:textId="303FB3D9" w:rsidR="00F532EA" w:rsidRDefault="00F532EA" w:rsidP="00BE1B1D">
            <w:pPr>
              <w:snapToGrid w:val="0"/>
              <w:rPr>
                <w:rFonts w:eastAsiaTheme="minorEastAsia"/>
                <w:bCs/>
                <w:color w:val="000000" w:themeColor="text1"/>
                <w:sz w:val="18"/>
                <w:szCs w:val="18"/>
                <w:lang w:eastAsia="zh-CN"/>
              </w:rPr>
            </w:pPr>
            <w:r w:rsidRPr="00BE1B1D">
              <w:rPr>
                <w:rFonts w:eastAsiaTheme="minorEastAsia"/>
                <w:b/>
                <w:color w:val="000000" w:themeColor="text1"/>
                <w:sz w:val="18"/>
                <w:szCs w:val="18"/>
                <w:lang w:eastAsia="zh-CN"/>
              </w:rPr>
              <w:t>Proposal 2.1B</w:t>
            </w:r>
            <w:r>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 xml:space="preserve">Not </w:t>
            </w:r>
            <w:r>
              <w:rPr>
                <w:rFonts w:eastAsiaTheme="minorEastAsia"/>
                <w:bCs/>
                <w:color w:val="000000" w:themeColor="text1"/>
                <w:sz w:val="18"/>
                <w:szCs w:val="18"/>
                <w:lang w:eastAsia="zh-CN"/>
              </w:rPr>
              <w:t>sup</w:t>
            </w:r>
            <w:r>
              <w:rPr>
                <w:rFonts w:eastAsiaTheme="minorEastAsia" w:hint="eastAsia"/>
                <w:bCs/>
                <w:color w:val="000000" w:themeColor="text1"/>
                <w:sz w:val="18"/>
                <w:szCs w:val="18"/>
                <w:lang w:eastAsia="zh-CN"/>
              </w:rPr>
              <w:t xml:space="preserve">port. If the first PUCCH is transmitted, the </w:t>
            </w:r>
            <w:proofErr w:type="spellStart"/>
            <w:r>
              <w:rPr>
                <w:rFonts w:eastAsiaTheme="minorEastAsia" w:hint="eastAsia"/>
                <w:bCs/>
                <w:color w:val="000000" w:themeColor="text1"/>
                <w:sz w:val="18"/>
                <w:szCs w:val="18"/>
                <w:lang w:eastAsia="zh-CN"/>
              </w:rPr>
              <w:t>gNB</w:t>
            </w:r>
            <w:proofErr w:type="spellEnd"/>
            <w:r>
              <w:rPr>
                <w:rFonts w:eastAsiaTheme="minorEastAsia" w:hint="eastAsia"/>
                <w:bCs/>
                <w:color w:val="000000" w:themeColor="text1"/>
                <w:sz w:val="18"/>
                <w:szCs w:val="18"/>
                <w:lang w:eastAsia="zh-CN"/>
              </w:rPr>
              <w:t xml:space="preserve"> will try to receive the follow-up PUSCH and decode the beam report. To keep the </w:t>
            </w:r>
            <w:r w:rsidR="00C4355E">
              <w:rPr>
                <w:rFonts w:eastAsiaTheme="minorEastAsia" w:hint="eastAsia"/>
                <w:bCs/>
                <w:color w:val="000000" w:themeColor="text1"/>
                <w:sz w:val="18"/>
                <w:szCs w:val="18"/>
                <w:lang w:eastAsia="zh-CN"/>
              </w:rPr>
              <w:t>consistency</w:t>
            </w:r>
            <w:r>
              <w:rPr>
                <w:rFonts w:eastAsiaTheme="minorEastAsia" w:hint="eastAsia"/>
                <w:bCs/>
                <w:color w:val="000000" w:themeColor="text1"/>
                <w:sz w:val="18"/>
                <w:szCs w:val="18"/>
                <w:lang w:eastAsia="zh-CN"/>
              </w:rPr>
              <w:t xml:space="preserve">, the UE should </w:t>
            </w:r>
            <w:r w:rsidR="00C4355E">
              <w:rPr>
                <w:rFonts w:eastAsiaTheme="minorEastAsia" w:hint="eastAsia"/>
                <w:bCs/>
                <w:color w:val="000000" w:themeColor="text1"/>
                <w:sz w:val="18"/>
                <w:szCs w:val="18"/>
                <w:lang w:eastAsia="zh-CN"/>
              </w:rPr>
              <w:t xml:space="preserve">also </w:t>
            </w:r>
            <w:r>
              <w:rPr>
                <w:rFonts w:eastAsiaTheme="minorEastAsia" w:hint="eastAsia"/>
                <w:bCs/>
                <w:color w:val="000000" w:themeColor="text1"/>
                <w:sz w:val="18"/>
                <w:szCs w:val="18"/>
                <w:lang w:eastAsia="zh-CN"/>
              </w:rPr>
              <w:t xml:space="preserve">transmit </w:t>
            </w:r>
            <w:r w:rsidR="00C4355E">
              <w:rPr>
                <w:rFonts w:eastAsiaTheme="minorEastAsia" w:hint="eastAsia"/>
                <w:bCs/>
                <w:color w:val="000000" w:themeColor="text1"/>
                <w:sz w:val="18"/>
                <w:szCs w:val="18"/>
                <w:lang w:eastAsia="zh-CN"/>
              </w:rPr>
              <w:t>the beam report.</w:t>
            </w:r>
          </w:p>
          <w:p w14:paraId="518E5DA9" w14:textId="6FA80D13" w:rsidR="00BE1B1D" w:rsidRDefault="00BE1B1D" w:rsidP="00BE1B1D">
            <w:pPr>
              <w:snapToGrid w:val="0"/>
              <w:rPr>
                <w:rFonts w:eastAsiaTheme="minorEastAsia"/>
                <w:bCs/>
                <w:color w:val="000000" w:themeColor="text1"/>
                <w:sz w:val="18"/>
                <w:szCs w:val="18"/>
                <w:lang w:eastAsia="zh-CN"/>
              </w:rPr>
            </w:pPr>
            <w:r w:rsidRPr="00BE1B1D">
              <w:rPr>
                <w:rFonts w:eastAsiaTheme="minorEastAsia"/>
                <w:b/>
                <w:color w:val="000000" w:themeColor="text1"/>
                <w:sz w:val="18"/>
                <w:szCs w:val="18"/>
                <w:lang w:eastAsia="zh-CN"/>
              </w:rPr>
              <w:lastRenderedPageBreak/>
              <w:t>Proposal 2.2</w:t>
            </w:r>
            <w:r>
              <w:rPr>
                <w:rFonts w:eastAsiaTheme="minorEastAsia"/>
                <w:bCs/>
                <w:color w:val="000000" w:themeColor="text1"/>
                <w:sz w:val="18"/>
                <w:szCs w:val="18"/>
                <w:lang w:eastAsia="zh-CN"/>
              </w:rPr>
              <w:t xml:space="preserve">: </w:t>
            </w:r>
            <w:r w:rsidR="006B7622">
              <w:rPr>
                <w:rFonts w:eastAsiaTheme="minorEastAsia" w:hint="eastAsia"/>
                <w:bCs/>
                <w:color w:val="000000" w:themeColor="text1"/>
                <w:sz w:val="18"/>
                <w:szCs w:val="18"/>
                <w:lang w:eastAsia="zh-CN"/>
              </w:rPr>
              <w:t>S</w:t>
            </w:r>
            <w:r>
              <w:rPr>
                <w:rFonts w:eastAsiaTheme="minorEastAsia"/>
                <w:bCs/>
                <w:color w:val="000000" w:themeColor="text1"/>
                <w:sz w:val="18"/>
                <w:szCs w:val="18"/>
                <w:lang w:eastAsia="zh-CN"/>
              </w:rPr>
              <w:t>upport</w:t>
            </w:r>
            <w:r w:rsidR="006B7622">
              <w:rPr>
                <w:rFonts w:eastAsiaTheme="minorEastAsia" w:hint="eastAsia"/>
                <w:bCs/>
                <w:color w:val="000000" w:themeColor="text1"/>
                <w:sz w:val="18"/>
                <w:szCs w:val="18"/>
                <w:lang w:eastAsia="zh-CN"/>
              </w:rPr>
              <w:t>.</w:t>
            </w:r>
          </w:p>
          <w:p w14:paraId="5DABFBA0" w14:textId="640F0596" w:rsidR="00BE1B1D" w:rsidRDefault="00BE1B1D" w:rsidP="00BE1B1D">
            <w:pPr>
              <w:snapToGrid w:val="0"/>
              <w:rPr>
                <w:rFonts w:eastAsiaTheme="minorEastAsia"/>
                <w:bCs/>
                <w:color w:val="000000" w:themeColor="text1"/>
                <w:sz w:val="18"/>
                <w:szCs w:val="18"/>
                <w:lang w:eastAsia="zh-CN"/>
              </w:rPr>
            </w:pPr>
            <w:r w:rsidRPr="00BE1B1D">
              <w:rPr>
                <w:rFonts w:eastAsiaTheme="minorEastAsia"/>
                <w:b/>
                <w:color w:val="000000" w:themeColor="text1"/>
                <w:sz w:val="18"/>
                <w:szCs w:val="18"/>
                <w:lang w:eastAsia="zh-CN"/>
              </w:rPr>
              <w:t>Proposal 2.3</w:t>
            </w:r>
            <w:r>
              <w:rPr>
                <w:rFonts w:eastAsiaTheme="minorEastAsia"/>
                <w:bCs/>
                <w:color w:val="000000" w:themeColor="text1"/>
                <w:sz w:val="18"/>
                <w:szCs w:val="18"/>
                <w:lang w:eastAsia="zh-CN"/>
              </w:rPr>
              <w:t xml:space="preserve">: </w:t>
            </w:r>
            <w:r w:rsidR="002C6B7E">
              <w:rPr>
                <w:rFonts w:eastAsiaTheme="minorEastAsia" w:hint="eastAsia"/>
                <w:bCs/>
                <w:color w:val="000000" w:themeColor="text1"/>
                <w:sz w:val="18"/>
                <w:szCs w:val="18"/>
                <w:lang w:eastAsia="zh-CN"/>
              </w:rPr>
              <w:t xml:space="preserve">Seems </w:t>
            </w:r>
            <w:r>
              <w:rPr>
                <w:rFonts w:eastAsiaTheme="minorEastAsia"/>
                <w:bCs/>
                <w:color w:val="000000" w:themeColor="text1"/>
                <w:sz w:val="18"/>
                <w:szCs w:val="18"/>
                <w:lang w:eastAsia="zh-CN"/>
              </w:rPr>
              <w:t xml:space="preserve">not essential. </w:t>
            </w:r>
            <w:r w:rsidR="002C6B7E">
              <w:rPr>
                <w:rFonts w:eastAsiaTheme="minorEastAsia" w:hint="eastAsia"/>
                <w:bCs/>
                <w:color w:val="000000" w:themeColor="text1"/>
                <w:sz w:val="18"/>
                <w:szCs w:val="18"/>
                <w:lang w:eastAsia="zh-CN"/>
              </w:rPr>
              <w:t xml:space="preserve">There is no ambiguity </w:t>
            </w:r>
            <w:r w:rsidR="00094962">
              <w:rPr>
                <w:rFonts w:eastAsiaTheme="minorEastAsia"/>
                <w:bCs/>
                <w:color w:val="000000" w:themeColor="text1"/>
                <w:sz w:val="18"/>
                <w:szCs w:val="18"/>
                <w:lang w:eastAsia="zh-CN"/>
              </w:rPr>
              <w:t>in</w:t>
            </w:r>
            <w:r w:rsidR="002C6B7E">
              <w:rPr>
                <w:rFonts w:eastAsiaTheme="minorEastAsia" w:hint="eastAsia"/>
                <w:bCs/>
                <w:color w:val="000000" w:themeColor="text1"/>
                <w:sz w:val="18"/>
                <w:szCs w:val="18"/>
                <w:lang w:eastAsia="zh-CN"/>
              </w:rPr>
              <w:t xml:space="preserve"> each section</w:t>
            </w:r>
            <w:r>
              <w:rPr>
                <w:rFonts w:eastAsiaTheme="minorEastAsia"/>
                <w:bCs/>
                <w:color w:val="000000" w:themeColor="text1"/>
                <w:sz w:val="18"/>
                <w:szCs w:val="18"/>
                <w:lang w:eastAsia="zh-CN"/>
              </w:rPr>
              <w:t xml:space="preserve">.  </w:t>
            </w:r>
          </w:p>
          <w:p w14:paraId="0BAAED50" w14:textId="77777777" w:rsidR="00CC0576" w:rsidRDefault="00BE1B1D" w:rsidP="00BE1B1D">
            <w:pPr>
              <w:snapToGrid w:val="0"/>
              <w:rPr>
                <w:rFonts w:eastAsiaTheme="minorEastAsia"/>
                <w:bCs/>
                <w:color w:val="000000" w:themeColor="text1"/>
                <w:sz w:val="18"/>
                <w:szCs w:val="18"/>
                <w:lang w:eastAsia="zh-CN"/>
              </w:rPr>
            </w:pPr>
            <w:r w:rsidRPr="00BE1B1D">
              <w:rPr>
                <w:rFonts w:eastAsiaTheme="minorEastAsia"/>
                <w:b/>
                <w:color w:val="000000" w:themeColor="text1"/>
                <w:sz w:val="18"/>
                <w:szCs w:val="18"/>
                <w:lang w:eastAsia="zh-CN"/>
              </w:rPr>
              <w:t>Proposal 2.4</w:t>
            </w:r>
            <w:r>
              <w:rPr>
                <w:rFonts w:eastAsiaTheme="minorEastAsia"/>
                <w:bCs/>
                <w:color w:val="000000" w:themeColor="text1"/>
                <w:sz w:val="18"/>
                <w:szCs w:val="18"/>
                <w:lang w:eastAsia="zh-CN"/>
              </w:rPr>
              <w:t xml:space="preserve">: </w:t>
            </w:r>
            <w:r w:rsidR="00094962">
              <w:rPr>
                <w:rFonts w:eastAsiaTheme="minorEastAsia" w:hint="eastAsia"/>
                <w:bCs/>
                <w:color w:val="000000" w:themeColor="text1"/>
                <w:sz w:val="18"/>
                <w:szCs w:val="18"/>
                <w:lang w:eastAsia="zh-CN"/>
              </w:rPr>
              <w:t xml:space="preserve">Seems </w:t>
            </w:r>
            <w:r w:rsidR="00094962">
              <w:rPr>
                <w:rFonts w:eastAsiaTheme="minorEastAsia"/>
                <w:bCs/>
                <w:color w:val="000000" w:themeColor="text1"/>
                <w:sz w:val="18"/>
                <w:szCs w:val="18"/>
                <w:lang w:eastAsia="zh-CN"/>
              </w:rPr>
              <w:t>not essential</w:t>
            </w:r>
            <w:r w:rsidR="00094962">
              <w:rPr>
                <w:rFonts w:eastAsiaTheme="minorEastAsia" w:hint="eastAsia"/>
                <w:bCs/>
                <w:color w:val="000000" w:themeColor="text1"/>
                <w:sz w:val="18"/>
                <w:szCs w:val="18"/>
                <w:lang w:eastAsia="zh-CN"/>
              </w:rPr>
              <w:t xml:space="preserve">. There is no such </w:t>
            </w:r>
            <w:r w:rsidR="00094962">
              <w:rPr>
                <w:rFonts w:eastAsiaTheme="minorEastAsia"/>
                <w:bCs/>
                <w:color w:val="000000" w:themeColor="text1"/>
                <w:sz w:val="18"/>
                <w:szCs w:val="18"/>
                <w:lang w:eastAsia="zh-CN"/>
              </w:rPr>
              <w:t>explanation</w:t>
            </w:r>
            <w:r w:rsidR="00094962">
              <w:rPr>
                <w:rFonts w:eastAsiaTheme="minorEastAsia" w:hint="eastAsia"/>
                <w:bCs/>
                <w:color w:val="000000" w:themeColor="text1"/>
                <w:sz w:val="18"/>
                <w:szCs w:val="18"/>
                <w:lang w:eastAsia="zh-CN"/>
              </w:rPr>
              <w:t xml:space="preserve"> even in legacy</w:t>
            </w:r>
            <w:r w:rsidR="009048F2">
              <w:rPr>
                <w:rFonts w:eastAsiaTheme="minorEastAsia" w:hint="eastAsia"/>
                <w:bCs/>
                <w:color w:val="000000" w:themeColor="text1"/>
                <w:sz w:val="18"/>
                <w:szCs w:val="18"/>
                <w:lang w:eastAsia="zh-CN"/>
              </w:rPr>
              <w:t>.</w:t>
            </w:r>
          </w:p>
          <w:p w14:paraId="0A3C3EC1" w14:textId="375EDCCC" w:rsidR="006D798A" w:rsidRDefault="006D798A" w:rsidP="00BE1B1D">
            <w:pPr>
              <w:snapToGrid w:val="0"/>
              <w:rPr>
                <w:bCs/>
                <w:color w:val="0000FF"/>
                <w:sz w:val="18"/>
                <w:szCs w:val="18"/>
              </w:rPr>
            </w:pPr>
            <w:r w:rsidRPr="00C51D2C">
              <w:rPr>
                <w:rFonts w:eastAsiaTheme="minorEastAsia"/>
                <w:bCs/>
                <w:color w:val="0000FF"/>
                <w:sz w:val="18"/>
                <w:szCs w:val="18"/>
                <w:lang w:eastAsia="zh-CN"/>
              </w:rPr>
              <w:t>[Mod]:</w:t>
            </w:r>
            <w:r>
              <w:rPr>
                <w:rFonts w:eastAsiaTheme="minorEastAsia"/>
                <w:bCs/>
                <w:color w:val="0000FF"/>
                <w:sz w:val="18"/>
                <w:szCs w:val="18"/>
                <w:lang w:eastAsia="zh-CN"/>
              </w:rPr>
              <w:t xml:space="preserve"> Captured!</w:t>
            </w:r>
          </w:p>
        </w:tc>
      </w:tr>
      <w:tr w:rsidR="00CC0576" w14:paraId="48D895B0" w14:textId="77777777">
        <w:trPr>
          <w:trHeight w:val="215"/>
        </w:trPr>
        <w:tc>
          <w:tcPr>
            <w:tcW w:w="1516" w:type="dxa"/>
          </w:tcPr>
          <w:p w14:paraId="6EEE60FF" w14:textId="5CD57F68" w:rsidR="00CC0576" w:rsidRPr="006D798A" w:rsidRDefault="006D798A" w:rsidP="00CC0576">
            <w:pPr>
              <w:snapToGrid w:val="0"/>
              <w:rPr>
                <w:rFonts w:eastAsia="Malgun Gothic"/>
                <w:color w:val="0000FF"/>
                <w:sz w:val="18"/>
                <w:szCs w:val="18"/>
              </w:rPr>
            </w:pPr>
            <w:r w:rsidRPr="006D798A">
              <w:rPr>
                <w:rFonts w:eastAsia="Malgun Gothic"/>
                <w:color w:val="0000FF"/>
                <w:sz w:val="18"/>
                <w:szCs w:val="18"/>
              </w:rPr>
              <w:lastRenderedPageBreak/>
              <w:t>Mod</w:t>
            </w:r>
          </w:p>
        </w:tc>
        <w:tc>
          <w:tcPr>
            <w:tcW w:w="8515" w:type="dxa"/>
          </w:tcPr>
          <w:p w14:paraId="4A0BFC3D" w14:textId="315F35E4" w:rsidR="00CC0576" w:rsidRPr="006D798A" w:rsidRDefault="006D798A" w:rsidP="00CC0576">
            <w:pPr>
              <w:rPr>
                <w:color w:val="0000FF"/>
                <w:sz w:val="18"/>
                <w:szCs w:val="18"/>
              </w:rPr>
            </w:pPr>
            <w:r w:rsidRPr="006D798A">
              <w:rPr>
                <w:color w:val="0000FF"/>
                <w:sz w:val="18"/>
                <w:szCs w:val="18"/>
              </w:rPr>
              <w:t>Capture companies’ input!</w:t>
            </w:r>
          </w:p>
        </w:tc>
      </w:tr>
      <w:tr w:rsidR="00CC0576" w14:paraId="2EB8CD3C" w14:textId="77777777">
        <w:trPr>
          <w:trHeight w:val="215"/>
        </w:trPr>
        <w:tc>
          <w:tcPr>
            <w:tcW w:w="1516" w:type="dxa"/>
          </w:tcPr>
          <w:p w14:paraId="37F35F7F" w14:textId="27B18C56" w:rsidR="00CC0576" w:rsidRDefault="00713CDA" w:rsidP="00CC0576">
            <w:pPr>
              <w:snapToGrid w:val="0"/>
              <w:rPr>
                <w:rFonts w:eastAsiaTheme="minorEastAsia"/>
                <w:color w:val="0000FF"/>
                <w:sz w:val="18"/>
                <w:szCs w:val="18"/>
                <w:lang w:eastAsia="zh-CN"/>
              </w:rPr>
            </w:pPr>
            <w:r w:rsidRPr="00713CDA">
              <w:rPr>
                <w:rFonts w:eastAsiaTheme="minorEastAsia"/>
                <w:sz w:val="18"/>
                <w:szCs w:val="18"/>
                <w:lang w:eastAsia="zh-CN"/>
              </w:rPr>
              <w:t>Ericsson</w:t>
            </w:r>
          </w:p>
        </w:tc>
        <w:tc>
          <w:tcPr>
            <w:tcW w:w="8515" w:type="dxa"/>
          </w:tcPr>
          <w:p w14:paraId="6EE32862" w14:textId="77777777" w:rsidR="00713CDA" w:rsidRDefault="00713CDA" w:rsidP="00713CDA">
            <w:pPr>
              <w:rPr>
                <w:sz w:val="18"/>
                <w:szCs w:val="18"/>
              </w:rPr>
            </w:pPr>
            <w:r w:rsidRPr="004135F9">
              <w:rPr>
                <w:b/>
                <w:bCs/>
                <w:sz w:val="18"/>
                <w:szCs w:val="18"/>
              </w:rPr>
              <w:t>Proposal 2.1A:</w:t>
            </w:r>
            <w:r>
              <w:rPr>
                <w:sz w:val="18"/>
                <w:szCs w:val="18"/>
              </w:rPr>
              <w:t xml:space="preserve"> Don’t support. As we understand it, this could happen also without the counter, if a new TCI state is indicated between the occurrence of the reference signal, and the PUCCH. As we understand it, the only issue is the interpretation of the current beam RSRP. If so, the natural solution would be to add an identifier of the current beam in the report. </w:t>
            </w:r>
          </w:p>
          <w:p w14:paraId="1B913449" w14:textId="77777777" w:rsidR="00713CDA" w:rsidRDefault="00713CDA" w:rsidP="00713CDA">
            <w:pPr>
              <w:rPr>
                <w:sz w:val="18"/>
                <w:szCs w:val="18"/>
              </w:rPr>
            </w:pPr>
            <w:r w:rsidRPr="004135F9">
              <w:rPr>
                <w:b/>
                <w:bCs/>
                <w:sz w:val="18"/>
                <w:szCs w:val="18"/>
              </w:rPr>
              <w:t>Proposal 2.1B:</w:t>
            </w:r>
            <w:r>
              <w:rPr>
                <w:sz w:val="18"/>
                <w:szCs w:val="18"/>
              </w:rPr>
              <w:t xml:space="preserve"> Don’t support. Same comment as for P2.1A</w:t>
            </w:r>
          </w:p>
          <w:p w14:paraId="2C8F9196" w14:textId="77777777" w:rsidR="00713CDA" w:rsidRDefault="00713CDA" w:rsidP="00713CDA">
            <w:pPr>
              <w:rPr>
                <w:sz w:val="18"/>
                <w:szCs w:val="18"/>
              </w:rPr>
            </w:pPr>
            <w:r w:rsidRPr="004135F9">
              <w:rPr>
                <w:b/>
                <w:bCs/>
                <w:sz w:val="18"/>
                <w:szCs w:val="18"/>
              </w:rPr>
              <w:t>Proposal 2.2:</w:t>
            </w:r>
            <w:r>
              <w:rPr>
                <w:sz w:val="18"/>
                <w:szCs w:val="18"/>
              </w:rPr>
              <w:t xml:space="preserve"> OK to fix the typo. The description of the report content in 38.212 would seem to be accurate, and we should avoid writing the same thing in several specifications.</w:t>
            </w:r>
          </w:p>
          <w:p w14:paraId="1AD102C2" w14:textId="77777777" w:rsidR="00713CDA" w:rsidRDefault="00713CDA" w:rsidP="00713CDA">
            <w:pPr>
              <w:rPr>
                <w:sz w:val="18"/>
                <w:szCs w:val="18"/>
              </w:rPr>
            </w:pPr>
            <w:r w:rsidRPr="006D594F">
              <w:rPr>
                <w:b/>
                <w:bCs/>
                <w:sz w:val="18"/>
                <w:szCs w:val="18"/>
              </w:rPr>
              <w:t>Proposal 2.3</w:t>
            </w:r>
            <w:r>
              <w:rPr>
                <w:sz w:val="18"/>
                <w:szCs w:val="18"/>
              </w:rPr>
              <w:t>: Not needed</w:t>
            </w:r>
          </w:p>
          <w:p w14:paraId="39381CC9" w14:textId="77777777" w:rsidR="00CC0576" w:rsidRDefault="00713CDA" w:rsidP="00713CDA">
            <w:pPr>
              <w:rPr>
                <w:sz w:val="18"/>
                <w:szCs w:val="18"/>
              </w:rPr>
            </w:pPr>
            <w:r w:rsidRPr="006D594F">
              <w:rPr>
                <w:b/>
                <w:bCs/>
                <w:sz w:val="18"/>
                <w:szCs w:val="18"/>
              </w:rPr>
              <w:t>Proposal 2.4:</w:t>
            </w:r>
            <w:r>
              <w:rPr>
                <w:sz w:val="18"/>
                <w:szCs w:val="18"/>
              </w:rPr>
              <w:t xml:space="preserve"> Not needed. The description in section 5.2.1.4.2 is general enough.</w:t>
            </w:r>
          </w:p>
          <w:p w14:paraId="0EA36DD2" w14:textId="38B5241C" w:rsidR="00227E4B" w:rsidRDefault="00227E4B" w:rsidP="00713CDA">
            <w:pPr>
              <w:rPr>
                <w:bCs/>
                <w:color w:val="0000FF"/>
                <w:sz w:val="18"/>
                <w:szCs w:val="18"/>
              </w:rPr>
            </w:pPr>
            <w:r w:rsidRPr="00C51D2C">
              <w:rPr>
                <w:rFonts w:eastAsiaTheme="minorEastAsia"/>
                <w:bCs/>
                <w:color w:val="0000FF"/>
                <w:sz w:val="18"/>
                <w:szCs w:val="18"/>
                <w:lang w:eastAsia="zh-CN"/>
              </w:rPr>
              <w:t>[Mod]:</w:t>
            </w:r>
            <w:r>
              <w:rPr>
                <w:rFonts w:eastAsiaTheme="minorEastAsia"/>
                <w:bCs/>
                <w:color w:val="0000FF"/>
                <w:sz w:val="18"/>
                <w:szCs w:val="18"/>
                <w:lang w:eastAsia="zh-CN"/>
              </w:rPr>
              <w:t xml:space="preserve"> Captured!</w:t>
            </w:r>
          </w:p>
        </w:tc>
      </w:tr>
      <w:tr w:rsidR="00CC0576" w14:paraId="6BBD9A57" w14:textId="77777777">
        <w:trPr>
          <w:trHeight w:val="80"/>
        </w:trPr>
        <w:tc>
          <w:tcPr>
            <w:tcW w:w="1516" w:type="dxa"/>
          </w:tcPr>
          <w:p w14:paraId="02A63644" w14:textId="064A2F5E" w:rsidR="00CC0576" w:rsidRPr="005D3BBF" w:rsidRDefault="005D3BBF" w:rsidP="00CC0576">
            <w:pPr>
              <w:snapToGrid w:val="0"/>
              <w:rPr>
                <w:rFonts w:eastAsiaTheme="minorEastAsia"/>
                <w:sz w:val="18"/>
                <w:szCs w:val="18"/>
                <w:lang w:eastAsia="zh-CN"/>
              </w:rPr>
            </w:pPr>
            <w:r w:rsidRPr="005D3BBF">
              <w:rPr>
                <w:rFonts w:eastAsiaTheme="minorEastAsia"/>
                <w:sz w:val="18"/>
                <w:szCs w:val="18"/>
                <w:lang w:eastAsia="zh-CN"/>
              </w:rPr>
              <w:t>Panasonic</w:t>
            </w:r>
          </w:p>
        </w:tc>
        <w:tc>
          <w:tcPr>
            <w:tcW w:w="8515" w:type="dxa"/>
          </w:tcPr>
          <w:p w14:paraId="720D88F2" w14:textId="77777777" w:rsidR="005D3BBF" w:rsidRPr="008B1BD0" w:rsidRDefault="005D3BBF" w:rsidP="005D3BBF">
            <w:pPr>
              <w:rPr>
                <w:rFonts w:cs="Times New Roman"/>
                <w:sz w:val="18"/>
                <w:szCs w:val="18"/>
              </w:rPr>
            </w:pPr>
            <w:r>
              <w:rPr>
                <w:rFonts w:cs="Times New Roman"/>
                <w:sz w:val="18"/>
                <w:szCs w:val="18"/>
              </w:rPr>
              <w:t>-</w:t>
            </w:r>
          </w:p>
          <w:p w14:paraId="0C4BB244" w14:textId="77777777" w:rsidR="005D3BBF" w:rsidRPr="008B1BD0" w:rsidRDefault="005D3BBF" w:rsidP="005D3BBF">
            <w:pPr>
              <w:rPr>
                <w:rFonts w:eastAsia="宋体" w:cs="Times New Roman"/>
                <w:bCs/>
                <w:sz w:val="18"/>
                <w:szCs w:val="18"/>
              </w:rPr>
            </w:pPr>
            <w:r w:rsidRPr="008B1BD0">
              <w:rPr>
                <w:rFonts w:eastAsia="宋体" w:cs="Times New Roman"/>
                <w:bCs/>
                <w:sz w:val="18"/>
                <w:szCs w:val="18"/>
              </w:rPr>
              <w:t xml:space="preserve">Proposal 2.1A: We do not support. The NW can deal with this issue. This whole UE-initiated reporting feature is subject to great fluctuations in signal strengths and the NW will have to deal with inaccurate reporting anyway. </w:t>
            </w:r>
          </w:p>
          <w:p w14:paraId="52A1A0D2" w14:textId="77777777" w:rsidR="00E06299" w:rsidRDefault="005D3BBF" w:rsidP="005D3BBF">
            <w:pPr>
              <w:rPr>
                <w:rFonts w:eastAsia="宋体" w:cs="Times New Roman"/>
                <w:bCs/>
                <w:sz w:val="18"/>
                <w:szCs w:val="18"/>
              </w:rPr>
            </w:pPr>
            <w:r w:rsidRPr="008B1BD0">
              <w:rPr>
                <w:rFonts w:eastAsia="宋体" w:cs="Times New Roman"/>
                <w:bCs/>
                <w:sz w:val="18"/>
                <w:szCs w:val="18"/>
              </w:rPr>
              <w:t>Proposal 2.1</w:t>
            </w:r>
            <w:r>
              <w:rPr>
                <w:rFonts w:eastAsia="宋体" w:cs="Times New Roman"/>
                <w:bCs/>
                <w:sz w:val="18"/>
                <w:szCs w:val="18"/>
              </w:rPr>
              <w:t>B</w:t>
            </w:r>
            <w:r w:rsidRPr="008B1BD0">
              <w:rPr>
                <w:rFonts w:eastAsia="宋体" w:cs="Times New Roman"/>
                <w:bCs/>
                <w:sz w:val="18"/>
                <w:szCs w:val="18"/>
              </w:rPr>
              <w:t>:</w:t>
            </w:r>
            <w:r>
              <w:rPr>
                <w:rFonts w:eastAsia="宋体" w:cs="Times New Roman"/>
                <w:bCs/>
                <w:sz w:val="18"/>
                <w:szCs w:val="18"/>
              </w:rPr>
              <w:t xml:space="preserve"> Not support</w:t>
            </w:r>
          </w:p>
          <w:p w14:paraId="3D7C7C69" w14:textId="0253599E" w:rsidR="00CC0576" w:rsidRPr="00E06299" w:rsidRDefault="00E06299" w:rsidP="005D3BBF">
            <w:pPr>
              <w:rPr>
                <w:rFonts w:eastAsia="宋体" w:cs="Times New Roman"/>
                <w:bCs/>
                <w:sz w:val="18"/>
                <w:szCs w:val="18"/>
              </w:rPr>
            </w:pPr>
            <w:r>
              <w:rPr>
                <w:rFonts w:ascii="Times" w:eastAsiaTheme="minorEastAsia" w:hAnsi="Times" w:cs="Times"/>
                <w:sz w:val="18"/>
                <w:szCs w:val="18"/>
                <w:lang w:eastAsia="zh-CN"/>
              </w:rPr>
              <w:t xml:space="preserve"> </w:t>
            </w:r>
            <w:r w:rsidRPr="00C51D2C">
              <w:rPr>
                <w:rFonts w:eastAsiaTheme="minorEastAsia"/>
                <w:bCs/>
                <w:color w:val="0000FF"/>
                <w:sz w:val="18"/>
                <w:szCs w:val="18"/>
                <w:lang w:eastAsia="zh-CN"/>
              </w:rPr>
              <w:t>[Mod]:</w:t>
            </w:r>
            <w:r>
              <w:rPr>
                <w:rFonts w:eastAsiaTheme="minorEastAsia"/>
                <w:bCs/>
                <w:color w:val="0000FF"/>
                <w:sz w:val="18"/>
                <w:szCs w:val="18"/>
                <w:lang w:eastAsia="zh-CN"/>
              </w:rPr>
              <w:t xml:space="preserve"> Captured!</w:t>
            </w:r>
          </w:p>
        </w:tc>
      </w:tr>
      <w:tr w:rsidR="00CC0576" w14:paraId="582E2D25" w14:textId="77777777">
        <w:trPr>
          <w:trHeight w:val="215"/>
        </w:trPr>
        <w:tc>
          <w:tcPr>
            <w:tcW w:w="1516" w:type="dxa"/>
          </w:tcPr>
          <w:p w14:paraId="63D6F669" w14:textId="73BB90F1" w:rsidR="00CC0576" w:rsidRDefault="00154F6F" w:rsidP="00CC0576">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515" w:type="dxa"/>
          </w:tcPr>
          <w:p w14:paraId="6F013229" w14:textId="1BEE50BF" w:rsidR="00693AD2" w:rsidRPr="0097466F" w:rsidRDefault="0093730A" w:rsidP="0093730A">
            <w:pPr>
              <w:overflowPunct w:val="0"/>
              <w:autoSpaceDE w:val="0"/>
              <w:autoSpaceDN w:val="0"/>
              <w:adjustRightInd w:val="0"/>
              <w:jc w:val="both"/>
              <w:textAlignment w:val="baseline"/>
              <w:rPr>
                <w:rFonts w:eastAsia="宋体" w:cs="Times New Roman"/>
                <w:sz w:val="18"/>
                <w:szCs w:val="18"/>
                <w:lang w:eastAsia="zh-CN"/>
              </w:rPr>
            </w:pPr>
            <w:r>
              <w:rPr>
                <w:rFonts w:ascii="Times" w:eastAsia="宋体" w:hAnsi="Times" w:cs="Times" w:hint="eastAsia"/>
                <w:b/>
                <w:sz w:val="18"/>
                <w:szCs w:val="18"/>
                <w:lang w:eastAsia="zh-CN"/>
              </w:rPr>
              <w:t>P</w:t>
            </w:r>
            <w:r>
              <w:rPr>
                <w:rFonts w:ascii="Times" w:eastAsia="宋体" w:hAnsi="Times" w:cs="Times"/>
                <w:b/>
                <w:sz w:val="18"/>
                <w:szCs w:val="18"/>
                <w:lang w:eastAsia="zh-CN"/>
              </w:rPr>
              <w:t xml:space="preserve">roposal 2.1A: </w:t>
            </w:r>
            <w:r w:rsidRPr="0097466F">
              <w:rPr>
                <w:rFonts w:eastAsia="宋体" w:cs="Times New Roman"/>
                <w:sz w:val="18"/>
                <w:szCs w:val="18"/>
                <w:lang w:eastAsia="zh-CN"/>
              </w:rPr>
              <w:t xml:space="preserve">Not necessary. According to the current spec, whether the first PUCCH is transmitted or not depends on the counting before the PUCCH resource. If the indicated TCI is updated, the counter will be reset, and the first PUCCH will not be transmitted. </w:t>
            </w:r>
          </w:p>
          <w:p w14:paraId="0CA3A054" w14:textId="3B8AD60A" w:rsidR="0093730A" w:rsidRPr="00247101" w:rsidRDefault="0093730A" w:rsidP="0093730A">
            <w:pPr>
              <w:overflowPunct w:val="0"/>
              <w:autoSpaceDE w:val="0"/>
              <w:autoSpaceDN w:val="0"/>
              <w:adjustRightInd w:val="0"/>
              <w:jc w:val="both"/>
              <w:textAlignment w:val="baseline"/>
              <w:rPr>
                <w:rFonts w:eastAsia="宋体" w:cs="Times New Roman"/>
                <w:b/>
                <w:sz w:val="18"/>
                <w:szCs w:val="18"/>
                <w:lang w:eastAsia="zh-CN"/>
              </w:rPr>
            </w:pPr>
            <w:r w:rsidRPr="0097466F">
              <w:rPr>
                <w:rFonts w:eastAsia="宋体" w:cs="Times New Roman"/>
                <w:b/>
                <w:sz w:val="18"/>
                <w:szCs w:val="18"/>
                <w:lang w:eastAsia="zh-CN"/>
              </w:rPr>
              <w:t xml:space="preserve">Proposal 2.1B:  </w:t>
            </w:r>
            <w:r w:rsidRPr="0097466F">
              <w:rPr>
                <w:rFonts w:eastAsia="宋体" w:cs="Times New Roman"/>
                <w:sz w:val="18"/>
                <w:szCs w:val="18"/>
                <w:lang w:eastAsia="zh-CN"/>
              </w:rPr>
              <w:t>Fine with the Text proposal.</w:t>
            </w:r>
            <w:r w:rsidRPr="00247101">
              <w:rPr>
                <w:rFonts w:eastAsia="宋体" w:cs="Times New Roman"/>
                <w:sz w:val="18"/>
                <w:szCs w:val="18"/>
                <w:lang w:eastAsia="zh-CN"/>
              </w:rPr>
              <w:t xml:space="preserve"> </w:t>
            </w:r>
          </w:p>
          <w:p w14:paraId="7C4A7993" w14:textId="77777777" w:rsidR="0093730A" w:rsidRPr="00247101" w:rsidRDefault="0093730A" w:rsidP="0093730A">
            <w:pPr>
              <w:overflowPunct w:val="0"/>
              <w:autoSpaceDE w:val="0"/>
              <w:autoSpaceDN w:val="0"/>
              <w:adjustRightInd w:val="0"/>
              <w:jc w:val="both"/>
              <w:textAlignment w:val="baseline"/>
              <w:rPr>
                <w:rFonts w:eastAsia="宋体" w:cs="Times New Roman"/>
                <w:b/>
                <w:sz w:val="18"/>
                <w:szCs w:val="18"/>
                <w:lang w:eastAsia="zh-CN"/>
              </w:rPr>
            </w:pPr>
            <w:r w:rsidRPr="00247101">
              <w:rPr>
                <w:rFonts w:eastAsia="宋体" w:cs="Times New Roman"/>
                <w:b/>
                <w:sz w:val="18"/>
                <w:szCs w:val="18"/>
                <w:lang w:eastAsia="zh-CN"/>
              </w:rPr>
              <w:t xml:space="preserve">Proposal 2.2: </w:t>
            </w:r>
            <w:r w:rsidRPr="00247101">
              <w:rPr>
                <w:rFonts w:eastAsia="宋体" w:cs="Times New Roman"/>
                <w:sz w:val="18"/>
                <w:szCs w:val="18"/>
                <w:lang w:eastAsia="zh-CN"/>
              </w:rPr>
              <w:t xml:space="preserve">Support. </w:t>
            </w:r>
          </w:p>
          <w:p w14:paraId="003A5491" w14:textId="77777777" w:rsidR="0093730A" w:rsidRPr="00247101" w:rsidRDefault="0093730A" w:rsidP="0093730A">
            <w:pPr>
              <w:overflowPunct w:val="0"/>
              <w:autoSpaceDE w:val="0"/>
              <w:autoSpaceDN w:val="0"/>
              <w:adjustRightInd w:val="0"/>
              <w:jc w:val="both"/>
              <w:textAlignment w:val="baseline"/>
              <w:rPr>
                <w:rFonts w:eastAsia="宋体" w:cs="Times New Roman"/>
                <w:b/>
                <w:sz w:val="18"/>
                <w:szCs w:val="18"/>
                <w:lang w:eastAsia="zh-CN"/>
              </w:rPr>
            </w:pPr>
            <w:r w:rsidRPr="00247101">
              <w:rPr>
                <w:rFonts w:eastAsia="宋体" w:cs="Times New Roman"/>
                <w:b/>
                <w:sz w:val="18"/>
                <w:szCs w:val="18"/>
                <w:lang w:eastAsia="zh-CN"/>
              </w:rPr>
              <w:t xml:space="preserve">Proposal 2.3: </w:t>
            </w:r>
            <w:r w:rsidRPr="00247101">
              <w:rPr>
                <w:rFonts w:eastAsia="宋体" w:cs="Times New Roman"/>
                <w:sz w:val="18"/>
                <w:szCs w:val="18"/>
                <w:lang w:eastAsia="zh-CN"/>
              </w:rPr>
              <w:t xml:space="preserve">Not essential. </w:t>
            </w:r>
          </w:p>
          <w:p w14:paraId="5B4F2B32" w14:textId="77777777" w:rsidR="00CC0576" w:rsidRDefault="0093730A" w:rsidP="0093730A">
            <w:pPr>
              <w:overflowPunct w:val="0"/>
              <w:autoSpaceDE w:val="0"/>
              <w:autoSpaceDN w:val="0"/>
              <w:adjustRightInd w:val="0"/>
              <w:jc w:val="both"/>
              <w:textAlignment w:val="baseline"/>
              <w:rPr>
                <w:rFonts w:eastAsia="宋体" w:cs="Times New Roman"/>
                <w:sz w:val="18"/>
                <w:szCs w:val="18"/>
                <w:lang w:eastAsia="zh-CN"/>
              </w:rPr>
            </w:pPr>
            <w:r w:rsidRPr="00247101">
              <w:rPr>
                <w:rFonts w:eastAsia="宋体" w:cs="Times New Roman"/>
                <w:b/>
                <w:sz w:val="18"/>
                <w:szCs w:val="18"/>
                <w:lang w:eastAsia="zh-CN"/>
              </w:rPr>
              <w:t xml:space="preserve">Proposal 2.4: </w:t>
            </w:r>
            <w:r w:rsidRPr="00247101">
              <w:rPr>
                <w:rFonts w:eastAsia="宋体" w:cs="Times New Roman"/>
                <w:sz w:val="18"/>
                <w:szCs w:val="18"/>
                <w:lang w:eastAsia="zh-CN"/>
              </w:rPr>
              <w:t>Not necessary</w:t>
            </w:r>
            <w:r w:rsidR="00B92DE6">
              <w:rPr>
                <w:rFonts w:eastAsia="宋体" w:cs="Times New Roman" w:hint="eastAsia"/>
                <w:sz w:val="18"/>
                <w:szCs w:val="18"/>
                <w:lang w:eastAsia="zh-CN"/>
              </w:rPr>
              <w:t>.</w:t>
            </w:r>
          </w:p>
          <w:p w14:paraId="48B80F42" w14:textId="32BB8CC1" w:rsidR="00E863B8" w:rsidRDefault="00E863B8" w:rsidP="0093730A">
            <w:pPr>
              <w:overflowPunct w:val="0"/>
              <w:autoSpaceDE w:val="0"/>
              <w:autoSpaceDN w:val="0"/>
              <w:adjustRightInd w:val="0"/>
              <w:jc w:val="both"/>
              <w:textAlignment w:val="baseline"/>
              <w:rPr>
                <w:rFonts w:ascii="Times" w:eastAsia="宋体" w:hAnsi="Times" w:cs="Times"/>
                <w:sz w:val="18"/>
                <w:szCs w:val="18"/>
                <w:lang w:eastAsia="zh-CN"/>
              </w:rPr>
            </w:pPr>
            <w:r w:rsidRPr="00C51D2C">
              <w:rPr>
                <w:rFonts w:eastAsiaTheme="minorEastAsia"/>
                <w:bCs/>
                <w:color w:val="0000FF"/>
                <w:sz w:val="18"/>
                <w:szCs w:val="18"/>
                <w:lang w:eastAsia="zh-CN"/>
              </w:rPr>
              <w:t>[Mod]:</w:t>
            </w:r>
            <w:r>
              <w:rPr>
                <w:rFonts w:eastAsiaTheme="minorEastAsia"/>
                <w:bCs/>
                <w:color w:val="0000FF"/>
                <w:sz w:val="18"/>
                <w:szCs w:val="18"/>
                <w:lang w:eastAsia="zh-CN"/>
              </w:rPr>
              <w:t xml:space="preserve"> Captured! </w:t>
            </w:r>
          </w:p>
        </w:tc>
      </w:tr>
      <w:tr w:rsidR="003E2A56" w14:paraId="19591BF3" w14:textId="77777777" w:rsidTr="003E2A56">
        <w:trPr>
          <w:trHeight w:val="215"/>
        </w:trPr>
        <w:tc>
          <w:tcPr>
            <w:tcW w:w="1516" w:type="dxa"/>
          </w:tcPr>
          <w:p w14:paraId="635894EF" w14:textId="77777777" w:rsidR="003E2A56" w:rsidRDefault="003E2A56" w:rsidP="007F387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515" w:type="dxa"/>
          </w:tcPr>
          <w:p w14:paraId="58567F5F" w14:textId="77777777" w:rsidR="003E2A56" w:rsidRDefault="003E2A56" w:rsidP="007F387E">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sz w:val="18"/>
                <w:szCs w:val="18"/>
                <w:lang w:eastAsia="zh-CN"/>
              </w:rPr>
              <w:t xml:space="preserve">Proposal 2.1A: Not support. </w:t>
            </w:r>
          </w:p>
          <w:p w14:paraId="09614498" w14:textId="77777777" w:rsidR="003E2A56" w:rsidRDefault="003E2A56" w:rsidP="007F387E">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sz w:val="18"/>
                <w:szCs w:val="18"/>
                <w:lang w:eastAsia="zh-CN"/>
              </w:rPr>
              <w:t xml:space="preserve">In our view, it is a non-essential issue that can be handled by implementation. For instance, NW can choose to ignore UE report if the PUCCH is sent closely after the TCI update. Since the PUCCH should be sent on the first available resource after event is triggered, NW can calculate whether the event is actually triggered before or after the TCI update and decide on whether or not to ignore the report.  </w:t>
            </w:r>
          </w:p>
          <w:p w14:paraId="73912FF7" w14:textId="77777777" w:rsidR="003E2A56" w:rsidRDefault="003E2A56" w:rsidP="007F387E">
            <w:pPr>
              <w:overflowPunct w:val="0"/>
              <w:autoSpaceDE w:val="0"/>
              <w:autoSpaceDN w:val="0"/>
              <w:adjustRightInd w:val="0"/>
              <w:jc w:val="both"/>
              <w:textAlignment w:val="baseline"/>
              <w:rPr>
                <w:rFonts w:ascii="Times" w:eastAsia="宋体" w:hAnsi="Times" w:cs="Times"/>
                <w:sz w:val="18"/>
                <w:szCs w:val="18"/>
                <w:lang w:eastAsia="zh-CN"/>
              </w:rPr>
            </w:pPr>
          </w:p>
          <w:p w14:paraId="23EA1224" w14:textId="77777777" w:rsidR="003E2A56" w:rsidRDefault="003E2A56" w:rsidP="007F387E">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sz w:val="18"/>
                <w:szCs w:val="18"/>
                <w:lang w:eastAsia="zh-CN"/>
              </w:rPr>
              <w:t xml:space="preserve">Proposal 2.1B: Not support. </w:t>
            </w:r>
          </w:p>
          <w:p w14:paraId="65C6A8D9" w14:textId="77777777" w:rsidR="003E2A56" w:rsidRDefault="003E2A56" w:rsidP="007F387E">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sz w:val="18"/>
                <w:szCs w:val="18"/>
                <w:lang w:eastAsia="zh-CN"/>
              </w:rPr>
              <w:t xml:space="preserve">As other companies mentioned, this issue can also happen when UEIBR is sent using basic UE capability (without timer/counter). We cannot agree with the solution only for counter/timer case </w:t>
            </w:r>
            <w:proofErr w:type="gramStart"/>
            <w:r>
              <w:rPr>
                <w:rFonts w:ascii="Times" w:eastAsia="宋体" w:hAnsi="Times" w:cs="Times"/>
                <w:sz w:val="18"/>
                <w:szCs w:val="18"/>
                <w:lang w:eastAsia="zh-CN"/>
              </w:rPr>
              <w:t>and  prefer</w:t>
            </w:r>
            <w:proofErr w:type="gramEnd"/>
            <w:r>
              <w:rPr>
                <w:rFonts w:ascii="Times" w:eastAsia="宋体" w:hAnsi="Times" w:cs="Times"/>
                <w:sz w:val="18"/>
                <w:szCs w:val="18"/>
                <w:lang w:eastAsia="zh-CN"/>
              </w:rPr>
              <w:t xml:space="preserve"> to leave this issue to the implementation. Again, NW can always choose to ignore the report if the TCI update come between the first PUCCH and the report in PUSCH. </w:t>
            </w:r>
          </w:p>
          <w:p w14:paraId="11486866" w14:textId="77777777" w:rsidR="003E2A56" w:rsidRDefault="003E2A56" w:rsidP="007F387E">
            <w:pPr>
              <w:overflowPunct w:val="0"/>
              <w:autoSpaceDE w:val="0"/>
              <w:autoSpaceDN w:val="0"/>
              <w:adjustRightInd w:val="0"/>
              <w:jc w:val="both"/>
              <w:textAlignment w:val="baseline"/>
              <w:rPr>
                <w:rFonts w:ascii="Times" w:eastAsia="宋体" w:hAnsi="Times" w:cs="Times"/>
                <w:sz w:val="18"/>
                <w:szCs w:val="18"/>
                <w:lang w:eastAsia="zh-CN"/>
              </w:rPr>
            </w:pPr>
          </w:p>
          <w:p w14:paraId="21D9C32F" w14:textId="77777777" w:rsidR="003E2A56" w:rsidRDefault="003E2A56" w:rsidP="007F387E">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sz w:val="18"/>
                <w:szCs w:val="18"/>
                <w:lang w:eastAsia="zh-CN"/>
              </w:rPr>
              <w:t>Proposal 2.2: Not support.</w:t>
            </w:r>
          </w:p>
          <w:p w14:paraId="3A21A968" w14:textId="77777777" w:rsidR="003E2A56" w:rsidRDefault="003E2A56" w:rsidP="007F387E">
            <w:pPr>
              <w:overflowPunct w:val="0"/>
              <w:autoSpaceDE w:val="0"/>
              <w:autoSpaceDN w:val="0"/>
              <w:adjustRightInd w:val="0"/>
              <w:jc w:val="both"/>
              <w:textAlignment w:val="baseline"/>
              <w:rPr>
                <w:rFonts w:ascii="Times" w:eastAsia="宋体" w:hAnsi="Times" w:cs="Times"/>
                <w:sz w:val="18"/>
                <w:szCs w:val="18"/>
                <w:lang w:eastAsia="zh-CN"/>
              </w:rPr>
            </w:pPr>
            <w:r w:rsidRPr="00CE45BC">
              <w:rPr>
                <w:rFonts w:ascii="Times" w:eastAsia="宋体" w:hAnsi="Times" w:cs="Times"/>
                <w:sz w:val="18"/>
                <w:szCs w:val="18"/>
                <w:lang w:eastAsia="zh-CN"/>
              </w:rPr>
              <w:t xml:space="preserve">We think such clarification is unnecessary. It is clear that differential values are provided with respect to an absolute value in the same report. Also, </w:t>
            </w:r>
            <w:r>
              <w:rPr>
                <w:rFonts w:ascii="Times" w:eastAsia="宋体" w:hAnsi="Times" w:cs="Times"/>
                <w:sz w:val="18"/>
                <w:szCs w:val="18"/>
                <w:lang w:eastAsia="zh-CN"/>
              </w:rPr>
              <w:t>if there is only one RSRP to report, differential value reporting does not make sense.</w:t>
            </w:r>
          </w:p>
          <w:p w14:paraId="386CD1A0" w14:textId="77777777" w:rsidR="003E2A56" w:rsidRDefault="003E2A56" w:rsidP="007F387E">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sz w:val="18"/>
                <w:szCs w:val="18"/>
                <w:lang w:eastAsia="zh-CN"/>
              </w:rPr>
              <w:t xml:space="preserve"> </w:t>
            </w:r>
          </w:p>
          <w:p w14:paraId="41B2AE9B" w14:textId="77777777" w:rsidR="003E2A56" w:rsidRDefault="003E2A56" w:rsidP="007F387E">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sz w:val="18"/>
                <w:szCs w:val="18"/>
                <w:lang w:eastAsia="zh-CN"/>
              </w:rPr>
              <w:t>Proposal 2.3: Not needed. Spec is clear.</w:t>
            </w:r>
          </w:p>
          <w:p w14:paraId="7EE15515" w14:textId="77777777" w:rsidR="003E2A56" w:rsidRDefault="003E2A56" w:rsidP="007F387E">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sz w:val="18"/>
                <w:szCs w:val="18"/>
                <w:lang w:eastAsia="zh-CN"/>
              </w:rPr>
              <w:t xml:space="preserve"> </w:t>
            </w:r>
          </w:p>
          <w:p w14:paraId="258A1299" w14:textId="77777777" w:rsidR="003E2A56" w:rsidRDefault="003E2A56" w:rsidP="007F387E">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sz w:val="18"/>
                <w:szCs w:val="18"/>
                <w:lang w:eastAsia="zh-CN"/>
              </w:rPr>
              <w:t>Proposal 2.4: Not needed. Spec is clear.</w:t>
            </w:r>
          </w:p>
          <w:p w14:paraId="3CF836BF" w14:textId="6673C6C3" w:rsidR="003E2A56" w:rsidRDefault="00A34621" w:rsidP="007F387E">
            <w:pPr>
              <w:overflowPunct w:val="0"/>
              <w:autoSpaceDE w:val="0"/>
              <w:autoSpaceDN w:val="0"/>
              <w:adjustRightInd w:val="0"/>
              <w:jc w:val="both"/>
              <w:textAlignment w:val="baseline"/>
              <w:rPr>
                <w:rFonts w:ascii="Times" w:eastAsia="宋体" w:hAnsi="Times" w:cs="Times"/>
                <w:sz w:val="18"/>
                <w:szCs w:val="18"/>
                <w:lang w:eastAsia="zh-CN"/>
              </w:rPr>
            </w:pPr>
            <w:r w:rsidRPr="00C51D2C">
              <w:rPr>
                <w:rFonts w:eastAsiaTheme="minorEastAsia"/>
                <w:bCs/>
                <w:color w:val="0000FF"/>
                <w:sz w:val="18"/>
                <w:szCs w:val="18"/>
                <w:lang w:eastAsia="zh-CN"/>
              </w:rPr>
              <w:t>[Mod]:</w:t>
            </w:r>
            <w:r>
              <w:rPr>
                <w:rFonts w:eastAsiaTheme="minorEastAsia"/>
                <w:bCs/>
                <w:color w:val="0000FF"/>
                <w:sz w:val="18"/>
                <w:szCs w:val="18"/>
                <w:lang w:eastAsia="zh-CN"/>
              </w:rPr>
              <w:t xml:space="preserve"> Captured!</w:t>
            </w:r>
            <w:r w:rsidR="00AB7414">
              <w:rPr>
                <w:rFonts w:eastAsiaTheme="minorEastAsia"/>
                <w:bCs/>
                <w:color w:val="0000FF"/>
                <w:sz w:val="18"/>
                <w:szCs w:val="18"/>
                <w:lang w:eastAsia="zh-CN"/>
              </w:rPr>
              <w:t xml:space="preserve"> </w:t>
            </w:r>
          </w:p>
        </w:tc>
      </w:tr>
      <w:tr w:rsidR="005027A9" w14:paraId="70398E14" w14:textId="77777777" w:rsidTr="003E2A56">
        <w:trPr>
          <w:trHeight w:val="215"/>
        </w:trPr>
        <w:tc>
          <w:tcPr>
            <w:tcW w:w="1516" w:type="dxa"/>
          </w:tcPr>
          <w:p w14:paraId="68920340" w14:textId="0BB6F577" w:rsidR="005027A9" w:rsidRDefault="005027A9" w:rsidP="005027A9">
            <w:pPr>
              <w:snapToGrid w:val="0"/>
              <w:rPr>
                <w:rFonts w:eastAsiaTheme="minorEastAsia"/>
                <w:color w:val="000000" w:themeColor="text1"/>
                <w:sz w:val="18"/>
                <w:szCs w:val="18"/>
                <w:lang w:eastAsia="zh-CN"/>
              </w:rPr>
            </w:pPr>
            <w:r w:rsidRPr="00810614">
              <w:rPr>
                <w:rFonts w:eastAsia="Malgun Gothic" w:hint="eastAsia"/>
                <w:sz w:val="18"/>
                <w:szCs w:val="18"/>
              </w:rPr>
              <w:t>Qualcomm</w:t>
            </w:r>
          </w:p>
        </w:tc>
        <w:tc>
          <w:tcPr>
            <w:tcW w:w="8515" w:type="dxa"/>
          </w:tcPr>
          <w:p w14:paraId="04F37F25" w14:textId="77777777" w:rsidR="005027A9" w:rsidRPr="007142B2" w:rsidRDefault="005027A9" w:rsidP="005027A9">
            <w:pPr>
              <w:snapToGrid w:val="0"/>
              <w:rPr>
                <w:rFonts w:eastAsia="Malgun Gothic"/>
                <w:bCs/>
                <w:sz w:val="18"/>
                <w:szCs w:val="18"/>
              </w:rPr>
            </w:pPr>
            <w:r w:rsidRPr="00810614">
              <w:rPr>
                <w:rFonts w:eastAsia="Malgun Gothic" w:hint="eastAsia"/>
                <w:bCs/>
                <w:sz w:val="18"/>
                <w:szCs w:val="18"/>
              </w:rPr>
              <w:t>Proposal 2.1A: Not support</w:t>
            </w:r>
            <w:r>
              <w:rPr>
                <w:rFonts w:eastAsia="Malgun Gothic"/>
                <w:bCs/>
                <w:sz w:val="18"/>
                <w:szCs w:val="18"/>
              </w:rPr>
              <w:t>, current spec is already clear</w:t>
            </w:r>
          </w:p>
          <w:p w14:paraId="0C6168AA" w14:textId="77777777" w:rsidR="005027A9" w:rsidRPr="00810614" w:rsidRDefault="005027A9" w:rsidP="005027A9">
            <w:pPr>
              <w:snapToGrid w:val="0"/>
              <w:rPr>
                <w:rFonts w:eastAsia="Malgun Gothic"/>
                <w:bCs/>
                <w:sz w:val="18"/>
                <w:szCs w:val="18"/>
              </w:rPr>
            </w:pPr>
          </w:p>
          <w:p w14:paraId="0FF8FA68" w14:textId="77777777" w:rsidR="005027A9" w:rsidRPr="00810614" w:rsidRDefault="005027A9" w:rsidP="005027A9">
            <w:pPr>
              <w:snapToGrid w:val="0"/>
              <w:rPr>
                <w:rFonts w:eastAsia="Malgun Gothic"/>
                <w:bCs/>
                <w:sz w:val="18"/>
                <w:szCs w:val="18"/>
              </w:rPr>
            </w:pPr>
            <w:r>
              <w:rPr>
                <w:rFonts w:eastAsia="Malgun Gothic" w:hint="eastAsia"/>
                <w:bCs/>
                <w:sz w:val="18"/>
                <w:szCs w:val="18"/>
              </w:rPr>
              <w:t>Proposal 2.1B: Not support.</w:t>
            </w:r>
            <w:r w:rsidRPr="007142B2">
              <w:rPr>
                <w:rFonts w:eastAsia="Malgun Gothic" w:hint="eastAsia"/>
                <w:bCs/>
                <w:sz w:val="18"/>
                <w:szCs w:val="18"/>
              </w:rPr>
              <w:t xml:space="preserve"> </w:t>
            </w:r>
          </w:p>
          <w:p w14:paraId="5DAB278B" w14:textId="77777777" w:rsidR="005027A9" w:rsidRDefault="005027A9" w:rsidP="005027A9">
            <w:pPr>
              <w:snapToGrid w:val="0"/>
              <w:rPr>
                <w:rFonts w:eastAsia="Malgun Gothic"/>
                <w:bCs/>
                <w:sz w:val="18"/>
                <w:szCs w:val="18"/>
              </w:rPr>
            </w:pPr>
          </w:p>
          <w:p w14:paraId="0A18EF71" w14:textId="77777777" w:rsidR="005027A9" w:rsidRDefault="005027A9" w:rsidP="005027A9">
            <w:pPr>
              <w:snapToGrid w:val="0"/>
              <w:rPr>
                <w:rFonts w:eastAsia="Malgun Gothic"/>
                <w:bCs/>
                <w:sz w:val="18"/>
                <w:szCs w:val="18"/>
              </w:rPr>
            </w:pPr>
            <w:r>
              <w:rPr>
                <w:rFonts w:eastAsia="Malgun Gothic" w:hint="eastAsia"/>
                <w:bCs/>
                <w:sz w:val="18"/>
                <w:szCs w:val="18"/>
              </w:rPr>
              <w:t xml:space="preserve">Proposal 2.2: Support </w:t>
            </w:r>
          </w:p>
          <w:p w14:paraId="79A683C2" w14:textId="77777777" w:rsidR="005027A9" w:rsidRDefault="005027A9" w:rsidP="005027A9">
            <w:pPr>
              <w:snapToGrid w:val="0"/>
              <w:rPr>
                <w:rFonts w:eastAsia="Malgun Gothic"/>
                <w:bCs/>
                <w:sz w:val="18"/>
                <w:szCs w:val="18"/>
              </w:rPr>
            </w:pPr>
          </w:p>
          <w:p w14:paraId="0419B526" w14:textId="77777777" w:rsidR="005027A9" w:rsidRPr="007142B2" w:rsidRDefault="005027A9" w:rsidP="005027A9">
            <w:pPr>
              <w:snapToGrid w:val="0"/>
              <w:rPr>
                <w:rFonts w:eastAsia="Malgun Gothic"/>
                <w:bCs/>
                <w:sz w:val="18"/>
                <w:szCs w:val="18"/>
              </w:rPr>
            </w:pPr>
            <w:r>
              <w:rPr>
                <w:rFonts w:eastAsia="Malgun Gothic" w:hint="eastAsia"/>
                <w:bCs/>
                <w:sz w:val="18"/>
                <w:szCs w:val="18"/>
              </w:rPr>
              <w:t>Proposal 2.3: Not support</w:t>
            </w:r>
            <w:r>
              <w:rPr>
                <w:rFonts w:eastAsia="Malgun Gothic"/>
                <w:bCs/>
                <w:sz w:val="18"/>
                <w:szCs w:val="18"/>
              </w:rPr>
              <w:t>, it is already clear.</w:t>
            </w:r>
          </w:p>
          <w:p w14:paraId="69471618" w14:textId="77777777" w:rsidR="005027A9" w:rsidRPr="007142B2" w:rsidRDefault="005027A9" w:rsidP="005027A9">
            <w:pPr>
              <w:snapToGrid w:val="0"/>
              <w:rPr>
                <w:rFonts w:eastAsia="Malgun Gothic"/>
                <w:bCs/>
                <w:sz w:val="18"/>
                <w:szCs w:val="18"/>
              </w:rPr>
            </w:pPr>
          </w:p>
          <w:p w14:paraId="69FF2297" w14:textId="77777777" w:rsidR="005027A9" w:rsidRDefault="005027A9" w:rsidP="005027A9">
            <w:pPr>
              <w:overflowPunct w:val="0"/>
              <w:autoSpaceDE w:val="0"/>
              <w:autoSpaceDN w:val="0"/>
              <w:adjustRightInd w:val="0"/>
              <w:jc w:val="both"/>
              <w:textAlignment w:val="baseline"/>
              <w:rPr>
                <w:rFonts w:eastAsia="Malgun Gothic"/>
                <w:bCs/>
                <w:sz w:val="18"/>
                <w:szCs w:val="18"/>
              </w:rPr>
            </w:pPr>
            <w:r w:rsidRPr="00810614">
              <w:rPr>
                <w:rFonts w:eastAsia="Malgun Gothic" w:hint="eastAsia"/>
                <w:bCs/>
                <w:sz w:val="18"/>
                <w:szCs w:val="18"/>
              </w:rPr>
              <w:t>Proposal 2.4: Not support.</w:t>
            </w:r>
            <w:r w:rsidRPr="007142B2">
              <w:rPr>
                <w:rFonts w:eastAsia="Malgun Gothic" w:hint="eastAsia"/>
                <w:bCs/>
                <w:sz w:val="18"/>
                <w:szCs w:val="18"/>
              </w:rPr>
              <w:t xml:space="preserve"> </w:t>
            </w:r>
            <w:r w:rsidRPr="007142B2">
              <w:rPr>
                <w:rFonts w:eastAsia="Malgun Gothic"/>
                <w:bCs/>
                <w:sz w:val="18"/>
                <w:szCs w:val="18"/>
              </w:rPr>
              <w:t>T</w:t>
            </w:r>
            <w:r w:rsidRPr="007142B2">
              <w:rPr>
                <w:rFonts w:eastAsia="Malgun Gothic" w:hint="eastAsia"/>
                <w:bCs/>
                <w:sz w:val="18"/>
                <w:szCs w:val="18"/>
              </w:rPr>
              <w:t>his change is redundant, because the details are in 38.212</w:t>
            </w:r>
            <w:r>
              <w:rPr>
                <w:rFonts w:eastAsia="Malgun Gothic"/>
                <w:bCs/>
                <w:sz w:val="18"/>
                <w:szCs w:val="18"/>
              </w:rPr>
              <w:t>.</w:t>
            </w:r>
          </w:p>
          <w:p w14:paraId="4493ABFB" w14:textId="7BDEF30A" w:rsidR="00A64262" w:rsidRDefault="00A64262" w:rsidP="005027A9">
            <w:pPr>
              <w:overflowPunct w:val="0"/>
              <w:autoSpaceDE w:val="0"/>
              <w:autoSpaceDN w:val="0"/>
              <w:adjustRightInd w:val="0"/>
              <w:jc w:val="both"/>
              <w:textAlignment w:val="baseline"/>
              <w:rPr>
                <w:rFonts w:ascii="Times" w:eastAsia="宋体" w:hAnsi="Times" w:cs="Times"/>
                <w:sz w:val="18"/>
                <w:szCs w:val="18"/>
                <w:lang w:eastAsia="zh-CN"/>
              </w:rPr>
            </w:pPr>
            <w:r w:rsidRPr="00C51D2C">
              <w:rPr>
                <w:rFonts w:eastAsiaTheme="minorEastAsia"/>
                <w:bCs/>
                <w:color w:val="0000FF"/>
                <w:sz w:val="18"/>
                <w:szCs w:val="18"/>
                <w:lang w:eastAsia="zh-CN"/>
              </w:rPr>
              <w:t>[Mod]:</w:t>
            </w:r>
            <w:r>
              <w:rPr>
                <w:rFonts w:eastAsiaTheme="minorEastAsia"/>
                <w:bCs/>
                <w:color w:val="0000FF"/>
                <w:sz w:val="18"/>
                <w:szCs w:val="18"/>
                <w:lang w:eastAsia="zh-CN"/>
              </w:rPr>
              <w:t xml:space="preserve"> Captured!</w:t>
            </w:r>
          </w:p>
        </w:tc>
      </w:tr>
      <w:tr w:rsidR="0095680B" w14:paraId="1DBF3993" w14:textId="77777777" w:rsidTr="003E2A56">
        <w:trPr>
          <w:trHeight w:val="215"/>
        </w:trPr>
        <w:tc>
          <w:tcPr>
            <w:tcW w:w="1516" w:type="dxa"/>
          </w:tcPr>
          <w:p w14:paraId="3B23FC38" w14:textId="372A1509" w:rsidR="0095680B" w:rsidRPr="00810614" w:rsidRDefault="0095680B" w:rsidP="0095680B">
            <w:pPr>
              <w:snapToGrid w:val="0"/>
              <w:rPr>
                <w:rFonts w:eastAsia="Malgun Gothic"/>
                <w:sz w:val="18"/>
                <w:szCs w:val="18"/>
              </w:rPr>
            </w:pPr>
            <w:r w:rsidRPr="006D798A">
              <w:rPr>
                <w:rFonts w:eastAsia="Malgun Gothic"/>
                <w:color w:val="0000FF"/>
                <w:sz w:val="18"/>
                <w:szCs w:val="18"/>
              </w:rPr>
              <w:t>Mod</w:t>
            </w:r>
          </w:p>
        </w:tc>
        <w:tc>
          <w:tcPr>
            <w:tcW w:w="8515" w:type="dxa"/>
          </w:tcPr>
          <w:p w14:paraId="6E8FCD2D" w14:textId="6475CD97" w:rsidR="0095680B" w:rsidRPr="00810614" w:rsidRDefault="0095680B" w:rsidP="0095680B">
            <w:pPr>
              <w:snapToGrid w:val="0"/>
              <w:rPr>
                <w:rFonts w:eastAsia="Malgun Gothic"/>
                <w:bCs/>
                <w:sz w:val="18"/>
                <w:szCs w:val="18"/>
              </w:rPr>
            </w:pPr>
            <w:r w:rsidRPr="006D798A">
              <w:rPr>
                <w:color w:val="0000FF"/>
                <w:sz w:val="18"/>
                <w:szCs w:val="18"/>
              </w:rPr>
              <w:t>Capture companies’ input!</w:t>
            </w:r>
          </w:p>
        </w:tc>
      </w:tr>
      <w:tr w:rsidR="009D7746" w14:paraId="75EC54C7" w14:textId="77777777" w:rsidTr="003E2A56">
        <w:trPr>
          <w:trHeight w:val="215"/>
        </w:trPr>
        <w:tc>
          <w:tcPr>
            <w:tcW w:w="1516" w:type="dxa"/>
          </w:tcPr>
          <w:p w14:paraId="0642050B" w14:textId="7FFA21C1" w:rsidR="009D7746" w:rsidRPr="006D798A" w:rsidRDefault="009D7746" w:rsidP="0095680B">
            <w:pPr>
              <w:snapToGrid w:val="0"/>
              <w:rPr>
                <w:rFonts w:eastAsia="Malgun Gothic"/>
                <w:color w:val="0000FF"/>
                <w:sz w:val="18"/>
                <w:szCs w:val="18"/>
              </w:rPr>
            </w:pPr>
            <w:r w:rsidRPr="009D7746">
              <w:rPr>
                <w:rFonts w:eastAsia="Malgun Gothic" w:hint="eastAsia"/>
                <w:sz w:val="18"/>
                <w:szCs w:val="18"/>
              </w:rPr>
              <w:t>M</w:t>
            </w:r>
            <w:r>
              <w:rPr>
                <w:rFonts w:eastAsia="Malgun Gothic"/>
                <w:sz w:val="18"/>
                <w:szCs w:val="18"/>
              </w:rPr>
              <w:t>ediaTek</w:t>
            </w:r>
          </w:p>
        </w:tc>
        <w:tc>
          <w:tcPr>
            <w:tcW w:w="8515" w:type="dxa"/>
          </w:tcPr>
          <w:p w14:paraId="200AE1C2" w14:textId="3DE670EE" w:rsidR="009D7746" w:rsidRDefault="009D7746" w:rsidP="0095680B">
            <w:pPr>
              <w:snapToGrid w:val="0"/>
              <w:rPr>
                <w:rFonts w:eastAsia="Malgun Gothic"/>
                <w:bCs/>
                <w:sz w:val="18"/>
                <w:szCs w:val="18"/>
              </w:rPr>
            </w:pPr>
            <w:r w:rsidRPr="009D7746">
              <w:rPr>
                <w:rFonts w:eastAsia="Malgun Gothic" w:hint="eastAsia"/>
                <w:b/>
                <w:sz w:val="18"/>
                <w:szCs w:val="18"/>
              </w:rPr>
              <w:t>P</w:t>
            </w:r>
            <w:r w:rsidRPr="009D7746">
              <w:rPr>
                <w:rFonts w:eastAsia="Malgun Gothic"/>
                <w:b/>
                <w:sz w:val="18"/>
                <w:szCs w:val="18"/>
              </w:rPr>
              <w:t>roposal 2.1A</w:t>
            </w:r>
            <w:r>
              <w:rPr>
                <w:rFonts w:eastAsia="Malgun Gothic"/>
                <w:b/>
                <w:sz w:val="18"/>
                <w:szCs w:val="18"/>
              </w:rPr>
              <w:t>/B</w:t>
            </w:r>
            <w:r w:rsidRPr="009D7746">
              <w:rPr>
                <w:rFonts w:eastAsia="Malgun Gothic"/>
                <w:bCs/>
                <w:sz w:val="18"/>
                <w:szCs w:val="18"/>
              </w:rPr>
              <w:t xml:space="preserve">: </w:t>
            </w:r>
            <w:r>
              <w:rPr>
                <w:rFonts w:eastAsia="Malgun Gothic"/>
                <w:bCs/>
                <w:sz w:val="18"/>
                <w:szCs w:val="18"/>
              </w:rPr>
              <w:t>Not support. Introducing such cancellation mechanism is not needed.</w:t>
            </w:r>
          </w:p>
          <w:p w14:paraId="402BEF4F" w14:textId="77777777" w:rsidR="009D7746" w:rsidRDefault="009D7746" w:rsidP="0095680B">
            <w:pPr>
              <w:snapToGrid w:val="0"/>
              <w:rPr>
                <w:rFonts w:eastAsia="Malgun Gothic"/>
                <w:color w:val="0000FF"/>
                <w:sz w:val="18"/>
                <w:szCs w:val="18"/>
              </w:rPr>
            </w:pPr>
          </w:p>
          <w:p w14:paraId="473279D5" w14:textId="12F7434B" w:rsidR="009D7746" w:rsidRPr="009D7746" w:rsidRDefault="009D7746" w:rsidP="009D7746">
            <w:pPr>
              <w:snapToGrid w:val="0"/>
              <w:jc w:val="both"/>
              <w:rPr>
                <w:rFonts w:eastAsia="PMingLiU" w:cs="Times New Roman"/>
                <w:bCs/>
                <w:sz w:val="18"/>
                <w:szCs w:val="18"/>
                <w:lang w:eastAsia="zh-TW"/>
              </w:rPr>
            </w:pPr>
            <w:r>
              <w:rPr>
                <w:rFonts w:eastAsia="Malgun Gothic"/>
                <w:b/>
                <w:sz w:val="18"/>
                <w:szCs w:val="18"/>
              </w:rPr>
              <w:t>Proposal 2.2</w:t>
            </w:r>
            <w:r>
              <w:rPr>
                <w:rFonts w:eastAsia="Malgun Gothic"/>
                <w:bCs/>
                <w:sz w:val="18"/>
                <w:szCs w:val="18"/>
              </w:rPr>
              <w:t>: Okay to typo fixing only. We shared the same view that TS38.212 is more suitable to capture the condition to apply absolute/differential RSRP, and t</w:t>
            </w:r>
            <w:r>
              <w:rPr>
                <w:rFonts w:ascii="Times" w:eastAsia="PMingLiU" w:hAnsi="Times" w:cs="Times"/>
                <w:bCs/>
                <w:sz w:val="18"/>
                <w:szCs w:val="18"/>
                <w:lang w:eastAsia="zh-TW"/>
              </w:rPr>
              <w:t xml:space="preserve">he corresponding UE behavior for L1-RSRP determination has </w:t>
            </w:r>
            <w:r>
              <w:rPr>
                <w:rFonts w:ascii="Times" w:eastAsia="PMingLiU" w:hAnsi="Times" w:cs="Times"/>
                <w:bCs/>
                <w:sz w:val="18"/>
                <w:szCs w:val="18"/>
                <w:lang w:eastAsia="zh-TW"/>
              </w:rPr>
              <w:lastRenderedPageBreak/>
              <w:t>been defined in Clause 5.2.1.4.3 in TS38.214 which applies to all the CSI reports for L1-RSRP reporting (including UEI CSI reporting).</w:t>
            </w:r>
          </w:p>
          <w:p w14:paraId="065ADB8E" w14:textId="77777777" w:rsidR="009D7746" w:rsidRDefault="009D7746" w:rsidP="0095680B">
            <w:pPr>
              <w:snapToGrid w:val="0"/>
              <w:rPr>
                <w:rFonts w:eastAsia="Malgun Gothic"/>
                <w:color w:val="0000FF"/>
                <w:sz w:val="18"/>
                <w:szCs w:val="18"/>
              </w:rPr>
            </w:pPr>
          </w:p>
          <w:p w14:paraId="78EA8B41" w14:textId="14058C29" w:rsidR="009D7746" w:rsidRPr="009D7746" w:rsidRDefault="009D7746" w:rsidP="0095680B">
            <w:pPr>
              <w:snapToGrid w:val="0"/>
              <w:rPr>
                <w:rFonts w:eastAsia="Malgun Gothic" w:cs="Times New Roman"/>
                <w:bCs/>
                <w:sz w:val="18"/>
                <w:szCs w:val="18"/>
              </w:rPr>
            </w:pPr>
            <w:r>
              <w:rPr>
                <w:rFonts w:eastAsia="Malgun Gothic"/>
                <w:b/>
                <w:sz w:val="18"/>
                <w:szCs w:val="18"/>
              </w:rPr>
              <w:t>Proposal 2.3</w:t>
            </w:r>
            <w:r>
              <w:rPr>
                <w:rFonts w:eastAsia="Malgun Gothic"/>
                <w:bCs/>
                <w:sz w:val="18"/>
                <w:szCs w:val="18"/>
              </w:rPr>
              <w:t>: Not needed.</w:t>
            </w:r>
          </w:p>
          <w:p w14:paraId="3FCABC3F" w14:textId="77777777" w:rsidR="009D7746" w:rsidRDefault="009D7746" w:rsidP="0095680B">
            <w:pPr>
              <w:snapToGrid w:val="0"/>
              <w:rPr>
                <w:rFonts w:eastAsia="PMingLiU"/>
                <w:color w:val="0000FF"/>
                <w:sz w:val="18"/>
                <w:szCs w:val="18"/>
                <w:lang w:eastAsia="zh-TW"/>
              </w:rPr>
            </w:pPr>
          </w:p>
          <w:p w14:paraId="19D22967" w14:textId="1C5D371C" w:rsidR="009D7746" w:rsidRDefault="009D7746" w:rsidP="009D7746">
            <w:pPr>
              <w:snapToGrid w:val="0"/>
              <w:rPr>
                <w:rFonts w:eastAsia="Malgun Gothic"/>
                <w:bCs/>
                <w:sz w:val="18"/>
                <w:szCs w:val="18"/>
              </w:rPr>
            </w:pPr>
            <w:r>
              <w:rPr>
                <w:rFonts w:eastAsia="Malgun Gothic"/>
                <w:b/>
                <w:sz w:val="18"/>
                <w:szCs w:val="18"/>
              </w:rPr>
              <w:t>Proposal 2.3</w:t>
            </w:r>
            <w:r>
              <w:rPr>
                <w:rFonts w:eastAsia="Malgun Gothic"/>
                <w:bCs/>
                <w:sz w:val="18"/>
                <w:szCs w:val="18"/>
              </w:rPr>
              <w:t>: Not needed</w:t>
            </w:r>
          </w:p>
          <w:p w14:paraId="458B0E06" w14:textId="77777777" w:rsidR="009D7746" w:rsidRPr="009D7746" w:rsidRDefault="009D7746" w:rsidP="0095680B">
            <w:pPr>
              <w:snapToGrid w:val="0"/>
              <w:rPr>
                <w:rFonts w:eastAsia="PMingLiU"/>
                <w:color w:val="0000FF"/>
                <w:sz w:val="18"/>
                <w:szCs w:val="18"/>
                <w:lang w:eastAsia="zh-TW"/>
              </w:rPr>
            </w:pPr>
          </w:p>
          <w:p w14:paraId="2DC83D81" w14:textId="1B627DAA" w:rsidR="009D7746" w:rsidRPr="009D7746" w:rsidRDefault="009D7746" w:rsidP="0095680B">
            <w:pPr>
              <w:snapToGrid w:val="0"/>
              <w:rPr>
                <w:rFonts w:eastAsia="Malgun Gothic"/>
                <w:color w:val="0000FF"/>
                <w:sz w:val="18"/>
                <w:szCs w:val="18"/>
                <w:lang w:eastAsia="zh-TW"/>
              </w:rPr>
            </w:pPr>
          </w:p>
        </w:tc>
      </w:tr>
      <w:tr w:rsidR="00CB4D06" w14:paraId="3BC4557C" w14:textId="77777777" w:rsidTr="003E2A56">
        <w:trPr>
          <w:trHeight w:val="215"/>
        </w:trPr>
        <w:tc>
          <w:tcPr>
            <w:tcW w:w="1516" w:type="dxa"/>
          </w:tcPr>
          <w:p w14:paraId="5B394021" w14:textId="673AA02B" w:rsidR="00CB4D06" w:rsidRPr="009D7746" w:rsidRDefault="00CB4D06" w:rsidP="00CB4D06">
            <w:pPr>
              <w:snapToGrid w:val="0"/>
              <w:rPr>
                <w:rFonts w:eastAsia="Malgun Gothic"/>
                <w:sz w:val="18"/>
                <w:szCs w:val="18"/>
              </w:rPr>
            </w:pPr>
            <w:r w:rsidRPr="006D798A">
              <w:rPr>
                <w:rFonts w:eastAsia="Malgun Gothic"/>
                <w:color w:val="0000FF"/>
                <w:sz w:val="18"/>
                <w:szCs w:val="18"/>
              </w:rPr>
              <w:lastRenderedPageBreak/>
              <w:t>Mod</w:t>
            </w:r>
          </w:p>
        </w:tc>
        <w:tc>
          <w:tcPr>
            <w:tcW w:w="8515" w:type="dxa"/>
          </w:tcPr>
          <w:p w14:paraId="3E5E1E7C" w14:textId="4F1F7DBE" w:rsidR="00CB4D06" w:rsidRPr="009D7746" w:rsidRDefault="00CB4D06" w:rsidP="00CB4D06">
            <w:pPr>
              <w:snapToGrid w:val="0"/>
              <w:rPr>
                <w:rFonts w:eastAsia="Malgun Gothic"/>
                <w:b/>
                <w:sz w:val="18"/>
                <w:szCs w:val="18"/>
              </w:rPr>
            </w:pPr>
            <w:r w:rsidRPr="006D798A">
              <w:rPr>
                <w:color w:val="0000FF"/>
                <w:sz w:val="18"/>
                <w:szCs w:val="18"/>
              </w:rPr>
              <w:t>Capture companies’ input!</w:t>
            </w:r>
          </w:p>
        </w:tc>
      </w:tr>
      <w:tr w:rsidR="00640DFF" w14:paraId="6EB17F2D" w14:textId="77777777" w:rsidTr="003E2A56">
        <w:trPr>
          <w:trHeight w:val="215"/>
        </w:trPr>
        <w:tc>
          <w:tcPr>
            <w:tcW w:w="1516" w:type="dxa"/>
          </w:tcPr>
          <w:p w14:paraId="7A664890" w14:textId="1A0A9A6F" w:rsidR="00640DFF" w:rsidRPr="006D798A" w:rsidRDefault="00640DFF" w:rsidP="00CB4D06">
            <w:pPr>
              <w:snapToGrid w:val="0"/>
              <w:rPr>
                <w:rFonts w:eastAsia="Malgun Gothic"/>
                <w:color w:val="0000FF"/>
                <w:sz w:val="18"/>
                <w:szCs w:val="18"/>
              </w:rPr>
            </w:pPr>
            <w:r w:rsidRPr="00640DFF">
              <w:rPr>
                <w:rFonts w:eastAsia="Malgun Gothic"/>
                <w:sz w:val="18"/>
                <w:szCs w:val="18"/>
              </w:rPr>
              <w:t>IDC</w:t>
            </w:r>
          </w:p>
        </w:tc>
        <w:tc>
          <w:tcPr>
            <w:tcW w:w="8515" w:type="dxa"/>
          </w:tcPr>
          <w:p w14:paraId="23D341F5" w14:textId="77777777" w:rsidR="00640DFF" w:rsidRPr="007142B2" w:rsidRDefault="00640DFF" w:rsidP="00640DFF">
            <w:pPr>
              <w:snapToGrid w:val="0"/>
              <w:rPr>
                <w:rFonts w:eastAsia="Malgun Gothic"/>
                <w:bCs/>
                <w:sz w:val="18"/>
                <w:szCs w:val="18"/>
              </w:rPr>
            </w:pPr>
            <w:r w:rsidRPr="00810614">
              <w:rPr>
                <w:rFonts w:eastAsia="Malgun Gothic" w:hint="eastAsia"/>
                <w:bCs/>
                <w:sz w:val="18"/>
                <w:szCs w:val="18"/>
              </w:rPr>
              <w:t xml:space="preserve">Proposal 2.1A: </w:t>
            </w:r>
            <w:r>
              <w:rPr>
                <w:rFonts w:eastAsia="Malgun Gothic"/>
                <w:bCs/>
                <w:sz w:val="18"/>
                <w:szCs w:val="18"/>
              </w:rPr>
              <w:t>Not essential</w:t>
            </w:r>
            <w:r w:rsidRPr="001E03CB">
              <w:rPr>
                <w:rFonts w:eastAsia="Malgun Gothic"/>
                <w:bCs/>
                <w:sz w:val="18"/>
                <w:szCs w:val="18"/>
              </w:rPr>
              <w:t>.</w:t>
            </w:r>
          </w:p>
          <w:p w14:paraId="7A961F3B" w14:textId="77777777" w:rsidR="00640DFF" w:rsidRPr="00810614" w:rsidRDefault="00640DFF" w:rsidP="00640DFF">
            <w:pPr>
              <w:snapToGrid w:val="0"/>
              <w:rPr>
                <w:rFonts w:eastAsia="Malgun Gothic"/>
                <w:bCs/>
                <w:sz w:val="18"/>
                <w:szCs w:val="18"/>
              </w:rPr>
            </w:pPr>
            <w:r>
              <w:rPr>
                <w:rFonts w:eastAsia="Malgun Gothic" w:hint="eastAsia"/>
                <w:bCs/>
                <w:sz w:val="18"/>
                <w:szCs w:val="18"/>
              </w:rPr>
              <w:t xml:space="preserve">Proposal 2.1B: </w:t>
            </w:r>
            <w:r>
              <w:rPr>
                <w:rFonts w:eastAsia="Malgun Gothic"/>
                <w:bCs/>
                <w:sz w:val="18"/>
                <w:szCs w:val="18"/>
              </w:rPr>
              <w:t xml:space="preserve">Not essential, as </w:t>
            </w:r>
            <w:r w:rsidRPr="00077EAE">
              <w:rPr>
                <w:rFonts w:eastAsia="Malgun Gothic"/>
                <w:bCs/>
                <w:sz w:val="18"/>
                <w:szCs w:val="18"/>
              </w:rPr>
              <w:t>any potential ambiguity can be handled by implementation</w:t>
            </w:r>
            <w:r>
              <w:rPr>
                <w:rFonts w:eastAsia="Malgun Gothic" w:hint="eastAsia"/>
                <w:bCs/>
                <w:sz w:val="18"/>
                <w:szCs w:val="18"/>
              </w:rPr>
              <w:t>.</w:t>
            </w:r>
            <w:r w:rsidRPr="007142B2">
              <w:rPr>
                <w:rFonts w:eastAsia="Malgun Gothic" w:hint="eastAsia"/>
                <w:bCs/>
                <w:sz w:val="18"/>
                <w:szCs w:val="18"/>
              </w:rPr>
              <w:t xml:space="preserve"> </w:t>
            </w:r>
          </w:p>
          <w:p w14:paraId="6C39025B" w14:textId="77777777" w:rsidR="00640DFF" w:rsidRDefault="00640DFF" w:rsidP="00640DFF">
            <w:pPr>
              <w:snapToGrid w:val="0"/>
              <w:rPr>
                <w:rFonts w:eastAsia="Malgun Gothic"/>
                <w:bCs/>
                <w:sz w:val="18"/>
                <w:szCs w:val="18"/>
              </w:rPr>
            </w:pPr>
            <w:r>
              <w:rPr>
                <w:rFonts w:eastAsia="Malgun Gothic"/>
                <w:bCs/>
                <w:sz w:val="18"/>
                <w:szCs w:val="18"/>
              </w:rPr>
              <w:t>Pr</w:t>
            </w:r>
            <w:r>
              <w:rPr>
                <w:rFonts w:eastAsia="Malgun Gothic" w:hint="eastAsia"/>
                <w:bCs/>
                <w:sz w:val="18"/>
                <w:szCs w:val="18"/>
              </w:rPr>
              <w:t xml:space="preserve">oposal 2.2: </w:t>
            </w:r>
            <w:r>
              <w:rPr>
                <w:rFonts w:eastAsia="Malgun Gothic"/>
                <w:bCs/>
                <w:sz w:val="18"/>
                <w:szCs w:val="18"/>
              </w:rPr>
              <w:t>Not essential.</w:t>
            </w:r>
          </w:p>
          <w:p w14:paraId="621C5ADD" w14:textId="77777777" w:rsidR="00640DFF" w:rsidRPr="007142B2" w:rsidRDefault="00640DFF" w:rsidP="00640DFF">
            <w:pPr>
              <w:snapToGrid w:val="0"/>
              <w:rPr>
                <w:rFonts w:eastAsia="Malgun Gothic"/>
                <w:bCs/>
                <w:sz w:val="18"/>
                <w:szCs w:val="18"/>
              </w:rPr>
            </w:pPr>
            <w:r>
              <w:rPr>
                <w:rFonts w:eastAsia="Malgun Gothic" w:hint="eastAsia"/>
                <w:bCs/>
                <w:sz w:val="18"/>
                <w:szCs w:val="18"/>
              </w:rPr>
              <w:t xml:space="preserve">Proposal 2.3: </w:t>
            </w:r>
            <w:r>
              <w:rPr>
                <w:rFonts w:eastAsia="Malgun Gothic"/>
                <w:bCs/>
                <w:sz w:val="18"/>
                <w:szCs w:val="18"/>
              </w:rPr>
              <w:t>S</w:t>
            </w:r>
            <w:r>
              <w:rPr>
                <w:rFonts w:eastAsia="Malgun Gothic" w:hint="eastAsia"/>
                <w:bCs/>
                <w:sz w:val="18"/>
                <w:szCs w:val="18"/>
              </w:rPr>
              <w:t>upport</w:t>
            </w:r>
            <w:r>
              <w:rPr>
                <w:rFonts w:eastAsia="Malgun Gothic"/>
                <w:bCs/>
                <w:sz w:val="18"/>
                <w:szCs w:val="18"/>
              </w:rPr>
              <w:t xml:space="preserve"> to make it clear, but we’re fine without capturing them, as companies confirm the common understanding that the interpretation per event is not ambiguous, which is already confined within each section for each event.</w:t>
            </w:r>
          </w:p>
          <w:p w14:paraId="40FAC056" w14:textId="74D6A939" w:rsidR="00640DFF" w:rsidRPr="006D798A" w:rsidRDefault="00640DFF" w:rsidP="00640DFF">
            <w:pPr>
              <w:snapToGrid w:val="0"/>
              <w:rPr>
                <w:color w:val="0000FF"/>
                <w:sz w:val="18"/>
                <w:szCs w:val="18"/>
              </w:rPr>
            </w:pPr>
            <w:r w:rsidRPr="00810614">
              <w:rPr>
                <w:rFonts w:eastAsia="Malgun Gothic" w:hint="eastAsia"/>
                <w:bCs/>
                <w:sz w:val="18"/>
                <w:szCs w:val="18"/>
              </w:rPr>
              <w:t xml:space="preserve">Proposal 2.4: Not </w:t>
            </w:r>
            <w:r>
              <w:rPr>
                <w:rFonts w:eastAsia="Malgun Gothic"/>
                <w:bCs/>
                <w:sz w:val="18"/>
                <w:szCs w:val="18"/>
              </w:rPr>
              <w:t>needed, as t</w:t>
            </w:r>
            <w:r w:rsidRPr="00432A84">
              <w:rPr>
                <w:rFonts w:eastAsia="Malgun Gothic"/>
                <w:bCs/>
                <w:sz w:val="18"/>
                <w:szCs w:val="18"/>
              </w:rPr>
              <w:t>his definition is redundant and not required</w:t>
            </w:r>
            <w:r>
              <w:rPr>
                <w:rFonts w:eastAsia="Malgun Gothic"/>
                <w:bCs/>
                <w:sz w:val="18"/>
                <w:szCs w:val="18"/>
              </w:rPr>
              <w:t>.</w:t>
            </w:r>
          </w:p>
        </w:tc>
      </w:tr>
      <w:tr w:rsidR="003C1513" w14:paraId="301A03FD" w14:textId="77777777" w:rsidTr="003E2A56">
        <w:trPr>
          <w:trHeight w:val="215"/>
        </w:trPr>
        <w:tc>
          <w:tcPr>
            <w:tcW w:w="1516" w:type="dxa"/>
          </w:tcPr>
          <w:p w14:paraId="7D6C8543" w14:textId="1E846918" w:rsidR="003C1513" w:rsidRPr="003C1513" w:rsidRDefault="003C1513" w:rsidP="00CB4D06">
            <w:pPr>
              <w:snapToGrid w:val="0"/>
              <w:rPr>
                <w:rFonts w:eastAsia="MS Mincho"/>
                <w:sz w:val="18"/>
                <w:szCs w:val="18"/>
                <w:lang w:eastAsia="ja-JP"/>
              </w:rPr>
            </w:pPr>
            <w:r>
              <w:rPr>
                <w:rFonts w:eastAsia="MS Mincho" w:hint="eastAsia"/>
                <w:sz w:val="18"/>
                <w:szCs w:val="18"/>
                <w:lang w:eastAsia="ja-JP"/>
              </w:rPr>
              <w:t>NTT DOCOMO</w:t>
            </w:r>
          </w:p>
        </w:tc>
        <w:tc>
          <w:tcPr>
            <w:tcW w:w="8515" w:type="dxa"/>
          </w:tcPr>
          <w:p w14:paraId="65BCDA2C" w14:textId="569DB00B" w:rsidR="003C1513" w:rsidRPr="003C1513" w:rsidRDefault="003C1513" w:rsidP="003C1513">
            <w:pPr>
              <w:snapToGrid w:val="0"/>
              <w:rPr>
                <w:rFonts w:eastAsia="MS Mincho"/>
                <w:bCs/>
                <w:sz w:val="18"/>
                <w:szCs w:val="18"/>
                <w:lang w:eastAsia="ja-JP"/>
              </w:rPr>
            </w:pPr>
            <w:r w:rsidRPr="003C1513">
              <w:rPr>
                <w:rFonts w:eastAsia="Malgun Gothic"/>
                <w:b/>
                <w:sz w:val="18"/>
                <w:szCs w:val="18"/>
              </w:rPr>
              <w:t>Proposal 2.1A</w:t>
            </w:r>
            <w:r>
              <w:rPr>
                <w:rFonts w:eastAsia="MS Mincho" w:hint="eastAsia"/>
                <w:bCs/>
                <w:sz w:val="18"/>
                <w:szCs w:val="18"/>
                <w:lang w:eastAsia="ja-JP"/>
              </w:rPr>
              <w:t xml:space="preserve">: </w:t>
            </w:r>
            <w:r w:rsidRPr="003C1513">
              <w:rPr>
                <w:rFonts w:eastAsia="Malgun Gothic"/>
                <w:bCs/>
                <w:sz w:val="18"/>
                <w:szCs w:val="18"/>
              </w:rPr>
              <w:t>Not support</w:t>
            </w:r>
            <w:r>
              <w:rPr>
                <w:rFonts w:eastAsia="MS Mincho" w:hint="eastAsia"/>
                <w:bCs/>
                <w:sz w:val="18"/>
                <w:szCs w:val="18"/>
                <w:lang w:eastAsia="ja-JP"/>
              </w:rPr>
              <w:t>.</w:t>
            </w:r>
          </w:p>
          <w:p w14:paraId="5AB0CBC8" w14:textId="0CB0AFFF" w:rsidR="003C1513" w:rsidRPr="003C1513" w:rsidRDefault="003C1513" w:rsidP="003C1513">
            <w:pPr>
              <w:snapToGrid w:val="0"/>
              <w:rPr>
                <w:rFonts w:eastAsia="MS Mincho"/>
                <w:bCs/>
                <w:sz w:val="18"/>
                <w:szCs w:val="18"/>
                <w:lang w:eastAsia="ja-JP"/>
              </w:rPr>
            </w:pPr>
            <w:r w:rsidRPr="003C1513">
              <w:rPr>
                <w:rFonts w:eastAsia="Malgun Gothic"/>
                <w:b/>
                <w:sz w:val="18"/>
                <w:szCs w:val="18"/>
              </w:rPr>
              <w:t>Proposal 2.1B</w:t>
            </w:r>
            <w:r>
              <w:rPr>
                <w:rFonts w:eastAsia="MS Mincho" w:hint="eastAsia"/>
                <w:bCs/>
                <w:sz w:val="18"/>
                <w:szCs w:val="18"/>
                <w:lang w:eastAsia="ja-JP"/>
              </w:rPr>
              <w:t xml:space="preserve">: </w:t>
            </w:r>
            <w:r w:rsidRPr="003C1513">
              <w:rPr>
                <w:rFonts w:eastAsia="Malgun Gothic"/>
                <w:bCs/>
                <w:sz w:val="18"/>
                <w:szCs w:val="18"/>
              </w:rPr>
              <w:t>Not support</w:t>
            </w:r>
            <w:r>
              <w:rPr>
                <w:rFonts w:eastAsia="MS Mincho" w:hint="eastAsia"/>
                <w:bCs/>
                <w:sz w:val="18"/>
                <w:szCs w:val="18"/>
                <w:lang w:eastAsia="ja-JP"/>
              </w:rPr>
              <w:t>.</w:t>
            </w:r>
          </w:p>
          <w:p w14:paraId="76DBDBB6" w14:textId="1315C326" w:rsidR="003C1513" w:rsidRPr="003C1513" w:rsidRDefault="003C1513" w:rsidP="003C1513">
            <w:pPr>
              <w:snapToGrid w:val="0"/>
              <w:rPr>
                <w:rFonts w:eastAsia="MS Mincho"/>
                <w:bCs/>
                <w:sz w:val="18"/>
                <w:szCs w:val="18"/>
                <w:lang w:eastAsia="ja-JP"/>
              </w:rPr>
            </w:pPr>
            <w:r w:rsidRPr="003C1513">
              <w:rPr>
                <w:rFonts w:eastAsia="Malgun Gothic"/>
                <w:b/>
                <w:sz w:val="18"/>
                <w:szCs w:val="18"/>
              </w:rPr>
              <w:t>Proposal 2.2</w:t>
            </w:r>
            <w:r>
              <w:rPr>
                <w:rFonts w:eastAsia="MS Mincho" w:hint="eastAsia"/>
                <w:bCs/>
                <w:sz w:val="18"/>
                <w:szCs w:val="18"/>
                <w:lang w:eastAsia="ja-JP"/>
              </w:rPr>
              <w:t xml:space="preserve">: </w:t>
            </w:r>
            <w:r w:rsidRPr="003C1513">
              <w:rPr>
                <w:rFonts w:eastAsia="Malgun Gothic"/>
                <w:bCs/>
                <w:sz w:val="18"/>
                <w:szCs w:val="18"/>
              </w:rPr>
              <w:t>We are generally fine.</w:t>
            </w:r>
          </w:p>
          <w:p w14:paraId="024E02E9" w14:textId="2BCF734C" w:rsidR="003C1513" w:rsidRPr="003C1513" w:rsidRDefault="003C1513" w:rsidP="003C1513">
            <w:pPr>
              <w:snapToGrid w:val="0"/>
              <w:rPr>
                <w:rFonts w:eastAsia="MS Mincho"/>
                <w:bCs/>
                <w:sz w:val="18"/>
                <w:szCs w:val="18"/>
                <w:lang w:eastAsia="ja-JP"/>
              </w:rPr>
            </w:pPr>
            <w:r w:rsidRPr="003C1513">
              <w:rPr>
                <w:rFonts w:eastAsia="Malgun Gothic"/>
                <w:b/>
                <w:sz w:val="18"/>
                <w:szCs w:val="18"/>
              </w:rPr>
              <w:t>Proposal 2.3</w:t>
            </w:r>
            <w:r>
              <w:rPr>
                <w:rFonts w:eastAsia="MS Mincho" w:hint="eastAsia"/>
                <w:bCs/>
                <w:sz w:val="18"/>
                <w:szCs w:val="18"/>
                <w:lang w:eastAsia="ja-JP"/>
              </w:rPr>
              <w:t xml:space="preserve">: </w:t>
            </w:r>
            <w:r w:rsidRPr="003C1513">
              <w:rPr>
                <w:rFonts w:eastAsia="Malgun Gothic"/>
                <w:bCs/>
                <w:sz w:val="18"/>
                <w:szCs w:val="18"/>
              </w:rPr>
              <w:t>Not support</w:t>
            </w:r>
          </w:p>
          <w:p w14:paraId="47415300" w14:textId="31AAE692" w:rsidR="003C1513" w:rsidRPr="003C1513" w:rsidRDefault="003C1513" w:rsidP="00640DFF">
            <w:pPr>
              <w:snapToGrid w:val="0"/>
              <w:rPr>
                <w:rFonts w:eastAsia="MS Mincho"/>
                <w:bCs/>
                <w:sz w:val="18"/>
                <w:szCs w:val="18"/>
                <w:lang w:eastAsia="ja-JP"/>
              </w:rPr>
            </w:pPr>
            <w:r w:rsidRPr="003C1513">
              <w:rPr>
                <w:rFonts w:eastAsia="Malgun Gothic"/>
                <w:b/>
                <w:sz w:val="18"/>
                <w:szCs w:val="18"/>
              </w:rPr>
              <w:t>Proposal 2.4</w:t>
            </w:r>
            <w:r>
              <w:rPr>
                <w:rFonts w:eastAsia="MS Mincho" w:hint="eastAsia"/>
                <w:bCs/>
                <w:sz w:val="18"/>
                <w:szCs w:val="18"/>
                <w:lang w:eastAsia="ja-JP"/>
              </w:rPr>
              <w:t xml:space="preserve">: </w:t>
            </w:r>
            <w:r w:rsidRPr="003C1513">
              <w:rPr>
                <w:rFonts w:eastAsia="Malgun Gothic"/>
                <w:bCs/>
                <w:sz w:val="18"/>
                <w:szCs w:val="18"/>
              </w:rPr>
              <w:t>Not essential</w:t>
            </w:r>
          </w:p>
        </w:tc>
      </w:tr>
      <w:tr w:rsidR="00F60C7B" w14:paraId="0FF3BF3E" w14:textId="77777777" w:rsidTr="003E2A56">
        <w:trPr>
          <w:trHeight w:val="215"/>
        </w:trPr>
        <w:tc>
          <w:tcPr>
            <w:tcW w:w="1516" w:type="dxa"/>
          </w:tcPr>
          <w:p w14:paraId="3FD5FD7F" w14:textId="721B4818" w:rsidR="00F60C7B" w:rsidRDefault="00F60C7B" w:rsidP="00F60C7B">
            <w:pPr>
              <w:snapToGrid w:val="0"/>
              <w:rPr>
                <w:rFonts w:eastAsia="MS Mincho"/>
                <w:sz w:val="18"/>
                <w:szCs w:val="18"/>
                <w:lang w:eastAsia="ja-JP"/>
              </w:rPr>
            </w:pPr>
            <w:r w:rsidRPr="006D798A">
              <w:rPr>
                <w:rFonts w:eastAsia="Malgun Gothic"/>
                <w:color w:val="0000FF"/>
                <w:sz w:val="18"/>
                <w:szCs w:val="18"/>
              </w:rPr>
              <w:t>Mod</w:t>
            </w:r>
          </w:p>
        </w:tc>
        <w:tc>
          <w:tcPr>
            <w:tcW w:w="8515" w:type="dxa"/>
          </w:tcPr>
          <w:p w14:paraId="0F6AD17F" w14:textId="1BA9BE3A" w:rsidR="00F60C7B" w:rsidRPr="003C1513" w:rsidRDefault="00F60C7B" w:rsidP="00F60C7B">
            <w:pPr>
              <w:snapToGrid w:val="0"/>
              <w:rPr>
                <w:rFonts w:eastAsia="Malgun Gothic"/>
                <w:b/>
                <w:sz w:val="18"/>
                <w:szCs w:val="18"/>
              </w:rPr>
            </w:pPr>
            <w:r w:rsidRPr="006D798A">
              <w:rPr>
                <w:color w:val="0000FF"/>
                <w:sz w:val="18"/>
                <w:szCs w:val="18"/>
              </w:rPr>
              <w:t>Capture companies’ input!</w:t>
            </w:r>
          </w:p>
        </w:tc>
      </w:tr>
    </w:tbl>
    <w:p w14:paraId="0E182869" w14:textId="77777777" w:rsidR="00D20F25" w:rsidRDefault="00D20F25">
      <w:pPr>
        <w:rPr>
          <w:rFonts w:eastAsia="Batang"/>
          <w:b/>
          <w:bCs/>
          <w:iCs/>
          <w:color w:val="000000" w:themeColor="text1"/>
          <w:sz w:val="20"/>
          <w:szCs w:val="20"/>
          <w:lang w:eastAsia="en-US"/>
        </w:rPr>
      </w:pPr>
    </w:p>
    <w:p w14:paraId="4FD3093A" w14:textId="77777777" w:rsidR="00D20F25" w:rsidRDefault="009B5873">
      <w:pPr>
        <w:pStyle w:val="Heading2"/>
        <w:rPr>
          <w:sz w:val="24"/>
          <w:szCs w:val="18"/>
        </w:rPr>
      </w:pPr>
      <w:r>
        <w:rPr>
          <w:sz w:val="24"/>
          <w:szCs w:val="18"/>
        </w:rPr>
        <w:t>Issue 3 – UL signaling medium/container</w:t>
      </w:r>
    </w:p>
    <w:p w14:paraId="6E15E20A" w14:textId="77777777" w:rsidR="00D20F25" w:rsidRDefault="009B5873">
      <w:pPr>
        <w:pStyle w:val="Caption"/>
        <w:spacing w:before="240"/>
        <w:jc w:val="center"/>
      </w:pPr>
      <w:r>
        <w:t>Table 3-1 Summary for Issue 3</w:t>
      </w:r>
    </w:p>
    <w:tbl>
      <w:tblPr>
        <w:tblStyle w:val="TableGrid"/>
        <w:tblW w:w="9962" w:type="dxa"/>
        <w:tblLayout w:type="fixed"/>
        <w:tblLook w:val="04A0" w:firstRow="1" w:lastRow="0" w:firstColumn="1" w:lastColumn="0" w:noHBand="0" w:noVBand="1"/>
      </w:tblPr>
      <w:tblGrid>
        <w:gridCol w:w="706"/>
        <w:gridCol w:w="1629"/>
        <w:gridCol w:w="7627"/>
      </w:tblGrid>
      <w:tr w:rsidR="00D20F25" w14:paraId="54756237"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D9005" w14:textId="77777777" w:rsidR="00D20F25" w:rsidRDefault="009B5873">
            <w:pPr>
              <w:snapToGrid w:val="0"/>
              <w:jc w:val="both"/>
              <w:rPr>
                <w:b/>
                <w:sz w:val="18"/>
                <w:szCs w:val="18"/>
                <w:lang w:eastAsia="zh-CN"/>
              </w:rPr>
            </w:pPr>
            <w:r>
              <w:rPr>
                <w:b/>
                <w:sz w:val="18"/>
                <w:szCs w:val="18"/>
                <w:lang w:eastAsia="zh-CN"/>
              </w:rPr>
              <w:t>#</w:t>
            </w:r>
          </w:p>
        </w:tc>
        <w:tc>
          <w:tcPr>
            <w:tcW w:w="1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AE95B" w14:textId="77777777" w:rsidR="00D20F25" w:rsidRDefault="009B5873">
            <w:pPr>
              <w:snapToGrid w:val="0"/>
              <w:jc w:val="both"/>
              <w:rPr>
                <w:b/>
                <w:sz w:val="18"/>
                <w:szCs w:val="18"/>
                <w:lang w:eastAsia="zh-CN"/>
              </w:rPr>
            </w:pPr>
            <w:r>
              <w:rPr>
                <w:b/>
                <w:sz w:val="18"/>
                <w:szCs w:val="18"/>
                <w:lang w:eastAsia="zh-CN"/>
              </w:rPr>
              <w:t>Issue</w:t>
            </w:r>
          </w:p>
        </w:tc>
        <w:tc>
          <w:tcPr>
            <w:tcW w:w="7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72438"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2C04B32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645CB25" w14:textId="77777777" w:rsidR="00D20F25" w:rsidRDefault="009B5873">
            <w:pPr>
              <w:snapToGrid w:val="0"/>
              <w:rPr>
                <w:color w:val="000000" w:themeColor="text1"/>
                <w:sz w:val="18"/>
                <w:szCs w:val="18"/>
              </w:rPr>
            </w:pPr>
            <w:r>
              <w:rPr>
                <w:color w:val="000000" w:themeColor="text1"/>
                <w:sz w:val="18"/>
                <w:szCs w:val="18"/>
              </w:rPr>
              <w:t>3.1</w:t>
            </w:r>
          </w:p>
        </w:tc>
        <w:tc>
          <w:tcPr>
            <w:tcW w:w="1629" w:type="dxa"/>
            <w:tcBorders>
              <w:top w:val="single" w:sz="4" w:space="0" w:color="auto"/>
              <w:left w:val="single" w:sz="4" w:space="0" w:color="auto"/>
              <w:bottom w:val="single" w:sz="4" w:space="0" w:color="auto"/>
              <w:right w:val="single" w:sz="4" w:space="0" w:color="auto"/>
            </w:tcBorders>
          </w:tcPr>
          <w:p w14:paraId="2E8F2B40" w14:textId="77777777" w:rsidR="00D20F25" w:rsidRDefault="009B5873">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 on Case-2: the 1-bit first PUCCH is collided/overlapped with a PUSCH</w:t>
            </w:r>
          </w:p>
          <w:p w14:paraId="457B03CD" w14:textId="77777777" w:rsidR="00D20F25" w:rsidRDefault="00D20F25">
            <w:pPr>
              <w:contextualSpacing/>
              <w:rPr>
                <w:sz w:val="18"/>
                <w:szCs w:val="18"/>
              </w:rPr>
            </w:pPr>
          </w:p>
          <w:p w14:paraId="1B4DA93D" w14:textId="77777777" w:rsidR="00D20F25" w:rsidRDefault="00D20F25">
            <w:pPr>
              <w:contextualSpacing/>
              <w:rPr>
                <w:sz w:val="18"/>
                <w:szCs w:val="18"/>
              </w:rPr>
            </w:pPr>
          </w:p>
          <w:p w14:paraId="0D6253DE" w14:textId="77777777" w:rsidR="00D20F25" w:rsidRDefault="00D20F2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103822CD" w14:textId="77777777" w:rsidR="00D20F25" w:rsidRDefault="009B5873">
            <w:pPr>
              <w:shd w:val="clear" w:color="auto" w:fill="FFFFFF"/>
              <w:snapToGrid w:val="0"/>
              <w:rPr>
                <w:rFonts w:eastAsia="宋体"/>
                <w:color w:val="000000"/>
                <w:sz w:val="18"/>
                <w:szCs w:val="20"/>
              </w:rPr>
            </w:pPr>
            <w:r>
              <w:rPr>
                <w:b/>
                <w:bCs/>
                <w:sz w:val="18"/>
                <w:szCs w:val="20"/>
                <w:highlight w:val="green"/>
                <w:lang w:eastAsia="zh-CN"/>
              </w:rPr>
              <w:t xml:space="preserve">[121] </w:t>
            </w:r>
            <w:r>
              <w:rPr>
                <w:rFonts w:eastAsia="宋体"/>
                <w:b/>
                <w:bCs/>
                <w:iCs/>
                <w:color w:val="000000"/>
                <w:sz w:val="18"/>
                <w:szCs w:val="20"/>
                <w:highlight w:val="green"/>
              </w:rPr>
              <w:t>Agreement</w:t>
            </w:r>
          </w:p>
          <w:p w14:paraId="549BB9F5" w14:textId="77777777" w:rsidR="00D20F25" w:rsidRDefault="009B5873">
            <w:pPr>
              <w:shd w:val="clear" w:color="auto" w:fill="FFFFFF"/>
              <w:adjustRightInd w:val="0"/>
              <w:snapToGrid w:val="0"/>
              <w:rPr>
                <w:rFonts w:eastAsia="宋体" w:cs="Times"/>
                <w:sz w:val="18"/>
                <w:szCs w:val="20"/>
              </w:rPr>
            </w:pPr>
            <w:r>
              <w:rPr>
                <w:rFonts w:eastAsia="宋体" w:cs="Times"/>
                <w:sz w:val="18"/>
                <w:szCs w:val="20"/>
              </w:rPr>
              <w:t xml:space="preserve">On beam report transmission procedure for UE-initiated/event-driven beam reporting, regarding the multiplexing/dropping rule(s) of 1-bit first PUCCH, support </w:t>
            </w:r>
            <w:r>
              <w:rPr>
                <w:rFonts w:eastAsia="宋体" w:cs="Times"/>
                <w:b/>
                <w:sz w:val="18"/>
                <w:szCs w:val="20"/>
              </w:rPr>
              <w:t>Option-3</w:t>
            </w:r>
            <w:r>
              <w:rPr>
                <w:rFonts w:eastAsia="宋体" w:cs="Times"/>
                <w:sz w:val="18"/>
                <w:szCs w:val="20"/>
              </w:rPr>
              <w:t xml:space="preserve"> of the following rules for the Case-2: the 1-bit first PUCCH is collided/overlapped with a PUSCH </w:t>
            </w:r>
          </w:p>
          <w:p w14:paraId="7539E1A3" w14:textId="77777777" w:rsidR="00D20F25" w:rsidRDefault="009B5873">
            <w:pPr>
              <w:pStyle w:val="ListParagraph"/>
              <w:numPr>
                <w:ilvl w:val="0"/>
                <w:numId w:val="19"/>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t>Option-3: Piggyback 1-bit indication of first PUCCH into the PUSCH.</w:t>
            </w:r>
          </w:p>
          <w:p w14:paraId="48923129" w14:textId="77777777" w:rsidR="00D20F25" w:rsidRDefault="009B5873">
            <w:pPr>
              <w:pStyle w:val="ListParagraph"/>
              <w:numPr>
                <w:ilvl w:val="1"/>
                <w:numId w:val="19"/>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t>The 1-bit indication is always multiplexed in the PUSCH, regardless that UEI beam report procedure is triggered.</w:t>
            </w:r>
          </w:p>
          <w:p w14:paraId="2B74D0FB" w14:textId="77777777" w:rsidR="00D20F25" w:rsidRDefault="00D20F25">
            <w:pPr>
              <w:snapToGrid w:val="0"/>
              <w:jc w:val="both"/>
              <w:rPr>
                <w:rFonts w:eastAsia="宋体"/>
                <w:b/>
                <w:color w:val="3333FF"/>
                <w:sz w:val="18"/>
                <w:szCs w:val="18"/>
                <w:lang w:eastAsia="en-US"/>
              </w:rPr>
            </w:pPr>
          </w:p>
          <w:p w14:paraId="3B81F3EB" w14:textId="77777777" w:rsidR="00D20F25" w:rsidRDefault="009B5873">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3.1A (from RAN1#122):</w:t>
            </w:r>
            <w:r>
              <w:rPr>
                <w:rFonts w:eastAsia="宋体"/>
                <w:b/>
                <w:bCs/>
                <w:iCs/>
                <w:color w:val="000000"/>
                <w:sz w:val="18"/>
                <w:szCs w:val="18"/>
                <w:u w:val="single"/>
              </w:rPr>
              <w:t xml:space="preserve"> </w:t>
            </w:r>
            <w:r>
              <w:rPr>
                <w:rFonts w:eastAsia="宋体"/>
                <w:color w:val="000000"/>
                <w:sz w:val="18"/>
                <w:szCs w:val="18"/>
              </w:rPr>
              <w:t xml:space="preserve">On beam </w:t>
            </w:r>
            <w:r>
              <w:rPr>
                <w:rFonts w:eastAsia="宋体"/>
                <w:sz w:val="18"/>
                <w:szCs w:val="18"/>
              </w:rPr>
              <w:t>report transmission procedure for UE-initiated/event-driven beam reporting, regarding the multiplexing</w:t>
            </w:r>
            <w:r>
              <w:rPr>
                <w:rFonts w:eastAsia="PMingLiU"/>
                <w:sz w:val="18"/>
                <w:szCs w:val="18"/>
                <w:shd w:val="clear" w:color="auto" w:fill="FFFFFF"/>
                <w:lang w:eastAsia="zh-TW"/>
              </w:rPr>
              <w:t xml:space="preserve"> a number of L (L&gt;=1)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037743D5" w14:textId="77777777" w:rsidR="00D20F25" w:rsidRDefault="009B5873">
            <w:pPr>
              <w:pStyle w:val="ListParagraph"/>
              <w:numPr>
                <w:ilvl w:val="0"/>
                <w:numId w:val="19"/>
              </w:numPr>
              <w:shd w:val="clear" w:color="auto" w:fill="FFFFFF"/>
              <w:snapToGrid w:val="0"/>
              <w:spacing w:after="0" w:line="240" w:lineRule="auto"/>
              <w:rPr>
                <w:sz w:val="18"/>
                <w:szCs w:val="18"/>
              </w:rPr>
            </w:pPr>
            <w:r>
              <w:rPr>
                <w:sz w:val="18"/>
                <w:szCs w:val="18"/>
              </w:rPr>
              <w:t>Option-1: A field of bit sequence with a length of L bit is piggyback into the PUSCH.</w:t>
            </w:r>
          </w:p>
          <w:p w14:paraId="11720478" w14:textId="77777777" w:rsidR="00D20F25" w:rsidRDefault="009B5873">
            <w:pPr>
              <w:pStyle w:val="ListParagraph"/>
              <w:numPr>
                <w:ilvl w:val="1"/>
                <w:numId w:val="19"/>
              </w:numPr>
              <w:snapToGrid w:val="0"/>
              <w:spacing w:after="0" w:line="240" w:lineRule="auto"/>
              <w:rPr>
                <w:sz w:val="18"/>
                <w:szCs w:val="18"/>
              </w:rPr>
            </w:pPr>
            <w:r>
              <w:rPr>
                <w:sz w:val="18"/>
                <w:szCs w:val="18"/>
                <w:lang w:eastAsia="zh-CN"/>
              </w:rPr>
              <w:t xml:space="preserve">Each of </w:t>
            </w:r>
            <w:r>
              <w:rPr>
                <w:sz w:val="18"/>
                <w:szCs w:val="18"/>
              </w:rPr>
              <w:t>bits in the bit sequence corresponds to respective first PUCCH(s) by an ascending order of the values of PUCCH resource ID associated with the first PUCCHs.</w:t>
            </w:r>
          </w:p>
          <w:p w14:paraId="5E222B03" w14:textId="77777777" w:rsidR="00D20F25" w:rsidRDefault="009B5873">
            <w:pPr>
              <w:pStyle w:val="ListParagraph"/>
              <w:numPr>
                <w:ilvl w:val="0"/>
                <w:numId w:val="19"/>
              </w:numPr>
              <w:shd w:val="clear" w:color="auto" w:fill="FFFFFF"/>
              <w:snapToGrid w:val="0"/>
              <w:spacing w:after="0" w:line="240" w:lineRule="auto"/>
              <w:rPr>
                <w:sz w:val="18"/>
                <w:szCs w:val="18"/>
              </w:rPr>
            </w:pPr>
            <w:r>
              <w:rPr>
                <w:sz w:val="18"/>
                <w:szCs w:val="18"/>
              </w:rPr>
              <w:t xml:space="preserve">Option-2: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7E2A06BC" w14:textId="77777777" w:rsidR="00D20F25" w:rsidRDefault="009B5873">
            <w:pPr>
              <w:pStyle w:val="ListParagraph"/>
              <w:numPr>
                <w:ilvl w:val="1"/>
                <w:numId w:val="19"/>
              </w:numPr>
              <w:snapToGrid w:val="0"/>
              <w:spacing w:after="0" w:line="240" w:lineRule="auto"/>
              <w:rPr>
                <w:sz w:val="18"/>
                <w:szCs w:val="18"/>
              </w:rPr>
            </w:pPr>
            <w:r>
              <w:rPr>
                <w:sz w:val="18"/>
                <w:szCs w:val="18"/>
                <w:lang w:eastAsia="zh-CN"/>
              </w:rPr>
              <w:t>The</w:t>
            </w:r>
            <w:r>
              <w:rPr>
                <w:sz w:val="18"/>
                <w:szCs w:val="18"/>
              </w:rPr>
              <w:t xml:space="preserve"> codepoints other than all-zero value in the field are ordered based on an ascending order of the values of PUCCH resource ID associated with the first PUCCHs to represent a positive UEIBR.</w:t>
            </w:r>
          </w:p>
          <w:p w14:paraId="2D514F56" w14:textId="77777777" w:rsidR="00D20F25" w:rsidRDefault="009B5873">
            <w:pPr>
              <w:pStyle w:val="ListParagraph"/>
              <w:numPr>
                <w:ilvl w:val="1"/>
                <w:numId w:val="19"/>
              </w:numPr>
              <w:shd w:val="clear" w:color="auto" w:fill="FFFFFF"/>
              <w:adjustRightInd w:val="0"/>
              <w:snapToGrid w:val="0"/>
              <w:spacing w:after="0" w:line="240" w:lineRule="auto"/>
              <w:rPr>
                <w:rFonts w:ascii="Cambria Math" w:hAnsi="Cambria Math"/>
                <w:i/>
                <w:sz w:val="18"/>
                <w:szCs w:val="18"/>
              </w:rPr>
            </w:pPr>
            <w:r>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represents a negative UEIRI value across all </w:t>
            </w:r>
            <w:r>
              <w:rPr>
                <w:i/>
                <w:sz w:val="18"/>
                <w:szCs w:val="18"/>
              </w:rPr>
              <w:t>L</w:t>
            </w:r>
            <w:r>
              <w:rPr>
                <w:sz w:val="18"/>
                <w:szCs w:val="18"/>
              </w:rPr>
              <w:t xml:space="preserve"> UEIRIs.</w:t>
            </w:r>
          </w:p>
          <w:p w14:paraId="3C021433" w14:textId="77777777" w:rsidR="00D20F25" w:rsidRDefault="00D20F25">
            <w:pPr>
              <w:pStyle w:val="ListParagraph"/>
              <w:shd w:val="clear" w:color="auto" w:fill="FFFFFF"/>
              <w:snapToGrid w:val="0"/>
              <w:spacing w:after="0" w:line="259" w:lineRule="auto"/>
              <w:rPr>
                <w:color w:val="000000" w:themeColor="text1"/>
                <w:sz w:val="18"/>
                <w:szCs w:val="18"/>
              </w:rPr>
            </w:pPr>
          </w:p>
          <w:p w14:paraId="36CDBCAC" w14:textId="77777777" w:rsidR="00D20F25" w:rsidRDefault="009B5873">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last meeting online and companies input, the pros and cons for each </w:t>
            </w:r>
            <w:proofErr w:type="gramStart"/>
            <w:r>
              <w:rPr>
                <w:iCs/>
                <w:color w:val="3333FF"/>
                <w:sz w:val="18"/>
                <w:szCs w:val="18"/>
                <w:lang w:val="en-GB"/>
              </w:rPr>
              <w:t>options</w:t>
            </w:r>
            <w:proofErr w:type="gramEnd"/>
            <w:r>
              <w:rPr>
                <w:iCs/>
                <w:color w:val="3333FF"/>
                <w:sz w:val="18"/>
                <w:szCs w:val="18"/>
                <w:lang w:val="en-GB"/>
              </w:rPr>
              <w:t xml:space="preserve"> is summarized as follows. Then, for this meeting, we need to make the final down-selection.</w:t>
            </w:r>
          </w:p>
          <w:p w14:paraId="0DCBEBA7" w14:textId="77777777" w:rsidR="00D20F25" w:rsidRDefault="00D20F25">
            <w:pPr>
              <w:pStyle w:val="ListParagraph"/>
              <w:shd w:val="clear" w:color="auto" w:fill="FFFFFF"/>
              <w:snapToGrid w:val="0"/>
              <w:spacing w:after="0" w:line="259" w:lineRule="auto"/>
              <w:rPr>
                <w:color w:val="000000" w:themeColor="text1"/>
                <w:sz w:val="18"/>
                <w:szCs w:val="18"/>
              </w:rPr>
            </w:pPr>
          </w:p>
          <w:tbl>
            <w:tblPr>
              <w:tblStyle w:val="TableGrid"/>
              <w:tblW w:w="0" w:type="auto"/>
              <w:tblLayout w:type="fixed"/>
              <w:tblLook w:val="04A0" w:firstRow="1" w:lastRow="0" w:firstColumn="1" w:lastColumn="0" w:noHBand="0" w:noVBand="1"/>
            </w:tblPr>
            <w:tblGrid>
              <w:gridCol w:w="965"/>
              <w:gridCol w:w="3240"/>
              <w:gridCol w:w="3196"/>
            </w:tblGrid>
            <w:tr w:rsidR="00D20F25" w14:paraId="301E1124" w14:textId="77777777">
              <w:tc>
                <w:tcPr>
                  <w:tcW w:w="965" w:type="dxa"/>
                </w:tcPr>
                <w:p w14:paraId="631C1EFC" w14:textId="77777777" w:rsidR="00D20F25" w:rsidRDefault="00D20F25">
                  <w:pPr>
                    <w:snapToGrid w:val="0"/>
                    <w:spacing w:line="259" w:lineRule="auto"/>
                    <w:rPr>
                      <w:color w:val="000000" w:themeColor="text1"/>
                      <w:sz w:val="18"/>
                      <w:szCs w:val="18"/>
                    </w:rPr>
                  </w:pPr>
                </w:p>
              </w:tc>
              <w:tc>
                <w:tcPr>
                  <w:tcW w:w="3240" w:type="dxa"/>
                </w:tcPr>
                <w:p w14:paraId="48DDA807" w14:textId="77777777" w:rsidR="00D20F25" w:rsidRDefault="009B5873">
                  <w:pPr>
                    <w:snapToGrid w:val="0"/>
                    <w:spacing w:line="259" w:lineRule="auto"/>
                    <w:rPr>
                      <w:color w:val="000000" w:themeColor="text1"/>
                      <w:sz w:val="18"/>
                      <w:szCs w:val="18"/>
                    </w:rPr>
                  </w:pPr>
                  <w:r>
                    <w:rPr>
                      <w:color w:val="000000" w:themeColor="text1"/>
                      <w:sz w:val="18"/>
                      <w:szCs w:val="18"/>
                    </w:rPr>
                    <w:t>Pros</w:t>
                  </w:r>
                </w:p>
              </w:tc>
              <w:tc>
                <w:tcPr>
                  <w:tcW w:w="3196" w:type="dxa"/>
                </w:tcPr>
                <w:p w14:paraId="7A83DF65" w14:textId="77777777" w:rsidR="00D20F25" w:rsidRDefault="009B5873">
                  <w:pPr>
                    <w:snapToGrid w:val="0"/>
                    <w:spacing w:line="259" w:lineRule="auto"/>
                    <w:rPr>
                      <w:color w:val="000000" w:themeColor="text1"/>
                      <w:sz w:val="18"/>
                      <w:szCs w:val="18"/>
                    </w:rPr>
                  </w:pPr>
                  <w:r>
                    <w:rPr>
                      <w:color w:val="000000" w:themeColor="text1"/>
                      <w:sz w:val="18"/>
                      <w:szCs w:val="18"/>
                    </w:rPr>
                    <w:t>Cons</w:t>
                  </w:r>
                </w:p>
              </w:tc>
            </w:tr>
            <w:tr w:rsidR="00D20F25" w14:paraId="2A5A7FAA" w14:textId="77777777">
              <w:tc>
                <w:tcPr>
                  <w:tcW w:w="965" w:type="dxa"/>
                </w:tcPr>
                <w:p w14:paraId="0C8457D7" w14:textId="77777777" w:rsidR="00D20F25" w:rsidRDefault="009B5873">
                  <w:pPr>
                    <w:snapToGrid w:val="0"/>
                    <w:spacing w:line="259" w:lineRule="auto"/>
                    <w:rPr>
                      <w:color w:val="000000" w:themeColor="text1"/>
                      <w:sz w:val="18"/>
                      <w:szCs w:val="18"/>
                    </w:rPr>
                  </w:pPr>
                  <w:r>
                    <w:rPr>
                      <w:color w:val="000000" w:themeColor="text1"/>
                      <w:sz w:val="18"/>
                      <w:szCs w:val="18"/>
                    </w:rPr>
                    <w:t>Option-1:</w:t>
                  </w:r>
                </w:p>
              </w:tc>
              <w:tc>
                <w:tcPr>
                  <w:tcW w:w="3240" w:type="dxa"/>
                </w:tcPr>
                <w:p w14:paraId="4C2A8AB4" w14:textId="77777777" w:rsidR="00D20F25" w:rsidRDefault="009B5873">
                  <w:pPr>
                    <w:pStyle w:val="ListParagraph"/>
                    <w:numPr>
                      <w:ilvl w:val="0"/>
                      <w:numId w:val="20"/>
                    </w:numPr>
                    <w:snapToGrid w:val="0"/>
                    <w:spacing w:line="259" w:lineRule="auto"/>
                    <w:ind w:left="340"/>
                    <w:rPr>
                      <w:color w:val="000000" w:themeColor="text1"/>
                      <w:sz w:val="18"/>
                      <w:szCs w:val="18"/>
                    </w:rPr>
                  </w:pPr>
                  <w:r>
                    <w:rPr>
                      <w:color w:val="000000" w:themeColor="text1"/>
                      <w:sz w:val="18"/>
                      <w:szCs w:val="18"/>
                    </w:rPr>
                    <w:t xml:space="preserve">The triggering status of multiple reports can be indicated simultaneously, i.e., improving report efficiency. </w:t>
                  </w:r>
                </w:p>
                <w:p w14:paraId="1717ECB1" w14:textId="77777777" w:rsidR="00D20F25" w:rsidRDefault="009B5873">
                  <w:pPr>
                    <w:pStyle w:val="ListParagraph"/>
                    <w:numPr>
                      <w:ilvl w:val="0"/>
                      <w:numId w:val="20"/>
                    </w:numPr>
                    <w:snapToGrid w:val="0"/>
                    <w:spacing w:line="259" w:lineRule="auto"/>
                    <w:ind w:left="340"/>
                    <w:rPr>
                      <w:color w:val="000000" w:themeColor="text1"/>
                      <w:sz w:val="18"/>
                      <w:szCs w:val="18"/>
                    </w:rPr>
                  </w:pPr>
                  <w:r>
                    <w:rPr>
                      <w:color w:val="000000" w:themeColor="text1"/>
                      <w:sz w:val="18"/>
                      <w:szCs w:val="18"/>
                    </w:rPr>
                    <w:t xml:space="preserve">In addition, it is PUSCH on which UCIs are multiplexed. The capacity </w:t>
                  </w:r>
                  <w:r>
                    <w:rPr>
                      <w:color w:val="000000" w:themeColor="text1"/>
                      <w:sz w:val="18"/>
                      <w:szCs w:val="18"/>
                    </w:rPr>
                    <w:lastRenderedPageBreak/>
                    <w:t>of multiplexed UCIs should be larger than PUCCH.</w:t>
                  </w:r>
                </w:p>
              </w:tc>
              <w:tc>
                <w:tcPr>
                  <w:tcW w:w="3196" w:type="dxa"/>
                </w:tcPr>
                <w:p w14:paraId="0BDFF8DA" w14:textId="77777777" w:rsidR="00D20F25" w:rsidRDefault="009B5873">
                  <w:pPr>
                    <w:pStyle w:val="ListParagraph"/>
                    <w:numPr>
                      <w:ilvl w:val="0"/>
                      <w:numId w:val="21"/>
                    </w:numPr>
                    <w:snapToGrid w:val="0"/>
                    <w:spacing w:line="259" w:lineRule="auto"/>
                    <w:ind w:left="340"/>
                    <w:rPr>
                      <w:color w:val="000000" w:themeColor="text1"/>
                      <w:sz w:val="18"/>
                      <w:szCs w:val="18"/>
                    </w:rPr>
                  </w:pPr>
                  <w:r>
                    <w:rPr>
                      <w:color w:val="000000" w:themeColor="text1"/>
                      <w:sz w:val="18"/>
                      <w:szCs w:val="18"/>
                    </w:rPr>
                    <w:lastRenderedPageBreak/>
                    <w:t>Additional implementation complexity for both UE and network. Some more details can be found in Samsung/R1-2507228</w:t>
                  </w:r>
                </w:p>
              </w:tc>
            </w:tr>
            <w:tr w:rsidR="00D20F25" w14:paraId="00D63959" w14:textId="77777777">
              <w:tc>
                <w:tcPr>
                  <w:tcW w:w="965" w:type="dxa"/>
                </w:tcPr>
                <w:p w14:paraId="6CE066A2" w14:textId="77777777" w:rsidR="00D20F25" w:rsidRDefault="009B5873">
                  <w:pPr>
                    <w:snapToGrid w:val="0"/>
                    <w:spacing w:line="259" w:lineRule="auto"/>
                    <w:rPr>
                      <w:color w:val="000000" w:themeColor="text1"/>
                      <w:sz w:val="18"/>
                      <w:szCs w:val="18"/>
                    </w:rPr>
                  </w:pPr>
                  <w:r>
                    <w:rPr>
                      <w:color w:val="000000" w:themeColor="text1"/>
                      <w:sz w:val="18"/>
                      <w:szCs w:val="18"/>
                    </w:rPr>
                    <w:t>Option-2:</w:t>
                  </w:r>
                </w:p>
              </w:tc>
              <w:tc>
                <w:tcPr>
                  <w:tcW w:w="3240" w:type="dxa"/>
                </w:tcPr>
                <w:p w14:paraId="77CE58CC" w14:textId="77777777" w:rsidR="00D20F25" w:rsidRDefault="009B5873">
                  <w:pPr>
                    <w:pStyle w:val="ListParagraph"/>
                    <w:numPr>
                      <w:ilvl w:val="0"/>
                      <w:numId w:val="22"/>
                    </w:numPr>
                    <w:snapToGrid w:val="0"/>
                    <w:spacing w:line="259" w:lineRule="auto"/>
                    <w:ind w:left="340"/>
                    <w:rPr>
                      <w:color w:val="000000" w:themeColor="text1"/>
                      <w:sz w:val="18"/>
                      <w:szCs w:val="18"/>
                    </w:rPr>
                  </w:pPr>
                  <w:r>
                    <w:rPr>
                      <w:color w:val="000000" w:themeColor="text1"/>
                      <w:sz w:val="18"/>
                      <w:szCs w:val="18"/>
                    </w:rPr>
                    <w:t>Same UE behavior of multiplexing UEIRI and HARQ-ACK when overlapping</w:t>
                  </w:r>
                </w:p>
              </w:tc>
              <w:tc>
                <w:tcPr>
                  <w:tcW w:w="3196" w:type="dxa"/>
                </w:tcPr>
                <w:p w14:paraId="4231855E" w14:textId="77777777" w:rsidR="00D20F25" w:rsidRDefault="009B5873">
                  <w:pPr>
                    <w:pStyle w:val="ListParagraph"/>
                    <w:numPr>
                      <w:ilvl w:val="0"/>
                      <w:numId w:val="23"/>
                    </w:numPr>
                    <w:snapToGrid w:val="0"/>
                    <w:spacing w:line="259" w:lineRule="auto"/>
                    <w:ind w:left="340"/>
                    <w:rPr>
                      <w:color w:val="000000" w:themeColor="text1"/>
                      <w:sz w:val="18"/>
                      <w:szCs w:val="18"/>
                    </w:rPr>
                  </w:pPr>
                  <w:r>
                    <w:rPr>
                      <w:color w:val="000000" w:themeColor="text1"/>
                      <w:sz w:val="18"/>
                      <w:szCs w:val="18"/>
                    </w:rPr>
                    <w:t>Redo the UEI-BR procedures corresponding to the CSI report configurations associated with the L-1 first PUCCH(s), if &gt;1 corresponding issues are triggered.</w:t>
                  </w:r>
                </w:p>
              </w:tc>
            </w:tr>
          </w:tbl>
          <w:p w14:paraId="3562C8C6" w14:textId="77777777" w:rsidR="00D20F25" w:rsidRDefault="00D20F25">
            <w:pPr>
              <w:shd w:val="clear" w:color="auto" w:fill="FFFFFF"/>
              <w:snapToGrid w:val="0"/>
              <w:spacing w:line="259" w:lineRule="auto"/>
              <w:rPr>
                <w:color w:val="000000" w:themeColor="text1"/>
                <w:sz w:val="18"/>
                <w:szCs w:val="18"/>
              </w:rPr>
            </w:pPr>
          </w:p>
          <w:p w14:paraId="29BD2BAC" w14:textId="77777777" w:rsidR="00D20F25" w:rsidRDefault="00D20F25">
            <w:pPr>
              <w:pStyle w:val="ListParagraph"/>
              <w:shd w:val="clear" w:color="auto" w:fill="FFFFFF"/>
              <w:snapToGrid w:val="0"/>
              <w:spacing w:after="0" w:line="259" w:lineRule="auto"/>
              <w:rPr>
                <w:color w:val="000000" w:themeColor="text1"/>
                <w:sz w:val="18"/>
                <w:szCs w:val="18"/>
              </w:rPr>
            </w:pPr>
          </w:p>
          <w:p w14:paraId="59413F52" w14:textId="04A1F62C" w:rsidR="00D20F25" w:rsidRPr="003029EA" w:rsidRDefault="009B5873">
            <w:pPr>
              <w:shd w:val="clear" w:color="auto" w:fill="FFFFFF"/>
              <w:snapToGrid w:val="0"/>
              <w:spacing w:line="259" w:lineRule="auto"/>
              <w:rPr>
                <w:color w:val="FF0000"/>
                <w:sz w:val="18"/>
                <w:szCs w:val="18"/>
              </w:rPr>
            </w:pPr>
            <w:r w:rsidRPr="00D21FEE">
              <w:rPr>
                <w:b/>
                <w:color w:val="000000" w:themeColor="text1"/>
                <w:sz w:val="18"/>
                <w:szCs w:val="18"/>
              </w:rPr>
              <w:t>Option-1:</w:t>
            </w:r>
            <w:r w:rsidRPr="00D21FEE">
              <w:rPr>
                <w:color w:val="000000" w:themeColor="text1"/>
                <w:sz w:val="18"/>
                <w:szCs w:val="18"/>
              </w:rPr>
              <w:t xml:space="preserve"> ZTE, OPPO, vivo, Google, Qualcomm, </w:t>
            </w:r>
            <w:proofErr w:type="spellStart"/>
            <w:r w:rsidRPr="00D21FEE">
              <w:rPr>
                <w:color w:val="000000" w:themeColor="text1"/>
                <w:sz w:val="18"/>
                <w:szCs w:val="18"/>
              </w:rPr>
              <w:t>Spreadtrum</w:t>
            </w:r>
            <w:proofErr w:type="spellEnd"/>
            <w:r w:rsidRPr="00D21FEE">
              <w:rPr>
                <w:color w:val="000000" w:themeColor="text1"/>
                <w:sz w:val="18"/>
                <w:szCs w:val="18"/>
              </w:rPr>
              <w:t xml:space="preserve">, NEC, Ericsson, Apple, </w:t>
            </w:r>
            <w:r w:rsidRPr="00336466">
              <w:rPr>
                <w:strike/>
                <w:color w:val="FF0000"/>
                <w:sz w:val="18"/>
                <w:szCs w:val="18"/>
              </w:rPr>
              <w:t>NTT DOCOMO,</w:t>
            </w:r>
            <w:r w:rsidRPr="00D21FEE">
              <w:rPr>
                <w:color w:val="000000" w:themeColor="text1"/>
                <w:sz w:val="18"/>
                <w:szCs w:val="18"/>
              </w:rPr>
              <w:t xml:space="preserve"> ETRI, </w:t>
            </w:r>
            <w:r w:rsidRPr="007B6D2D">
              <w:rPr>
                <w:strike/>
                <w:color w:val="FF0000"/>
                <w:sz w:val="18"/>
                <w:szCs w:val="18"/>
              </w:rPr>
              <w:t>Huawei/</w:t>
            </w:r>
            <w:proofErr w:type="spellStart"/>
            <w:r w:rsidRPr="007B6D2D">
              <w:rPr>
                <w:strike/>
                <w:color w:val="FF0000"/>
                <w:sz w:val="18"/>
                <w:szCs w:val="18"/>
              </w:rPr>
              <w:t>Hisi</w:t>
            </w:r>
            <w:proofErr w:type="spellEnd"/>
            <w:r w:rsidRPr="007B6D2D">
              <w:rPr>
                <w:strike/>
                <w:color w:val="FF0000"/>
                <w:sz w:val="18"/>
                <w:szCs w:val="18"/>
              </w:rPr>
              <w:t>’,</w:t>
            </w:r>
            <w:r w:rsidRPr="007B6D2D">
              <w:rPr>
                <w:color w:val="FF0000"/>
                <w:sz w:val="18"/>
                <w:szCs w:val="18"/>
              </w:rPr>
              <w:t xml:space="preserve"> </w:t>
            </w:r>
            <w:proofErr w:type="spellStart"/>
            <w:proofErr w:type="gramStart"/>
            <w:r w:rsidRPr="00D21FEE">
              <w:rPr>
                <w:color w:val="000000" w:themeColor="text1"/>
                <w:sz w:val="18"/>
                <w:szCs w:val="18"/>
              </w:rPr>
              <w:t>xiaomi</w:t>
            </w:r>
            <w:proofErr w:type="spellEnd"/>
            <w:r w:rsidR="00752A28">
              <w:rPr>
                <w:color w:val="000000" w:themeColor="text1"/>
                <w:sz w:val="18"/>
                <w:szCs w:val="18"/>
              </w:rPr>
              <w:t>(</w:t>
            </w:r>
            <w:proofErr w:type="gramEnd"/>
            <w:r w:rsidR="00752A28">
              <w:rPr>
                <w:color w:val="000000" w:themeColor="text1"/>
                <w:sz w:val="18"/>
                <w:szCs w:val="18"/>
              </w:rPr>
              <w:t>2</w:t>
            </w:r>
            <w:r w:rsidR="00752A28" w:rsidRPr="00752A28">
              <w:rPr>
                <w:color w:val="000000" w:themeColor="text1"/>
                <w:sz w:val="18"/>
                <w:szCs w:val="18"/>
                <w:vertAlign w:val="superscript"/>
              </w:rPr>
              <w:t>nd</w:t>
            </w:r>
            <w:r w:rsidR="00752A28">
              <w:rPr>
                <w:color w:val="000000" w:themeColor="text1"/>
                <w:sz w:val="18"/>
                <w:szCs w:val="18"/>
              </w:rPr>
              <w:t xml:space="preserve"> priority)</w:t>
            </w:r>
            <w:r w:rsidRPr="00D21FEE">
              <w:rPr>
                <w:color w:val="000000" w:themeColor="text1"/>
                <w:sz w:val="18"/>
                <w:szCs w:val="18"/>
              </w:rPr>
              <w:t>, CATT</w:t>
            </w:r>
            <w:r w:rsidR="00C1497E">
              <w:rPr>
                <w:color w:val="000000" w:themeColor="text1"/>
                <w:sz w:val="18"/>
                <w:szCs w:val="18"/>
              </w:rPr>
              <w:t xml:space="preserve">, </w:t>
            </w:r>
            <w:r w:rsidR="00C1497E" w:rsidRPr="00C1497E">
              <w:rPr>
                <w:color w:val="FF0000"/>
                <w:sz w:val="18"/>
                <w:szCs w:val="18"/>
              </w:rPr>
              <w:t xml:space="preserve">Nokia, </w:t>
            </w:r>
            <w:r w:rsidR="003029EA">
              <w:rPr>
                <w:color w:val="FF0000"/>
                <w:sz w:val="18"/>
                <w:szCs w:val="18"/>
              </w:rPr>
              <w:t>Panasonic (open)</w:t>
            </w:r>
          </w:p>
          <w:p w14:paraId="372724D3" w14:textId="055831FE" w:rsidR="00D20F25" w:rsidRPr="003029EA" w:rsidRDefault="009B5873">
            <w:pPr>
              <w:shd w:val="clear" w:color="auto" w:fill="FFFFFF"/>
              <w:snapToGrid w:val="0"/>
              <w:spacing w:line="259" w:lineRule="auto"/>
              <w:rPr>
                <w:color w:val="FF0000"/>
                <w:sz w:val="18"/>
                <w:szCs w:val="18"/>
              </w:rPr>
            </w:pPr>
            <w:r w:rsidRPr="00D21FEE">
              <w:rPr>
                <w:b/>
                <w:color w:val="000000" w:themeColor="text1"/>
                <w:sz w:val="18"/>
                <w:szCs w:val="18"/>
              </w:rPr>
              <w:t>Option-2:</w:t>
            </w:r>
            <w:r w:rsidRPr="00D21FEE">
              <w:rPr>
                <w:color w:val="000000" w:themeColor="text1"/>
                <w:sz w:val="18"/>
                <w:szCs w:val="18"/>
              </w:rPr>
              <w:t xml:space="preserve"> Lenovo, Samsung, </w:t>
            </w:r>
            <w:proofErr w:type="spellStart"/>
            <w:r w:rsidRPr="00D21FEE">
              <w:rPr>
                <w:color w:val="000000" w:themeColor="text1"/>
                <w:sz w:val="18"/>
                <w:szCs w:val="18"/>
              </w:rPr>
              <w:t>xiaomi</w:t>
            </w:r>
            <w:proofErr w:type="spellEnd"/>
            <w:r w:rsidRPr="00D21FEE">
              <w:rPr>
                <w:color w:val="000000" w:themeColor="text1"/>
                <w:sz w:val="18"/>
                <w:szCs w:val="18"/>
              </w:rPr>
              <w:t xml:space="preserve">, </w:t>
            </w:r>
            <w:proofErr w:type="spellStart"/>
            <w:r w:rsidRPr="00D21FEE">
              <w:rPr>
                <w:color w:val="000000" w:themeColor="text1"/>
                <w:sz w:val="18"/>
                <w:szCs w:val="18"/>
              </w:rPr>
              <w:t>Ofinno</w:t>
            </w:r>
            <w:proofErr w:type="spellEnd"/>
            <w:r w:rsidRPr="00D21FEE">
              <w:rPr>
                <w:color w:val="000000" w:themeColor="text1"/>
                <w:sz w:val="18"/>
                <w:szCs w:val="18"/>
              </w:rPr>
              <w:t xml:space="preserve">, Fujitsu, MediaTek, CATT, </w:t>
            </w:r>
            <w:r w:rsidR="003029EA">
              <w:rPr>
                <w:color w:val="FF0000"/>
                <w:sz w:val="18"/>
                <w:szCs w:val="18"/>
              </w:rPr>
              <w:t>Panasonic (1</w:t>
            </w:r>
            <w:r w:rsidR="003029EA" w:rsidRPr="003029EA">
              <w:rPr>
                <w:color w:val="FF0000"/>
                <w:sz w:val="18"/>
                <w:szCs w:val="18"/>
                <w:vertAlign w:val="superscript"/>
              </w:rPr>
              <w:t>st</w:t>
            </w:r>
            <w:r w:rsidR="003029EA">
              <w:rPr>
                <w:color w:val="FF0000"/>
                <w:sz w:val="18"/>
                <w:szCs w:val="18"/>
              </w:rPr>
              <w:t xml:space="preserve"> priority)</w:t>
            </w:r>
            <w:r w:rsidR="007B6D2D">
              <w:rPr>
                <w:color w:val="FF0000"/>
                <w:sz w:val="18"/>
                <w:szCs w:val="18"/>
              </w:rPr>
              <w:t xml:space="preserve">, </w:t>
            </w:r>
            <w:r w:rsidR="007B6D2D" w:rsidRPr="007B6D2D">
              <w:rPr>
                <w:color w:val="FF0000"/>
                <w:sz w:val="18"/>
                <w:szCs w:val="18"/>
              </w:rPr>
              <w:t>Huawei/</w:t>
            </w:r>
            <w:proofErr w:type="spellStart"/>
            <w:r w:rsidR="007B6D2D" w:rsidRPr="007B6D2D">
              <w:rPr>
                <w:color w:val="FF0000"/>
                <w:sz w:val="18"/>
                <w:szCs w:val="18"/>
              </w:rPr>
              <w:t>Hisi</w:t>
            </w:r>
            <w:proofErr w:type="spellEnd"/>
            <w:r w:rsidR="007B6D2D" w:rsidRPr="007B6D2D">
              <w:rPr>
                <w:color w:val="FF0000"/>
                <w:sz w:val="18"/>
                <w:szCs w:val="18"/>
              </w:rPr>
              <w:t>’,</w:t>
            </w:r>
            <w:r w:rsidR="00336466">
              <w:rPr>
                <w:color w:val="FF0000"/>
                <w:sz w:val="18"/>
                <w:szCs w:val="18"/>
              </w:rPr>
              <w:t xml:space="preserve"> NTT DOCOMO, </w:t>
            </w:r>
          </w:p>
          <w:p w14:paraId="73BC8C0A" w14:textId="77777777" w:rsidR="00D20F25" w:rsidRPr="00D21FEE" w:rsidRDefault="00D20F25">
            <w:pPr>
              <w:shd w:val="clear" w:color="auto" w:fill="FFFFFF"/>
              <w:snapToGrid w:val="0"/>
              <w:spacing w:line="259" w:lineRule="auto"/>
              <w:rPr>
                <w:color w:val="000000" w:themeColor="text1"/>
                <w:sz w:val="18"/>
                <w:szCs w:val="18"/>
              </w:rPr>
            </w:pPr>
          </w:p>
          <w:p w14:paraId="23555039" w14:textId="77777777" w:rsidR="00D20F25" w:rsidRDefault="00D20F25">
            <w:pPr>
              <w:snapToGrid w:val="0"/>
              <w:spacing w:line="257" w:lineRule="auto"/>
              <w:jc w:val="both"/>
              <w:rPr>
                <w:iCs/>
                <w:color w:val="3333FF"/>
                <w:sz w:val="18"/>
                <w:szCs w:val="18"/>
                <w:u w:val="single"/>
                <w:lang w:val="en-GB"/>
              </w:rPr>
            </w:pPr>
          </w:p>
          <w:p w14:paraId="1AF36676" w14:textId="77777777" w:rsidR="00D20F25" w:rsidRDefault="009B5873">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outcome from RAN1#122, we have the following options for collision rule.</w:t>
            </w:r>
          </w:p>
          <w:p w14:paraId="06AE88D9" w14:textId="77777777" w:rsidR="00D20F25" w:rsidRDefault="00D20F25">
            <w:pPr>
              <w:snapToGrid w:val="0"/>
              <w:spacing w:line="257" w:lineRule="auto"/>
              <w:jc w:val="both"/>
              <w:rPr>
                <w:color w:val="000000" w:themeColor="text1"/>
                <w:sz w:val="18"/>
                <w:szCs w:val="18"/>
                <w:lang w:val="en-GB"/>
              </w:rPr>
            </w:pPr>
          </w:p>
          <w:p w14:paraId="70C4A759" w14:textId="77777777" w:rsidR="00D20F25" w:rsidRDefault="009B5873">
            <w:pPr>
              <w:shd w:val="clear" w:color="auto" w:fill="FFFFFF"/>
              <w:adjustRightInd w:val="0"/>
              <w:snapToGrid w:val="0"/>
              <w:jc w:val="both"/>
              <w:rPr>
                <w:rFonts w:eastAsia="宋体"/>
                <w:color w:val="000000"/>
                <w:sz w:val="18"/>
                <w:szCs w:val="18"/>
              </w:rPr>
            </w:pPr>
            <w:r>
              <w:rPr>
                <w:rFonts w:eastAsia="宋体"/>
                <w:b/>
                <w:bCs/>
                <w:iCs/>
                <w:color w:val="000000"/>
                <w:sz w:val="18"/>
                <w:szCs w:val="18"/>
                <w:highlight w:val="yellow"/>
                <w:u w:val="single"/>
              </w:rPr>
              <w:t>Proposal 3.1B (from RAN1#122):</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w:t>
            </w:r>
            <w:r>
              <w:rPr>
                <w:rFonts w:eastAsia="宋体"/>
                <w:sz w:val="18"/>
                <w:szCs w:val="18"/>
              </w:rPr>
              <w:t>the multiplexing</w:t>
            </w:r>
            <w:r>
              <w:rPr>
                <w:rFonts w:eastAsia="PMingLiU"/>
                <w:color w:val="FF0000"/>
                <w:sz w:val="18"/>
                <w:szCs w:val="18"/>
                <w:shd w:val="clear" w:color="auto" w:fill="FFFFFF"/>
                <w:lang w:eastAsia="zh-TW"/>
              </w:rPr>
              <w:t xml:space="preserve">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4354FC37" w14:textId="77777777" w:rsidR="00D20F25" w:rsidRDefault="009B5873">
            <w:pPr>
              <w:pStyle w:val="ListParagraph"/>
              <w:numPr>
                <w:ilvl w:val="0"/>
                <w:numId w:val="19"/>
              </w:numPr>
              <w:shd w:val="clear" w:color="auto" w:fill="FFFFFF"/>
              <w:snapToGrid w:val="0"/>
              <w:spacing w:after="0" w:line="259" w:lineRule="auto"/>
              <w:rPr>
                <w:color w:val="000000" w:themeColor="text1"/>
                <w:sz w:val="18"/>
                <w:szCs w:val="18"/>
              </w:rPr>
            </w:pPr>
            <w:r>
              <w:rPr>
                <w:color w:val="000000" w:themeColor="text1"/>
                <w:sz w:val="18"/>
                <w:szCs w:val="18"/>
              </w:rPr>
              <w:t>Option-1: The field of UEIRI is jointly encoded with HARQ-ACK by appending the UEIRI to the HARQ-ACK information bits.</w:t>
            </w:r>
          </w:p>
          <w:p w14:paraId="2E5C9FA0" w14:textId="3318E797" w:rsidR="00D20F25" w:rsidRDefault="009B5873">
            <w:pPr>
              <w:pStyle w:val="ListParagraph"/>
              <w:numPr>
                <w:ilvl w:val="1"/>
                <w:numId w:val="19"/>
              </w:numPr>
              <w:spacing w:after="0" w:line="257" w:lineRule="auto"/>
              <w:rPr>
                <w:color w:val="FF0000"/>
                <w:sz w:val="18"/>
                <w:szCs w:val="18"/>
                <w:lang w:eastAsia="zh-CN"/>
              </w:rPr>
            </w:pPr>
            <w:r>
              <w:rPr>
                <w:color w:val="FF0000"/>
                <w:sz w:val="18"/>
                <w:szCs w:val="18"/>
              </w:rPr>
              <w:t xml:space="preserve">Note: UE does not expect </w:t>
            </w:r>
            <w:r>
              <w:rPr>
                <w:color w:val="FF0000"/>
                <w:sz w:val="18"/>
                <w:szCs w:val="18"/>
                <w:lang w:eastAsia="zh-CN"/>
              </w:rPr>
              <w:t xml:space="preserve">to multiplex </w:t>
            </w:r>
            <w:r w:rsidRPr="00F6743D">
              <w:rPr>
                <w:color w:val="FF0000"/>
                <w:sz w:val="18"/>
                <w:szCs w:val="18"/>
                <w:highlight w:val="yellow"/>
                <w:lang w:eastAsia="zh-CN"/>
              </w:rPr>
              <w:t>UEIR</w:t>
            </w:r>
            <w:r w:rsidR="00F6743D" w:rsidRPr="00F6743D">
              <w:rPr>
                <w:color w:val="FF0000"/>
                <w:sz w:val="18"/>
                <w:szCs w:val="18"/>
                <w:highlight w:val="yellow"/>
                <w:lang w:eastAsia="zh-CN"/>
              </w:rPr>
              <w:t>I</w:t>
            </w:r>
            <w:r>
              <w:rPr>
                <w:color w:val="FF0000"/>
                <w:sz w:val="18"/>
                <w:szCs w:val="18"/>
                <w:lang w:eastAsia="zh-CN"/>
              </w:rPr>
              <w:t xml:space="preserve"> in a CG PUSCH with CG-UCI</w:t>
            </w:r>
            <w:r>
              <w:rPr>
                <w:rFonts w:hint="eastAsia"/>
                <w:color w:val="FF0000"/>
                <w:sz w:val="18"/>
                <w:szCs w:val="18"/>
                <w:lang w:eastAsia="zh-CN"/>
              </w:rPr>
              <w:t>/</w:t>
            </w:r>
            <w:r>
              <w:rPr>
                <w:color w:val="FF0000"/>
                <w:sz w:val="18"/>
                <w:szCs w:val="18"/>
                <w:lang w:eastAsia="zh-CN"/>
              </w:rPr>
              <w:t>UTO-UCI,</w:t>
            </w:r>
          </w:p>
          <w:p w14:paraId="32648834" w14:textId="77777777" w:rsidR="00D20F25" w:rsidRDefault="009B5873">
            <w:pPr>
              <w:pStyle w:val="ListParagraph"/>
              <w:numPr>
                <w:ilvl w:val="1"/>
                <w:numId w:val="19"/>
              </w:numPr>
              <w:spacing w:after="0" w:line="257" w:lineRule="auto"/>
              <w:rPr>
                <w:sz w:val="18"/>
                <w:szCs w:val="18"/>
              </w:rPr>
            </w:pPr>
            <w:r>
              <w:rPr>
                <w:sz w:val="18"/>
                <w:szCs w:val="18"/>
                <w:lang w:eastAsia="zh-CN"/>
              </w:rPr>
              <w:t>Note: From spec perspective, multiplexing UEIRI in PUSCH reuses the same mechanism of CG-UCI</w:t>
            </w:r>
            <w:r>
              <w:rPr>
                <w:sz w:val="18"/>
                <w:szCs w:val="18"/>
              </w:rPr>
              <w:t>.</w:t>
            </w:r>
          </w:p>
          <w:p w14:paraId="55CA0CE1" w14:textId="77777777" w:rsidR="00D20F25" w:rsidRDefault="009B5873">
            <w:pPr>
              <w:pStyle w:val="ListParagraph"/>
              <w:numPr>
                <w:ilvl w:val="0"/>
                <w:numId w:val="19"/>
              </w:numPr>
              <w:shd w:val="clear" w:color="auto" w:fill="FFFFFF"/>
              <w:snapToGrid w:val="0"/>
              <w:spacing w:after="0" w:line="259" w:lineRule="auto"/>
              <w:rPr>
                <w:color w:val="000000" w:themeColor="text1"/>
                <w:sz w:val="18"/>
                <w:szCs w:val="18"/>
              </w:rPr>
            </w:pPr>
            <w:r>
              <w:rPr>
                <w:color w:val="000000" w:themeColor="text1"/>
                <w:sz w:val="18"/>
                <w:szCs w:val="18"/>
              </w:rPr>
              <w:t>Option-2: The field of UEIRI is jointly encoded with CSI Part-1 by adding the UEIRI before CSI part-1 information bits.</w:t>
            </w:r>
          </w:p>
          <w:p w14:paraId="435CF359" w14:textId="77777777" w:rsidR="00D20F25" w:rsidRDefault="009B5873">
            <w:pPr>
              <w:pStyle w:val="ListParagraph"/>
              <w:numPr>
                <w:ilvl w:val="1"/>
                <w:numId w:val="19"/>
              </w:numPr>
              <w:spacing w:after="0" w:line="257" w:lineRule="auto"/>
              <w:rPr>
                <w:color w:val="FF0000"/>
                <w:sz w:val="18"/>
                <w:szCs w:val="18"/>
              </w:rPr>
            </w:pPr>
            <w:r>
              <w:rPr>
                <w:color w:val="FF0000"/>
                <w:sz w:val="18"/>
                <w:szCs w:val="18"/>
                <w:lang w:eastAsia="zh-CN"/>
              </w:rPr>
              <w:t>Note: Multiplexing between first PUCCH and PUSCH is realized by assuming UEIRI as one type of CSI part-1</w:t>
            </w:r>
            <w:r>
              <w:rPr>
                <w:color w:val="FF0000"/>
                <w:sz w:val="18"/>
                <w:szCs w:val="18"/>
              </w:rPr>
              <w:t>.</w:t>
            </w:r>
          </w:p>
          <w:p w14:paraId="5FF06E7A" w14:textId="77777777" w:rsidR="00D20F25" w:rsidRDefault="00D20F25">
            <w:pPr>
              <w:shd w:val="clear" w:color="auto" w:fill="FFFFFF"/>
              <w:snapToGrid w:val="0"/>
              <w:spacing w:line="259" w:lineRule="auto"/>
              <w:rPr>
                <w:color w:val="000000" w:themeColor="text1"/>
                <w:sz w:val="18"/>
                <w:szCs w:val="18"/>
              </w:rPr>
            </w:pPr>
          </w:p>
          <w:p w14:paraId="25CB33A9" w14:textId="6630B437" w:rsidR="00D20F25" w:rsidRPr="00752A28" w:rsidRDefault="009B5873">
            <w:pPr>
              <w:shd w:val="clear" w:color="auto" w:fill="FFFFFF"/>
              <w:snapToGrid w:val="0"/>
              <w:spacing w:line="259" w:lineRule="auto"/>
              <w:rPr>
                <w:color w:val="FF0000"/>
                <w:sz w:val="18"/>
                <w:szCs w:val="18"/>
              </w:rPr>
            </w:pPr>
            <w:r w:rsidRPr="00D21FEE">
              <w:rPr>
                <w:color w:val="000000" w:themeColor="text1"/>
                <w:sz w:val="18"/>
                <w:szCs w:val="18"/>
              </w:rPr>
              <w:t>Option-1: Huawei/</w:t>
            </w:r>
            <w:proofErr w:type="spellStart"/>
            <w:r w:rsidRPr="00D21FEE">
              <w:rPr>
                <w:color w:val="000000" w:themeColor="text1"/>
                <w:sz w:val="18"/>
                <w:szCs w:val="18"/>
              </w:rPr>
              <w:t>Hisi</w:t>
            </w:r>
            <w:proofErr w:type="spellEnd"/>
            <w:r w:rsidRPr="00D21FEE">
              <w:rPr>
                <w:color w:val="000000" w:themeColor="text1"/>
                <w:sz w:val="18"/>
                <w:szCs w:val="18"/>
              </w:rPr>
              <w:t xml:space="preserve">’, Samsung, vivo, Lenovo, </w:t>
            </w:r>
            <w:proofErr w:type="spellStart"/>
            <w:r>
              <w:rPr>
                <w:color w:val="000000" w:themeColor="text1"/>
                <w:sz w:val="18"/>
                <w:szCs w:val="18"/>
              </w:rPr>
              <w:t>Ofinno</w:t>
            </w:r>
            <w:proofErr w:type="spellEnd"/>
            <w:r>
              <w:rPr>
                <w:color w:val="000000" w:themeColor="text1"/>
                <w:sz w:val="18"/>
                <w:szCs w:val="18"/>
              </w:rPr>
              <w:t>,</w:t>
            </w:r>
            <w:r w:rsidRPr="00D21FEE">
              <w:rPr>
                <w:color w:val="000000" w:themeColor="text1"/>
                <w:sz w:val="18"/>
                <w:szCs w:val="18"/>
              </w:rPr>
              <w:t xml:space="preserve"> MediaTek, Google, </w:t>
            </w:r>
            <w:proofErr w:type="spellStart"/>
            <w:r w:rsidRPr="00D21FEE">
              <w:rPr>
                <w:color w:val="000000" w:themeColor="text1"/>
                <w:sz w:val="18"/>
                <w:szCs w:val="18"/>
              </w:rPr>
              <w:t>Spreadtrum</w:t>
            </w:r>
            <w:proofErr w:type="spellEnd"/>
            <w:r w:rsidRPr="00D21FEE">
              <w:rPr>
                <w:color w:val="000000" w:themeColor="text1"/>
                <w:sz w:val="18"/>
                <w:szCs w:val="18"/>
              </w:rPr>
              <w:t xml:space="preserve">, CATT, Apple, NTT DOCOMO, </w:t>
            </w:r>
            <w:r>
              <w:rPr>
                <w:color w:val="000000" w:themeColor="text1"/>
                <w:sz w:val="18"/>
                <w:szCs w:val="18"/>
              </w:rPr>
              <w:t>Fujitsu, China Telecom</w:t>
            </w:r>
            <w:r w:rsidRPr="00752A28">
              <w:rPr>
                <w:color w:val="FF0000"/>
                <w:sz w:val="18"/>
                <w:szCs w:val="18"/>
              </w:rPr>
              <w:t xml:space="preserve">, </w:t>
            </w:r>
            <w:proofErr w:type="spellStart"/>
            <w:r w:rsidR="00752A28" w:rsidRPr="00752A28">
              <w:rPr>
                <w:color w:val="FF0000"/>
                <w:sz w:val="18"/>
                <w:szCs w:val="18"/>
              </w:rPr>
              <w:t>xiaomi</w:t>
            </w:r>
            <w:proofErr w:type="spellEnd"/>
            <w:r w:rsidR="00752A28" w:rsidRPr="00752A28">
              <w:rPr>
                <w:color w:val="FF0000"/>
                <w:sz w:val="18"/>
                <w:szCs w:val="18"/>
              </w:rPr>
              <w:t xml:space="preserve"> (2</w:t>
            </w:r>
            <w:r w:rsidR="00752A28" w:rsidRPr="00752A28">
              <w:rPr>
                <w:color w:val="FF0000"/>
                <w:sz w:val="18"/>
                <w:szCs w:val="18"/>
                <w:vertAlign w:val="superscript"/>
              </w:rPr>
              <w:t>nd</w:t>
            </w:r>
            <w:r w:rsidR="00752A28" w:rsidRPr="00752A28">
              <w:rPr>
                <w:color w:val="FF0000"/>
                <w:sz w:val="18"/>
                <w:szCs w:val="18"/>
              </w:rPr>
              <w:t xml:space="preserve"> priority)</w:t>
            </w:r>
            <w:r w:rsidR="006D61AC">
              <w:rPr>
                <w:color w:val="FF0000"/>
                <w:sz w:val="18"/>
                <w:szCs w:val="18"/>
              </w:rPr>
              <w:t xml:space="preserve">, </w:t>
            </w:r>
          </w:p>
          <w:p w14:paraId="7F899F1A" w14:textId="54DC09EB" w:rsidR="00D20F25" w:rsidRPr="005027A9" w:rsidRDefault="009B5873">
            <w:pPr>
              <w:shd w:val="clear" w:color="auto" w:fill="FFFFFF"/>
              <w:snapToGrid w:val="0"/>
              <w:spacing w:line="259" w:lineRule="auto"/>
              <w:rPr>
                <w:color w:val="FF0000"/>
                <w:sz w:val="18"/>
                <w:szCs w:val="18"/>
                <w:lang w:val="de-DE"/>
              </w:rPr>
            </w:pPr>
            <w:r w:rsidRPr="005027A9">
              <w:rPr>
                <w:color w:val="000000" w:themeColor="text1"/>
                <w:sz w:val="18"/>
                <w:szCs w:val="18"/>
                <w:lang w:val="de-DE"/>
              </w:rPr>
              <w:t xml:space="preserve">Option-2: ZTE, OPPO, xiaomi, Qualcomm, NEC, ETRI, </w:t>
            </w:r>
            <w:r w:rsidR="00C1497E" w:rsidRPr="005027A9">
              <w:rPr>
                <w:color w:val="FF0000"/>
                <w:sz w:val="18"/>
                <w:szCs w:val="18"/>
                <w:lang w:val="de-DE"/>
              </w:rPr>
              <w:t xml:space="preserve">Nokia, </w:t>
            </w:r>
          </w:p>
          <w:p w14:paraId="5DA997F0" w14:textId="77777777" w:rsidR="00D20F25" w:rsidRPr="005027A9" w:rsidRDefault="00D20F25">
            <w:pPr>
              <w:shd w:val="clear" w:color="auto" w:fill="FFFFFF"/>
              <w:snapToGrid w:val="0"/>
              <w:spacing w:line="259" w:lineRule="auto"/>
              <w:rPr>
                <w:color w:val="000000" w:themeColor="text1"/>
                <w:sz w:val="18"/>
                <w:szCs w:val="18"/>
                <w:lang w:val="de-DE"/>
              </w:rPr>
            </w:pPr>
          </w:p>
          <w:p w14:paraId="4E36B6D1" w14:textId="77777777" w:rsidR="00D20F25" w:rsidRDefault="009B5873">
            <w:pPr>
              <w:shd w:val="clear" w:color="auto" w:fill="FFFFFF"/>
              <w:snapToGrid w:val="0"/>
              <w:spacing w:line="259" w:lineRule="auto"/>
              <w:rPr>
                <w:iCs/>
                <w:color w:val="3333FF"/>
                <w:sz w:val="18"/>
                <w:szCs w:val="18"/>
                <w:lang w:val="en-GB"/>
              </w:rPr>
            </w:pPr>
            <w:r>
              <w:rPr>
                <w:iCs/>
                <w:color w:val="3333FF"/>
                <w:sz w:val="18"/>
                <w:szCs w:val="18"/>
                <w:u w:val="single"/>
                <w:lang w:val="en-GB"/>
              </w:rPr>
              <w:t>FL Note:</w:t>
            </w:r>
            <w:r>
              <w:rPr>
                <w:iCs/>
                <w:color w:val="3333FF"/>
                <w:sz w:val="18"/>
                <w:szCs w:val="18"/>
                <w:lang w:val="en-GB"/>
              </w:rPr>
              <w:t xml:space="preserve"> Besides, one more alignment TP from [5] is provided per the agreement.</w:t>
            </w:r>
          </w:p>
          <w:p w14:paraId="24104798" w14:textId="77777777" w:rsidR="00D20F25" w:rsidRDefault="00D20F25">
            <w:pPr>
              <w:shd w:val="clear" w:color="auto" w:fill="FFFFFF"/>
              <w:snapToGrid w:val="0"/>
              <w:spacing w:line="259" w:lineRule="auto"/>
              <w:rPr>
                <w:color w:val="000000" w:themeColor="text1"/>
                <w:sz w:val="18"/>
                <w:szCs w:val="18"/>
              </w:rPr>
            </w:pPr>
          </w:p>
          <w:p w14:paraId="1F9759A1" w14:textId="77777777" w:rsidR="00D20F25" w:rsidRDefault="009B5873">
            <w:pPr>
              <w:snapToGrid w:val="0"/>
              <w:spacing w:line="257" w:lineRule="auto"/>
              <w:jc w:val="both"/>
              <w:rPr>
                <w:sz w:val="18"/>
                <w:szCs w:val="18"/>
              </w:rPr>
            </w:pPr>
            <w:r>
              <w:rPr>
                <w:rFonts w:eastAsia="宋体"/>
                <w:b/>
                <w:bCs/>
                <w:iCs/>
                <w:color w:val="000000"/>
                <w:sz w:val="18"/>
                <w:szCs w:val="18"/>
                <w:highlight w:val="yellow"/>
                <w:u w:val="single"/>
              </w:rPr>
              <w:t>Proposal 3.1</w:t>
            </w:r>
            <w:r>
              <w:rPr>
                <w:rFonts w:eastAsia="宋体" w:hint="eastAsia"/>
                <w:b/>
                <w:bCs/>
                <w:iCs/>
                <w:color w:val="000000"/>
                <w:sz w:val="18"/>
                <w:szCs w:val="18"/>
                <w:highlight w:val="yellow"/>
                <w:u w:val="single"/>
                <w:lang w:eastAsia="zh-CN"/>
              </w:rPr>
              <w:t>C</w:t>
            </w:r>
            <w:r>
              <w:rPr>
                <w:rFonts w:eastAsia="宋体"/>
                <w:b/>
                <w:bCs/>
                <w:iCs/>
                <w:color w:val="000000"/>
                <w:sz w:val="18"/>
                <w:szCs w:val="18"/>
                <w:highlight w:val="yellow"/>
                <w:u w:val="single"/>
                <w:lang w:eastAsia="zh-CN"/>
              </w:rPr>
              <w:t xml:space="preserve"> (</w:t>
            </w:r>
            <w:r>
              <w:rPr>
                <w:rFonts w:eastAsia="宋体"/>
                <w:b/>
                <w:bCs/>
                <w:iCs/>
                <w:color w:val="000000"/>
                <w:sz w:val="18"/>
                <w:szCs w:val="18"/>
                <w:highlight w:val="yellow"/>
                <w:u w:val="single"/>
              </w:rPr>
              <w:t xml:space="preserve">from </w:t>
            </w:r>
            <w:r>
              <w:rPr>
                <w:rFonts w:eastAsia="宋体"/>
                <w:b/>
                <w:bCs/>
                <w:iCs/>
                <w:color w:val="000000"/>
                <w:sz w:val="18"/>
                <w:szCs w:val="18"/>
                <w:highlight w:val="yellow"/>
                <w:u w:val="single"/>
                <w:lang w:eastAsia="zh-CN"/>
              </w:rPr>
              <w:t>RAN1#122)</w:t>
            </w:r>
            <w:r>
              <w:rPr>
                <w:rFonts w:eastAsia="宋体"/>
                <w:b/>
                <w:bCs/>
                <w:iCs/>
                <w:color w:val="000000"/>
                <w:sz w:val="18"/>
                <w:szCs w:val="18"/>
                <w:highlight w:val="yellow"/>
                <w:u w:val="single"/>
              </w:rPr>
              <w:t xml:space="preserve">: </w:t>
            </w:r>
            <w:r>
              <w:rPr>
                <w:sz w:val="18"/>
                <w:szCs w:val="18"/>
              </w:rPr>
              <w:t>A</w:t>
            </w:r>
            <w:r>
              <w:rPr>
                <w:rFonts w:hint="eastAsia"/>
                <w:sz w:val="18"/>
                <w:szCs w:val="18"/>
              </w:rPr>
              <w:t>dopt the following changes in</w:t>
            </w:r>
            <w:r>
              <w:rPr>
                <w:sz w:val="18"/>
                <w:szCs w:val="18"/>
              </w:rPr>
              <w:t xml:space="preserve"> TS38.213 Section 9:</w:t>
            </w:r>
          </w:p>
          <w:p w14:paraId="0C562CF0" w14:textId="77777777" w:rsidR="00D20F25" w:rsidRDefault="009B5873">
            <w:pPr>
              <w:pStyle w:val="ListParagraph"/>
              <w:numPr>
                <w:ilvl w:val="0"/>
                <w:numId w:val="24"/>
              </w:numPr>
              <w:snapToGrid w:val="0"/>
              <w:spacing w:after="0" w:line="257" w:lineRule="auto"/>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In RAN1 #121 meeting, it was agreed that for UE-initiated/event-driven beam reporting, when the 1-bit first PUCCH is collided/overlapped with a PUSCH, the 1-bit first PUCCH is multiplexed in the PUSCH. This agreement has not been captured in TS38.213 currently. </w:t>
            </w:r>
          </w:p>
          <w:p w14:paraId="6106B68C" w14:textId="77777777" w:rsidR="00D20F25" w:rsidRDefault="009B5873">
            <w:pPr>
              <w:pStyle w:val="ListParagraph"/>
              <w:numPr>
                <w:ilvl w:val="0"/>
                <w:numId w:val="24"/>
              </w:numPr>
              <w:snapToGrid w:val="0"/>
              <w:spacing w:after="0" w:line="257" w:lineRule="auto"/>
              <w:rPr>
                <w:b/>
                <w:sz w:val="18"/>
                <w:szCs w:val="18"/>
                <w:lang w:val="en-GB"/>
              </w:rPr>
            </w:pPr>
            <w:r>
              <w:rPr>
                <w:b/>
                <w:sz w:val="18"/>
                <w:szCs w:val="18"/>
              </w:rPr>
              <w:t xml:space="preserve">Summary of change: </w:t>
            </w:r>
            <w:r>
              <w:rPr>
                <w:sz w:val="18"/>
                <w:szCs w:val="18"/>
              </w:rPr>
              <w:t>Capture the agreement that for UE-initiated/event-driven beam reporting, when the 1-bit first PUCCH is collided/overlapped with a PUSCH, the 1-bit first PUCCH is multiplexed with PUSCH in TS38.213.</w:t>
            </w:r>
          </w:p>
          <w:p w14:paraId="5995FE03" w14:textId="77777777" w:rsidR="00D20F25" w:rsidRDefault="009B5873">
            <w:pPr>
              <w:pStyle w:val="ListParagraph"/>
              <w:numPr>
                <w:ilvl w:val="0"/>
                <w:numId w:val="24"/>
              </w:numPr>
              <w:snapToGrid w:val="0"/>
              <w:spacing w:after="0" w:line="257" w:lineRule="auto"/>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UE behavior in UE-initiated/event-driven beam reporting is not clear when the 1-bit first PUCCH is collided/overlapped with a PUSCH</w:t>
            </w:r>
          </w:p>
          <w:tbl>
            <w:tblPr>
              <w:tblStyle w:val="TableGrid"/>
              <w:tblW w:w="0" w:type="auto"/>
              <w:tblLayout w:type="fixed"/>
              <w:tblLook w:val="04A0" w:firstRow="1" w:lastRow="0" w:firstColumn="1" w:lastColumn="0" w:noHBand="0" w:noVBand="1"/>
            </w:tblPr>
            <w:tblGrid>
              <w:gridCol w:w="7401"/>
            </w:tblGrid>
            <w:tr w:rsidR="00D20F25" w14:paraId="75ED0AB1" w14:textId="77777777">
              <w:tc>
                <w:tcPr>
                  <w:tcW w:w="7401" w:type="dxa"/>
                </w:tcPr>
                <w:p w14:paraId="6A3E9B2B" w14:textId="77777777" w:rsidR="00D20F25" w:rsidRDefault="009B5873">
                  <w:pPr>
                    <w:spacing w:after="120"/>
                    <w:jc w:val="both"/>
                    <w:rPr>
                      <w:rFonts w:eastAsiaTheme="minorEastAsia"/>
                      <w:b/>
                      <w:kern w:val="2"/>
                      <w:sz w:val="18"/>
                      <w:szCs w:val="18"/>
                      <w:lang w:eastAsia="zh-CN"/>
                    </w:rPr>
                  </w:pPr>
                  <w:bookmarkStart w:id="71" w:name="_Toc45699190"/>
                  <w:bookmarkStart w:id="72" w:name="_Toc201953690"/>
                  <w:bookmarkStart w:id="73" w:name="_Toc26719403"/>
                  <w:bookmarkStart w:id="74" w:name="_Toc36498164"/>
                  <w:bookmarkStart w:id="75" w:name="_Toc29917290"/>
                  <w:bookmarkStart w:id="76" w:name="_Toc29894836"/>
                  <w:bookmarkStart w:id="77" w:name="_Toc12021466"/>
                  <w:bookmarkStart w:id="78" w:name="_Toc29899135"/>
                  <w:bookmarkStart w:id="79" w:name="_Toc29899553"/>
                  <w:bookmarkStart w:id="80" w:name="_Toc20311578"/>
                  <w:r>
                    <w:rPr>
                      <w:rFonts w:eastAsiaTheme="minorEastAsia"/>
                      <w:b/>
                      <w:kern w:val="2"/>
                      <w:sz w:val="18"/>
                      <w:szCs w:val="18"/>
                      <w:lang w:eastAsia="zh-CN"/>
                    </w:rPr>
                    <w:t>9</w:t>
                  </w:r>
                  <w:r>
                    <w:rPr>
                      <w:rFonts w:eastAsiaTheme="minorEastAsia" w:hint="eastAsia"/>
                      <w:b/>
                      <w:kern w:val="2"/>
                      <w:sz w:val="18"/>
                      <w:szCs w:val="18"/>
                      <w:lang w:eastAsia="zh-CN"/>
                    </w:rPr>
                    <w:tab/>
                  </w:r>
                  <w:r>
                    <w:rPr>
                      <w:rFonts w:eastAsiaTheme="minorEastAsia"/>
                      <w:b/>
                      <w:kern w:val="2"/>
                      <w:sz w:val="18"/>
                      <w:szCs w:val="18"/>
                      <w:lang w:eastAsia="zh-CN"/>
                    </w:rPr>
                    <w:t>UE procedure for reporting control information</w:t>
                  </w:r>
                  <w:bookmarkEnd w:id="71"/>
                  <w:bookmarkEnd w:id="72"/>
                  <w:bookmarkEnd w:id="73"/>
                  <w:bookmarkEnd w:id="74"/>
                  <w:bookmarkEnd w:id="75"/>
                  <w:bookmarkEnd w:id="76"/>
                  <w:bookmarkEnd w:id="77"/>
                  <w:bookmarkEnd w:id="78"/>
                  <w:bookmarkEnd w:id="79"/>
                  <w:bookmarkEnd w:id="80"/>
                </w:p>
                <w:p w14:paraId="7ED3B7E7" w14:textId="77777777" w:rsidR="00D20F25" w:rsidRDefault="009B5873">
                  <w:pPr>
                    <w:spacing w:after="120"/>
                    <w:jc w:val="center"/>
                    <w:rPr>
                      <w:rFonts w:eastAsiaTheme="minorEastAsia"/>
                      <w:color w:val="FF0000"/>
                      <w:kern w:val="2"/>
                      <w:sz w:val="18"/>
                      <w:szCs w:val="18"/>
                      <w:lang w:eastAsia="zh-CN"/>
                    </w:rPr>
                  </w:pPr>
                  <w:r>
                    <w:rPr>
                      <w:rFonts w:eastAsiaTheme="minorEastAsia"/>
                      <w:color w:val="FF0000"/>
                      <w:kern w:val="2"/>
                      <w:sz w:val="18"/>
                      <w:szCs w:val="18"/>
                      <w:lang w:eastAsia="zh-CN"/>
                    </w:rPr>
                    <w:t>&lt;unrelated parts are omitted&gt;</w:t>
                  </w:r>
                </w:p>
                <w:p w14:paraId="1B431FB7" w14:textId="77777777" w:rsidR="00D20F25" w:rsidRDefault="009B5873">
                  <w:pPr>
                    <w:spacing w:after="120"/>
                    <w:rPr>
                      <w:sz w:val="18"/>
                      <w:szCs w:val="18"/>
                      <w:lang w:eastAsia="zh-CN"/>
                    </w:rPr>
                  </w:pPr>
                  <w:r>
                    <w:rPr>
                      <w:sz w:val="18"/>
                      <w:szCs w:val="18"/>
                      <w:lang w:eastAsia="zh-CN"/>
                    </w:rPr>
                    <w:t xml:space="preserve">In the remaining of this clause, </w:t>
                  </w:r>
                  <w:r>
                    <w:rPr>
                      <w:rFonts w:cs="Arial"/>
                      <w:sz w:val="18"/>
                      <w:szCs w:val="18"/>
                      <w:lang w:eastAsia="zh-CN"/>
                    </w:rPr>
                    <w:t xml:space="preserve">if a UE is provided </w:t>
                  </w:r>
                  <w:proofErr w:type="spellStart"/>
                  <w:r>
                    <w:rPr>
                      <w:rFonts w:cs="Arial"/>
                      <w:i/>
                      <w:iCs/>
                      <w:sz w:val="18"/>
                      <w:szCs w:val="18"/>
                      <w:lang w:eastAsia="zh-CN"/>
                    </w:rPr>
                    <w:t>subslotLengthForPUCCH</w:t>
                  </w:r>
                  <w:proofErr w:type="spellEnd"/>
                  <w:r>
                    <w:rPr>
                      <w:rFonts w:cs="Arial"/>
                      <w:iCs/>
                      <w:sz w:val="18"/>
                      <w:szCs w:val="18"/>
                      <w:lang w:eastAsia="zh-CN"/>
                    </w:rPr>
                    <w:t xml:space="preserve"> for a cell for PUCCH transmission</w:t>
                  </w:r>
                  <w:r>
                    <w:rPr>
                      <w:rFonts w:cs="Arial"/>
                      <w:sz w:val="18"/>
                      <w:szCs w:val="18"/>
                      <w:lang w:eastAsia="zh-CN"/>
                    </w:rPr>
                    <w:t xml:space="preserve">, a slot for an associated PUCCH </w:t>
                  </w:r>
                  <w:r>
                    <w:rPr>
                      <w:rFonts w:cs="Arial" w:hint="eastAsia"/>
                      <w:sz w:val="18"/>
                      <w:szCs w:val="18"/>
                      <w:lang w:eastAsia="zh-CN"/>
                    </w:rPr>
                    <w:t xml:space="preserve">resource of a PUCCH </w:t>
                  </w:r>
                  <w:r>
                    <w:rPr>
                      <w:rFonts w:cs="Arial"/>
                      <w:sz w:val="18"/>
                      <w:szCs w:val="18"/>
                      <w:lang w:eastAsia="zh-CN"/>
                    </w:rPr>
                    <w:t xml:space="preserve">transmission </w:t>
                  </w:r>
                  <w:r>
                    <w:rPr>
                      <w:rFonts w:cs="Arial"/>
                      <w:sz w:val="18"/>
                      <w:szCs w:val="18"/>
                    </w:rPr>
                    <w:t xml:space="preserve">with HARQ-ACK information on the cell </w:t>
                  </w:r>
                  <w:r>
                    <w:rPr>
                      <w:rFonts w:cs="Arial"/>
                      <w:sz w:val="18"/>
                      <w:szCs w:val="18"/>
                      <w:lang w:eastAsia="zh-CN"/>
                    </w:rPr>
                    <w:t xml:space="preserve">includes a number of symbols indicated by </w:t>
                  </w:r>
                  <w:proofErr w:type="spellStart"/>
                  <w:r>
                    <w:rPr>
                      <w:rFonts w:cs="Arial"/>
                      <w:i/>
                      <w:iCs/>
                      <w:sz w:val="18"/>
                      <w:szCs w:val="18"/>
                      <w:lang w:eastAsia="zh-CN"/>
                    </w:rPr>
                    <w:t>subslotLengthForPUCCH</w:t>
                  </w:r>
                  <w:proofErr w:type="spellEnd"/>
                  <w:r>
                    <w:rPr>
                      <w:iCs/>
                      <w:sz w:val="18"/>
                      <w:szCs w:val="18"/>
                    </w:rPr>
                    <w:t>, unless stated otherwise</w:t>
                  </w:r>
                  <w:r>
                    <w:rPr>
                      <w:rFonts w:cs="Arial"/>
                      <w:sz w:val="18"/>
                      <w:szCs w:val="18"/>
                      <w:lang w:eastAsia="zh-CN"/>
                    </w:rPr>
                    <w:t>.</w:t>
                  </w:r>
                </w:p>
                <w:p w14:paraId="792480A0" w14:textId="77777777" w:rsidR="00D20F25" w:rsidRDefault="009B5873">
                  <w:pPr>
                    <w:spacing w:after="120"/>
                    <w:rPr>
                      <w:rFonts w:eastAsiaTheme="minorEastAsia"/>
                      <w:sz w:val="18"/>
                      <w:szCs w:val="18"/>
                      <w:lang w:eastAsia="zh-CN"/>
                    </w:rPr>
                  </w:pPr>
                  <w:r>
                    <w:rPr>
                      <w:sz w:val="18"/>
                      <w:szCs w:val="18"/>
                      <w:lang w:eastAsia="zh-CN"/>
                    </w:rPr>
                    <w:t>If a UE would transmit on a serving cell a PUSCH without UL-SCH that overlaps with a PUCCH transmission on a serving cell that includes positive SR information, the UE does not transmit the PUSCH</w:t>
                  </w:r>
                  <w:r>
                    <w:rPr>
                      <w:sz w:val="18"/>
                      <w:szCs w:val="18"/>
                    </w:rPr>
                    <w:t xml:space="preserve">. </w:t>
                  </w:r>
                </w:p>
                <w:p w14:paraId="08676F77" w14:textId="77777777" w:rsidR="00D20F25" w:rsidRDefault="009B5873">
                  <w:pPr>
                    <w:spacing w:after="120"/>
                    <w:rPr>
                      <w:sz w:val="18"/>
                      <w:szCs w:val="18"/>
                    </w:rPr>
                  </w:pPr>
                  <w:r>
                    <w:rPr>
                      <w:sz w:val="18"/>
                      <w:szCs w:val="18"/>
                    </w:rPr>
                    <w:lastRenderedPageBreak/>
                    <w:t>If a UE would transmit CSI reports on overlapping physical channels, the UE applies the priority rules described in [6, TS 38.214] for the multiplexing of CSI reports.</w:t>
                  </w:r>
                </w:p>
                <w:p w14:paraId="032BED18" w14:textId="77777777" w:rsidR="00D20F25" w:rsidRDefault="009B5873">
                  <w:pPr>
                    <w:spacing w:after="120"/>
                    <w:rPr>
                      <w:sz w:val="18"/>
                      <w:szCs w:val="18"/>
                    </w:rPr>
                  </w:pPr>
                  <w:r>
                    <w:rPr>
                      <w:sz w:val="18"/>
                      <w:szCs w:val="18"/>
                    </w:rPr>
                    <w:t xml:space="preserve">If a UE </w:t>
                  </w:r>
                </w:p>
                <w:p w14:paraId="4733626C" w14:textId="77777777" w:rsidR="00D20F25" w:rsidRDefault="009B5873">
                  <w:pPr>
                    <w:pStyle w:val="B1"/>
                    <w:spacing w:after="120"/>
                    <w:rPr>
                      <w:sz w:val="18"/>
                      <w:szCs w:val="18"/>
                    </w:rPr>
                  </w:pPr>
                  <w:r>
                    <w:rPr>
                      <w:sz w:val="18"/>
                      <w:szCs w:val="18"/>
                    </w:rPr>
                    <w:t>-</w:t>
                  </w:r>
                  <w:r>
                    <w:rPr>
                      <w:sz w:val="18"/>
                      <w:szCs w:val="18"/>
                    </w:rPr>
                    <w:tab/>
                    <w:t xml:space="preserve">would multiplex UCI in a PUCCH transmission that overlaps with a PUSCH transmission, and </w:t>
                  </w:r>
                </w:p>
                <w:p w14:paraId="1953A5A0" w14:textId="77777777" w:rsidR="00D20F25" w:rsidRDefault="009B5873">
                  <w:pPr>
                    <w:pStyle w:val="B1"/>
                    <w:spacing w:after="120"/>
                    <w:rPr>
                      <w:sz w:val="18"/>
                      <w:szCs w:val="18"/>
                    </w:rPr>
                  </w:pPr>
                  <w:r>
                    <w:rPr>
                      <w:sz w:val="18"/>
                      <w:szCs w:val="18"/>
                    </w:rPr>
                    <w:t>-</w:t>
                  </w:r>
                  <w:r>
                    <w:rPr>
                      <w:sz w:val="18"/>
                      <w:szCs w:val="18"/>
                    </w:rPr>
                    <w:tab/>
                    <w:t xml:space="preserve">the PUSCH and PUCCH transmissions fulfil the conditions in clause 9.2.5 for UCI multiplexing, </w:t>
                  </w:r>
                </w:p>
                <w:p w14:paraId="3905B42E" w14:textId="77777777" w:rsidR="00D20F25" w:rsidRDefault="009B5873">
                  <w:pPr>
                    <w:spacing w:after="120"/>
                    <w:rPr>
                      <w:sz w:val="18"/>
                      <w:szCs w:val="18"/>
                    </w:rPr>
                  </w:pPr>
                  <w:r>
                    <w:rPr>
                      <w:sz w:val="18"/>
                      <w:szCs w:val="18"/>
                    </w:rPr>
                    <w:t xml:space="preserve">the UE </w:t>
                  </w:r>
                </w:p>
                <w:p w14:paraId="2ADE265F" w14:textId="77777777" w:rsidR="00D20F25" w:rsidRDefault="009B5873">
                  <w:pPr>
                    <w:pStyle w:val="B1"/>
                    <w:spacing w:after="120"/>
                    <w:rPr>
                      <w:sz w:val="18"/>
                      <w:szCs w:val="18"/>
                      <w:lang w:eastAsia="zh-CN"/>
                    </w:rPr>
                  </w:pPr>
                  <w:r>
                    <w:rPr>
                      <w:sz w:val="18"/>
                      <w:szCs w:val="18"/>
                    </w:rPr>
                    <w:t>-</w:t>
                  </w:r>
                  <w:r>
                    <w:rPr>
                      <w:sz w:val="18"/>
                      <w:szCs w:val="18"/>
                    </w:rPr>
                    <w:tab/>
                    <w:t>multiplexes only HARQ-ACK information</w:t>
                  </w:r>
                  <w:ins w:id="81" w:author="CATT" w:date="2025-08-15T18:10:00Z">
                    <w:r>
                      <w:rPr>
                        <w:rFonts w:hint="eastAsia"/>
                        <w:sz w:val="18"/>
                        <w:szCs w:val="18"/>
                        <w:lang w:eastAsia="zh-CN"/>
                      </w:rPr>
                      <w:t>,</w:t>
                    </w:r>
                  </w:ins>
                  <w:ins w:id="82" w:author="CATT" w:date="2025-08-14T10:06:00Z">
                    <w:r>
                      <w:rPr>
                        <w:rFonts w:hint="eastAsia"/>
                        <w:sz w:val="18"/>
                        <w:szCs w:val="18"/>
                        <w:lang w:eastAsia="zh-CN"/>
                      </w:rPr>
                      <w:t xml:space="preserve"> UEIRI</w:t>
                    </w:r>
                  </w:ins>
                  <w:r>
                    <w:rPr>
                      <w:sz w:val="18"/>
                      <w:szCs w:val="18"/>
                    </w:rPr>
                    <w:t>, if any, from the UCI in the PUSCH transmission and does not transmit the PUCCH if the UE multiplexes aperiodic or semi-persistent CSI reports in the PUSCH;</w:t>
                  </w:r>
                </w:p>
                <w:p w14:paraId="2772E64D" w14:textId="77777777" w:rsidR="00D20F25" w:rsidRDefault="009B5873">
                  <w:pPr>
                    <w:pStyle w:val="B1"/>
                    <w:numPr>
                      <w:ilvl w:val="0"/>
                      <w:numId w:val="25"/>
                    </w:numPr>
                    <w:spacing w:afterLines="50" w:after="182"/>
                    <w:ind w:left="567" w:hanging="283"/>
                    <w:rPr>
                      <w:sz w:val="18"/>
                      <w:szCs w:val="18"/>
                      <w:lang w:eastAsia="zh-CN"/>
                    </w:rPr>
                  </w:pPr>
                  <w:r>
                    <w:rPr>
                      <w:sz w:val="18"/>
                      <w:szCs w:val="18"/>
                    </w:rPr>
                    <w:t>multiplexes only HARQ-ACK information</w:t>
                  </w:r>
                  <w:del w:id="83" w:author="CATT" w:date="2025-08-15T18:10:00Z">
                    <w:r>
                      <w:rPr>
                        <w:sz w:val="18"/>
                        <w:szCs w:val="18"/>
                      </w:rPr>
                      <w:delText xml:space="preserve"> </w:delText>
                    </w:r>
                  </w:del>
                  <w:ins w:id="84" w:author="CATT" w:date="2025-08-15T18:10:00Z">
                    <w:r>
                      <w:rPr>
                        <w:rFonts w:hint="eastAsia"/>
                        <w:sz w:val="18"/>
                        <w:szCs w:val="18"/>
                        <w:lang w:eastAsia="zh-CN"/>
                      </w:rPr>
                      <w:t>,</w:t>
                    </w:r>
                  </w:ins>
                  <w:ins w:id="85" w:author="CATT" w:date="2025-08-14T10:07:00Z">
                    <w:r>
                      <w:rPr>
                        <w:rFonts w:hint="eastAsia"/>
                        <w:sz w:val="18"/>
                        <w:szCs w:val="18"/>
                        <w:lang w:eastAsia="zh-CN"/>
                      </w:rPr>
                      <w:t xml:space="preserve"> UEIRI</w:t>
                    </w:r>
                  </w:ins>
                  <w:r>
                    <w:rPr>
                      <w:rFonts w:hint="eastAsia"/>
                      <w:sz w:val="18"/>
                      <w:szCs w:val="18"/>
                      <w:lang w:eastAsia="zh-CN"/>
                    </w:rPr>
                    <w:t xml:space="preserve"> </w:t>
                  </w:r>
                  <w:r>
                    <w:rPr>
                      <w:sz w:val="18"/>
                      <w:szCs w:val="18"/>
                    </w:rPr>
                    <w:t>and CSI reports, if any, from the UCI in the PUSCH transmission and does not transmit the PUCCH if the UE does not multiplex aperiodic or semi-persistent CSI reports in the PUSCH.</w:t>
                  </w:r>
                </w:p>
                <w:p w14:paraId="7DF9DF00" w14:textId="77777777" w:rsidR="00D20F25" w:rsidRDefault="009B5873">
                  <w:pPr>
                    <w:widowControl w:val="0"/>
                    <w:autoSpaceDE w:val="0"/>
                    <w:autoSpaceDN w:val="0"/>
                    <w:adjustRightInd w:val="0"/>
                    <w:snapToGrid w:val="0"/>
                    <w:spacing w:afterLines="50" w:after="182"/>
                    <w:rPr>
                      <w:iCs/>
                      <w:color w:val="3333FF"/>
                      <w:sz w:val="18"/>
                      <w:szCs w:val="18"/>
                    </w:rPr>
                  </w:pPr>
                  <w:r>
                    <w:rPr>
                      <w:rFonts w:eastAsiaTheme="minorEastAsia"/>
                      <w:color w:val="FF0000"/>
                      <w:kern w:val="2"/>
                      <w:sz w:val="18"/>
                      <w:szCs w:val="18"/>
                      <w:lang w:eastAsia="zh-CN"/>
                    </w:rPr>
                    <w:t>&lt;unrelated parts are omitted&gt;</w:t>
                  </w:r>
                </w:p>
              </w:tc>
            </w:tr>
          </w:tbl>
          <w:p w14:paraId="21C026B5" w14:textId="77777777" w:rsidR="00D20F25" w:rsidRDefault="00D20F25">
            <w:pPr>
              <w:snapToGrid w:val="0"/>
              <w:spacing w:line="257" w:lineRule="auto"/>
              <w:jc w:val="both"/>
              <w:rPr>
                <w:iCs/>
                <w:color w:val="3333FF"/>
                <w:sz w:val="18"/>
                <w:szCs w:val="18"/>
              </w:rPr>
            </w:pPr>
          </w:p>
          <w:p w14:paraId="6399B1B6" w14:textId="263ED4D3" w:rsidR="00D20F25" w:rsidRPr="00C1497E" w:rsidRDefault="009B5873">
            <w:pPr>
              <w:snapToGrid w:val="0"/>
              <w:spacing w:line="257" w:lineRule="auto"/>
              <w:jc w:val="both"/>
              <w:rPr>
                <w:iCs/>
                <w:color w:val="FF0000"/>
                <w:sz w:val="18"/>
                <w:szCs w:val="18"/>
              </w:rPr>
            </w:pPr>
            <w:r>
              <w:rPr>
                <w:iCs/>
                <w:color w:val="000000" w:themeColor="text1"/>
                <w:sz w:val="18"/>
                <w:szCs w:val="18"/>
              </w:rPr>
              <w:t xml:space="preserve">Supported by CATT, OPPO, vivo, Lenovo, </w:t>
            </w:r>
            <w:proofErr w:type="spellStart"/>
            <w:r>
              <w:rPr>
                <w:iCs/>
                <w:color w:val="000000" w:themeColor="text1"/>
                <w:sz w:val="18"/>
                <w:szCs w:val="18"/>
              </w:rPr>
              <w:t>xiaomi</w:t>
            </w:r>
            <w:proofErr w:type="spellEnd"/>
            <w:r>
              <w:rPr>
                <w:iCs/>
                <w:color w:val="000000" w:themeColor="text1"/>
                <w:sz w:val="18"/>
                <w:szCs w:val="18"/>
              </w:rPr>
              <w:t xml:space="preserve">, </w:t>
            </w:r>
            <w:proofErr w:type="spellStart"/>
            <w:r>
              <w:rPr>
                <w:iCs/>
                <w:color w:val="000000" w:themeColor="text1"/>
                <w:sz w:val="18"/>
                <w:szCs w:val="18"/>
              </w:rPr>
              <w:t>Ofinno</w:t>
            </w:r>
            <w:proofErr w:type="spellEnd"/>
            <w:r>
              <w:rPr>
                <w:iCs/>
                <w:color w:val="000000" w:themeColor="text1"/>
                <w:sz w:val="18"/>
                <w:szCs w:val="18"/>
              </w:rPr>
              <w:t xml:space="preserve">, Fujitsu, ZTE, MediaTek, Google, Qualcomm, </w:t>
            </w:r>
            <w:proofErr w:type="spellStart"/>
            <w:r>
              <w:rPr>
                <w:iCs/>
                <w:color w:val="000000" w:themeColor="text1"/>
                <w:sz w:val="18"/>
                <w:szCs w:val="18"/>
              </w:rPr>
              <w:t>Spreadtrum</w:t>
            </w:r>
            <w:proofErr w:type="spellEnd"/>
            <w:r>
              <w:rPr>
                <w:iCs/>
                <w:color w:val="000000" w:themeColor="text1"/>
                <w:sz w:val="18"/>
                <w:szCs w:val="18"/>
              </w:rPr>
              <w:t xml:space="preserve">, CATT, NEC, ETRI, </w:t>
            </w:r>
            <w:r w:rsidR="00C1497E">
              <w:rPr>
                <w:iCs/>
                <w:color w:val="FF0000"/>
                <w:sz w:val="18"/>
                <w:szCs w:val="18"/>
              </w:rPr>
              <w:t xml:space="preserve">Nokia, </w:t>
            </w:r>
          </w:p>
          <w:p w14:paraId="1A4389A8" w14:textId="402F487C" w:rsidR="00D20F25" w:rsidRDefault="009B5873">
            <w:pPr>
              <w:snapToGrid w:val="0"/>
              <w:spacing w:line="257" w:lineRule="auto"/>
              <w:jc w:val="both"/>
              <w:rPr>
                <w:rFonts w:ascii="Times" w:hAnsi="Times" w:cs="Times"/>
                <w:b/>
                <w:bCs/>
                <w:sz w:val="18"/>
                <w:szCs w:val="18"/>
                <w:highlight w:val="green"/>
                <w:lang w:eastAsia="zh-CN"/>
              </w:rPr>
            </w:pPr>
            <w:r>
              <w:rPr>
                <w:iCs/>
                <w:color w:val="000000" w:themeColor="text1"/>
                <w:sz w:val="18"/>
                <w:szCs w:val="18"/>
              </w:rPr>
              <w:t xml:space="preserve">Not supported/Postponed by: Samsung, Ericsson, Huawei, Apple, NTT DOCOMO, </w:t>
            </w:r>
          </w:p>
        </w:tc>
      </w:tr>
      <w:tr w:rsidR="00D20F25" w14:paraId="4D26883A"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B59665C" w14:textId="77777777" w:rsidR="00D20F25" w:rsidRDefault="009B5873">
            <w:pPr>
              <w:snapToGrid w:val="0"/>
              <w:rPr>
                <w:color w:val="000000" w:themeColor="text1"/>
                <w:sz w:val="18"/>
                <w:szCs w:val="18"/>
              </w:rPr>
            </w:pPr>
            <w:r>
              <w:rPr>
                <w:color w:val="000000" w:themeColor="text1"/>
                <w:sz w:val="18"/>
                <w:szCs w:val="18"/>
              </w:rPr>
              <w:lastRenderedPageBreak/>
              <w:t>3.2</w:t>
            </w:r>
          </w:p>
        </w:tc>
        <w:tc>
          <w:tcPr>
            <w:tcW w:w="1629" w:type="dxa"/>
            <w:tcBorders>
              <w:top w:val="single" w:sz="4" w:space="0" w:color="auto"/>
              <w:left w:val="single" w:sz="4" w:space="0" w:color="auto"/>
              <w:bottom w:val="single" w:sz="4" w:space="0" w:color="auto"/>
              <w:right w:val="single" w:sz="4" w:space="0" w:color="auto"/>
            </w:tcBorders>
          </w:tcPr>
          <w:p w14:paraId="3FB8C20C" w14:textId="77777777" w:rsidR="00D20F25" w:rsidRDefault="009B5873">
            <w:pPr>
              <w:contextualSpacing/>
              <w:rPr>
                <w:sz w:val="18"/>
                <w:szCs w:val="18"/>
              </w:rPr>
            </w:pPr>
            <w:r>
              <w:rPr>
                <w:rFonts w:hint="eastAsia"/>
                <w:sz w:val="18"/>
                <w:szCs w:val="18"/>
                <w:lang w:eastAsia="zh-CN"/>
              </w:rPr>
              <w:t>L</w:t>
            </w:r>
            <w:r>
              <w:rPr>
                <w:sz w:val="18"/>
                <w:szCs w:val="18"/>
              </w:rPr>
              <w:t>eftover on Step-2/3 in Mode-A</w:t>
            </w:r>
          </w:p>
        </w:tc>
        <w:tc>
          <w:tcPr>
            <w:tcW w:w="7627" w:type="dxa"/>
            <w:tcBorders>
              <w:top w:val="single" w:sz="4" w:space="0" w:color="auto"/>
              <w:left w:val="single" w:sz="4" w:space="0" w:color="auto"/>
              <w:bottom w:val="single" w:sz="4" w:space="0" w:color="auto"/>
              <w:right w:val="single" w:sz="4" w:space="0" w:color="auto"/>
            </w:tcBorders>
          </w:tcPr>
          <w:p w14:paraId="2DF90C0B" w14:textId="77777777" w:rsidR="00D20F25" w:rsidRDefault="009B5873">
            <w:pPr>
              <w:snapToGrid w:val="0"/>
              <w:contextualSpacing/>
              <w:jc w:val="both"/>
              <w:rPr>
                <w:rFonts w:ascii="Times" w:hAnsi="Times" w:cs="Times"/>
                <w:b/>
                <w:bCs/>
                <w:sz w:val="18"/>
                <w:szCs w:val="18"/>
                <w:highlight w:val="green"/>
                <w:lang w:eastAsia="zh-CN"/>
              </w:rPr>
            </w:pPr>
            <w:r>
              <w:rPr>
                <w:iCs/>
                <w:color w:val="3333FF"/>
                <w:sz w:val="18"/>
                <w:szCs w:val="18"/>
                <w:u w:val="single"/>
                <w:lang w:val="en-GB"/>
              </w:rPr>
              <w:t>FL Note:</w:t>
            </w:r>
            <w:r>
              <w:rPr>
                <w:iCs/>
                <w:color w:val="3333FF"/>
                <w:sz w:val="18"/>
                <w:szCs w:val="18"/>
                <w:lang w:val="en-GB"/>
              </w:rPr>
              <w:t xml:space="preserve"> Per companies input [6]</w:t>
            </w:r>
            <w:r>
              <w:rPr>
                <w:iCs/>
                <w:color w:val="3333FF"/>
                <w:sz w:val="18"/>
                <w:szCs w:val="18"/>
                <w:lang w:val="en-GB" w:eastAsia="zh-CN"/>
              </w:rPr>
              <w:t xml:space="preserve">, </w:t>
            </w:r>
            <w:r>
              <w:rPr>
                <w:iCs/>
                <w:color w:val="3333FF"/>
                <w:sz w:val="18"/>
                <w:szCs w:val="18"/>
                <w:lang w:val="en-GB"/>
              </w:rPr>
              <w:t xml:space="preserve">the intra-UE multiplexing/prioritization rules of PUSCH with A-CSI for PUSCH is reused for UEI-BR for Mode A. However, in the current TS38.213, the corresponding description is absent. Hence, the UE </w:t>
            </w:r>
            <w:r>
              <w:rPr>
                <w:iCs/>
                <w:color w:val="3333FF"/>
                <w:sz w:val="18"/>
                <w:szCs w:val="18"/>
                <w:lang w:val="en-GB"/>
              </w:rPr>
              <w:pgNum/>
            </w:r>
            <w:proofErr w:type="spellStart"/>
            <w:r>
              <w:rPr>
                <w:iCs/>
                <w:color w:val="3333FF"/>
                <w:sz w:val="18"/>
                <w:szCs w:val="18"/>
                <w:lang w:val="en-GB"/>
              </w:rPr>
              <w:t>ehaviour</w:t>
            </w:r>
            <w:proofErr w:type="spellEnd"/>
            <w:r>
              <w:rPr>
                <w:iCs/>
                <w:color w:val="3333FF"/>
                <w:sz w:val="18"/>
                <w:szCs w:val="18"/>
                <w:lang w:val="en-GB"/>
              </w:rPr>
              <w:t xml:space="preserve"> is not clear when PUSCH carrying UEI-BR for Mode A overlaps with other uplink channels/RSs, and the following TP we proposed.</w:t>
            </w:r>
          </w:p>
          <w:p w14:paraId="464FD8FD" w14:textId="77777777" w:rsidR="00D20F25" w:rsidRDefault="00D20F25">
            <w:pPr>
              <w:snapToGrid w:val="0"/>
              <w:contextualSpacing/>
              <w:jc w:val="both"/>
              <w:rPr>
                <w:iCs/>
                <w:color w:val="3333FF"/>
                <w:sz w:val="18"/>
                <w:szCs w:val="18"/>
                <w:u w:val="single"/>
              </w:rPr>
            </w:pPr>
          </w:p>
          <w:p w14:paraId="00443755" w14:textId="77777777" w:rsidR="00D20F25" w:rsidRDefault="009B5873">
            <w:pPr>
              <w:snapToGrid w:val="0"/>
              <w:rPr>
                <w:sz w:val="18"/>
                <w:szCs w:val="18"/>
              </w:rPr>
            </w:pPr>
            <w:r>
              <w:rPr>
                <w:rFonts w:eastAsia="宋体"/>
                <w:b/>
                <w:bCs/>
                <w:iCs/>
                <w:color w:val="000000"/>
                <w:sz w:val="18"/>
                <w:szCs w:val="18"/>
                <w:highlight w:val="yellow"/>
                <w:u w:val="single"/>
              </w:rPr>
              <w:t xml:space="preserve">Proposal 3.2: </w:t>
            </w:r>
            <w:r>
              <w:rPr>
                <w:sz w:val="18"/>
                <w:szCs w:val="18"/>
              </w:rPr>
              <w:t>A</w:t>
            </w:r>
            <w:r>
              <w:rPr>
                <w:rFonts w:hint="eastAsia"/>
                <w:sz w:val="18"/>
                <w:szCs w:val="18"/>
              </w:rPr>
              <w:t>dopt the following changes in</w:t>
            </w:r>
            <w:r>
              <w:rPr>
                <w:sz w:val="18"/>
                <w:szCs w:val="18"/>
              </w:rPr>
              <w:t xml:space="preserve"> TS38.213 Section 9:</w:t>
            </w:r>
          </w:p>
          <w:p w14:paraId="540B6E0D" w14:textId="77777777" w:rsidR="00D20F25" w:rsidRDefault="009B5873">
            <w:pPr>
              <w:pStyle w:val="ListParagraph"/>
              <w:numPr>
                <w:ilvl w:val="0"/>
                <w:numId w:val="26"/>
              </w:numPr>
              <w:contextualSpacing/>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Reusing the intra-UE multiplexing/prioritization rules of PUSCH with A-CSI for PUSCH for UEI-BR for Mode A was agreed. However, it is not captured in the current specification.   </w:t>
            </w:r>
          </w:p>
          <w:p w14:paraId="5589CF13" w14:textId="77777777" w:rsidR="00D20F25" w:rsidRDefault="009B5873">
            <w:pPr>
              <w:pStyle w:val="ListParagraph"/>
              <w:numPr>
                <w:ilvl w:val="0"/>
                <w:numId w:val="26"/>
              </w:numPr>
              <w:snapToGrid w:val="0"/>
              <w:spacing w:after="0" w:line="257" w:lineRule="auto"/>
              <w:rPr>
                <w:b/>
                <w:sz w:val="18"/>
                <w:szCs w:val="18"/>
                <w:lang w:val="en-GB"/>
              </w:rPr>
            </w:pPr>
            <w:r>
              <w:rPr>
                <w:b/>
                <w:sz w:val="18"/>
                <w:szCs w:val="18"/>
              </w:rPr>
              <w:t xml:space="preserve">Summary of change: </w:t>
            </w:r>
            <w:r>
              <w:rPr>
                <w:sz w:val="18"/>
                <w:szCs w:val="18"/>
              </w:rPr>
              <w:t>In TS38.213 section 9, clarify the intra-UE multiplexing/prioritization rules of PUSCH with A-CSI for PUSCH is reused for UEI-BR for Mode A.</w:t>
            </w:r>
          </w:p>
          <w:p w14:paraId="22D9F8C6" w14:textId="77777777" w:rsidR="00D20F25" w:rsidRDefault="009B5873">
            <w:pPr>
              <w:pStyle w:val="ListParagraph"/>
              <w:numPr>
                <w:ilvl w:val="0"/>
                <w:numId w:val="26"/>
              </w:numPr>
              <w:snapToGrid w:val="0"/>
              <w:spacing w:after="0" w:line="257" w:lineRule="auto"/>
              <w:rPr>
                <w:rFonts w:ascii="Times" w:hAnsi="Times" w:cs="Times"/>
                <w:b/>
                <w:bCs/>
                <w:sz w:val="18"/>
                <w:szCs w:val="18"/>
                <w:lang w:eastAsia="zh-CN"/>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UE behavior is not clear when PUSCH carrying UEI-BR for Mode A overlaps with other uplink channels/RSs.</w:t>
            </w:r>
          </w:p>
          <w:tbl>
            <w:tblPr>
              <w:tblStyle w:val="TableGrid"/>
              <w:tblW w:w="0" w:type="auto"/>
              <w:tblLayout w:type="fixed"/>
              <w:tblLook w:val="04A0" w:firstRow="1" w:lastRow="0" w:firstColumn="1" w:lastColumn="0" w:noHBand="0" w:noVBand="1"/>
            </w:tblPr>
            <w:tblGrid>
              <w:gridCol w:w="7401"/>
            </w:tblGrid>
            <w:tr w:rsidR="00D20F25" w14:paraId="19A0ECD3" w14:textId="77777777">
              <w:tc>
                <w:tcPr>
                  <w:tcW w:w="7401" w:type="dxa"/>
                </w:tcPr>
                <w:p w14:paraId="1F299AD9" w14:textId="77777777" w:rsidR="00D20F25" w:rsidRDefault="009B5873">
                  <w:pPr>
                    <w:rPr>
                      <w:b/>
                      <w:bCs/>
                      <w:sz w:val="18"/>
                      <w:szCs w:val="18"/>
                    </w:rPr>
                  </w:pPr>
                  <w:r>
                    <w:rPr>
                      <w:b/>
                      <w:bCs/>
                      <w:sz w:val="18"/>
                      <w:szCs w:val="18"/>
                    </w:rPr>
                    <w:t>9</w:t>
                  </w:r>
                  <w:r>
                    <w:rPr>
                      <w:rFonts w:hint="eastAsia"/>
                      <w:b/>
                      <w:bCs/>
                      <w:sz w:val="18"/>
                      <w:szCs w:val="18"/>
                    </w:rPr>
                    <w:tab/>
                  </w:r>
                  <w:r>
                    <w:rPr>
                      <w:b/>
                      <w:bCs/>
                      <w:sz w:val="18"/>
                      <w:szCs w:val="18"/>
                    </w:rPr>
                    <w:t>UE procedure for reporting control information</w:t>
                  </w:r>
                </w:p>
                <w:p w14:paraId="1A264549" w14:textId="77777777" w:rsidR="00D20F25" w:rsidRDefault="009B5873">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493CBBD0" w14:textId="77777777" w:rsidR="00D20F25" w:rsidRDefault="009B5873">
                  <w:pPr>
                    <w:rPr>
                      <w:rFonts w:eastAsia="Malgun Gothic"/>
                      <w:sz w:val="18"/>
                      <w:szCs w:val="18"/>
                      <w:lang w:eastAsia="zh-CN"/>
                    </w:rPr>
                  </w:pPr>
                  <w:r>
                    <w:rPr>
                      <w:rFonts w:eastAsia="Malgun Gothic"/>
                      <w:sz w:val="18"/>
                      <w:szCs w:val="18"/>
                    </w:rPr>
                    <w:t xml:space="preserve">For the remaining of this clause, when a UE </w:t>
                  </w:r>
                </w:p>
                <w:p w14:paraId="39FE008A" w14:textId="77777777" w:rsidR="00D20F25" w:rsidRDefault="009B5873">
                  <w:pPr>
                    <w:pStyle w:val="B1"/>
                    <w:rPr>
                      <w:rFonts w:eastAsia="宋体"/>
                      <w:sz w:val="18"/>
                      <w:szCs w:val="18"/>
                    </w:rPr>
                  </w:pPr>
                  <w:r>
                    <w:rPr>
                      <w:sz w:val="18"/>
                      <w:szCs w:val="18"/>
                    </w:rPr>
                    <w:t>-</w:t>
                  </w:r>
                  <w:r>
                    <w:rPr>
                      <w:sz w:val="18"/>
                      <w:szCs w:val="18"/>
                    </w:rPr>
                    <w:tab/>
                    <w:t xml:space="preserve">is not provided </w:t>
                  </w:r>
                  <w:proofErr w:type="spellStart"/>
                  <w:r>
                    <w:rPr>
                      <w:i/>
                      <w:sz w:val="18"/>
                      <w:szCs w:val="18"/>
                    </w:rPr>
                    <w:t>coresetPoolIndex</w:t>
                  </w:r>
                  <w:proofErr w:type="spellEnd"/>
                  <w:r>
                    <w:rPr>
                      <w:sz w:val="18"/>
                      <w:szCs w:val="18"/>
                    </w:rPr>
                    <w:t xml:space="preserve"> or is provided </w:t>
                  </w:r>
                  <w:proofErr w:type="spellStart"/>
                  <w:r>
                    <w:rPr>
                      <w:i/>
                      <w:sz w:val="18"/>
                      <w:szCs w:val="18"/>
                    </w:rPr>
                    <w:t>coresetPoolIndex</w:t>
                  </w:r>
                  <w:proofErr w:type="spellEnd"/>
                  <w:r>
                    <w:rPr>
                      <w:sz w:val="18"/>
                      <w:szCs w:val="18"/>
                    </w:rPr>
                    <w:t xml:space="preserve"> with a value of 0 for first CORESETs, and is provided</w:t>
                  </w:r>
                  <w:r>
                    <w:rPr>
                      <w:i/>
                      <w:sz w:val="18"/>
                      <w:szCs w:val="18"/>
                    </w:rPr>
                    <w:t xml:space="preserve"> </w:t>
                  </w:r>
                  <w:proofErr w:type="spellStart"/>
                  <w:r>
                    <w:rPr>
                      <w:i/>
                      <w:sz w:val="18"/>
                      <w:szCs w:val="18"/>
                    </w:rPr>
                    <w:t>coresetPoolIndex</w:t>
                  </w:r>
                  <w:proofErr w:type="spellEnd"/>
                  <w:r>
                    <w:rPr>
                      <w:sz w:val="18"/>
                      <w:szCs w:val="18"/>
                    </w:rPr>
                    <w:t xml:space="preserve"> with a value of 1 for second CORESETs, on active DL BWPs of serving cells, and</w:t>
                  </w:r>
                </w:p>
                <w:p w14:paraId="60679023" w14:textId="77777777" w:rsidR="00D20F25" w:rsidRDefault="009B5873">
                  <w:pPr>
                    <w:pStyle w:val="B1"/>
                    <w:rPr>
                      <w:sz w:val="18"/>
                      <w:szCs w:val="18"/>
                    </w:rPr>
                  </w:pPr>
                  <w:r>
                    <w:rPr>
                      <w:sz w:val="18"/>
                      <w:szCs w:val="18"/>
                    </w:rPr>
                    <w:t>-</w:t>
                  </w:r>
                  <w:r>
                    <w:rPr>
                      <w:sz w:val="18"/>
                      <w:szCs w:val="18"/>
                    </w:rPr>
                    <w:tab/>
                    <w:t xml:space="preserve">is provided </w:t>
                  </w:r>
                  <w:r>
                    <w:rPr>
                      <w:i/>
                      <w:iCs/>
                      <w:sz w:val="18"/>
                      <w:szCs w:val="18"/>
                    </w:rPr>
                    <w:t>sTx-2Panel</w:t>
                  </w:r>
                </w:p>
                <w:p w14:paraId="00117F09" w14:textId="77777777" w:rsidR="00D20F25" w:rsidRDefault="009B5873">
                  <w:pPr>
                    <w:rPr>
                      <w:rFonts w:eastAsia="Malgun Gothic"/>
                      <w:sz w:val="18"/>
                      <w:szCs w:val="18"/>
                    </w:rPr>
                  </w:pPr>
                  <w:r>
                    <w:rPr>
                      <w:rFonts w:eastAsia="Malgun Gothic"/>
                      <w:sz w:val="18"/>
                      <w:szCs w:val="18"/>
                    </w:rPr>
                    <w:t xml:space="preserve">the UE separately determines and resolves time overlapping among first PUSCH transmissions that </w:t>
                  </w:r>
                  <w:r>
                    <w:rPr>
                      <w:sz w:val="18"/>
                      <w:szCs w:val="18"/>
                    </w:rPr>
                    <w:t xml:space="preserve">use respective first spatial domain filters corresponding to first </w:t>
                  </w:r>
                  <w:r>
                    <w:rPr>
                      <w:i/>
                      <w:iCs/>
                      <w:sz w:val="18"/>
                      <w:szCs w:val="18"/>
                    </w:rPr>
                    <w:t>TCI-State</w:t>
                  </w:r>
                  <w:r>
                    <w:rPr>
                      <w:sz w:val="18"/>
                      <w:szCs w:val="18"/>
                    </w:rPr>
                    <w:t xml:space="preserve"> or</w:t>
                  </w:r>
                  <w:r>
                    <w:rPr>
                      <w:i/>
                      <w:iCs/>
                      <w:sz w:val="18"/>
                      <w:szCs w:val="18"/>
                    </w:rPr>
                    <w:t xml:space="preserve"> TCI-UL-State</w:t>
                  </w:r>
                  <w:r>
                    <w:rPr>
                      <w:sz w:val="18"/>
                      <w:szCs w:val="18"/>
                    </w:rPr>
                    <w:t xml:space="preserve"> associated with the first CORESETs, and among second </w:t>
                  </w:r>
                  <w:r>
                    <w:rPr>
                      <w:rFonts w:eastAsia="Malgun Gothic"/>
                      <w:sz w:val="18"/>
                      <w:szCs w:val="18"/>
                    </w:rPr>
                    <w:t xml:space="preserve">PUSCH transmissions that </w:t>
                  </w:r>
                  <w:r>
                    <w:rPr>
                      <w:sz w:val="18"/>
                      <w:szCs w:val="18"/>
                    </w:rPr>
                    <w:t xml:space="preserve">use respective second spatial domain filters corresponding to second </w:t>
                  </w:r>
                  <w:r>
                    <w:rPr>
                      <w:i/>
                      <w:iCs/>
                      <w:sz w:val="18"/>
                      <w:szCs w:val="18"/>
                    </w:rPr>
                    <w:t>TCI-State</w:t>
                  </w:r>
                  <w:r>
                    <w:rPr>
                      <w:sz w:val="18"/>
                      <w:szCs w:val="18"/>
                    </w:rPr>
                    <w:t xml:space="preserve"> or</w:t>
                  </w:r>
                  <w:r>
                    <w:rPr>
                      <w:i/>
                      <w:iCs/>
                      <w:sz w:val="18"/>
                      <w:szCs w:val="18"/>
                    </w:rPr>
                    <w:t xml:space="preserve"> TCI-UL-State</w:t>
                  </w:r>
                  <w:r>
                    <w:rPr>
                      <w:sz w:val="18"/>
                      <w:szCs w:val="18"/>
                    </w:rPr>
                    <w:t xml:space="preserve"> associated with the second CORESETs.</w:t>
                  </w:r>
                </w:p>
                <w:p w14:paraId="3A433A76" w14:textId="77777777" w:rsidR="00D20F25" w:rsidRDefault="009B5873">
                  <w:pPr>
                    <w:rPr>
                      <w:rFonts w:eastAsia="宋体"/>
                      <w:bCs/>
                      <w:sz w:val="18"/>
                      <w:szCs w:val="18"/>
                    </w:rPr>
                  </w:pPr>
                  <w:r>
                    <w:rPr>
                      <w:sz w:val="18"/>
                      <w:szCs w:val="18"/>
                    </w:rPr>
                    <w:t>For the remaining of this clause, reference to PUSCH with semi-persistent CSI reports includes a PUSCH with UE initiated report</w:t>
                  </w:r>
                  <w:r>
                    <w:rPr>
                      <w:strike/>
                      <w:color w:val="FF0000"/>
                      <w:sz w:val="18"/>
                      <w:szCs w:val="18"/>
                    </w:rPr>
                    <w:t>s</w:t>
                  </w:r>
                  <w:r>
                    <w:rPr>
                      <w:sz w:val="18"/>
                      <w:szCs w:val="18"/>
                    </w:rPr>
                    <w:t xml:space="preserve"> </w:t>
                  </w:r>
                  <w:r>
                    <w:rPr>
                      <w:bCs/>
                      <w:sz w:val="18"/>
                      <w:szCs w:val="18"/>
                    </w:rPr>
                    <w:t xml:space="preserve">when </w:t>
                  </w:r>
                  <w:proofErr w:type="spellStart"/>
                  <w:r>
                    <w:rPr>
                      <w:bCs/>
                      <w:i/>
                      <w:iCs/>
                      <w:sz w:val="18"/>
                      <w:szCs w:val="18"/>
                    </w:rPr>
                    <w:t>reportTransmissionMode</w:t>
                  </w:r>
                  <w:proofErr w:type="spellEnd"/>
                  <w:r>
                    <w:rPr>
                      <w:bCs/>
                      <w:sz w:val="18"/>
                      <w:szCs w:val="18"/>
                    </w:rPr>
                    <w:t xml:space="preserve"> is configured as ‘</w:t>
                  </w:r>
                  <w:proofErr w:type="spellStart"/>
                  <w:r>
                    <w:rPr>
                      <w:bCs/>
                      <w:sz w:val="18"/>
                      <w:szCs w:val="18"/>
                    </w:rPr>
                    <w:t>ModeB</w:t>
                  </w:r>
                  <w:proofErr w:type="spellEnd"/>
                  <w:r>
                    <w:rPr>
                      <w:bCs/>
                      <w:sz w:val="18"/>
                      <w:szCs w:val="18"/>
                    </w:rPr>
                    <w:t xml:space="preserve">’ </w:t>
                  </w:r>
                  <w:r>
                    <w:rPr>
                      <w:rFonts w:eastAsia="PMingLiU"/>
                      <w:kern w:val="2"/>
                      <w:sz w:val="18"/>
                      <w:szCs w:val="18"/>
                    </w:rPr>
                    <w:t>in the CSI report configuration</w:t>
                  </w:r>
                  <w:r>
                    <w:rPr>
                      <w:bCs/>
                      <w:sz w:val="18"/>
                      <w:szCs w:val="18"/>
                    </w:rPr>
                    <w:t xml:space="preserve"> [6, TS 38.214].</w:t>
                  </w:r>
                </w:p>
                <w:p w14:paraId="40269191" w14:textId="1AC3333D" w:rsidR="00D20F25" w:rsidRDefault="009B5873">
                  <w:pPr>
                    <w:rPr>
                      <w:bCs/>
                      <w:color w:val="FF0000"/>
                      <w:sz w:val="18"/>
                      <w:szCs w:val="18"/>
                    </w:rPr>
                  </w:pPr>
                  <w:r>
                    <w:rPr>
                      <w:color w:val="FF0000"/>
                      <w:sz w:val="18"/>
                      <w:szCs w:val="18"/>
                    </w:rPr>
                    <w:t xml:space="preserve">For the remaining of this clause, </w:t>
                  </w:r>
                  <w:r w:rsidR="00926DC9" w:rsidRPr="00926DC9">
                    <w:rPr>
                      <w:color w:val="FF0000"/>
                      <w:sz w:val="18"/>
                      <w:szCs w:val="18"/>
                      <w:highlight w:val="yellow"/>
                    </w:rPr>
                    <w:t>unless otherwise stated,</w:t>
                  </w:r>
                  <w:r w:rsidR="00926DC9">
                    <w:rPr>
                      <w:color w:val="FF0000"/>
                      <w:sz w:val="18"/>
                      <w:szCs w:val="18"/>
                    </w:rPr>
                    <w:t xml:space="preserve"> </w:t>
                  </w:r>
                  <w:r>
                    <w:rPr>
                      <w:color w:val="FF0000"/>
                      <w:sz w:val="18"/>
                      <w:szCs w:val="18"/>
                    </w:rPr>
                    <w:t xml:space="preserve">reference to PUSCH with aperiodic CSI reports includes a PUSCH with UE initiated report </w:t>
                  </w:r>
                  <w:r>
                    <w:rPr>
                      <w:bCs/>
                      <w:color w:val="FF0000"/>
                      <w:sz w:val="18"/>
                      <w:szCs w:val="18"/>
                    </w:rPr>
                    <w:t xml:space="preserve">when </w:t>
                  </w:r>
                  <w:proofErr w:type="spellStart"/>
                  <w:r>
                    <w:rPr>
                      <w:bCs/>
                      <w:i/>
                      <w:iCs/>
                      <w:color w:val="FF0000"/>
                      <w:sz w:val="18"/>
                      <w:szCs w:val="18"/>
                    </w:rPr>
                    <w:t>reportTransmissionMode</w:t>
                  </w:r>
                  <w:proofErr w:type="spellEnd"/>
                  <w:r>
                    <w:rPr>
                      <w:bCs/>
                      <w:color w:val="FF0000"/>
                      <w:sz w:val="18"/>
                      <w:szCs w:val="18"/>
                    </w:rPr>
                    <w:t xml:space="preserve"> is configured as ‘</w:t>
                  </w:r>
                  <w:proofErr w:type="spellStart"/>
                  <w:r>
                    <w:rPr>
                      <w:bCs/>
                      <w:color w:val="FF0000"/>
                      <w:sz w:val="18"/>
                      <w:szCs w:val="18"/>
                    </w:rPr>
                    <w:t>ModeA</w:t>
                  </w:r>
                  <w:proofErr w:type="spellEnd"/>
                  <w:r>
                    <w:rPr>
                      <w:bCs/>
                      <w:color w:val="FF0000"/>
                      <w:sz w:val="18"/>
                      <w:szCs w:val="18"/>
                    </w:rPr>
                    <w:t xml:space="preserve">’ </w:t>
                  </w:r>
                  <w:r>
                    <w:rPr>
                      <w:rFonts w:eastAsia="PMingLiU"/>
                      <w:color w:val="FF0000"/>
                      <w:kern w:val="2"/>
                      <w:sz w:val="18"/>
                      <w:szCs w:val="18"/>
                    </w:rPr>
                    <w:t>in the CSI report configuration</w:t>
                  </w:r>
                  <w:r>
                    <w:rPr>
                      <w:bCs/>
                      <w:color w:val="FF0000"/>
                      <w:sz w:val="18"/>
                      <w:szCs w:val="18"/>
                    </w:rPr>
                    <w:t xml:space="preserve"> [6, TS 38.214].</w:t>
                  </w:r>
                </w:p>
                <w:p w14:paraId="22AB40D8" w14:textId="77777777" w:rsidR="00D20F25" w:rsidRDefault="009B5873">
                  <w:pPr>
                    <w:rPr>
                      <w:iCs/>
                      <w:sz w:val="18"/>
                      <w:szCs w:val="18"/>
                    </w:rPr>
                  </w:pPr>
                  <w:r>
                    <w:rPr>
                      <w:sz w:val="18"/>
                      <w:szCs w:val="18"/>
                    </w:rPr>
                    <w:t xml:space="preserve">For the remaining of this clause, for a UE operating on an NTN serving cell, the timeline conditions for </w:t>
                  </w:r>
                  <w:r>
                    <w:rPr>
                      <w:rFonts w:eastAsia="Malgun Gothic"/>
                      <w:sz w:val="18"/>
                      <w:szCs w:val="18"/>
                    </w:rPr>
                    <w:t>resolving time overlapping between a PUSCH transmission with</w:t>
                  </w:r>
                  <w:r>
                    <w:rPr>
                      <w:iCs/>
                      <w:sz w:val="18"/>
                      <w:szCs w:val="18"/>
                    </w:rPr>
                    <w:t xml:space="preserve"> repetitions in an OCC group [6, TS 38.214] and PUCCH transmissions are applicable with respect to the first repetition of the PUSCH transmission in the OCC group </w:t>
                  </w:r>
                </w:p>
                <w:p w14:paraId="1EE357CB" w14:textId="77777777" w:rsidR="00D20F25" w:rsidRDefault="009B5873">
                  <w:pPr>
                    <w:pStyle w:val="B1"/>
                    <w:rPr>
                      <w:sz w:val="18"/>
                      <w:szCs w:val="18"/>
                    </w:rPr>
                  </w:pPr>
                  <w:r>
                    <w:rPr>
                      <w:sz w:val="18"/>
                      <w:szCs w:val="18"/>
                    </w:rPr>
                    <w:lastRenderedPageBreak/>
                    <w:t>-</w:t>
                  </w:r>
                  <w:r>
                    <w:rPr>
                      <w:sz w:val="18"/>
                      <w:szCs w:val="18"/>
                    </w:rPr>
                    <w:tab/>
                  </w:r>
                  <w:r>
                    <w:rPr>
                      <w:iCs/>
                      <w:sz w:val="18"/>
                      <w:szCs w:val="18"/>
                    </w:rPr>
                    <w:t xml:space="preserve">if the UE would multiplex UCI from the PUCCH transmissions in the PUSCH, the UE </w:t>
                  </w:r>
                  <w:r>
                    <w:rPr>
                      <w:sz w:val="18"/>
                      <w:szCs w:val="18"/>
                    </w:rPr>
                    <w:t>multiplexes the UCI in all repetitions of the PUSCH transmission in the OCC group</w:t>
                  </w:r>
                </w:p>
                <w:p w14:paraId="12ABB880" w14:textId="77777777" w:rsidR="00D20F25" w:rsidRDefault="009B5873">
                  <w:pPr>
                    <w:pStyle w:val="B1"/>
                    <w:rPr>
                      <w:iCs/>
                      <w:sz w:val="18"/>
                      <w:szCs w:val="18"/>
                    </w:rPr>
                  </w:pPr>
                  <w:r>
                    <w:rPr>
                      <w:sz w:val="18"/>
                      <w:szCs w:val="18"/>
                    </w:rPr>
                    <w:t>-</w:t>
                  </w:r>
                  <w:r>
                    <w:rPr>
                      <w:sz w:val="18"/>
                      <w:szCs w:val="18"/>
                    </w:rPr>
                    <w:tab/>
                  </w:r>
                  <w:r>
                    <w:rPr>
                      <w:iCs/>
                      <w:sz w:val="18"/>
                      <w:szCs w:val="18"/>
                    </w:rPr>
                    <w:t>if the UE would not transmit a repetition of the PUSCH transmission, the UE does not transmit all repetitions of the PUSCH transmission in the OCC group</w:t>
                  </w:r>
                </w:p>
                <w:p w14:paraId="60D1D15A" w14:textId="77777777" w:rsidR="00D20F25" w:rsidRDefault="009B5873">
                  <w:pPr>
                    <w:pStyle w:val="B1"/>
                    <w:rPr>
                      <w:iCs/>
                      <w:sz w:val="18"/>
                      <w:szCs w:val="18"/>
                    </w:rPr>
                  </w:pPr>
                  <w:r>
                    <w:rPr>
                      <w:sz w:val="18"/>
                      <w:szCs w:val="18"/>
                    </w:rPr>
                    <w:t>-</w:t>
                  </w:r>
                  <w:r>
                    <w:rPr>
                      <w:sz w:val="18"/>
                      <w:szCs w:val="18"/>
                    </w:rPr>
                    <w:tab/>
                  </w:r>
                  <w:r>
                    <w:rPr>
                      <w:iCs/>
                      <w:sz w:val="18"/>
                      <w:szCs w:val="18"/>
                    </w:rPr>
                    <w:t>the UE does not expect to transmit in different slots more than one PUCCHs that provide HARQ-ACK information or CSI reports and would overlap with the PUSCH transmission in the OCC group</w:t>
                  </w:r>
                </w:p>
                <w:p w14:paraId="6C595524" w14:textId="77777777" w:rsidR="00D20F25" w:rsidRDefault="009B5873">
                  <w:pPr>
                    <w:rPr>
                      <w:sz w:val="18"/>
                      <w:szCs w:val="18"/>
                    </w:rPr>
                  </w:pPr>
                  <w:r>
                    <w:rPr>
                      <w:sz w:val="18"/>
                      <w:szCs w:val="18"/>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3A24320D" w14:textId="77777777" w:rsidR="00D20F25" w:rsidRPr="00D21FEE" w:rsidRDefault="009B5873">
                  <w:pPr>
                    <w:snapToGrid w:val="0"/>
                    <w:jc w:val="center"/>
                    <w:rPr>
                      <w:rFonts w:ascii="Times" w:hAnsi="Times" w:cs="Times"/>
                      <w:b/>
                      <w:bCs/>
                      <w:sz w:val="18"/>
                      <w:szCs w:val="18"/>
                      <w:highlight w:val="green"/>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tc>
            </w:tr>
          </w:tbl>
          <w:p w14:paraId="4DAA14CC" w14:textId="77777777" w:rsidR="00D20F25" w:rsidRPr="00D21FEE" w:rsidRDefault="00D20F25">
            <w:pPr>
              <w:shd w:val="clear" w:color="auto" w:fill="FFFFFF"/>
              <w:snapToGrid w:val="0"/>
              <w:rPr>
                <w:rFonts w:ascii="Times" w:hAnsi="Times" w:cs="Times"/>
                <w:b/>
                <w:bCs/>
                <w:sz w:val="18"/>
                <w:szCs w:val="18"/>
                <w:highlight w:val="green"/>
                <w:lang w:eastAsia="zh-CN"/>
              </w:rPr>
            </w:pPr>
          </w:p>
          <w:p w14:paraId="10ECAE27" w14:textId="7EA970E0" w:rsidR="00D20F25" w:rsidRDefault="009B5873">
            <w:pPr>
              <w:snapToGrid w:val="0"/>
              <w:spacing w:line="257" w:lineRule="auto"/>
              <w:jc w:val="both"/>
              <w:rPr>
                <w:iCs/>
                <w:color w:val="000000" w:themeColor="text1"/>
                <w:sz w:val="18"/>
                <w:szCs w:val="18"/>
              </w:rPr>
            </w:pPr>
            <w:r>
              <w:rPr>
                <w:sz w:val="18"/>
                <w:szCs w:val="18"/>
              </w:rPr>
              <w:t xml:space="preserve">Supported by: vivo, </w:t>
            </w:r>
            <w:r>
              <w:rPr>
                <w:iCs/>
                <w:color w:val="000000" w:themeColor="text1"/>
                <w:sz w:val="18"/>
                <w:szCs w:val="18"/>
              </w:rPr>
              <w:t xml:space="preserve">Lenovo, </w:t>
            </w:r>
            <w:proofErr w:type="spellStart"/>
            <w:r>
              <w:rPr>
                <w:iCs/>
                <w:color w:val="000000" w:themeColor="text1"/>
                <w:sz w:val="18"/>
                <w:szCs w:val="18"/>
              </w:rPr>
              <w:t>Ofinno</w:t>
            </w:r>
            <w:proofErr w:type="spellEnd"/>
            <w:r>
              <w:rPr>
                <w:iCs/>
                <w:color w:val="000000" w:themeColor="text1"/>
                <w:sz w:val="18"/>
                <w:szCs w:val="18"/>
              </w:rPr>
              <w:t xml:space="preserve">, Fujitsu, MediaTek, Google, Qualcomm, </w:t>
            </w:r>
            <w:proofErr w:type="spellStart"/>
            <w:r>
              <w:rPr>
                <w:iCs/>
                <w:color w:val="000000" w:themeColor="text1"/>
                <w:sz w:val="18"/>
                <w:szCs w:val="18"/>
              </w:rPr>
              <w:t>Spreadtrum</w:t>
            </w:r>
            <w:proofErr w:type="spellEnd"/>
            <w:r>
              <w:rPr>
                <w:iCs/>
                <w:color w:val="000000" w:themeColor="text1"/>
                <w:sz w:val="18"/>
                <w:szCs w:val="18"/>
              </w:rPr>
              <w:t xml:space="preserve">, Ericsson, Huawei, Apple, NTT DOCOMO, ETRI, </w:t>
            </w:r>
            <w:proofErr w:type="spellStart"/>
            <w:r w:rsidR="00752A28" w:rsidRPr="00752A28">
              <w:rPr>
                <w:iCs/>
                <w:color w:val="FF0000"/>
                <w:sz w:val="18"/>
                <w:szCs w:val="18"/>
              </w:rPr>
              <w:t>xiaomi</w:t>
            </w:r>
            <w:proofErr w:type="spellEnd"/>
            <w:r w:rsidR="00752A28" w:rsidRPr="00752A28">
              <w:rPr>
                <w:iCs/>
                <w:color w:val="FF0000"/>
                <w:sz w:val="18"/>
                <w:szCs w:val="18"/>
              </w:rPr>
              <w:t xml:space="preserve"> (open), </w:t>
            </w:r>
            <w:r w:rsidR="00C1497E">
              <w:rPr>
                <w:iCs/>
                <w:color w:val="FF0000"/>
                <w:sz w:val="18"/>
                <w:szCs w:val="18"/>
              </w:rPr>
              <w:t xml:space="preserve">Nokia, </w:t>
            </w:r>
            <w:r w:rsidR="00CD25E7">
              <w:rPr>
                <w:iCs/>
                <w:color w:val="FF0000"/>
                <w:sz w:val="18"/>
                <w:szCs w:val="18"/>
              </w:rPr>
              <w:t>Samsung</w:t>
            </w:r>
            <w:r w:rsidR="004A7300">
              <w:rPr>
                <w:iCs/>
                <w:color w:val="FF0000"/>
                <w:sz w:val="18"/>
                <w:szCs w:val="18"/>
              </w:rPr>
              <w:t xml:space="preserve"> </w:t>
            </w:r>
            <w:r w:rsidR="00CD25E7">
              <w:rPr>
                <w:iCs/>
                <w:color w:val="FF0000"/>
                <w:sz w:val="18"/>
                <w:szCs w:val="18"/>
              </w:rPr>
              <w:t>(Open)</w:t>
            </w:r>
            <w:r w:rsidR="00C714EC">
              <w:rPr>
                <w:iCs/>
                <w:color w:val="FF0000"/>
                <w:sz w:val="18"/>
                <w:szCs w:val="18"/>
              </w:rPr>
              <w:t xml:space="preserve">, NTT DOCOMO, </w:t>
            </w:r>
          </w:p>
          <w:p w14:paraId="62E1D20D" w14:textId="77777777" w:rsidR="00D20F25" w:rsidRDefault="009B5873">
            <w:pPr>
              <w:contextualSpacing/>
              <w:rPr>
                <w:sz w:val="18"/>
                <w:szCs w:val="18"/>
              </w:rPr>
            </w:pPr>
            <w:r>
              <w:rPr>
                <w:sz w:val="18"/>
                <w:szCs w:val="18"/>
              </w:rPr>
              <w:t xml:space="preserve">Not supported by: OPPO, </w:t>
            </w:r>
            <w:r w:rsidRPr="00CD25E7">
              <w:rPr>
                <w:iCs/>
                <w:strike/>
                <w:color w:val="FF0000"/>
                <w:sz w:val="18"/>
                <w:szCs w:val="18"/>
              </w:rPr>
              <w:t>Samsung,</w:t>
            </w:r>
            <w:r w:rsidRPr="00CD25E7">
              <w:rPr>
                <w:iCs/>
                <w:color w:val="FF0000"/>
                <w:sz w:val="18"/>
                <w:szCs w:val="18"/>
              </w:rPr>
              <w:t xml:space="preserve"> </w:t>
            </w:r>
            <w:proofErr w:type="spellStart"/>
            <w:r w:rsidRPr="00752A28">
              <w:rPr>
                <w:iCs/>
                <w:strike/>
                <w:color w:val="FF0000"/>
                <w:sz w:val="18"/>
                <w:szCs w:val="18"/>
              </w:rPr>
              <w:t>xiaomi</w:t>
            </w:r>
            <w:proofErr w:type="spellEnd"/>
            <w:r w:rsidRPr="00752A28">
              <w:rPr>
                <w:iCs/>
                <w:strike/>
                <w:color w:val="FF0000"/>
                <w:sz w:val="18"/>
                <w:szCs w:val="18"/>
              </w:rPr>
              <w:t>,</w:t>
            </w:r>
            <w:r w:rsidRPr="00752A28">
              <w:rPr>
                <w:iCs/>
                <w:color w:val="FF0000"/>
                <w:sz w:val="18"/>
                <w:szCs w:val="18"/>
              </w:rPr>
              <w:t xml:space="preserve"> </w:t>
            </w:r>
            <w:r>
              <w:rPr>
                <w:iCs/>
                <w:color w:val="000000" w:themeColor="text1"/>
                <w:sz w:val="18"/>
                <w:szCs w:val="18"/>
              </w:rPr>
              <w:t xml:space="preserve">ZTE, CATT, </w:t>
            </w:r>
          </w:p>
          <w:p w14:paraId="0C442C4B" w14:textId="77777777" w:rsidR="00D20F25" w:rsidRDefault="00D20F25">
            <w:pPr>
              <w:snapToGrid w:val="0"/>
              <w:contextualSpacing/>
              <w:jc w:val="both"/>
              <w:rPr>
                <w:iCs/>
                <w:color w:val="3333FF"/>
                <w:sz w:val="18"/>
                <w:szCs w:val="18"/>
                <w:u w:val="single"/>
              </w:rPr>
            </w:pPr>
          </w:p>
          <w:p w14:paraId="2E63FE7B" w14:textId="77777777" w:rsidR="00D20F25" w:rsidRDefault="00D20F25">
            <w:pPr>
              <w:snapToGrid w:val="0"/>
              <w:contextualSpacing/>
              <w:jc w:val="both"/>
              <w:rPr>
                <w:iCs/>
                <w:color w:val="3333FF"/>
                <w:sz w:val="18"/>
                <w:szCs w:val="18"/>
                <w:u w:val="single"/>
                <w:lang w:val="en-GB"/>
              </w:rPr>
            </w:pPr>
          </w:p>
        </w:tc>
      </w:tr>
      <w:tr w:rsidR="00D20F25" w14:paraId="2D5592CE"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A450737" w14:textId="77777777" w:rsidR="00D20F25" w:rsidRDefault="009B5873">
            <w:pPr>
              <w:snapToGrid w:val="0"/>
              <w:rPr>
                <w:color w:val="000000" w:themeColor="text1"/>
                <w:sz w:val="18"/>
                <w:szCs w:val="18"/>
              </w:rPr>
            </w:pPr>
            <w:r>
              <w:rPr>
                <w:color w:val="000000" w:themeColor="text1"/>
                <w:sz w:val="18"/>
                <w:szCs w:val="18"/>
              </w:rPr>
              <w:lastRenderedPageBreak/>
              <w:t>3.3</w:t>
            </w:r>
          </w:p>
        </w:tc>
        <w:tc>
          <w:tcPr>
            <w:tcW w:w="1629" w:type="dxa"/>
            <w:tcBorders>
              <w:top w:val="single" w:sz="4" w:space="0" w:color="auto"/>
              <w:left w:val="single" w:sz="4" w:space="0" w:color="auto"/>
              <w:bottom w:val="single" w:sz="4" w:space="0" w:color="auto"/>
              <w:right w:val="single" w:sz="4" w:space="0" w:color="auto"/>
            </w:tcBorders>
          </w:tcPr>
          <w:p w14:paraId="2532A345" w14:textId="77777777" w:rsidR="00D20F25" w:rsidRDefault="009B5873">
            <w:pPr>
              <w:contextualSpacing/>
              <w:rPr>
                <w:sz w:val="18"/>
                <w:szCs w:val="20"/>
              </w:rPr>
            </w:pPr>
            <w:r>
              <w:rPr>
                <w:sz w:val="18"/>
                <w:szCs w:val="18"/>
              </w:rPr>
              <w:t xml:space="preserve">Details on </w:t>
            </w:r>
            <w:r>
              <w:rPr>
                <w:sz w:val="18"/>
                <w:szCs w:val="20"/>
              </w:rPr>
              <w:t>candidate value for UEIRI PUCCH resource periodicity</w:t>
            </w:r>
          </w:p>
          <w:p w14:paraId="22AE6330" w14:textId="77777777" w:rsidR="00D20F25" w:rsidRDefault="00D20F25">
            <w:pPr>
              <w:contextualSpacing/>
              <w:rPr>
                <w:sz w:val="18"/>
                <w:szCs w:val="20"/>
              </w:rPr>
            </w:pPr>
          </w:p>
          <w:p w14:paraId="171FE91A" w14:textId="77777777" w:rsidR="00D20F25" w:rsidRDefault="00D20F2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3E3E5AEB" w14:textId="77777777" w:rsidR="00D20F25" w:rsidRDefault="009B587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explicitly supporting </w:t>
            </w:r>
            <w:r>
              <w:rPr>
                <w:rFonts w:hint="eastAsia"/>
                <w:color w:val="0000FF"/>
                <w:sz w:val="18"/>
                <w:szCs w:val="18"/>
              </w:rPr>
              <w:t>symbol-level periodicity of PUCCH for UEIRI</w:t>
            </w:r>
            <w:r>
              <w:rPr>
                <w:color w:val="0000FF"/>
                <w:sz w:val="18"/>
                <w:szCs w:val="18"/>
              </w:rPr>
              <w:t xml:space="preserve"> was not agreed. In legacy, sub-slot based PUCCH transmission and symbol-level PUCCH periodicity are mainly intended for URLLC. For both Mode-A and Mode-B, the necessity of symbol-level periodicity for UL-SCH transmission with low latency is questionable.</w:t>
            </w:r>
          </w:p>
          <w:p w14:paraId="7932C65B" w14:textId="77777777" w:rsidR="00D20F25" w:rsidRDefault="00D20F25">
            <w:pPr>
              <w:snapToGrid w:val="0"/>
              <w:jc w:val="both"/>
              <w:rPr>
                <w:color w:val="0000FF"/>
                <w:sz w:val="18"/>
                <w:szCs w:val="18"/>
              </w:rPr>
            </w:pPr>
          </w:p>
          <w:p w14:paraId="2BF07ADC" w14:textId="77777777" w:rsidR="00D20F25" w:rsidRDefault="00D20F25">
            <w:pPr>
              <w:snapToGrid w:val="0"/>
              <w:jc w:val="both"/>
              <w:rPr>
                <w:color w:val="0000FF"/>
                <w:sz w:val="18"/>
                <w:szCs w:val="18"/>
              </w:rPr>
            </w:pPr>
          </w:p>
          <w:p w14:paraId="43A60FAE" w14:textId="517327BB" w:rsidR="00D20F25" w:rsidRDefault="009B5873">
            <w:pPr>
              <w:snapToGrid w:val="0"/>
              <w:rPr>
                <w:sz w:val="18"/>
                <w:szCs w:val="18"/>
              </w:rPr>
            </w:pPr>
            <w:r>
              <w:rPr>
                <w:rFonts w:eastAsia="宋体"/>
                <w:b/>
                <w:sz w:val="18"/>
                <w:szCs w:val="18"/>
                <w:highlight w:val="yellow"/>
                <w:u w:val="single"/>
              </w:rPr>
              <w:t>Proposal 3.</w:t>
            </w:r>
            <w:r w:rsidR="00752A28" w:rsidRPr="00752A28">
              <w:rPr>
                <w:rFonts w:eastAsia="宋体"/>
                <w:b/>
                <w:color w:val="FF0000"/>
                <w:sz w:val="18"/>
                <w:szCs w:val="18"/>
                <w:highlight w:val="yellow"/>
                <w:u w:val="single"/>
              </w:rPr>
              <w:t>3</w:t>
            </w:r>
            <w:r>
              <w:rPr>
                <w:rFonts w:eastAsia="宋体"/>
                <w:b/>
                <w:sz w:val="18"/>
                <w:szCs w:val="18"/>
                <w:highlight w:val="yellow"/>
                <w:u w:val="single"/>
              </w:rPr>
              <w:t xml:space="preserve">: </w:t>
            </w:r>
            <w:r>
              <w:rPr>
                <w:sz w:val="18"/>
                <w:szCs w:val="18"/>
              </w:rPr>
              <w:t>A</w:t>
            </w:r>
            <w:r>
              <w:rPr>
                <w:rFonts w:hint="eastAsia"/>
                <w:sz w:val="18"/>
                <w:szCs w:val="18"/>
              </w:rPr>
              <w:t>dopt the following changes in</w:t>
            </w:r>
            <w:r>
              <w:rPr>
                <w:sz w:val="18"/>
                <w:szCs w:val="18"/>
              </w:rPr>
              <w:t xml:space="preserve"> Section</w:t>
            </w:r>
            <w:r>
              <w:rPr>
                <w:rFonts w:hint="eastAsia"/>
                <w:sz w:val="18"/>
                <w:szCs w:val="18"/>
              </w:rPr>
              <w:t xml:space="preserve"> </w:t>
            </w:r>
            <w:r>
              <w:rPr>
                <w:sz w:val="18"/>
                <w:szCs w:val="18"/>
              </w:rPr>
              <w:t>9</w:t>
            </w:r>
            <w:r>
              <w:rPr>
                <w:rFonts w:hint="eastAsia"/>
                <w:sz w:val="18"/>
                <w:szCs w:val="18"/>
              </w:rPr>
              <w:t>.</w:t>
            </w:r>
            <w:r>
              <w:rPr>
                <w:sz w:val="18"/>
                <w:szCs w:val="18"/>
              </w:rPr>
              <w:t>2.</w:t>
            </w:r>
            <w:r>
              <w:rPr>
                <w:rFonts w:hint="eastAsia"/>
                <w:sz w:val="18"/>
                <w:szCs w:val="18"/>
              </w:rPr>
              <w:t>4</w:t>
            </w:r>
            <w:r>
              <w:rPr>
                <w:sz w:val="18"/>
                <w:szCs w:val="18"/>
              </w:rPr>
              <w:t>A</w:t>
            </w:r>
            <w:r>
              <w:rPr>
                <w:rFonts w:hint="eastAsia"/>
                <w:sz w:val="18"/>
                <w:szCs w:val="18"/>
              </w:rPr>
              <w:t xml:space="preserve"> in TS 38.21</w:t>
            </w:r>
            <w:r>
              <w:rPr>
                <w:sz w:val="18"/>
                <w:szCs w:val="18"/>
              </w:rPr>
              <w:t>3</w:t>
            </w:r>
            <w:r>
              <w:rPr>
                <w:rFonts w:hint="eastAsia"/>
                <w:sz w:val="18"/>
                <w:szCs w:val="18"/>
              </w:rPr>
              <w:t>.</w:t>
            </w:r>
          </w:p>
          <w:p w14:paraId="54B4642C" w14:textId="77777777" w:rsidR="00D20F25" w:rsidRDefault="009B5873">
            <w:pPr>
              <w:pStyle w:val="ListParagraph"/>
              <w:numPr>
                <w:ilvl w:val="0"/>
                <w:numId w:val="27"/>
              </w:numPr>
              <w:contextualSpacing/>
              <w:rPr>
                <w:rFonts w:hAnsi="Cambria Math"/>
                <w:sz w:val="18"/>
                <w:szCs w:val="18"/>
              </w:rPr>
            </w:pPr>
            <w:r>
              <w:rPr>
                <w:rFonts w:eastAsia="等线"/>
                <w:b/>
                <w:sz w:val="18"/>
                <w:szCs w:val="18"/>
                <w:lang w:eastAsia="ko-KR"/>
              </w:rPr>
              <w:t>Reason for change:</w:t>
            </w:r>
            <w:r>
              <w:rPr>
                <w:b/>
                <w:sz w:val="18"/>
                <w:szCs w:val="18"/>
              </w:rPr>
              <w:t xml:space="preserve"> </w:t>
            </w:r>
            <w:r>
              <w:rPr>
                <w:rFonts w:hAnsi="Cambria Math"/>
                <w:sz w:val="18"/>
                <w:szCs w:val="18"/>
              </w:rPr>
              <w:t>In legacy, sub-slot based PUCCH transmission and symbol-level PUCCH periodicity are mainly intended for URLLC. While for UEI beam reporting mode-A, the PUSCH for carrying UEI-CSI report is scheduled by a DCI after the UEIRI-PUCCH transmission. A symbol-level PUCCH periodicity does not provide benefits in reducing the report latency but instead leads to frequent uplink channel collisions. Similarly, for mode-B, the periodicity of the first PUCCH and second PUSCH is the same. Although symbol-level periodicity can be configured for Type-1 CG-PUSCH, due to the Type-1 CG-PUSCH does not carry UL-SCH, the necessity of symbol-level periodicity for UL-SCH transmission with low latency is not identified.</w:t>
            </w:r>
          </w:p>
          <w:p w14:paraId="2773BD49" w14:textId="77777777" w:rsidR="00D20F25" w:rsidRDefault="009B5873">
            <w:pPr>
              <w:pStyle w:val="ListParagraph"/>
              <w:numPr>
                <w:ilvl w:val="0"/>
                <w:numId w:val="27"/>
              </w:numPr>
              <w:contextualSpacing/>
            </w:pPr>
            <w:r>
              <w:rPr>
                <w:b/>
                <w:sz w:val="18"/>
                <w:szCs w:val="18"/>
              </w:rPr>
              <w:t xml:space="preserve">Summary of change: </w:t>
            </w:r>
            <w:r>
              <w:rPr>
                <w:sz w:val="18"/>
                <w:szCs w:val="18"/>
              </w:rPr>
              <w:t>Remove the description of periodicity of PUCCH for UEIRI being smaller than or equal to one slot.</w:t>
            </w:r>
          </w:p>
          <w:p w14:paraId="1E315012" w14:textId="77777777" w:rsidR="00D20F25" w:rsidRDefault="009B5873">
            <w:pPr>
              <w:pStyle w:val="ListParagraph"/>
              <w:numPr>
                <w:ilvl w:val="0"/>
                <w:numId w:val="27"/>
              </w:numPr>
              <w:contextualSpacing/>
            </w:pPr>
            <w:r>
              <w:rPr>
                <w:b/>
                <w:sz w:val="18"/>
                <w:szCs w:val="18"/>
              </w:rPr>
              <w:t>Consequences if not approved</w:t>
            </w:r>
            <w:r>
              <w:rPr>
                <w:rFonts w:hint="eastAsia"/>
                <w:b/>
                <w:sz w:val="18"/>
                <w:szCs w:val="18"/>
                <w:lang w:eastAsia="ko-KR"/>
              </w:rPr>
              <w:t>:</w:t>
            </w:r>
            <w:r>
              <w:rPr>
                <w:b/>
                <w:sz w:val="18"/>
                <w:szCs w:val="18"/>
              </w:rPr>
              <w:t xml:space="preserve"> </w:t>
            </w:r>
            <w:r>
              <w:rPr>
                <w:rFonts w:hAnsi="Cambria Math"/>
                <w:sz w:val="18"/>
                <w:szCs w:val="18"/>
              </w:rPr>
              <w:t>The candidate configuration for the periodicity of UEIRI report</w:t>
            </w:r>
            <w:r>
              <w:rPr>
                <w:rFonts w:hAnsi="Cambria Math" w:hint="eastAsia"/>
                <w:sz w:val="18"/>
                <w:szCs w:val="18"/>
              </w:rPr>
              <w:t xml:space="preserve"> is unclear</w:t>
            </w:r>
            <w:r>
              <w:rPr>
                <w:rFonts w:hint="eastAsia"/>
                <w:sz w:val="18"/>
                <w:szCs w:val="18"/>
              </w:rPr>
              <w:t>.</w:t>
            </w:r>
          </w:p>
          <w:tbl>
            <w:tblPr>
              <w:tblStyle w:val="TableGrid"/>
              <w:tblW w:w="0" w:type="auto"/>
              <w:tblLayout w:type="fixed"/>
              <w:tblLook w:val="04A0" w:firstRow="1" w:lastRow="0" w:firstColumn="1" w:lastColumn="0" w:noHBand="0" w:noVBand="1"/>
            </w:tblPr>
            <w:tblGrid>
              <w:gridCol w:w="7357"/>
            </w:tblGrid>
            <w:tr w:rsidR="00D20F25" w14:paraId="5F5040A8" w14:textId="77777777">
              <w:tc>
                <w:tcPr>
                  <w:tcW w:w="7357" w:type="dxa"/>
                </w:tcPr>
                <w:p w14:paraId="64D97F01" w14:textId="77777777" w:rsidR="00D20F25" w:rsidRDefault="009B5873">
                  <w:pPr>
                    <w:pStyle w:val="Heading1"/>
                    <w:numPr>
                      <w:ilvl w:val="0"/>
                      <w:numId w:val="0"/>
                    </w:numPr>
                    <w:tabs>
                      <w:tab w:val="clear" w:pos="426"/>
                      <w:tab w:val="left" w:pos="1134"/>
                    </w:tabs>
                    <w:spacing w:beforeLines="30" w:before="109" w:afterLines="30" w:after="109"/>
                    <w:outlineLvl w:val="0"/>
                    <w:rPr>
                      <w:rFonts w:ascii="Times New Roman" w:hAnsi="Times New Roman"/>
                      <w:sz w:val="18"/>
                      <w:szCs w:val="18"/>
                      <w:lang w:val="en-US"/>
                    </w:rPr>
                  </w:pPr>
                  <w:bookmarkStart w:id="86" w:name="_Toc201953708"/>
                  <w:r>
                    <w:rPr>
                      <w:rFonts w:ascii="Times New Roman" w:hAnsi="Times New Roman"/>
                      <w:sz w:val="18"/>
                      <w:szCs w:val="18"/>
                      <w:lang w:val="en-US"/>
                    </w:rPr>
                    <w:t>9.2.4A</w:t>
                  </w:r>
                  <w:r>
                    <w:rPr>
                      <w:rFonts w:ascii="Times New Roman" w:hAnsi="Times New Roman"/>
                      <w:sz w:val="18"/>
                      <w:szCs w:val="18"/>
                      <w:lang w:val="en-US"/>
                    </w:rPr>
                    <w:tab/>
                    <w:t>UE procedure for indicating UE initiated report</w:t>
                  </w:r>
                  <w:bookmarkEnd w:id="86"/>
                </w:p>
                <w:p w14:paraId="06EA399C" w14:textId="77777777" w:rsidR="00D20F25" w:rsidRDefault="009B5873">
                  <w:pPr>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62B0CCE4" w14:textId="77777777" w:rsidR="00D20F25" w:rsidRDefault="009B5873">
                  <w:pPr>
                    <w:spacing w:beforeLines="30" w:before="109" w:afterLines="30" w:after="109" w:line="288" w:lineRule="auto"/>
                    <w:rPr>
                      <w:sz w:val="18"/>
                      <w:szCs w:val="18"/>
                    </w:rPr>
                  </w:pPr>
                  <w:r>
                    <w:rPr>
                      <w:sz w:val="18"/>
                      <w:szCs w:val="18"/>
                    </w:rPr>
                    <w:t xml:space="preserve">The UE is provided a periodicity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in symbols or slots and an offset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oMath>
                  <w:r>
                    <w:rPr>
                      <w:sz w:val="18"/>
                      <w:szCs w:val="18"/>
                    </w:rPr>
                    <w:t xml:space="preserve"> in slots by </w:t>
                  </w:r>
                  <w:proofErr w:type="spellStart"/>
                  <w:r>
                    <w:rPr>
                      <w:i/>
                      <w:sz w:val="18"/>
                      <w:szCs w:val="18"/>
                    </w:rPr>
                    <w:t>periodicityAndOffset</w:t>
                  </w:r>
                  <w:proofErr w:type="spellEnd"/>
                  <w:r>
                    <w:rPr>
                      <w:sz w:val="18"/>
                      <w:szCs w:val="18"/>
                    </w:rPr>
                    <w:t xml:space="preserve"> for a PUCCH transmission with UEIRI. If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is larger than one slot, the UE determines a transmission occasion of a PUCCH with UEIR indication to be </w:t>
                  </w:r>
                  <w:r>
                    <w:rPr>
                      <w:rFonts w:eastAsia="Yu Mincho"/>
                      <w:sz w:val="18"/>
                      <w:szCs w:val="18"/>
                    </w:rPr>
                    <w:t xml:space="preserve">in a slot with number </w:t>
                  </w:r>
                  <m:oMath>
                    <m:sSubSup>
                      <m:sSubSupPr>
                        <m:ctrlPr>
                          <w:rPr>
                            <w:rFonts w:ascii="Cambria Math" w:eastAsia="Yu Mincho" w:hAnsi="Cambria Math"/>
                            <w:i/>
                            <w:sz w:val="18"/>
                            <w:szCs w:val="18"/>
                          </w:rPr>
                        </m:ctrlPr>
                      </m:sSubSupPr>
                      <m:e>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oMath>
                  <w:r>
                    <w:rPr>
                      <w:sz w:val="18"/>
                      <w:szCs w:val="18"/>
                    </w:rPr>
                    <w:t xml:space="preserve"> [4, TS 38.211] in a frame with number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oMath>
                  <w:r>
                    <w:rPr>
                      <w:sz w:val="18"/>
                      <w:szCs w:val="18"/>
                    </w:rPr>
                    <w:t xml:space="preserve"> if </w:t>
                  </w:r>
                  <m:oMath>
                    <m:d>
                      <m:dPr>
                        <m:ctrlPr>
                          <w:rPr>
                            <w:rFonts w:ascii="Cambria Math" w:hAnsi="Cambria Math"/>
                            <w:i/>
                            <w:sz w:val="18"/>
                            <w:szCs w:val="18"/>
                          </w:rPr>
                        </m:ctrlPr>
                      </m:dPr>
                      <m:e>
                        <m:sSubSup>
                          <m:sSubSupPr>
                            <m:ctrlPr>
                              <w:rPr>
                                <w:rFonts w:ascii="Cambria Math" w:eastAsia="Yu Mincho" w:hAnsi="Cambria Math"/>
                                <w:i/>
                                <w:sz w:val="18"/>
                                <w:szCs w:val="18"/>
                              </w:rPr>
                            </m:ctrlPr>
                          </m:sSub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r>
                              <w:rPr>
                                <w:rFonts w:ascii="Cambria Math" w:hAnsi="Cambria Math"/>
                                <w:sz w:val="18"/>
                                <w:szCs w:val="18"/>
                              </w:rPr>
                              <m:t>⋅</m:t>
                            </m:r>
                            <m:sSubSup>
                              <m:sSubSupPr>
                                <m:ctrlPr>
                                  <w:rPr>
                                    <w:rFonts w:ascii="Cambria Math" w:eastAsia="Yu Mincho" w:hAnsi="Cambria Math"/>
                                    <w:i/>
                                    <w:sz w:val="18"/>
                                    <w:szCs w:val="18"/>
                                  </w:rPr>
                                </m:ctrlPr>
                              </m:sSubSupPr>
                              <m:e>
                                <m:r>
                                  <w:rPr>
                                    <w:rFonts w:ascii="Cambria Math" w:eastAsia="Yu Mincho" w:hAnsi="Cambria Math"/>
                                    <w:sz w:val="18"/>
                                    <w:szCs w:val="18"/>
                                  </w:rPr>
                                  <m:t>N</m:t>
                                </m:r>
                              </m:e>
                              <m:sub>
                                <m:r>
                                  <m:rPr>
                                    <m:sty m:val="p"/>
                                  </m:rPr>
                                  <w:rPr>
                                    <w:rFonts w:ascii="Cambria Math" w:eastAsia="Yu Mincho" w:hAnsi="Cambria Math"/>
                                    <w:sz w:val="18"/>
                                    <w:szCs w:val="18"/>
                                  </w:rPr>
                                  <m:t>slot</m:t>
                                </m:r>
                              </m:sub>
                              <m:sup>
                                <m:r>
                                  <m:rPr>
                                    <m:sty m:val="p"/>
                                  </m:rPr>
                                  <w:rPr>
                                    <w:rFonts w:ascii="Cambria Math" w:eastAsia="Yu Mincho" w:hAnsi="Cambria Math"/>
                                    <w:sz w:val="18"/>
                                    <w:szCs w:val="18"/>
                                  </w:rPr>
                                  <m:t>frame</m:t>
                                </m:r>
                                <m:r>
                                  <w:rPr>
                                    <w:rFonts w:ascii="Cambria Math" w:eastAsia="Yu Mincho" w:hAnsi="Cambria Math"/>
                                    <w:sz w:val="18"/>
                                    <w:szCs w:val="18"/>
                                  </w:rPr>
                                  <m:t>,μ</m:t>
                                </m:r>
                              </m:sup>
                            </m:sSubSup>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r>
                          <w:rPr>
                            <w:rFonts w:ascii="Cambria Math" w:eastAsia="Yu Mincho" w:hAnsi="Cambria Math"/>
                            <w:sz w:val="18"/>
                            <w:szCs w:val="18"/>
                          </w:rPr>
                          <m:t>-</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e>
                    </m:d>
                    <m:r>
                      <m:rPr>
                        <m:sty m:val="p"/>
                      </m:rPr>
                      <w:rPr>
                        <w:rFonts w:ascii="Cambria Math" w:hAnsi="Cambria Math"/>
                        <w:sz w:val="18"/>
                        <w:szCs w:val="18"/>
                      </w:rPr>
                      <m:t>mod</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r>
                      <w:rPr>
                        <w:rFonts w:ascii="Cambria Math" w:hAnsi="Cambria Math"/>
                        <w:sz w:val="18"/>
                        <w:szCs w:val="18"/>
                      </w:rPr>
                      <m:t>=0</m:t>
                    </m:r>
                  </m:oMath>
                  <w:r>
                    <w:rPr>
                      <w:sz w:val="18"/>
                      <w:szCs w:val="18"/>
                    </w:rPr>
                    <w:t>.</w:t>
                  </w:r>
                </w:p>
                <w:p w14:paraId="2947FB31" w14:textId="77777777" w:rsidR="00D20F25" w:rsidRDefault="009B5873">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one slot, the UE expects that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OFFSET</m:t>
                        </m:r>
                      </m:sub>
                    </m:sSub>
                    <m:r>
                      <w:rPr>
                        <w:rFonts w:ascii="Cambria Math" w:hAnsi="Cambria Math"/>
                        <w:strike/>
                        <w:color w:val="FF0000"/>
                        <w:sz w:val="18"/>
                        <w:szCs w:val="18"/>
                      </w:rPr>
                      <m:t>=0</m:t>
                    </m:r>
                  </m:oMath>
                  <w:r>
                    <w:rPr>
                      <w:strike/>
                      <w:color w:val="FF0000"/>
                      <w:sz w:val="18"/>
                      <w:szCs w:val="18"/>
                    </w:rPr>
                    <w:t xml:space="preserve"> and every slot is a transmission occasion of a PUCCH with UEIRI. </w:t>
                  </w:r>
                </w:p>
                <w:p w14:paraId="7FDC02F0" w14:textId="77777777" w:rsidR="00D20F25" w:rsidRDefault="009B5873">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smaller than one slot, the UE determines a transmission occasion of a PUCCH with UEIRI to start </w:t>
                  </w:r>
                  <w:r>
                    <w:rPr>
                      <w:rFonts w:eastAsia="Yu Mincho"/>
                      <w:strike/>
                      <w:color w:val="FF0000"/>
                      <w:sz w:val="18"/>
                      <w:szCs w:val="18"/>
                    </w:rPr>
                    <w:t xml:space="preserve">in a symbol with index </w:t>
                  </w:r>
                  <m:oMath>
                    <m:r>
                      <w:rPr>
                        <w:rFonts w:ascii="Cambria Math" w:hAnsi="Cambria Math"/>
                        <w:strike/>
                        <w:color w:val="FF0000"/>
                        <w:sz w:val="18"/>
                        <w:szCs w:val="18"/>
                      </w:rPr>
                      <m:t>l</m:t>
                    </m:r>
                  </m:oMath>
                  <w:r>
                    <w:rPr>
                      <w:strike/>
                      <w:color w:val="FF0000"/>
                      <w:sz w:val="18"/>
                      <w:szCs w:val="18"/>
                    </w:rPr>
                    <w:t xml:space="preserve"> [4, TS 38.211] if </w:t>
                  </w:r>
                  <m:oMath>
                    <m:d>
                      <m:dPr>
                        <m:ctrlPr>
                          <w:rPr>
                            <w:rFonts w:ascii="Cambria Math" w:hAnsi="Cambria Math"/>
                            <w:i/>
                            <w:strike/>
                            <w:color w:val="FF0000"/>
                            <w:sz w:val="18"/>
                            <w:szCs w:val="18"/>
                          </w:rPr>
                        </m:ctrlPr>
                      </m:dPr>
                      <m:e>
                        <m:r>
                          <w:rPr>
                            <w:rFonts w:ascii="Cambria Math" w:eastAsia="Yu Mincho" w:hAnsi="Cambria Math"/>
                            <w:strike/>
                            <w:color w:val="FF0000"/>
                            <w:sz w:val="18"/>
                            <w:szCs w:val="18"/>
                          </w:rPr>
                          <m:t>l-</m:t>
                        </m:r>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e>
                    </m:d>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r>
                      <w:rPr>
                        <w:rFonts w:ascii="Cambria Math" w:hAnsi="Cambria Math"/>
                        <w:strike/>
                        <w:color w:val="FF0000"/>
                        <w:sz w:val="18"/>
                        <w:szCs w:val="18"/>
                      </w:rPr>
                      <m:t>=0</m:t>
                    </m:r>
                  </m:oMath>
                  <w:r>
                    <w:rPr>
                      <w:strike/>
                      <w:color w:val="FF0000"/>
                      <w:sz w:val="18"/>
                      <w:szCs w:val="18"/>
                    </w:rPr>
                    <w:t xml:space="preserve"> where </w:t>
                  </w:r>
                  <m:oMath>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oMath>
                  <w:r>
                    <w:rPr>
                      <w:strike/>
                      <w:color w:val="FF0000"/>
                      <w:sz w:val="18"/>
                      <w:szCs w:val="18"/>
                    </w:rPr>
                    <w:t xml:space="preserve"> is the value of </w:t>
                  </w:r>
                  <w:proofErr w:type="spellStart"/>
                  <w:r>
                    <w:rPr>
                      <w:i/>
                      <w:strike/>
                      <w:color w:val="FF0000"/>
                      <w:sz w:val="18"/>
                      <w:szCs w:val="18"/>
                    </w:rPr>
                    <w:t>startingSymbolIndex</w:t>
                  </w:r>
                  <w:proofErr w:type="spellEnd"/>
                  <w:r>
                    <w:rPr>
                      <w:strike/>
                      <w:color w:val="FF0000"/>
                      <w:sz w:val="18"/>
                      <w:szCs w:val="18"/>
                    </w:rPr>
                    <w:t>.</w:t>
                  </w:r>
                </w:p>
                <w:p w14:paraId="2CE81A93" w14:textId="77777777" w:rsidR="00D20F25" w:rsidRDefault="009B5873">
                  <w:pPr>
                    <w:pStyle w:val="B1"/>
                    <w:spacing w:beforeLines="30" w:before="109" w:afterLines="30" w:after="109" w:line="288" w:lineRule="auto"/>
                    <w:jc w:val="center"/>
                    <w:rPr>
                      <w:sz w:val="18"/>
                      <w:szCs w:val="18"/>
                    </w:rPr>
                  </w:pPr>
                  <w:r>
                    <w:rPr>
                      <w:rFonts w:eastAsia="宋体" w:hint="eastAsia"/>
                      <w:color w:val="FF0000"/>
                      <w:sz w:val="18"/>
                      <w:szCs w:val="18"/>
                    </w:rPr>
                    <w:lastRenderedPageBreak/>
                    <w:t>&lt;Irrelevant part is omitted&gt;</w:t>
                  </w:r>
                </w:p>
              </w:tc>
            </w:tr>
          </w:tbl>
          <w:p w14:paraId="24CD6345" w14:textId="79D0E761" w:rsidR="00D20F25" w:rsidRPr="00C1497E" w:rsidRDefault="009B5873">
            <w:pPr>
              <w:contextualSpacing/>
              <w:rPr>
                <w:iCs/>
                <w:color w:val="FF0000"/>
                <w:sz w:val="18"/>
                <w:szCs w:val="18"/>
              </w:rPr>
            </w:pPr>
            <w:r>
              <w:rPr>
                <w:sz w:val="18"/>
                <w:szCs w:val="18"/>
              </w:rPr>
              <w:lastRenderedPageBreak/>
              <w:t xml:space="preserve">Supported by: ZTE, NEC, OPPO, vivo, </w:t>
            </w:r>
            <w:r>
              <w:rPr>
                <w:iCs/>
                <w:color w:val="000000" w:themeColor="text1"/>
                <w:sz w:val="18"/>
                <w:szCs w:val="18"/>
              </w:rPr>
              <w:t xml:space="preserve">Lenovo, </w:t>
            </w:r>
            <w:proofErr w:type="spellStart"/>
            <w:r>
              <w:rPr>
                <w:iCs/>
                <w:color w:val="000000" w:themeColor="text1"/>
                <w:sz w:val="18"/>
                <w:szCs w:val="18"/>
              </w:rPr>
              <w:t>xiaomi</w:t>
            </w:r>
            <w:proofErr w:type="spellEnd"/>
            <w:r>
              <w:rPr>
                <w:iCs/>
                <w:color w:val="000000" w:themeColor="text1"/>
                <w:sz w:val="18"/>
                <w:szCs w:val="18"/>
              </w:rPr>
              <w:t xml:space="preserve">, Qualcomm, </w:t>
            </w:r>
            <w:proofErr w:type="spellStart"/>
            <w:r>
              <w:rPr>
                <w:iCs/>
                <w:color w:val="000000" w:themeColor="text1"/>
                <w:sz w:val="18"/>
                <w:szCs w:val="18"/>
              </w:rPr>
              <w:t>Spreadtrum</w:t>
            </w:r>
            <w:proofErr w:type="spellEnd"/>
            <w:r>
              <w:rPr>
                <w:iCs/>
                <w:color w:val="000000" w:themeColor="text1"/>
                <w:sz w:val="18"/>
                <w:szCs w:val="18"/>
              </w:rPr>
              <w:t xml:space="preserve">, CATT, NEC, Apple, ETRI, NTT DOCOMO, </w:t>
            </w:r>
            <w:r w:rsidR="00C1497E">
              <w:rPr>
                <w:iCs/>
                <w:color w:val="FF0000"/>
                <w:sz w:val="18"/>
                <w:szCs w:val="18"/>
              </w:rPr>
              <w:t xml:space="preserve">Nokia, </w:t>
            </w:r>
          </w:p>
          <w:p w14:paraId="766619AB" w14:textId="2BB98054" w:rsidR="00D20F25" w:rsidRPr="003029EA" w:rsidRDefault="009B5873">
            <w:pPr>
              <w:snapToGrid w:val="0"/>
              <w:spacing w:line="257" w:lineRule="auto"/>
              <w:jc w:val="both"/>
              <w:rPr>
                <w:iCs/>
                <w:color w:val="FF0000"/>
                <w:sz w:val="18"/>
                <w:szCs w:val="18"/>
              </w:rPr>
            </w:pPr>
            <w:r>
              <w:rPr>
                <w:sz w:val="18"/>
                <w:szCs w:val="18"/>
              </w:rPr>
              <w:t xml:space="preserve">Not supported by: Samsung, </w:t>
            </w:r>
            <w:proofErr w:type="spellStart"/>
            <w:r>
              <w:rPr>
                <w:iCs/>
                <w:color w:val="000000" w:themeColor="text1"/>
                <w:sz w:val="18"/>
                <w:szCs w:val="18"/>
              </w:rPr>
              <w:t>Ofinno</w:t>
            </w:r>
            <w:proofErr w:type="spellEnd"/>
            <w:r>
              <w:rPr>
                <w:iCs/>
                <w:color w:val="000000" w:themeColor="text1"/>
                <w:sz w:val="18"/>
                <w:szCs w:val="18"/>
              </w:rPr>
              <w:t xml:space="preserve">, MediaTek, Huawei, </w:t>
            </w:r>
            <w:r w:rsidR="003029EA">
              <w:rPr>
                <w:iCs/>
                <w:color w:val="FF0000"/>
                <w:sz w:val="18"/>
                <w:szCs w:val="18"/>
              </w:rPr>
              <w:t xml:space="preserve">Ericsson, </w:t>
            </w:r>
          </w:p>
          <w:p w14:paraId="45F39986" w14:textId="77777777" w:rsidR="00D20F25" w:rsidRDefault="009B5873">
            <w:pPr>
              <w:snapToGrid w:val="0"/>
              <w:jc w:val="both"/>
              <w:rPr>
                <w:rFonts w:eastAsia="宋体"/>
                <w:b/>
                <w:sz w:val="18"/>
                <w:szCs w:val="20"/>
                <w:highlight w:val="green"/>
              </w:rPr>
            </w:pPr>
            <w:r>
              <w:rPr>
                <w:rFonts w:eastAsia="宋体"/>
                <w:b/>
                <w:sz w:val="18"/>
                <w:szCs w:val="20"/>
                <w:highlight w:val="green"/>
              </w:rPr>
              <w:t xml:space="preserve"> </w:t>
            </w:r>
          </w:p>
        </w:tc>
      </w:tr>
      <w:tr w:rsidR="00D20F25" w14:paraId="52743E0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1692E1F" w14:textId="77777777" w:rsidR="00D20F25" w:rsidRDefault="009B5873">
            <w:pPr>
              <w:snapToGrid w:val="0"/>
              <w:rPr>
                <w:color w:val="000000" w:themeColor="text1"/>
                <w:sz w:val="18"/>
                <w:szCs w:val="18"/>
              </w:rPr>
            </w:pPr>
            <w:r>
              <w:rPr>
                <w:color w:val="000000" w:themeColor="text1"/>
                <w:sz w:val="18"/>
                <w:szCs w:val="18"/>
              </w:rPr>
              <w:lastRenderedPageBreak/>
              <w:t>3.4B</w:t>
            </w:r>
          </w:p>
        </w:tc>
        <w:tc>
          <w:tcPr>
            <w:tcW w:w="1629" w:type="dxa"/>
            <w:tcBorders>
              <w:top w:val="single" w:sz="4" w:space="0" w:color="auto"/>
              <w:left w:val="single" w:sz="4" w:space="0" w:color="auto"/>
              <w:bottom w:val="single" w:sz="4" w:space="0" w:color="auto"/>
              <w:right w:val="single" w:sz="4" w:space="0" w:color="auto"/>
            </w:tcBorders>
          </w:tcPr>
          <w:p w14:paraId="5B1B24C4" w14:textId="77777777" w:rsidR="00D20F25" w:rsidRDefault="009B5873">
            <w:pPr>
              <w:contextualSpacing/>
              <w:rPr>
                <w:sz w:val="18"/>
                <w:szCs w:val="18"/>
              </w:rPr>
            </w:pPr>
            <w:r>
              <w:rPr>
                <w:sz w:val="18"/>
                <w:szCs w:val="18"/>
              </w:rPr>
              <w:t>Left-over on one PUCCH associated with multi-CSI report configuration</w:t>
            </w:r>
          </w:p>
        </w:tc>
        <w:tc>
          <w:tcPr>
            <w:tcW w:w="7627" w:type="dxa"/>
            <w:tcBorders>
              <w:top w:val="single" w:sz="4" w:space="0" w:color="auto"/>
              <w:left w:val="single" w:sz="4" w:space="0" w:color="auto"/>
              <w:bottom w:val="single" w:sz="4" w:space="0" w:color="auto"/>
              <w:right w:val="single" w:sz="4" w:space="0" w:color="auto"/>
            </w:tcBorders>
          </w:tcPr>
          <w:p w14:paraId="3B5E5450" w14:textId="77777777" w:rsidR="00D20F25" w:rsidRDefault="009B5873">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FL Note: In [5], it is recommended that multiple CSI report configurations associated with the same first PUCCH should be configured with the same reportTransmissionMode-r19, e.g. Mode A or Mode B</w:t>
            </w:r>
          </w:p>
          <w:p w14:paraId="2CD54420" w14:textId="77777777" w:rsidR="00D20F25" w:rsidRDefault="00D20F25">
            <w:pPr>
              <w:snapToGrid w:val="0"/>
              <w:contextualSpacing/>
              <w:jc w:val="both"/>
              <w:rPr>
                <w:rFonts w:ascii="Times" w:eastAsia="Batang" w:hAnsi="Times" w:cs="Times"/>
                <w:color w:val="0000FF"/>
                <w:sz w:val="18"/>
                <w:szCs w:val="18"/>
              </w:rPr>
            </w:pPr>
          </w:p>
          <w:p w14:paraId="0CA348E9" w14:textId="77777777" w:rsidR="00D20F25" w:rsidRDefault="00D20F25">
            <w:pPr>
              <w:snapToGrid w:val="0"/>
              <w:contextualSpacing/>
              <w:jc w:val="both"/>
              <w:rPr>
                <w:rFonts w:ascii="Times" w:eastAsia="Batang" w:hAnsi="Times" w:cs="Times"/>
                <w:color w:val="FF0000"/>
                <w:sz w:val="18"/>
                <w:szCs w:val="18"/>
              </w:rPr>
            </w:pPr>
          </w:p>
          <w:p w14:paraId="6F30B87B" w14:textId="77777777" w:rsidR="00D20F25" w:rsidRDefault="009B5873">
            <w:pPr>
              <w:snapToGrid w:val="0"/>
              <w:rPr>
                <w:rFonts w:eastAsia="宋体"/>
                <w:b/>
                <w:sz w:val="18"/>
                <w:szCs w:val="18"/>
                <w:highlight w:val="yellow"/>
                <w:u w:val="single"/>
              </w:rPr>
            </w:pPr>
            <w:r>
              <w:rPr>
                <w:rFonts w:eastAsia="宋体"/>
                <w:b/>
                <w:sz w:val="18"/>
                <w:szCs w:val="18"/>
                <w:highlight w:val="yellow"/>
                <w:u w:val="single"/>
              </w:rPr>
              <w:t>Proposal 3.4B:</w:t>
            </w:r>
          </w:p>
          <w:p w14:paraId="3B223C79" w14:textId="77777777" w:rsidR="00D20F25" w:rsidRDefault="009B5873">
            <w:pPr>
              <w:contextualSpacing/>
              <w:rPr>
                <w:sz w:val="18"/>
                <w:szCs w:val="18"/>
              </w:rPr>
            </w:pPr>
            <w:r>
              <w:rPr>
                <w:sz w:val="18"/>
                <w:szCs w:val="18"/>
              </w:rPr>
              <w:t>A</w:t>
            </w:r>
            <w:r>
              <w:rPr>
                <w:rFonts w:hint="eastAsia"/>
                <w:sz w:val="18"/>
                <w:szCs w:val="18"/>
              </w:rPr>
              <w:t>dopt the following changes in</w:t>
            </w:r>
            <w:r>
              <w:rPr>
                <w:sz w:val="18"/>
                <w:szCs w:val="18"/>
              </w:rPr>
              <w:t xml:space="preserve"> TS38.214 Section 5.2.1.5.4.1d:</w:t>
            </w:r>
          </w:p>
          <w:p w14:paraId="2B76B61D"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w:t>
            </w:r>
            <w:r>
              <w:rPr>
                <w:rFonts w:eastAsiaTheme="minorEastAsia"/>
                <w:sz w:val="18"/>
                <w:szCs w:val="18"/>
                <w:lang w:eastAsia="zh-CN"/>
              </w:rPr>
              <w:t>Considering one first PUCCH can be associated with multipl</w:t>
            </w:r>
            <w:r>
              <w:rPr>
                <w:rFonts w:eastAsiaTheme="minorEastAsia" w:hint="eastAsia"/>
                <w:sz w:val="18"/>
                <w:szCs w:val="18"/>
                <w:lang w:eastAsia="zh-CN"/>
              </w:rPr>
              <w:t>e</w:t>
            </w:r>
            <w:r>
              <w:rPr>
                <w:rFonts w:eastAsiaTheme="minorEastAsia"/>
                <w:sz w:val="18"/>
                <w:szCs w:val="18"/>
                <w:lang w:eastAsia="zh-CN"/>
              </w:rPr>
              <w:t xml:space="preserve"> CSI report configurations, we think </w:t>
            </w:r>
            <w:r>
              <w:rPr>
                <w:rFonts w:eastAsiaTheme="minorEastAsia"/>
                <w:sz w:val="18"/>
                <w:szCs w:val="18"/>
              </w:rPr>
              <w:t xml:space="preserve">multiple CSI report configurations associated with the same first PUCCH should be configured with the same </w:t>
            </w:r>
            <w:r>
              <w:rPr>
                <w:rFonts w:eastAsiaTheme="minorEastAsia"/>
                <w:i/>
                <w:sz w:val="18"/>
                <w:szCs w:val="18"/>
              </w:rPr>
              <w:t>reportTransmissionMode-r19</w:t>
            </w:r>
            <w:r>
              <w:rPr>
                <w:rFonts w:eastAsiaTheme="minorEastAsia"/>
                <w:sz w:val="18"/>
                <w:szCs w:val="18"/>
              </w:rPr>
              <w:t>, e.g. Mode A or Mode B:</w:t>
            </w:r>
            <w:r>
              <w:rPr>
                <w:rFonts w:eastAsiaTheme="minorEastAsia"/>
                <w:sz w:val="18"/>
                <w:szCs w:val="18"/>
                <w:lang w:eastAsia="zh-CN"/>
              </w:rPr>
              <w:t xml:space="preserve"> If a first PUCCH is associated with multiple CSI report configurations with different </w:t>
            </w:r>
            <w:r>
              <w:rPr>
                <w:rFonts w:eastAsiaTheme="minorEastAsia"/>
                <w:i/>
                <w:sz w:val="18"/>
                <w:szCs w:val="18"/>
              </w:rPr>
              <w:t>reportTransmissionMode-r19</w:t>
            </w:r>
            <w:r>
              <w:rPr>
                <w:rFonts w:eastAsiaTheme="minorEastAsia"/>
                <w:sz w:val="18"/>
                <w:szCs w:val="18"/>
              </w:rPr>
              <w:t>,</w:t>
            </w:r>
            <w:r>
              <w:rPr>
                <w:rFonts w:eastAsiaTheme="minorEastAsia"/>
                <w:sz w:val="18"/>
                <w:szCs w:val="18"/>
                <w:lang w:eastAsia="zh-CN"/>
              </w:rPr>
              <w:t xml:space="preserve"> </w:t>
            </w:r>
            <w:proofErr w:type="spellStart"/>
            <w:r>
              <w:rPr>
                <w:rFonts w:eastAsiaTheme="minorEastAsia"/>
                <w:sz w:val="18"/>
                <w:szCs w:val="18"/>
                <w:lang w:eastAsia="zh-CN"/>
              </w:rPr>
              <w:t>gNB</w:t>
            </w:r>
            <w:proofErr w:type="spellEnd"/>
            <w:r>
              <w:rPr>
                <w:rFonts w:eastAsiaTheme="minorEastAsia"/>
                <w:sz w:val="18"/>
                <w:szCs w:val="18"/>
                <w:lang w:eastAsia="zh-CN"/>
              </w:rPr>
              <w:t xml:space="preserve"> cannot determine whether to receive CSI report in Type 1 CG PUSCH or to schedule UL </w:t>
            </w:r>
            <w:r>
              <w:rPr>
                <w:rFonts w:eastAsiaTheme="minorEastAsia" w:hint="eastAsia"/>
                <w:sz w:val="18"/>
                <w:szCs w:val="18"/>
                <w:lang w:eastAsia="zh-CN"/>
              </w:rPr>
              <w:t>source</w:t>
            </w:r>
            <w:r>
              <w:rPr>
                <w:rFonts w:eastAsiaTheme="minorEastAsia"/>
                <w:sz w:val="18"/>
                <w:szCs w:val="18"/>
                <w:lang w:eastAsia="zh-CN"/>
              </w:rPr>
              <w:t xml:space="preserve"> for carry</w:t>
            </w:r>
            <w:r>
              <w:rPr>
                <w:rFonts w:eastAsiaTheme="minorEastAsia" w:hint="eastAsia"/>
                <w:sz w:val="18"/>
                <w:szCs w:val="18"/>
                <w:lang w:eastAsia="zh-CN"/>
              </w:rPr>
              <w:t>ing</w:t>
            </w:r>
            <w:r>
              <w:rPr>
                <w:rFonts w:eastAsiaTheme="minorEastAsia"/>
                <w:sz w:val="18"/>
                <w:szCs w:val="18"/>
                <w:lang w:eastAsia="zh-CN"/>
              </w:rPr>
              <w:t xml:space="preserve"> CSI report as it has no idea which </w:t>
            </w:r>
            <w:r>
              <w:rPr>
                <w:rFonts w:eastAsiaTheme="minorEastAsia" w:hint="eastAsia"/>
                <w:sz w:val="18"/>
                <w:szCs w:val="18"/>
                <w:lang w:eastAsia="zh-CN"/>
              </w:rPr>
              <w:t>type</w:t>
            </w:r>
            <w:r>
              <w:rPr>
                <w:rFonts w:eastAsiaTheme="minorEastAsia"/>
                <w:sz w:val="18"/>
                <w:szCs w:val="18"/>
                <w:lang w:eastAsia="zh-CN"/>
              </w:rPr>
              <w:t xml:space="preserve"> of </w:t>
            </w:r>
            <w:r>
              <w:rPr>
                <w:rFonts w:eastAsiaTheme="minorEastAsia" w:hint="eastAsia"/>
                <w:sz w:val="18"/>
                <w:szCs w:val="18"/>
                <w:lang w:eastAsia="zh-CN"/>
              </w:rPr>
              <w:t>ass</w:t>
            </w:r>
            <w:r>
              <w:rPr>
                <w:rFonts w:eastAsiaTheme="minorEastAsia"/>
                <w:sz w:val="18"/>
                <w:szCs w:val="18"/>
                <w:lang w:eastAsia="zh-CN"/>
              </w:rPr>
              <w:t>ociated CSI report triggers the UE</w:t>
            </w:r>
            <w:r>
              <w:rPr>
                <w:rFonts w:eastAsiaTheme="minorEastAsia" w:hint="eastAsia"/>
                <w:sz w:val="18"/>
                <w:szCs w:val="18"/>
                <w:lang w:eastAsia="zh-CN"/>
              </w:rPr>
              <w:t>-initiated</w:t>
            </w:r>
            <w:r>
              <w:rPr>
                <w:rFonts w:eastAsiaTheme="minorEastAsia"/>
                <w:sz w:val="18"/>
                <w:szCs w:val="18"/>
                <w:lang w:eastAsia="zh-CN"/>
              </w:rPr>
              <w:t xml:space="preserve"> beam reporting </w:t>
            </w:r>
            <w:r>
              <w:rPr>
                <w:rFonts w:eastAsiaTheme="minorEastAsia" w:hint="eastAsia"/>
                <w:sz w:val="18"/>
                <w:szCs w:val="18"/>
                <w:lang w:eastAsia="zh-CN"/>
              </w:rPr>
              <w:t>procedure</w:t>
            </w:r>
            <w:r>
              <w:rPr>
                <w:sz w:val="18"/>
                <w:szCs w:val="18"/>
                <w:lang w:eastAsia="zh-CN"/>
              </w:rPr>
              <w:t>.</w:t>
            </w:r>
          </w:p>
          <w:p w14:paraId="04354D4E"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Introduce CSI report configuration rule for Mode A and Mode B.</w:t>
            </w:r>
          </w:p>
          <w:p w14:paraId="0BE369DA" w14:textId="77777777" w:rsidR="00D20F25" w:rsidRDefault="009B5873">
            <w:pPr>
              <w:pStyle w:val="ListParagraph"/>
              <w:numPr>
                <w:ilvl w:val="0"/>
                <w:numId w:val="28"/>
              </w:numPr>
              <w:snapToGrid w:val="0"/>
              <w:spacing w:after="0" w:line="276" w:lineRule="auto"/>
              <w:ind w:leftChars="100" w:left="586" w:hanging="346"/>
              <w:jc w:val="both"/>
              <w:rPr>
                <w:rFonts w:eastAsiaTheme="minorEastAsia"/>
                <w:lang w:val="en-GB"/>
              </w:rPr>
            </w:pPr>
            <w:r>
              <w:rPr>
                <w:rFonts w:eastAsia="PMingLiU"/>
                <w:b/>
                <w:bCs/>
                <w:sz w:val="18"/>
                <w:szCs w:val="18"/>
                <w:lang w:eastAsia="zh-TW"/>
              </w:rPr>
              <w:t>Consequences if not approved:</w:t>
            </w:r>
            <w:r>
              <w:rPr>
                <w:rFonts w:eastAsia="PMingLiU"/>
                <w:bCs/>
                <w:sz w:val="18"/>
                <w:szCs w:val="18"/>
                <w:lang w:eastAsia="zh-TW"/>
              </w:rPr>
              <w:t xml:space="preserve"> </w:t>
            </w:r>
            <w:proofErr w:type="spellStart"/>
            <w:r>
              <w:rPr>
                <w:rFonts w:eastAsiaTheme="minorEastAsia"/>
                <w:sz w:val="18"/>
                <w:szCs w:val="18"/>
                <w:lang w:val="en-GB"/>
              </w:rPr>
              <w:t>gNB</w:t>
            </w:r>
            <w:proofErr w:type="spellEnd"/>
            <w:r>
              <w:rPr>
                <w:rFonts w:eastAsiaTheme="minorEastAsia"/>
                <w:sz w:val="18"/>
                <w:szCs w:val="18"/>
                <w:lang w:val="en-GB"/>
              </w:rPr>
              <w:t xml:space="preserve"> cannot determine whether to receive CSI report in Type 1 CG PUSCH or to schedule UL source for carrying CSI report if multiple </w:t>
            </w:r>
            <w:r>
              <w:rPr>
                <w:rFonts w:eastAsiaTheme="minorEastAsia"/>
                <w:i/>
                <w:sz w:val="18"/>
                <w:szCs w:val="18"/>
                <w:lang w:val="en-GB"/>
              </w:rPr>
              <w:t>CSI-</w:t>
            </w:r>
            <w:proofErr w:type="spellStart"/>
            <w:r>
              <w:rPr>
                <w:rFonts w:eastAsiaTheme="minorEastAsia"/>
                <w:i/>
                <w:sz w:val="18"/>
                <w:szCs w:val="18"/>
                <w:lang w:val="en-GB"/>
              </w:rPr>
              <w:t>ReportConfig</w:t>
            </w:r>
            <w:r>
              <w:rPr>
                <w:rFonts w:eastAsiaTheme="minorEastAsia"/>
                <w:sz w:val="18"/>
                <w:szCs w:val="18"/>
                <w:lang w:val="en-GB"/>
              </w:rPr>
              <w:t>s</w:t>
            </w:r>
            <w:proofErr w:type="spellEnd"/>
            <w:r>
              <w:rPr>
                <w:rFonts w:eastAsiaTheme="minorEastAsia"/>
                <w:sz w:val="18"/>
                <w:szCs w:val="18"/>
                <w:lang w:val="en-GB"/>
              </w:rPr>
              <w:t xml:space="preserve"> </w:t>
            </w:r>
            <w:r>
              <w:rPr>
                <w:rFonts w:eastAsiaTheme="minorEastAsia" w:hint="eastAsia"/>
                <w:sz w:val="18"/>
                <w:szCs w:val="18"/>
                <w:lang w:val="en-GB" w:eastAsia="zh-CN"/>
              </w:rPr>
              <w:t>with</w:t>
            </w:r>
            <w:r>
              <w:rPr>
                <w:rFonts w:eastAsiaTheme="minorEastAsia"/>
                <w:sz w:val="18"/>
                <w:szCs w:val="18"/>
                <w:lang w:val="en-GB"/>
              </w:rPr>
              <w:t xml:space="preserve"> different </w:t>
            </w:r>
            <w:r>
              <w:rPr>
                <w:rFonts w:eastAsiaTheme="minorEastAsia"/>
                <w:i/>
                <w:sz w:val="18"/>
                <w:szCs w:val="18"/>
                <w:lang w:val="en-GB"/>
              </w:rPr>
              <w:t>reportTransmissionMode-r19</w:t>
            </w:r>
            <w:r>
              <w:rPr>
                <w:rFonts w:eastAsiaTheme="minorEastAsia"/>
                <w:sz w:val="18"/>
                <w:szCs w:val="18"/>
                <w:lang w:val="en-GB"/>
              </w:rPr>
              <w:t xml:space="preserve"> </w:t>
            </w:r>
            <w:r>
              <w:rPr>
                <w:rFonts w:eastAsiaTheme="minorEastAsia" w:hint="eastAsia"/>
                <w:sz w:val="18"/>
                <w:szCs w:val="18"/>
                <w:lang w:val="en-GB" w:eastAsia="zh-CN"/>
              </w:rPr>
              <w:t>are</w:t>
            </w:r>
            <w:r>
              <w:rPr>
                <w:rFonts w:eastAsiaTheme="minorEastAsia"/>
                <w:sz w:val="18"/>
                <w:szCs w:val="18"/>
                <w:lang w:val="en-GB"/>
              </w:rPr>
              <w:t xml:space="preserve"> configured with a same</w:t>
            </w:r>
            <w:r>
              <w:rPr>
                <w:rFonts w:eastAsiaTheme="minorEastAsia"/>
                <w:i/>
                <w:sz w:val="18"/>
                <w:szCs w:val="18"/>
                <w:lang w:val="en-GB"/>
              </w:rPr>
              <w:t xml:space="preserve"> PUCCHResource-r19</w:t>
            </w:r>
            <w:r>
              <w:rPr>
                <w:rFonts w:eastAsiaTheme="minorEastAsia" w:hint="eastAsia"/>
                <w:sz w:val="18"/>
                <w:szCs w:val="18"/>
                <w:lang w:val="en-GB" w:eastAsia="zh-CN"/>
              </w:rPr>
              <w:t>.</w:t>
            </w:r>
          </w:p>
          <w:tbl>
            <w:tblPr>
              <w:tblStyle w:val="TableGrid"/>
              <w:tblW w:w="7445" w:type="dxa"/>
              <w:tblLayout w:type="fixed"/>
              <w:tblLook w:val="04A0" w:firstRow="1" w:lastRow="0" w:firstColumn="1" w:lastColumn="0" w:noHBand="0" w:noVBand="1"/>
            </w:tblPr>
            <w:tblGrid>
              <w:gridCol w:w="7445"/>
            </w:tblGrid>
            <w:tr w:rsidR="00D20F25" w14:paraId="31D98ADA" w14:textId="77777777">
              <w:tc>
                <w:tcPr>
                  <w:tcW w:w="7445" w:type="dxa"/>
                </w:tcPr>
                <w:p w14:paraId="2E6092BC" w14:textId="77777777" w:rsidR="00D20F25" w:rsidRDefault="009B5873">
                  <w:pPr>
                    <w:rPr>
                      <w:sz w:val="18"/>
                      <w:szCs w:val="18"/>
                    </w:rPr>
                  </w:pPr>
                  <w:r>
                    <w:rPr>
                      <w:rFonts w:ascii="Times" w:eastAsia="Batang" w:hAnsi="Times"/>
                      <w:color w:val="000000" w:themeColor="text1"/>
                      <w:sz w:val="18"/>
                      <w:szCs w:val="18"/>
                      <w:lang w:eastAsia="zh-CN"/>
                    </w:rPr>
                    <w:t xml:space="preserve">5.2.1.5.4.1d UE Initiated CSI reporting for multiple </w:t>
                  </w:r>
                  <w:r>
                    <w:rPr>
                      <w:sz w:val="18"/>
                      <w:szCs w:val="18"/>
                    </w:rPr>
                    <w:t>CSI configurations</w:t>
                  </w:r>
                </w:p>
                <w:p w14:paraId="49E9F529" w14:textId="77777777" w:rsidR="00D20F25" w:rsidRDefault="009B5873">
                  <w:pPr>
                    <w:jc w:val="center"/>
                    <w:rPr>
                      <w:color w:val="000000"/>
                      <w:sz w:val="18"/>
                      <w:szCs w:val="18"/>
                    </w:rPr>
                  </w:pPr>
                  <w:r>
                    <w:rPr>
                      <w:color w:val="FF0000"/>
                      <w:sz w:val="18"/>
                      <w:szCs w:val="18"/>
                    </w:rPr>
                    <w:t>&lt; Unchanged parts are omitted &gt;</w:t>
                  </w:r>
                </w:p>
                <w:p w14:paraId="2F6F0EF2" w14:textId="77777777" w:rsidR="00D20F25" w:rsidRDefault="009B5873">
                  <w:pPr>
                    <w:rPr>
                      <w:bCs/>
                      <w:sz w:val="18"/>
                      <w:szCs w:val="18"/>
                    </w:rPr>
                  </w:pPr>
                  <w:r>
                    <w:rPr>
                      <w:bCs/>
                      <w:sz w:val="18"/>
                      <w:szCs w:val="18"/>
                      <w:lang w:eastAsia="zh-CN"/>
                    </w:rPr>
                    <w:t xml:space="preserve">For a UE configured with multiple </w:t>
                  </w:r>
                  <w:r>
                    <w:rPr>
                      <w:i/>
                      <w:sz w:val="18"/>
                      <w:szCs w:val="18"/>
                    </w:rPr>
                    <w:t>CSI-</w:t>
                  </w:r>
                  <w:proofErr w:type="spellStart"/>
                  <w:r>
                    <w:rPr>
                      <w:i/>
                      <w:sz w:val="18"/>
                      <w:szCs w:val="18"/>
                    </w:rPr>
                    <w:t>ReportConfig</w:t>
                  </w:r>
                  <w:proofErr w:type="spellEnd"/>
                  <w:r>
                    <w:rPr>
                      <w:bCs/>
                      <w:sz w:val="18"/>
                      <w:szCs w:val="18"/>
                      <w:lang w:eastAsia="zh-CN"/>
                    </w:rPr>
                    <w:t xml:space="preserve"> with same </w:t>
                  </w:r>
                  <w:r>
                    <w:rPr>
                      <w:sz w:val="18"/>
                      <w:szCs w:val="18"/>
                    </w:rPr>
                    <w:t>higher layer parameter</w:t>
                  </w:r>
                  <w:r>
                    <w:rPr>
                      <w:bCs/>
                      <w:sz w:val="18"/>
                      <w:szCs w:val="18"/>
                    </w:rPr>
                    <w:t xml:space="preserve"> </w:t>
                  </w:r>
                  <w:proofErr w:type="spellStart"/>
                  <w:r>
                    <w:rPr>
                      <w:bCs/>
                      <w:i/>
                      <w:iCs/>
                      <w:sz w:val="18"/>
                      <w:szCs w:val="18"/>
                    </w:rPr>
                    <w:t>PUCCHResource</w:t>
                  </w:r>
                  <w:proofErr w:type="spellEnd"/>
                  <w:r>
                    <w:rPr>
                      <w:bCs/>
                      <w:sz w:val="18"/>
                      <w:szCs w:val="18"/>
                    </w:rPr>
                    <w:t>, the UE expects</w:t>
                  </w:r>
                </w:p>
                <w:p w14:paraId="529D26B7" w14:textId="77777777" w:rsidR="00D20F25" w:rsidRDefault="009B5873">
                  <w:pPr>
                    <w:pStyle w:val="B1"/>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configured in the same CC,</w:t>
                  </w:r>
                </w:p>
                <w:p w14:paraId="71E31B49" w14:textId="77777777" w:rsidR="00D20F25" w:rsidRDefault="009B5873">
                  <w:pPr>
                    <w:pStyle w:val="B1"/>
                    <w:widowControl w:val="0"/>
                    <w:numPr>
                      <w:ilvl w:val="0"/>
                      <w:numId w:val="29"/>
                    </w:numPr>
                    <w:rPr>
                      <w:color w:val="FF0000"/>
                      <w:sz w:val="18"/>
                      <w:szCs w:val="18"/>
                    </w:rPr>
                  </w:pPr>
                  <w:r>
                    <w:rPr>
                      <w:color w:val="FF0000"/>
                      <w:sz w:val="18"/>
                      <w:szCs w:val="18"/>
                      <w:lang w:eastAsia="zh-CN"/>
                    </w:rPr>
                    <w:t xml:space="preserve">the multiple </w:t>
                  </w:r>
                  <w:r>
                    <w:rPr>
                      <w:i/>
                      <w:color w:val="FF0000"/>
                      <w:sz w:val="18"/>
                      <w:szCs w:val="18"/>
                    </w:rPr>
                    <w:t>CSI-</w:t>
                  </w:r>
                  <w:proofErr w:type="spellStart"/>
                  <w:r>
                    <w:rPr>
                      <w:i/>
                      <w:color w:val="FF0000"/>
                      <w:sz w:val="18"/>
                      <w:szCs w:val="18"/>
                    </w:rPr>
                    <w:t>ReportConfig</w:t>
                  </w:r>
                  <w:proofErr w:type="spellEnd"/>
                  <w:r>
                    <w:rPr>
                      <w:color w:val="FF0000"/>
                      <w:sz w:val="18"/>
                      <w:szCs w:val="18"/>
                      <w:lang w:eastAsia="zh-CN"/>
                    </w:rPr>
                    <w:t xml:space="preserve"> to be configured with same </w:t>
                  </w:r>
                  <w:proofErr w:type="spellStart"/>
                  <w:r>
                    <w:rPr>
                      <w:i/>
                      <w:iCs/>
                      <w:color w:val="FF0000"/>
                      <w:sz w:val="18"/>
                      <w:szCs w:val="18"/>
                    </w:rPr>
                    <w:t>reportTransmissionMode</w:t>
                  </w:r>
                  <w:proofErr w:type="spellEnd"/>
                  <w:r>
                    <w:rPr>
                      <w:i/>
                      <w:iCs/>
                      <w:color w:val="FF0000"/>
                      <w:sz w:val="18"/>
                      <w:szCs w:val="18"/>
                    </w:rPr>
                    <w:t>,</w:t>
                  </w:r>
                </w:p>
                <w:p w14:paraId="309AB36F" w14:textId="77777777" w:rsidR="00D20F25" w:rsidRDefault="009B5873">
                  <w:pPr>
                    <w:pStyle w:val="B1"/>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associated with a same </w:t>
                  </w:r>
                  <w:r>
                    <w:rPr>
                      <w:sz w:val="18"/>
                      <w:szCs w:val="18"/>
                    </w:rPr>
                    <w:t>CSI trigger state</w:t>
                  </w:r>
                  <w:r>
                    <w:rPr>
                      <w:sz w:val="18"/>
                      <w:szCs w:val="18"/>
                      <w:lang w:eastAsia="zh-CN"/>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39E2832A" w14:textId="77777777" w:rsidR="00D20F25" w:rsidRDefault="009B5873">
                  <w:pPr>
                    <w:pStyle w:val="B1"/>
                    <w:rPr>
                      <w:sz w:val="18"/>
                      <w:szCs w:val="18"/>
                      <w:lang w:eastAsia="zh-CN"/>
                    </w:rPr>
                  </w:pPr>
                  <w:r>
                    <w:rPr>
                      <w:sz w:val="18"/>
                      <w:szCs w:val="18"/>
                    </w:rPr>
                    <w:t>-</w:t>
                  </w:r>
                  <w:r>
                    <w:rPr>
                      <w:sz w:val="18"/>
                      <w:szCs w:val="18"/>
                    </w:rPr>
                    <w:tab/>
                    <w:t xml:space="preserve">the same </w:t>
                  </w:r>
                  <w:proofErr w:type="spellStart"/>
                  <w:r>
                    <w:rPr>
                      <w:i/>
                      <w:iCs/>
                      <w:sz w:val="18"/>
                      <w:szCs w:val="18"/>
                    </w:rPr>
                    <w:t>configuredPUSCHResourceOfModeB</w:t>
                  </w:r>
                  <w:proofErr w:type="spellEnd"/>
                  <w:r>
                    <w:rPr>
                      <w:sz w:val="18"/>
                      <w:szCs w:val="18"/>
                    </w:rPr>
                    <w:t xml:space="preserve"> </w:t>
                  </w:r>
                  <w:r>
                    <w:rPr>
                      <w:sz w:val="18"/>
                      <w:szCs w:val="18"/>
                      <w:lang w:eastAsia="zh-CN"/>
                    </w:rPr>
                    <w:t xml:space="preserve">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41CEB3EE" w14:textId="77777777" w:rsidR="00D20F25" w:rsidRDefault="009B5873">
                  <w:pPr>
                    <w:jc w:val="center"/>
                    <w:rPr>
                      <w:rFonts w:eastAsiaTheme="minorEastAsia"/>
                      <w:sz w:val="18"/>
                      <w:szCs w:val="18"/>
                      <w:lang w:val="en-GB" w:eastAsia="zh-CN"/>
                    </w:rPr>
                  </w:pPr>
                  <w:r>
                    <w:rPr>
                      <w:color w:val="FF0000"/>
                      <w:sz w:val="18"/>
                      <w:szCs w:val="18"/>
                    </w:rPr>
                    <w:t>&lt; Unchanged parts are omitted &gt;</w:t>
                  </w:r>
                </w:p>
              </w:tc>
            </w:tr>
          </w:tbl>
          <w:p w14:paraId="01B09B6D" w14:textId="77777777" w:rsidR="00D20F25" w:rsidRDefault="00D20F25">
            <w:pPr>
              <w:contextualSpacing/>
              <w:rPr>
                <w:sz w:val="18"/>
                <w:szCs w:val="18"/>
              </w:rPr>
            </w:pPr>
          </w:p>
          <w:p w14:paraId="6F4749FC" w14:textId="50A36D4F" w:rsidR="00D20F25" w:rsidRDefault="009B5873">
            <w:pPr>
              <w:contextualSpacing/>
              <w:rPr>
                <w:sz w:val="18"/>
                <w:szCs w:val="18"/>
              </w:rPr>
            </w:pPr>
            <w:r>
              <w:rPr>
                <w:sz w:val="18"/>
                <w:szCs w:val="18"/>
              </w:rPr>
              <w:t>Supported by Huawei,</w:t>
            </w:r>
            <w:r w:rsidR="008C7C8E">
              <w:rPr>
                <w:sz w:val="18"/>
                <w:szCs w:val="18"/>
              </w:rPr>
              <w:t xml:space="preserve"> </w:t>
            </w:r>
            <w:proofErr w:type="spellStart"/>
            <w:r w:rsidR="008C7C8E" w:rsidRPr="002A578D">
              <w:rPr>
                <w:color w:val="FF0000"/>
                <w:sz w:val="18"/>
                <w:szCs w:val="18"/>
              </w:rPr>
              <w:t>xiaomi</w:t>
            </w:r>
            <w:proofErr w:type="spellEnd"/>
            <w:r w:rsidR="008C7C8E" w:rsidRPr="002A578D">
              <w:rPr>
                <w:color w:val="FF0000"/>
                <w:sz w:val="18"/>
                <w:szCs w:val="18"/>
              </w:rPr>
              <w:t xml:space="preserve">, </w:t>
            </w:r>
            <w:r w:rsidR="00A91393">
              <w:rPr>
                <w:color w:val="FF0000"/>
                <w:sz w:val="18"/>
                <w:szCs w:val="18"/>
              </w:rPr>
              <w:t xml:space="preserve">vivo, </w:t>
            </w:r>
            <w:r w:rsidR="00C1497E">
              <w:rPr>
                <w:color w:val="FF0000"/>
                <w:sz w:val="18"/>
                <w:szCs w:val="18"/>
              </w:rPr>
              <w:t>Nokia,</w:t>
            </w:r>
            <w:r w:rsidR="00E4632B">
              <w:rPr>
                <w:color w:val="FF0000"/>
                <w:sz w:val="18"/>
                <w:szCs w:val="18"/>
              </w:rPr>
              <w:t xml:space="preserve"> Fujitsu, </w:t>
            </w:r>
            <w:r w:rsidR="006E3241">
              <w:rPr>
                <w:color w:val="FF0000"/>
                <w:sz w:val="18"/>
                <w:szCs w:val="18"/>
              </w:rPr>
              <w:t xml:space="preserve">Panasonic. </w:t>
            </w:r>
            <w:proofErr w:type="gramStart"/>
            <w:r w:rsidR="008E32F5">
              <w:rPr>
                <w:color w:val="FF0000"/>
                <w:sz w:val="18"/>
                <w:szCs w:val="18"/>
              </w:rPr>
              <w:t>CATT(</w:t>
            </w:r>
            <w:proofErr w:type="gramEnd"/>
            <w:r w:rsidR="008E32F5">
              <w:rPr>
                <w:color w:val="FF0000"/>
                <w:sz w:val="18"/>
                <w:szCs w:val="18"/>
              </w:rPr>
              <w:t xml:space="preserve">open), </w:t>
            </w:r>
            <w:r w:rsidR="00C1497E">
              <w:rPr>
                <w:color w:val="FF0000"/>
                <w:sz w:val="18"/>
                <w:szCs w:val="18"/>
              </w:rPr>
              <w:t xml:space="preserve"> </w:t>
            </w:r>
          </w:p>
          <w:p w14:paraId="2C3F5BD3" w14:textId="0EDF3555" w:rsidR="002A578D" w:rsidRPr="002A578D" w:rsidRDefault="002A578D">
            <w:pPr>
              <w:contextualSpacing/>
              <w:rPr>
                <w:rFonts w:eastAsia="Malgun Gothic"/>
                <w:sz w:val="18"/>
                <w:szCs w:val="18"/>
              </w:rPr>
            </w:pPr>
            <w:r>
              <w:rPr>
                <w:sz w:val="18"/>
                <w:szCs w:val="18"/>
              </w:rPr>
              <w:t>Not supported by</w:t>
            </w:r>
            <w:r>
              <w:rPr>
                <w:rFonts w:hint="eastAsia"/>
                <w:sz w:val="18"/>
                <w:szCs w:val="18"/>
                <w:lang w:eastAsia="zh-CN"/>
              </w:rPr>
              <w:t>:</w:t>
            </w:r>
            <w:r>
              <w:rPr>
                <w:sz w:val="18"/>
                <w:szCs w:val="18"/>
                <w:lang w:eastAsia="zh-CN"/>
              </w:rPr>
              <w:t xml:space="preserve"> </w:t>
            </w:r>
            <w:r w:rsidRPr="002A578D">
              <w:rPr>
                <w:color w:val="FF0000"/>
                <w:sz w:val="18"/>
                <w:szCs w:val="18"/>
                <w:lang w:eastAsia="zh-CN"/>
              </w:rPr>
              <w:t xml:space="preserve">OPPO, </w:t>
            </w:r>
            <w:proofErr w:type="spellStart"/>
            <w:r w:rsidR="00D516E5">
              <w:rPr>
                <w:color w:val="FF0000"/>
                <w:sz w:val="18"/>
                <w:szCs w:val="18"/>
                <w:lang w:eastAsia="zh-CN"/>
              </w:rPr>
              <w:t>Spreadtrum</w:t>
            </w:r>
            <w:proofErr w:type="spellEnd"/>
            <w:r w:rsidR="00D516E5">
              <w:rPr>
                <w:color w:val="FF0000"/>
                <w:sz w:val="18"/>
                <w:szCs w:val="18"/>
                <w:lang w:eastAsia="zh-CN"/>
              </w:rPr>
              <w:t xml:space="preserve">, </w:t>
            </w:r>
            <w:r w:rsidR="002B71E9">
              <w:rPr>
                <w:color w:val="FF0000"/>
                <w:sz w:val="18"/>
                <w:szCs w:val="18"/>
                <w:lang w:eastAsia="zh-CN"/>
              </w:rPr>
              <w:t xml:space="preserve">ZTE, </w:t>
            </w:r>
            <w:r w:rsidR="0053247F">
              <w:rPr>
                <w:color w:val="FF0000"/>
                <w:sz w:val="18"/>
                <w:szCs w:val="18"/>
                <w:lang w:eastAsia="zh-CN"/>
              </w:rPr>
              <w:t xml:space="preserve">Samsung, </w:t>
            </w:r>
            <w:proofErr w:type="spellStart"/>
            <w:r w:rsidR="001A1906">
              <w:rPr>
                <w:color w:val="FF0000"/>
                <w:sz w:val="18"/>
                <w:szCs w:val="18"/>
                <w:lang w:eastAsia="zh-CN"/>
              </w:rPr>
              <w:t>Ofinno</w:t>
            </w:r>
            <w:proofErr w:type="spellEnd"/>
            <w:r w:rsidR="001A1906">
              <w:rPr>
                <w:color w:val="FF0000"/>
                <w:sz w:val="18"/>
                <w:szCs w:val="18"/>
                <w:lang w:eastAsia="zh-CN"/>
              </w:rPr>
              <w:t xml:space="preserve">, </w:t>
            </w:r>
            <w:r w:rsidR="003029EA">
              <w:rPr>
                <w:color w:val="FF0000"/>
                <w:sz w:val="18"/>
                <w:szCs w:val="18"/>
                <w:lang w:eastAsia="zh-CN"/>
              </w:rPr>
              <w:t xml:space="preserve">Ericsson, </w:t>
            </w:r>
            <w:r w:rsidR="00E520C4">
              <w:rPr>
                <w:color w:val="FF0000"/>
                <w:sz w:val="18"/>
                <w:szCs w:val="18"/>
                <w:lang w:eastAsia="zh-CN"/>
              </w:rPr>
              <w:t xml:space="preserve">Qualcomm, </w:t>
            </w:r>
            <w:r w:rsidR="000D1F77">
              <w:rPr>
                <w:color w:val="FF0000"/>
                <w:sz w:val="18"/>
                <w:szCs w:val="18"/>
                <w:lang w:eastAsia="zh-CN"/>
              </w:rPr>
              <w:t xml:space="preserve">MediaTek, </w:t>
            </w:r>
            <w:r w:rsidR="00061210">
              <w:rPr>
                <w:color w:val="FF0000"/>
                <w:sz w:val="18"/>
                <w:szCs w:val="18"/>
                <w:lang w:eastAsia="zh-CN"/>
              </w:rPr>
              <w:t xml:space="preserve">NTT DOCOMO, </w:t>
            </w:r>
          </w:p>
          <w:p w14:paraId="1CEE3AE4" w14:textId="77777777" w:rsidR="00D20F25" w:rsidRDefault="00D20F25">
            <w:pPr>
              <w:snapToGrid w:val="0"/>
              <w:contextualSpacing/>
              <w:jc w:val="both"/>
              <w:rPr>
                <w:rFonts w:ascii="Times" w:eastAsia="Batang" w:hAnsi="Times" w:cs="Times"/>
                <w:color w:val="FF0000"/>
                <w:sz w:val="18"/>
                <w:szCs w:val="18"/>
              </w:rPr>
            </w:pPr>
          </w:p>
          <w:p w14:paraId="7A560E6C" w14:textId="77777777" w:rsidR="00D20F25" w:rsidRDefault="009B5873">
            <w:pPr>
              <w:snapToGrid w:val="0"/>
              <w:jc w:val="both"/>
              <w:rPr>
                <w:rFonts w:eastAsia="宋体"/>
                <w:b/>
                <w:iCs/>
                <w:color w:val="3333FF"/>
                <w:sz w:val="18"/>
                <w:szCs w:val="20"/>
                <w:u w:val="single"/>
                <w:lang w:val="en-GB" w:eastAsia="en-US"/>
              </w:rPr>
            </w:pPr>
            <w:r>
              <w:rPr>
                <w:rFonts w:ascii="Times" w:eastAsia="Batang" w:hAnsi="Times" w:cs="Times"/>
                <w:color w:val="FF0000"/>
                <w:sz w:val="18"/>
                <w:szCs w:val="18"/>
              </w:rPr>
              <w:t xml:space="preserve"> </w:t>
            </w:r>
            <w:r>
              <w:rPr>
                <w:rFonts w:eastAsia="宋体"/>
                <w:b/>
                <w:sz w:val="18"/>
                <w:szCs w:val="18"/>
                <w:highlight w:val="yellow"/>
                <w:u w:val="single"/>
              </w:rPr>
              <w:t xml:space="preserve"> </w:t>
            </w:r>
          </w:p>
        </w:tc>
      </w:tr>
      <w:tr w:rsidR="00D20F25" w14:paraId="774AC7F3"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07C1829" w14:textId="77777777" w:rsidR="00D20F25" w:rsidRDefault="009B5873">
            <w:pPr>
              <w:snapToGrid w:val="0"/>
              <w:rPr>
                <w:color w:val="000000" w:themeColor="text1"/>
                <w:sz w:val="18"/>
                <w:szCs w:val="18"/>
              </w:rPr>
            </w:pPr>
            <w:r>
              <w:rPr>
                <w:color w:val="000000" w:themeColor="text1"/>
                <w:sz w:val="18"/>
                <w:szCs w:val="18"/>
              </w:rPr>
              <w:t>3.5</w:t>
            </w:r>
          </w:p>
        </w:tc>
        <w:tc>
          <w:tcPr>
            <w:tcW w:w="1629" w:type="dxa"/>
            <w:tcBorders>
              <w:top w:val="single" w:sz="4" w:space="0" w:color="auto"/>
              <w:left w:val="single" w:sz="4" w:space="0" w:color="auto"/>
              <w:bottom w:val="single" w:sz="4" w:space="0" w:color="auto"/>
              <w:right w:val="single" w:sz="4" w:space="0" w:color="auto"/>
            </w:tcBorders>
          </w:tcPr>
          <w:p w14:paraId="43B7CEA3" w14:textId="77777777" w:rsidR="00D20F25" w:rsidRDefault="009B5873">
            <w:pPr>
              <w:contextualSpacing/>
              <w:rPr>
                <w:sz w:val="18"/>
                <w:szCs w:val="18"/>
              </w:rPr>
            </w:pPr>
            <w:r>
              <w:rPr>
                <w:rFonts w:hint="eastAsia"/>
                <w:sz w:val="18"/>
                <w:szCs w:val="18"/>
              </w:rPr>
              <w:t>Collision handling between SRS and PUCCH carrying UEIRI on the same carrier</w:t>
            </w:r>
          </w:p>
        </w:tc>
        <w:tc>
          <w:tcPr>
            <w:tcW w:w="7627" w:type="dxa"/>
            <w:tcBorders>
              <w:top w:val="single" w:sz="4" w:space="0" w:color="auto"/>
              <w:left w:val="single" w:sz="4" w:space="0" w:color="auto"/>
              <w:bottom w:val="single" w:sz="4" w:space="0" w:color="auto"/>
              <w:right w:val="single" w:sz="4" w:space="0" w:color="auto"/>
            </w:tcBorders>
          </w:tcPr>
          <w:p w14:paraId="7D7F12B6" w14:textId="77777777" w:rsidR="00D20F25" w:rsidRDefault="009B5873">
            <w:pPr>
              <w:shd w:val="clear" w:color="auto" w:fill="FFFFFF"/>
              <w:snapToGrid w:val="0"/>
              <w:rPr>
                <w:rFonts w:eastAsia="宋体"/>
                <w:color w:val="000000"/>
                <w:sz w:val="18"/>
                <w:szCs w:val="20"/>
              </w:rPr>
            </w:pPr>
            <w:r>
              <w:rPr>
                <w:b/>
                <w:bCs/>
                <w:sz w:val="18"/>
                <w:szCs w:val="20"/>
                <w:highlight w:val="green"/>
                <w:lang w:eastAsia="zh-CN"/>
              </w:rPr>
              <w:t xml:space="preserve">[119] </w:t>
            </w:r>
            <w:r>
              <w:rPr>
                <w:rFonts w:eastAsia="宋体"/>
                <w:b/>
                <w:bCs/>
                <w:iCs/>
                <w:color w:val="000000"/>
                <w:sz w:val="18"/>
                <w:szCs w:val="20"/>
                <w:highlight w:val="green"/>
              </w:rPr>
              <w:t>Agreement</w:t>
            </w:r>
          </w:p>
          <w:p w14:paraId="0EFDC59C" w14:textId="77777777" w:rsidR="00D20F25" w:rsidRDefault="009B5873">
            <w:pPr>
              <w:adjustRightInd w:val="0"/>
              <w:snapToGrid w:val="0"/>
              <w:rPr>
                <w:rFonts w:eastAsia="宋体"/>
                <w:kern w:val="2"/>
                <w:sz w:val="18"/>
                <w:szCs w:val="18"/>
              </w:rPr>
            </w:pPr>
            <w:r>
              <w:rPr>
                <w:rFonts w:ascii="Times" w:eastAsia="宋体" w:hAnsi="Times"/>
                <w:color w:val="000000"/>
                <w:sz w:val="18"/>
                <w:szCs w:val="18"/>
                <w:lang w:eastAsia="zh-CN" w:bidi="ar"/>
              </w:rPr>
              <w:t>On beam report transmiss</w:t>
            </w:r>
            <w:r>
              <w:rPr>
                <w:rFonts w:ascii="Times" w:eastAsia="宋体" w:hAnsi="Times"/>
                <w:sz w:val="18"/>
                <w:szCs w:val="18"/>
                <w:lang w:eastAsia="zh-CN" w:bidi="ar"/>
              </w:rPr>
              <w:t>ion procedure for UE-initiated/event-driven beam reporting, regarding first PUCCH channel configuration, Alt-2 is supported for both mode-A and mode-B: the first PUCCH channel is a new UCI type</w:t>
            </w:r>
          </w:p>
          <w:p w14:paraId="38929DF5" w14:textId="77777777" w:rsidR="00D20F25" w:rsidRDefault="009B5873">
            <w:pPr>
              <w:numPr>
                <w:ilvl w:val="0"/>
                <w:numId w:val="15"/>
              </w:numPr>
              <w:adjustRightInd w:val="0"/>
              <w:snapToGrid w:val="0"/>
              <w:ind w:hanging="475"/>
              <w:jc w:val="both"/>
              <w:rPr>
                <w:rFonts w:eastAsia="宋体" w:cs="Times"/>
                <w:sz w:val="18"/>
                <w:szCs w:val="18"/>
                <w:shd w:val="clear" w:color="auto" w:fill="FFFFFF"/>
              </w:rPr>
            </w:pPr>
            <w:r>
              <w:rPr>
                <w:rFonts w:ascii="Times" w:eastAsia="Batang" w:hAnsi="Times" w:cs="Times"/>
                <w:sz w:val="18"/>
                <w:szCs w:val="18"/>
                <w:shd w:val="clear" w:color="auto" w:fill="FFFFFF"/>
                <w:lang w:eastAsia="zh-CN" w:bidi="ar"/>
              </w:rPr>
              <w:t xml:space="preserve">Alt-2 (new UCI type): Introduce RRC parameter, e.g., </w:t>
            </w:r>
            <w:proofErr w:type="spellStart"/>
            <w:r>
              <w:rPr>
                <w:rFonts w:ascii="Times" w:eastAsia="Batang" w:hAnsi="Times" w:cs="Times"/>
                <w:i/>
                <w:sz w:val="18"/>
                <w:szCs w:val="18"/>
                <w:shd w:val="clear" w:color="auto" w:fill="FFFFFF"/>
                <w:lang w:eastAsia="zh-CN" w:bidi="ar"/>
              </w:rPr>
              <w:t>f</w:t>
            </w:r>
            <w:r>
              <w:rPr>
                <w:rFonts w:ascii="Times" w:eastAsia="Batang" w:hAnsi="Times" w:cs="Times"/>
                <w:i/>
                <w:iCs/>
                <w:sz w:val="18"/>
                <w:szCs w:val="18"/>
                <w:shd w:val="clear" w:color="auto" w:fill="FFFFFF"/>
                <w:lang w:eastAsia="zh-CN" w:bidi="ar"/>
              </w:rPr>
              <w:t>irstPUCCHResourceConfig</w:t>
            </w:r>
            <w:proofErr w:type="spellEnd"/>
            <w:r>
              <w:rPr>
                <w:rFonts w:ascii="Times" w:eastAsia="Batang" w:hAnsi="Times" w:cs="Times"/>
                <w:i/>
                <w:iCs/>
                <w:sz w:val="18"/>
                <w:szCs w:val="18"/>
                <w:shd w:val="clear" w:color="auto" w:fill="FFFFFF"/>
                <w:lang w:eastAsia="zh-CN" w:bidi="ar"/>
              </w:rPr>
              <w:t>- UEIBR</w:t>
            </w:r>
            <w:r>
              <w:rPr>
                <w:rFonts w:ascii="Times" w:eastAsia="Batang" w:hAnsi="Times" w:cs="Times"/>
                <w:sz w:val="18"/>
                <w:szCs w:val="18"/>
                <w:shd w:val="clear" w:color="auto" w:fill="FFFFFF"/>
                <w:lang w:eastAsia="zh-CN" w:bidi="ar"/>
              </w:rPr>
              <w:t>, for the periodic PUCCH resource configuration.</w:t>
            </w:r>
          </w:p>
          <w:p w14:paraId="6BC280E4" w14:textId="77777777" w:rsidR="00D20F25" w:rsidRDefault="009B5873">
            <w:pPr>
              <w:numPr>
                <w:ilvl w:val="1"/>
                <w:numId w:val="15"/>
              </w:numPr>
              <w:adjustRightInd w:val="0"/>
              <w:snapToGrid w:val="0"/>
              <w:ind w:hanging="475"/>
              <w:jc w:val="both"/>
              <w:rPr>
                <w:rFonts w:eastAsia="宋体" w:cs="Times"/>
                <w:sz w:val="18"/>
                <w:szCs w:val="18"/>
                <w:shd w:val="clear" w:color="auto" w:fill="FFFFFF"/>
              </w:rPr>
            </w:pPr>
            <w:r>
              <w:rPr>
                <w:rFonts w:ascii="Times" w:eastAsia="Batang" w:hAnsi="Times" w:cs="Times"/>
                <w:sz w:val="18"/>
                <w:szCs w:val="18"/>
                <w:shd w:val="clear" w:color="auto" w:fill="FFFFFF"/>
                <w:lang w:eastAsia="zh-CN" w:bidi="ar"/>
              </w:rPr>
              <w:t xml:space="preserve">It is RAN1’s understanding that the RRC parameter is NOT associated with </w:t>
            </w:r>
            <w:proofErr w:type="spellStart"/>
            <w:r>
              <w:rPr>
                <w:rFonts w:ascii="Times" w:eastAsia="Batang" w:hAnsi="Times" w:cs="Times"/>
                <w:i/>
                <w:sz w:val="18"/>
                <w:szCs w:val="18"/>
                <w:shd w:val="clear" w:color="auto" w:fill="FFFFFF"/>
                <w:lang w:eastAsia="zh-CN" w:bidi="ar"/>
              </w:rPr>
              <w:t>SchedulingRequestId</w:t>
            </w:r>
            <w:proofErr w:type="spellEnd"/>
            <w:r>
              <w:rPr>
                <w:rFonts w:ascii="Times" w:eastAsia="Batang" w:hAnsi="Times" w:cs="Times"/>
                <w:sz w:val="18"/>
                <w:szCs w:val="18"/>
                <w:shd w:val="clear" w:color="auto" w:fill="FFFFFF"/>
                <w:lang w:eastAsia="zh-CN" w:bidi="ar"/>
              </w:rPr>
              <w:t xml:space="preserve">. </w:t>
            </w:r>
          </w:p>
          <w:p w14:paraId="1FD79035" w14:textId="77777777" w:rsidR="00D20F25" w:rsidRDefault="009B5873">
            <w:pPr>
              <w:numPr>
                <w:ilvl w:val="1"/>
                <w:numId w:val="15"/>
              </w:numPr>
              <w:adjustRightInd w:val="0"/>
              <w:snapToGrid w:val="0"/>
              <w:jc w:val="both"/>
              <w:rPr>
                <w:rFonts w:eastAsia="宋体" w:cs="Times"/>
                <w:sz w:val="18"/>
                <w:szCs w:val="18"/>
                <w:shd w:val="clear" w:color="auto" w:fill="FFFFFF"/>
              </w:rPr>
            </w:pPr>
            <w:r>
              <w:rPr>
                <w:rFonts w:ascii="Times" w:eastAsia="Batang" w:hAnsi="Times" w:cs="Times"/>
                <w:sz w:val="18"/>
                <w:szCs w:val="18"/>
                <w:shd w:val="clear" w:color="auto" w:fill="FFFFFF"/>
                <w:lang w:eastAsia="zh-CN" w:bidi="ar"/>
              </w:rPr>
              <w:t xml:space="preserve">1-bit to PUCCH resource is encoded by reusing the encoding mechanism of positive/negative SR. </w:t>
            </w:r>
          </w:p>
          <w:p w14:paraId="2BC411F4" w14:textId="77777777" w:rsidR="00D20F25" w:rsidRDefault="009B5873">
            <w:pPr>
              <w:numPr>
                <w:ilvl w:val="1"/>
                <w:numId w:val="15"/>
              </w:numPr>
              <w:adjustRightInd w:val="0"/>
              <w:snapToGrid w:val="0"/>
              <w:ind w:hanging="475"/>
              <w:jc w:val="both"/>
              <w:rPr>
                <w:rFonts w:eastAsia="宋体" w:cs="Times"/>
                <w:sz w:val="18"/>
                <w:szCs w:val="18"/>
                <w:shd w:val="clear" w:color="auto" w:fill="FFFFFF"/>
              </w:rPr>
            </w:pPr>
            <w:r>
              <w:rPr>
                <w:rFonts w:ascii="Times" w:eastAsia="Batang" w:hAnsi="Times" w:cs="Times"/>
                <w:sz w:val="18"/>
                <w:szCs w:val="18"/>
                <w:shd w:val="clear" w:color="auto" w:fill="FFFFFF"/>
                <w:lang w:eastAsia="zh-CN" w:bidi="ar"/>
              </w:rPr>
              <w:t>The dedicated RRC parameter at least comprises the following:</w:t>
            </w:r>
          </w:p>
          <w:p w14:paraId="1BF1892C" w14:textId="77777777" w:rsidR="00D20F25" w:rsidRDefault="009B5873">
            <w:pPr>
              <w:numPr>
                <w:ilvl w:val="2"/>
                <w:numId w:val="15"/>
              </w:numPr>
              <w:adjustRightInd w:val="0"/>
              <w:snapToGrid w:val="0"/>
              <w:ind w:hanging="475"/>
              <w:jc w:val="both"/>
              <w:rPr>
                <w:rFonts w:eastAsia="宋体" w:cs="Times"/>
                <w:i/>
                <w:sz w:val="18"/>
                <w:szCs w:val="18"/>
                <w:shd w:val="clear" w:color="auto" w:fill="FFFFFF"/>
              </w:rPr>
            </w:pPr>
            <w:proofErr w:type="spellStart"/>
            <w:r>
              <w:rPr>
                <w:rFonts w:ascii="Times" w:eastAsia="Batang" w:hAnsi="Times" w:cs="Times"/>
                <w:i/>
                <w:sz w:val="18"/>
                <w:szCs w:val="18"/>
                <w:shd w:val="clear" w:color="auto" w:fill="FFFFFF"/>
                <w:lang w:eastAsia="zh-CN" w:bidi="ar"/>
              </w:rPr>
              <w:t>periodicityAndOffset</w:t>
            </w:r>
            <w:proofErr w:type="spellEnd"/>
          </w:p>
          <w:p w14:paraId="1C28140F" w14:textId="77777777" w:rsidR="00D20F25" w:rsidRDefault="009B5873">
            <w:pPr>
              <w:numPr>
                <w:ilvl w:val="2"/>
                <w:numId w:val="15"/>
              </w:numPr>
              <w:adjustRightInd w:val="0"/>
              <w:snapToGrid w:val="0"/>
              <w:ind w:hanging="475"/>
              <w:jc w:val="both"/>
              <w:rPr>
                <w:rFonts w:eastAsia="宋体" w:cs="Times"/>
                <w:i/>
                <w:sz w:val="18"/>
                <w:szCs w:val="18"/>
                <w:shd w:val="clear" w:color="auto" w:fill="FFFFFF"/>
              </w:rPr>
            </w:pPr>
            <w:r>
              <w:rPr>
                <w:rFonts w:ascii="Times" w:eastAsia="Batang" w:hAnsi="Times" w:cs="Times"/>
                <w:i/>
                <w:sz w:val="18"/>
                <w:szCs w:val="18"/>
                <w:shd w:val="clear" w:color="auto" w:fill="FFFFFF"/>
                <w:lang w:eastAsia="zh-CN" w:bidi="ar"/>
              </w:rPr>
              <w:t>PUCCH-</w:t>
            </w:r>
            <w:proofErr w:type="spellStart"/>
            <w:r>
              <w:rPr>
                <w:rFonts w:ascii="Times" w:eastAsia="Batang" w:hAnsi="Times" w:cs="Times"/>
                <w:i/>
                <w:sz w:val="18"/>
                <w:szCs w:val="18"/>
                <w:shd w:val="clear" w:color="auto" w:fill="FFFFFF"/>
                <w:lang w:eastAsia="zh-CN" w:bidi="ar"/>
              </w:rPr>
              <w:t>ResourceID</w:t>
            </w:r>
            <w:proofErr w:type="spellEnd"/>
            <w:r>
              <w:rPr>
                <w:rFonts w:ascii="Times" w:eastAsia="Batang" w:hAnsi="Times" w:cs="Times"/>
                <w:i/>
                <w:sz w:val="18"/>
                <w:szCs w:val="18"/>
                <w:shd w:val="clear" w:color="auto" w:fill="FFFFFF"/>
                <w:lang w:eastAsia="zh-CN" w:bidi="ar"/>
              </w:rPr>
              <w:t xml:space="preserve"> </w:t>
            </w:r>
          </w:p>
          <w:p w14:paraId="48964A55" w14:textId="77777777" w:rsidR="00D20F25" w:rsidRDefault="009B5873">
            <w:pPr>
              <w:numPr>
                <w:ilvl w:val="0"/>
                <w:numId w:val="15"/>
              </w:numPr>
              <w:adjustRightInd w:val="0"/>
              <w:snapToGrid w:val="0"/>
              <w:ind w:hanging="475"/>
              <w:jc w:val="both"/>
              <w:rPr>
                <w:rFonts w:eastAsia="宋体" w:cs="Times"/>
                <w:color w:val="000000"/>
                <w:sz w:val="18"/>
                <w:szCs w:val="18"/>
                <w:shd w:val="clear" w:color="auto" w:fill="FFFFFF"/>
              </w:rPr>
            </w:pPr>
            <w:r>
              <w:rPr>
                <w:rFonts w:ascii="Times" w:eastAsia="Batang" w:hAnsi="Times" w:cs="Times"/>
                <w:color w:val="000000"/>
                <w:sz w:val="18"/>
                <w:szCs w:val="18"/>
                <w:shd w:val="clear" w:color="auto" w:fill="FFFFFF"/>
                <w:lang w:eastAsia="zh-CN" w:bidi="ar"/>
              </w:rPr>
              <w:t>Above applies at least for the single CC case.</w:t>
            </w:r>
          </w:p>
          <w:p w14:paraId="48AE7246" w14:textId="77777777" w:rsidR="00D20F25" w:rsidRDefault="009B5873">
            <w:pPr>
              <w:numPr>
                <w:ilvl w:val="0"/>
                <w:numId w:val="15"/>
              </w:numPr>
              <w:adjustRightInd w:val="0"/>
              <w:snapToGrid w:val="0"/>
              <w:ind w:hanging="475"/>
              <w:jc w:val="both"/>
              <w:rPr>
                <w:rFonts w:eastAsia="宋体" w:cs="Times"/>
                <w:sz w:val="18"/>
                <w:szCs w:val="18"/>
                <w:shd w:val="clear" w:color="auto" w:fill="FFFFFF"/>
              </w:rPr>
            </w:pPr>
            <w:r>
              <w:rPr>
                <w:rFonts w:ascii="Times" w:eastAsia="Batang" w:hAnsi="Times" w:cs="Times"/>
                <w:sz w:val="18"/>
                <w:szCs w:val="18"/>
                <w:shd w:val="clear" w:color="auto" w:fill="FFFFFF"/>
                <w:lang w:eastAsia="zh-CN" w:bidi="ar"/>
              </w:rPr>
              <w:t xml:space="preserve">Reuse multiplexing/dropping rule(s) of SR as baseline </w:t>
            </w:r>
          </w:p>
          <w:p w14:paraId="6762C7A3" w14:textId="77777777" w:rsidR="00D20F25" w:rsidRDefault="009B5873">
            <w:pPr>
              <w:numPr>
                <w:ilvl w:val="1"/>
                <w:numId w:val="15"/>
              </w:numPr>
              <w:adjustRightInd w:val="0"/>
              <w:snapToGrid w:val="0"/>
              <w:jc w:val="both"/>
              <w:rPr>
                <w:rFonts w:eastAsia="宋体" w:cs="Times"/>
                <w:sz w:val="18"/>
                <w:szCs w:val="18"/>
                <w:shd w:val="clear" w:color="auto" w:fill="FFFFFF"/>
              </w:rPr>
            </w:pPr>
            <w:r>
              <w:rPr>
                <w:rFonts w:ascii="Times" w:eastAsia="Batang" w:hAnsi="Times" w:cs="Times"/>
                <w:sz w:val="18"/>
                <w:szCs w:val="18"/>
                <w:shd w:val="clear" w:color="auto" w:fill="FFFFFF"/>
                <w:lang w:eastAsia="zh-CN" w:bidi="ar"/>
              </w:rPr>
              <w:t>FFS: overlapping with SR/LRR or PUSCH</w:t>
            </w:r>
          </w:p>
          <w:p w14:paraId="53919ABF" w14:textId="77777777" w:rsidR="00D20F25" w:rsidRDefault="009B5873">
            <w:pPr>
              <w:snapToGrid w:val="0"/>
              <w:jc w:val="both"/>
              <w:rPr>
                <w:rFonts w:ascii="Times" w:eastAsia="Batang" w:hAnsi="Times"/>
                <w:sz w:val="18"/>
                <w:szCs w:val="18"/>
                <w:lang w:eastAsia="zh-CN" w:bidi="ar"/>
              </w:rPr>
            </w:pPr>
            <w:r>
              <w:rPr>
                <w:rFonts w:ascii="Times" w:eastAsia="Batang" w:hAnsi="Times"/>
                <w:sz w:val="18"/>
                <w:szCs w:val="18"/>
                <w:lang w:eastAsia="zh-CN" w:bidi="ar"/>
              </w:rPr>
              <w:t>Note: Further details on first PUCCH retransmission (if supported) for mode A and mode B will be continue to be separately discussed in RAN1.</w:t>
            </w:r>
          </w:p>
          <w:p w14:paraId="13EA65C2" w14:textId="77777777" w:rsidR="00D20F25" w:rsidRDefault="00D20F25">
            <w:pPr>
              <w:snapToGrid w:val="0"/>
              <w:jc w:val="both"/>
              <w:rPr>
                <w:rFonts w:eastAsia="宋体"/>
                <w:b/>
                <w:iCs/>
                <w:color w:val="3333FF"/>
                <w:sz w:val="18"/>
                <w:szCs w:val="20"/>
                <w:u w:val="single"/>
                <w:lang w:val="en-GB" w:eastAsia="en-US"/>
              </w:rPr>
            </w:pPr>
          </w:p>
          <w:p w14:paraId="224E8B2F" w14:textId="77777777" w:rsidR="00D20F25" w:rsidRDefault="009B5873">
            <w:pPr>
              <w:snapToGrid w:val="0"/>
              <w:rPr>
                <w:rFonts w:eastAsia="宋体"/>
                <w:b/>
                <w:sz w:val="18"/>
                <w:szCs w:val="18"/>
                <w:highlight w:val="yellow"/>
                <w:u w:val="single"/>
              </w:rPr>
            </w:pPr>
            <w:r>
              <w:rPr>
                <w:rFonts w:eastAsia="宋体"/>
                <w:b/>
                <w:sz w:val="18"/>
                <w:szCs w:val="18"/>
                <w:highlight w:val="yellow"/>
                <w:u w:val="single"/>
              </w:rPr>
              <w:t>Proposal 3.5:</w:t>
            </w:r>
          </w:p>
          <w:p w14:paraId="3A3E5D65" w14:textId="77777777" w:rsidR="00D20F25" w:rsidRDefault="009B5873">
            <w:pPr>
              <w:contextualSpacing/>
              <w:rPr>
                <w:sz w:val="18"/>
                <w:szCs w:val="18"/>
              </w:rPr>
            </w:pPr>
            <w:r>
              <w:rPr>
                <w:sz w:val="18"/>
                <w:szCs w:val="18"/>
              </w:rPr>
              <w:t>A</w:t>
            </w:r>
            <w:r>
              <w:rPr>
                <w:rFonts w:hint="eastAsia"/>
                <w:sz w:val="18"/>
                <w:szCs w:val="18"/>
              </w:rPr>
              <w:t>dopt the following changes in</w:t>
            </w:r>
            <w:r>
              <w:rPr>
                <w:sz w:val="18"/>
                <w:szCs w:val="18"/>
              </w:rPr>
              <w:t xml:space="preserve"> TS38.214 Section 6.2.1:</w:t>
            </w:r>
          </w:p>
          <w:p w14:paraId="0591C4EF" w14:textId="77777777" w:rsidR="00D20F25" w:rsidRDefault="009B5873">
            <w:pPr>
              <w:pStyle w:val="ListParagraph"/>
              <w:numPr>
                <w:ilvl w:val="0"/>
                <w:numId w:val="28"/>
              </w:numPr>
              <w:snapToGrid w:val="0"/>
              <w:spacing w:after="0" w:line="276" w:lineRule="auto"/>
              <w:ind w:leftChars="100" w:left="586" w:hanging="346"/>
              <w:jc w:val="both"/>
              <w:rPr>
                <w:rFonts w:eastAsia="PMingLiU"/>
                <w:bCs/>
                <w:sz w:val="18"/>
                <w:szCs w:val="18"/>
                <w:lang w:eastAsia="zh-TW"/>
              </w:rPr>
            </w:pPr>
            <w:r>
              <w:rPr>
                <w:rFonts w:eastAsia="PMingLiU"/>
                <w:b/>
                <w:bCs/>
                <w:sz w:val="18"/>
                <w:szCs w:val="18"/>
                <w:lang w:eastAsia="zh-TW"/>
              </w:rPr>
              <w:t>Reason for change:</w:t>
            </w:r>
            <w:r>
              <w:rPr>
                <w:rFonts w:eastAsia="PMingLiU"/>
                <w:bCs/>
                <w:sz w:val="18"/>
                <w:szCs w:val="18"/>
                <w:lang w:eastAsia="zh-TW"/>
              </w:rPr>
              <w:t xml:space="preserve"> In the symbol(s) where P/SP/AP SRS is overlapped with PUCCH carrying HARQ-ACK, LRR and/or SR on the same carrier, the UE does not transmit the SRS. Consequently, given that it was agreed to reuse multiplexing/dropping rule(s) of SR as baseline for UEIRI, the same rule should be extended to the case that P/SP/AP SRS is overlapped with PUCCH carrying UEIRI on the same carrier. </w:t>
            </w:r>
          </w:p>
          <w:p w14:paraId="443CC51D" w14:textId="77777777" w:rsidR="00D20F25" w:rsidRDefault="009B5873">
            <w:pPr>
              <w:pStyle w:val="ListParagraph"/>
              <w:numPr>
                <w:ilvl w:val="0"/>
                <w:numId w:val="28"/>
              </w:numPr>
              <w:snapToGrid w:val="0"/>
              <w:spacing w:after="0" w:line="276" w:lineRule="auto"/>
              <w:ind w:leftChars="100" w:left="586" w:hanging="346"/>
              <w:jc w:val="both"/>
              <w:rPr>
                <w:rFonts w:eastAsia="PMingLiU"/>
                <w:bCs/>
                <w:sz w:val="18"/>
                <w:szCs w:val="18"/>
                <w:lang w:eastAsia="zh-TW"/>
              </w:rPr>
            </w:pPr>
            <w:r>
              <w:rPr>
                <w:rFonts w:eastAsia="PMingLiU"/>
                <w:b/>
                <w:bCs/>
                <w:sz w:val="18"/>
                <w:szCs w:val="18"/>
                <w:lang w:eastAsia="zh-TW"/>
              </w:rPr>
              <w:t>Summary of change:</w:t>
            </w:r>
            <w:r>
              <w:rPr>
                <w:rFonts w:eastAsia="PMingLiU"/>
                <w:bCs/>
                <w:sz w:val="18"/>
                <w:szCs w:val="18"/>
                <w:lang w:eastAsia="zh-TW"/>
              </w:rPr>
              <w:t xml:space="preserve">  Clarifying that the UE does not transmit P/SP/AP SRS in the symbol(s) where PUCCH carrying UEIRI on the same carrier is overlapped. </w:t>
            </w:r>
          </w:p>
          <w:p w14:paraId="6A62BD87" w14:textId="77777777" w:rsidR="00D20F25" w:rsidRDefault="009B5873">
            <w:pPr>
              <w:pStyle w:val="ListParagraph"/>
              <w:numPr>
                <w:ilvl w:val="0"/>
                <w:numId w:val="28"/>
              </w:numPr>
              <w:snapToGrid w:val="0"/>
              <w:spacing w:after="0" w:line="276" w:lineRule="auto"/>
              <w:ind w:leftChars="100" w:left="586" w:hanging="346"/>
              <w:jc w:val="both"/>
              <w:rPr>
                <w:rFonts w:eastAsia="PMingLiU"/>
                <w:bCs/>
                <w:sz w:val="18"/>
                <w:szCs w:val="18"/>
                <w:lang w:eastAsia="zh-TW"/>
              </w:rPr>
            </w:pPr>
            <w:r>
              <w:rPr>
                <w:rFonts w:eastAsia="PMingLiU"/>
                <w:b/>
                <w:bCs/>
                <w:sz w:val="18"/>
                <w:szCs w:val="18"/>
                <w:lang w:eastAsia="zh-TW"/>
              </w:rPr>
              <w:t>Consequences if not approved:</w:t>
            </w:r>
            <w:r>
              <w:rPr>
                <w:rFonts w:eastAsia="PMingLiU"/>
                <w:bCs/>
                <w:sz w:val="18"/>
                <w:szCs w:val="18"/>
                <w:lang w:eastAsia="zh-TW"/>
              </w:rPr>
              <w:t xml:space="preserve"> It is unclear how to handle the case of P/SP/AP SRS in the symbol(s) where PUCCH carrying UEIRI on the same carrier is overlapped. </w:t>
            </w:r>
          </w:p>
          <w:tbl>
            <w:tblPr>
              <w:tblStyle w:val="TableGrid"/>
              <w:tblW w:w="0" w:type="auto"/>
              <w:tblLayout w:type="fixed"/>
              <w:tblLook w:val="04A0" w:firstRow="1" w:lastRow="0" w:firstColumn="1" w:lastColumn="0" w:noHBand="0" w:noVBand="1"/>
            </w:tblPr>
            <w:tblGrid>
              <w:gridCol w:w="7353"/>
            </w:tblGrid>
            <w:tr w:rsidR="00D20F25" w14:paraId="6769CD1D" w14:textId="77777777">
              <w:tc>
                <w:tcPr>
                  <w:tcW w:w="7353" w:type="dxa"/>
                </w:tcPr>
                <w:p w14:paraId="690DD5A2" w14:textId="77777777" w:rsidR="00D20F25" w:rsidRDefault="009B5873">
                  <w:pPr>
                    <w:keepNext/>
                    <w:keepLines/>
                    <w:adjustRightInd w:val="0"/>
                    <w:snapToGrid w:val="0"/>
                    <w:spacing w:beforeLines="30" w:before="109" w:afterLines="30" w:after="109" w:line="288" w:lineRule="auto"/>
                    <w:ind w:left="1134" w:hanging="1134"/>
                    <w:outlineLvl w:val="2"/>
                    <w:rPr>
                      <w:rFonts w:eastAsia="宋体"/>
                      <w:color w:val="FF0000"/>
                      <w:sz w:val="18"/>
                      <w:szCs w:val="18"/>
                    </w:rPr>
                  </w:pPr>
                  <w:bookmarkStart w:id="87" w:name="_Toc36645583"/>
                  <w:bookmarkStart w:id="88" w:name="_Toc29674353"/>
                  <w:bookmarkStart w:id="89" w:name="_Toc29673360"/>
                  <w:bookmarkStart w:id="90" w:name="_Toc27299945"/>
                  <w:bookmarkStart w:id="91" w:name="_Toc11352157"/>
                  <w:bookmarkStart w:id="92" w:name="_Toc45810632"/>
                  <w:bookmarkStart w:id="93" w:name="_Toc200985702"/>
                  <w:bookmarkStart w:id="94" w:name="_Toc29673219"/>
                  <w:bookmarkStart w:id="95" w:name="_Toc20318047"/>
                  <w:r>
                    <w:rPr>
                      <w:rFonts w:eastAsia="宋体"/>
                      <w:color w:val="000000"/>
                      <w:sz w:val="18"/>
                      <w:szCs w:val="18"/>
                      <w:lang w:eastAsia="en-US"/>
                    </w:rPr>
                    <w:t>6.2.1</w:t>
                  </w:r>
                  <w:r>
                    <w:rPr>
                      <w:rFonts w:eastAsia="宋体"/>
                      <w:color w:val="000000"/>
                      <w:sz w:val="18"/>
                      <w:szCs w:val="18"/>
                      <w:lang w:eastAsia="en-US"/>
                    </w:rPr>
                    <w:tab/>
                    <w:t>UE sounding procedure</w:t>
                  </w:r>
                  <w:bookmarkEnd w:id="87"/>
                  <w:bookmarkEnd w:id="88"/>
                  <w:bookmarkEnd w:id="89"/>
                  <w:bookmarkEnd w:id="90"/>
                  <w:bookmarkEnd w:id="91"/>
                  <w:bookmarkEnd w:id="92"/>
                  <w:bookmarkEnd w:id="93"/>
                  <w:bookmarkEnd w:id="94"/>
                  <w:bookmarkEnd w:id="95"/>
                </w:p>
                <w:p w14:paraId="52C98FC7" w14:textId="77777777" w:rsidR="00D20F25" w:rsidRDefault="009B5873">
                  <w:pPr>
                    <w:adjustRightInd w:val="0"/>
                    <w:snapToGrid w:val="0"/>
                    <w:spacing w:beforeLines="30" w:before="109" w:afterLines="30" w:after="109" w:line="288" w:lineRule="auto"/>
                    <w:jc w:val="center"/>
                    <w:rPr>
                      <w:rFonts w:eastAsia="宋体"/>
                      <w:color w:val="FF0000"/>
                      <w:sz w:val="18"/>
                      <w:szCs w:val="18"/>
                    </w:rPr>
                  </w:pPr>
                  <w:r>
                    <w:rPr>
                      <w:rFonts w:eastAsia="宋体"/>
                      <w:color w:val="FF0000"/>
                      <w:sz w:val="18"/>
                      <w:szCs w:val="18"/>
                    </w:rPr>
                    <w:t>&lt;Irrelevant part is omitted&gt;</w:t>
                  </w:r>
                </w:p>
                <w:p w14:paraId="199D9CA9" w14:textId="77777777" w:rsidR="00D20F25" w:rsidRDefault="009B5873">
                  <w:pPr>
                    <w:adjustRightInd w:val="0"/>
                    <w:snapToGrid w:val="0"/>
                    <w:spacing w:beforeLines="30" w:before="109" w:afterLines="30" w:after="109" w:line="288" w:lineRule="auto"/>
                    <w:rPr>
                      <w:rFonts w:eastAsia="宋体"/>
                      <w:sz w:val="18"/>
                      <w:szCs w:val="18"/>
                      <w:lang w:val="en-GB" w:eastAsia="en-US"/>
                    </w:rPr>
                  </w:pPr>
                  <w:bookmarkStart w:id="96" w:name="_Hlk498636457"/>
                  <w:bookmarkStart w:id="97" w:name="_Hlk498636712"/>
                  <w:r>
                    <w:rPr>
                      <w:rFonts w:eastAsia="宋体"/>
                      <w:sz w:val="18"/>
                      <w:szCs w:val="18"/>
                      <w:lang w:val="en-GB" w:eastAsia="en-US"/>
                    </w:rPr>
                    <w:t xml:space="preserve">For PUCCH and SRS on the same carrier, a UE shall not transmit SRS when semi-persistent or periodic SRS is configured in the same symbol(s) with PUCCH </w:t>
                  </w:r>
                  <w:bookmarkEnd w:id="96"/>
                  <w:r>
                    <w:rPr>
                      <w:rFonts w:eastAsia="宋体"/>
                      <w:sz w:val="18"/>
                      <w:szCs w:val="18"/>
                      <w:lang w:val="en-GB" w:eastAsia="en-US"/>
                    </w:rPr>
                    <w:t>carrying only CSI report(s), or only L1-RSRP report(s)</w:t>
                  </w:r>
                  <w:bookmarkEnd w:id="97"/>
                  <w:r>
                    <w:rPr>
                      <w:rFonts w:eastAsia="宋体"/>
                      <w:sz w:val="18"/>
                      <w:szCs w:val="18"/>
                      <w:lang w:val="en-GB" w:eastAsia="en-US"/>
                    </w:rPr>
                    <w:t>, or only L1-SINR report(s). A UE shall not transmit SRS when semi-persistent or periodic SRS is configured or aperiodic SRS is triggered to be transmitted in the same symbol(s) with PUCCH carrying HARQ-ACK, link recovery request (as defined in clause 9.2.4 of [6, 38.213])</w:t>
                  </w:r>
                  <w:ins w:id="98" w:author="ZTE Corporation, Sanechips" w:date="2025-09-28T15:27:00Z">
                    <w:r>
                      <w:rPr>
                        <w:rFonts w:eastAsia="宋体"/>
                        <w:sz w:val="18"/>
                        <w:szCs w:val="18"/>
                        <w:lang w:eastAsia="zh-CN"/>
                      </w:rPr>
                      <w:t>,</w:t>
                    </w:r>
                  </w:ins>
                  <w:r>
                    <w:rPr>
                      <w:rFonts w:eastAsia="宋体"/>
                      <w:sz w:val="18"/>
                      <w:szCs w:val="18"/>
                      <w:lang w:val="en-GB" w:eastAsia="en-US"/>
                    </w:rPr>
                    <w:t xml:space="preserve"> </w:t>
                  </w:r>
                  <w:del w:id="99" w:author="ZTE Corporation, Sanechips" w:date="2025-09-28T15:27:00Z">
                    <w:r>
                      <w:rPr>
                        <w:rFonts w:eastAsia="宋体"/>
                        <w:sz w:val="18"/>
                        <w:szCs w:val="18"/>
                        <w:lang w:val="en-GB" w:eastAsia="en-US"/>
                      </w:rPr>
                      <w:delText xml:space="preserve">and/or </w:delText>
                    </w:r>
                  </w:del>
                  <w:r>
                    <w:rPr>
                      <w:rFonts w:eastAsia="宋体"/>
                      <w:sz w:val="18"/>
                      <w:szCs w:val="18"/>
                      <w:lang w:val="en-GB" w:eastAsia="en-US"/>
                    </w:rPr>
                    <w:t>SR</w:t>
                  </w:r>
                  <w:ins w:id="100" w:author="ZTE Corporation, Sanechips" w:date="2025-09-27T21:09:00Z">
                    <w:r>
                      <w:rPr>
                        <w:rFonts w:eastAsia="宋体"/>
                        <w:sz w:val="18"/>
                        <w:szCs w:val="18"/>
                        <w:lang w:eastAsia="zh-CN"/>
                      </w:rPr>
                      <w:t>, and/or UEIRI</w:t>
                    </w:r>
                  </w:ins>
                  <w:r>
                    <w:rPr>
                      <w:rFonts w:eastAsia="宋体"/>
                      <w:sz w:val="18"/>
                      <w:szCs w:val="18"/>
                      <w:lang w:val="en-GB" w:eastAsia="en-US"/>
                    </w:rPr>
                    <w:t xml:space="preserve">.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r>
                    <w:rPr>
                      <w:rFonts w:eastAsia="宋体"/>
                      <w:sz w:val="18"/>
                      <w:szCs w:val="18"/>
                      <w:lang w:val="en-GB" w:eastAsia="zh-CN"/>
                    </w:rPr>
                    <w:t xml:space="preserve">and the PUCCH starts no earlier than </w:t>
                  </w:r>
                  <m:oMath>
                    <m:sSub>
                      <m:sSubPr>
                        <m:ctrlPr>
                          <w:rPr>
                            <w:rFonts w:ascii="Cambria Math" w:hAnsi="Cambria Math"/>
                            <w:i/>
                            <w:iCs/>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 xml:space="preserve">proc,2 </m:t>
                        </m:r>
                      </m:sub>
                    </m:sSub>
                  </m:oMath>
                  <w:r>
                    <w:rPr>
                      <w:rFonts w:eastAsia="宋体"/>
                      <w:sz w:val="18"/>
                      <w:szCs w:val="18"/>
                      <w:lang w:val="en-GB" w:eastAsia="zh-CN"/>
                    </w:rPr>
                    <w:t xml:space="preserve"> after the last symbol of the PDCCH carrying the triggering command for the aperiodic SRS, where </w:t>
                  </w:r>
                  <m:oMath>
                    <m:sSub>
                      <m:sSubPr>
                        <m:ctrlPr>
                          <w:rPr>
                            <w:rFonts w:ascii="Cambria Math" w:hAnsi="Cambria Math"/>
                            <w:i/>
                            <w:iCs/>
                            <w:sz w:val="18"/>
                            <w:szCs w:val="18"/>
                            <w:lang w:eastAsia="zh-CN"/>
                          </w:rPr>
                        </m:ctrlPr>
                      </m:sSubPr>
                      <m:e>
                        <m:r>
                          <w:rPr>
                            <w:rFonts w:ascii="Cambria Math" w:hAnsi="Cambria Math"/>
                            <w:sz w:val="18"/>
                            <w:szCs w:val="18"/>
                            <w:lang w:eastAsia="zh-CN"/>
                          </w:rPr>
                          <m:t>T</m:t>
                        </m:r>
                      </m:e>
                      <m:sub>
                        <m:r>
                          <m:rPr>
                            <m:sty m:val="p"/>
                          </m:rPr>
                          <w:rPr>
                            <w:rFonts w:ascii="Cambria Math" w:hAnsi="Cambria Math"/>
                            <w:sz w:val="18"/>
                            <w:szCs w:val="18"/>
                            <w:lang w:eastAsia="zh-CN"/>
                          </w:rPr>
                          <m:t>proc,2</m:t>
                        </m:r>
                      </m:sub>
                    </m:sSub>
                  </m:oMath>
                  <w:r>
                    <w:rPr>
                      <w:rFonts w:eastAsia="宋体"/>
                      <w:sz w:val="18"/>
                      <w:szCs w:val="18"/>
                      <w:lang w:val="en-GB" w:eastAsia="zh-CN"/>
                    </w:rPr>
                    <w:t xml:space="preserve"> is the PUSCH preparation time for the corresponding UE processing capability assuming </w:t>
                  </w:r>
                  <m:oMath>
                    <m:sSub>
                      <m:sSubPr>
                        <m:ctrlPr>
                          <w:rPr>
                            <w:rFonts w:ascii="Cambria Math" w:hAnsi="Cambria Math"/>
                            <w:i/>
                            <w:iCs/>
                            <w:sz w:val="18"/>
                            <w:szCs w:val="18"/>
                            <w:lang w:eastAsia="zh-CN"/>
                          </w:rPr>
                        </m:ctrlPr>
                      </m:sSubPr>
                      <m:e>
                        <m:r>
                          <w:rPr>
                            <w:rFonts w:ascii="Cambria Math" w:hAnsi="Cambria Math"/>
                            <w:sz w:val="18"/>
                            <w:szCs w:val="18"/>
                            <w:lang w:eastAsia="zh-CN"/>
                          </w:rPr>
                          <m:t>d</m:t>
                        </m:r>
                      </m:e>
                      <m:sub>
                        <m:r>
                          <m:rPr>
                            <m:sty m:val="p"/>
                          </m:rPr>
                          <w:rPr>
                            <w:rFonts w:ascii="Cambria Math" w:hAnsi="Cambria Math"/>
                            <w:sz w:val="18"/>
                            <w:szCs w:val="18"/>
                            <w:lang w:eastAsia="zh-CN"/>
                          </w:rPr>
                          <m:t>2,1</m:t>
                        </m:r>
                      </m:sub>
                    </m:sSub>
                    <m:r>
                      <w:rPr>
                        <w:rFonts w:ascii="Cambria Math" w:hAnsi="Cambria Math"/>
                        <w:sz w:val="18"/>
                        <w:szCs w:val="18"/>
                        <w:lang w:eastAsia="zh-CN"/>
                      </w:rPr>
                      <m:t>=1</m:t>
                    </m:r>
                  </m:oMath>
                  <w:r>
                    <w:rPr>
                      <w:rFonts w:eastAsia="宋体"/>
                      <w:sz w:val="18"/>
                      <w:szCs w:val="18"/>
                      <w:lang w:val="en-GB" w:eastAsia="zh-CN"/>
                    </w:rPr>
                    <w:t xml:space="preserve"> and </w:t>
                  </w:r>
                  <m:oMath>
                    <m:r>
                      <w:rPr>
                        <w:rFonts w:ascii="Cambria Math" w:hAnsi="Cambria Math"/>
                        <w:sz w:val="18"/>
                        <w:szCs w:val="18"/>
                        <w:lang w:eastAsia="zh-CN"/>
                      </w:rPr>
                      <m:t>μ</m:t>
                    </m:r>
                  </m:oMath>
                  <w:r>
                    <w:rPr>
                      <w:rFonts w:eastAsia="宋体"/>
                      <w:sz w:val="18"/>
                      <w:szCs w:val="18"/>
                      <w:lang w:val="en-GB" w:eastAsia="zh-CN"/>
                    </w:rPr>
                    <w:t xml:space="preserve"> corresponds to the smallest SCS configuration between the SCS configuration of the PDCCH carrying the triggering command and the SCS configuration of the PUCCH</w:t>
                  </w:r>
                  <w:r>
                    <w:rPr>
                      <w:rFonts w:eastAsia="宋体"/>
                      <w:sz w:val="18"/>
                      <w:szCs w:val="18"/>
                      <w:lang w:val="en-GB" w:eastAsia="en-US"/>
                    </w:rPr>
                    <w:t xml:space="preserve">. </w:t>
                  </w:r>
                </w:p>
                <w:p w14:paraId="6CE6A58C" w14:textId="77777777" w:rsidR="00D20F25" w:rsidRDefault="009B5873">
                  <w:pPr>
                    <w:adjustRightInd w:val="0"/>
                    <w:snapToGrid w:val="0"/>
                    <w:spacing w:beforeLines="30" w:before="109" w:afterLines="30" w:after="109" w:line="288" w:lineRule="auto"/>
                    <w:jc w:val="center"/>
                    <w:rPr>
                      <w:rFonts w:eastAsia="宋体"/>
                      <w:b/>
                      <w:sz w:val="28"/>
                      <w:szCs w:val="28"/>
                    </w:rPr>
                  </w:pPr>
                  <w:r>
                    <w:rPr>
                      <w:rFonts w:eastAsia="宋体"/>
                      <w:color w:val="FF0000"/>
                      <w:sz w:val="18"/>
                      <w:szCs w:val="18"/>
                    </w:rPr>
                    <w:t>&lt;Irrelevant part is omitted&gt;</w:t>
                  </w:r>
                </w:p>
              </w:tc>
            </w:tr>
          </w:tbl>
          <w:p w14:paraId="60EEC90B" w14:textId="5DE139BC" w:rsidR="00D20F25" w:rsidRPr="008C7C8E" w:rsidRDefault="009B5873">
            <w:pPr>
              <w:contextualSpacing/>
              <w:rPr>
                <w:color w:val="FF0000"/>
                <w:sz w:val="18"/>
                <w:szCs w:val="18"/>
                <w:lang w:eastAsia="zh-CN"/>
              </w:rPr>
            </w:pPr>
            <w:r>
              <w:rPr>
                <w:sz w:val="18"/>
                <w:szCs w:val="18"/>
              </w:rPr>
              <w:t>Supported by: ZTE</w:t>
            </w:r>
            <w:r w:rsidR="00AB3E2B" w:rsidRPr="008C7C8E">
              <w:rPr>
                <w:rFonts w:hint="eastAsia"/>
                <w:color w:val="FF0000"/>
                <w:sz w:val="18"/>
                <w:szCs w:val="18"/>
                <w:lang w:eastAsia="zh-CN"/>
              </w:rPr>
              <w:t>,</w:t>
            </w:r>
            <w:r w:rsidR="00AB3E2B" w:rsidRPr="008C7C8E">
              <w:rPr>
                <w:color w:val="FF0000"/>
                <w:sz w:val="18"/>
                <w:szCs w:val="18"/>
                <w:lang w:eastAsia="zh-CN"/>
              </w:rPr>
              <w:t xml:space="preserve"> Google, </w:t>
            </w:r>
            <w:proofErr w:type="spellStart"/>
            <w:r w:rsidR="008C7C8E" w:rsidRPr="008C7C8E">
              <w:rPr>
                <w:color w:val="FF0000"/>
                <w:sz w:val="18"/>
                <w:szCs w:val="18"/>
                <w:lang w:eastAsia="zh-CN"/>
              </w:rPr>
              <w:t>xiaomi</w:t>
            </w:r>
            <w:proofErr w:type="spellEnd"/>
            <w:r w:rsidR="008C7C8E" w:rsidRPr="008C7C8E">
              <w:rPr>
                <w:color w:val="FF0000"/>
                <w:sz w:val="18"/>
                <w:szCs w:val="18"/>
                <w:lang w:eastAsia="zh-CN"/>
              </w:rPr>
              <w:t xml:space="preserve">, </w:t>
            </w:r>
            <w:r w:rsidR="002A578D">
              <w:rPr>
                <w:color w:val="FF0000"/>
                <w:sz w:val="18"/>
                <w:szCs w:val="18"/>
                <w:lang w:eastAsia="zh-CN"/>
              </w:rPr>
              <w:t xml:space="preserve">OPPO, </w:t>
            </w:r>
            <w:proofErr w:type="spellStart"/>
            <w:r w:rsidR="00D516E5">
              <w:rPr>
                <w:color w:val="FF0000"/>
                <w:sz w:val="18"/>
                <w:szCs w:val="18"/>
                <w:lang w:eastAsia="zh-CN"/>
              </w:rPr>
              <w:t>Spreadtrum</w:t>
            </w:r>
            <w:proofErr w:type="spellEnd"/>
            <w:r w:rsidR="00D516E5">
              <w:rPr>
                <w:color w:val="FF0000"/>
                <w:sz w:val="18"/>
                <w:szCs w:val="18"/>
                <w:lang w:eastAsia="zh-CN"/>
              </w:rPr>
              <w:t>,</w:t>
            </w:r>
            <w:r w:rsidR="00A91393">
              <w:rPr>
                <w:color w:val="FF0000"/>
                <w:sz w:val="18"/>
                <w:szCs w:val="18"/>
                <w:lang w:eastAsia="zh-CN"/>
              </w:rPr>
              <w:t xml:space="preserve"> vivo, </w:t>
            </w:r>
            <w:r w:rsidR="00C1497E">
              <w:rPr>
                <w:color w:val="FF0000"/>
                <w:sz w:val="18"/>
                <w:szCs w:val="18"/>
                <w:lang w:eastAsia="zh-CN"/>
              </w:rPr>
              <w:t xml:space="preserve">Nokia, </w:t>
            </w:r>
            <w:proofErr w:type="spellStart"/>
            <w:r w:rsidR="001A1906">
              <w:rPr>
                <w:color w:val="FF0000"/>
                <w:sz w:val="18"/>
                <w:szCs w:val="18"/>
                <w:lang w:eastAsia="zh-CN"/>
              </w:rPr>
              <w:t>Ofinno</w:t>
            </w:r>
            <w:proofErr w:type="spellEnd"/>
            <w:r w:rsidR="001A1906">
              <w:rPr>
                <w:color w:val="FF0000"/>
                <w:sz w:val="18"/>
                <w:szCs w:val="18"/>
                <w:lang w:eastAsia="zh-CN"/>
              </w:rPr>
              <w:t xml:space="preserve">, </w:t>
            </w:r>
            <w:r w:rsidR="00E4632B">
              <w:rPr>
                <w:color w:val="FF0000"/>
                <w:sz w:val="18"/>
                <w:szCs w:val="18"/>
                <w:lang w:eastAsia="zh-CN"/>
              </w:rPr>
              <w:t xml:space="preserve">Fujitsu, </w:t>
            </w:r>
            <w:r w:rsidR="003029EA">
              <w:rPr>
                <w:color w:val="FF0000"/>
                <w:sz w:val="18"/>
                <w:szCs w:val="18"/>
                <w:lang w:eastAsia="zh-CN"/>
              </w:rPr>
              <w:t xml:space="preserve">Ericsson, </w:t>
            </w:r>
            <w:r w:rsidR="000126D3">
              <w:rPr>
                <w:color w:val="FF0000"/>
                <w:sz w:val="18"/>
                <w:szCs w:val="18"/>
                <w:lang w:eastAsia="zh-CN"/>
              </w:rPr>
              <w:t xml:space="preserve">CATT, </w:t>
            </w:r>
            <w:r w:rsidR="00431C98">
              <w:rPr>
                <w:color w:val="FF0000"/>
                <w:sz w:val="18"/>
                <w:szCs w:val="18"/>
                <w:lang w:eastAsia="zh-CN"/>
              </w:rPr>
              <w:t xml:space="preserve">Huawei, </w:t>
            </w:r>
            <w:r w:rsidR="00E520C4">
              <w:rPr>
                <w:color w:val="FF0000"/>
                <w:sz w:val="18"/>
                <w:szCs w:val="18"/>
                <w:lang w:eastAsia="zh-CN"/>
              </w:rPr>
              <w:t xml:space="preserve">Qualcomm, </w:t>
            </w:r>
            <w:r w:rsidR="000D1F77">
              <w:rPr>
                <w:color w:val="FF0000"/>
                <w:sz w:val="18"/>
                <w:szCs w:val="18"/>
                <w:lang w:eastAsia="zh-CN"/>
              </w:rPr>
              <w:t xml:space="preserve">MediaTek, </w:t>
            </w:r>
            <w:r w:rsidR="002C7A87">
              <w:rPr>
                <w:color w:val="FF0000"/>
                <w:sz w:val="18"/>
                <w:szCs w:val="18"/>
                <w:lang w:eastAsia="zh-CN"/>
              </w:rPr>
              <w:t xml:space="preserve">NTT DOCOMO, </w:t>
            </w:r>
          </w:p>
          <w:p w14:paraId="43A3A055" w14:textId="77777777" w:rsidR="00D20F25" w:rsidRDefault="00D20F25">
            <w:pPr>
              <w:snapToGrid w:val="0"/>
              <w:jc w:val="both"/>
              <w:rPr>
                <w:rFonts w:eastAsia="宋体"/>
                <w:b/>
                <w:iCs/>
                <w:color w:val="3333FF"/>
                <w:sz w:val="18"/>
                <w:szCs w:val="20"/>
                <w:u w:val="single"/>
                <w:lang w:eastAsia="en-US"/>
              </w:rPr>
            </w:pPr>
          </w:p>
        </w:tc>
      </w:tr>
      <w:tr w:rsidR="00D20F25" w14:paraId="2E6D0AC8"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AE5A4C6" w14:textId="77777777" w:rsidR="00D20F25" w:rsidRDefault="009B5873">
            <w:pPr>
              <w:snapToGrid w:val="0"/>
              <w:rPr>
                <w:color w:val="000000" w:themeColor="text1"/>
                <w:sz w:val="18"/>
                <w:szCs w:val="18"/>
              </w:rPr>
            </w:pPr>
            <w:r>
              <w:rPr>
                <w:color w:val="000000" w:themeColor="text1"/>
                <w:sz w:val="18"/>
                <w:szCs w:val="18"/>
              </w:rPr>
              <w:lastRenderedPageBreak/>
              <w:t>3.6</w:t>
            </w:r>
          </w:p>
        </w:tc>
        <w:tc>
          <w:tcPr>
            <w:tcW w:w="1629" w:type="dxa"/>
            <w:tcBorders>
              <w:top w:val="single" w:sz="4" w:space="0" w:color="auto"/>
              <w:left w:val="single" w:sz="4" w:space="0" w:color="auto"/>
              <w:bottom w:val="single" w:sz="4" w:space="0" w:color="auto"/>
              <w:right w:val="single" w:sz="4" w:space="0" w:color="auto"/>
            </w:tcBorders>
          </w:tcPr>
          <w:p w14:paraId="26EEFE32" w14:textId="77777777" w:rsidR="00D20F25" w:rsidRDefault="009B5873">
            <w:pPr>
              <w:contextualSpacing/>
              <w:rPr>
                <w:sz w:val="18"/>
                <w:szCs w:val="18"/>
              </w:rPr>
            </w:pPr>
            <w:r>
              <w:rPr>
                <w:sz w:val="18"/>
                <w:szCs w:val="18"/>
              </w:rPr>
              <w:t>Collision handling between SRS carrier switching and PUCCH carrying UEIRI</w:t>
            </w:r>
          </w:p>
        </w:tc>
        <w:tc>
          <w:tcPr>
            <w:tcW w:w="7627" w:type="dxa"/>
            <w:tcBorders>
              <w:top w:val="single" w:sz="4" w:space="0" w:color="auto"/>
              <w:left w:val="single" w:sz="4" w:space="0" w:color="auto"/>
              <w:bottom w:val="single" w:sz="4" w:space="0" w:color="auto"/>
              <w:right w:val="single" w:sz="4" w:space="0" w:color="auto"/>
            </w:tcBorders>
          </w:tcPr>
          <w:p w14:paraId="399A9BD5" w14:textId="77777777" w:rsidR="00D20F25" w:rsidRDefault="009B5873">
            <w:pPr>
              <w:shd w:val="clear" w:color="auto" w:fill="FFFFFF"/>
              <w:snapToGrid w:val="0"/>
              <w:rPr>
                <w:rFonts w:eastAsia="宋体"/>
                <w:color w:val="000000"/>
                <w:sz w:val="18"/>
                <w:szCs w:val="20"/>
              </w:rPr>
            </w:pPr>
            <w:r>
              <w:rPr>
                <w:b/>
                <w:bCs/>
                <w:sz w:val="18"/>
                <w:szCs w:val="20"/>
                <w:highlight w:val="green"/>
                <w:lang w:eastAsia="zh-CN"/>
              </w:rPr>
              <w:t xml:space="preserve">[119] </w:t>
            </w:r>
            <w:r>
              <w:rPr>
                <w:rFonts w:eastAsia="宋体"/>
                <w:b/>
                <w:bCs/>
                <w:iCs/>
                <w:color w:val="000000"/>
                <w:sz w:val="18"/>
                <w:szCs w:val="20"/>
                <w:highlight w:val="green"/>
              </w:rPr>
              <w:t>Agreement</w:t>
            </w:r>
          </w:p>
          <w:p w14:paraId="7B5901C8" w14:textId="77777777" w:rsidR="00D20F25" w:rsidRDefault="009B5873">
            <w:pPr>
              <w:adjustRightInd w:val="0"/>
              <w:snapToGrid w:val="0"/>
              <w:rPr>
                <w:rFonts w:eastAsia="宋体"/>
                <w:kern w:val="2"/>
                <w:sz w:val="18"/>
                <w:szCs w:val="18"/>
              </w:rPr>
            </w:pPr>
            <w:r>
              <w:rPr>
                <w:rFonts w:ascii="Times" w:eastAsia="宋体" w:hAnsi="Times"/>
                <w:color w:val="000000"/>
                <w:sz w:val="18"/>
                <w:szCs w:val="18"/>
                <w:lang w:eastAsia="zh-CN" w:bidi="ar"/>
              </w:rPr>
              <w:t>On beam report transmiss</w:t>
            </w:r>
            <w:r>
              <w:rPr>
                <w:rFonts w:ascii="Times" w:eastAsia="宋体" w:hAnsi="Times"/>
                <w:sz w:val="18"/>
                <w:szCs w:val="18"/>
                <w:lang w:eastAsia="zh-CN" w:bidi="ar"/>
              </w:rPr>
              <w:t>ion procedure for UE-initiated/event-driven beam reporting, regarding first PUCCH channel configuration, Alt-2 is supported for both mode-A and mode-B: the first PUCCH channel is a new UCI type</w:t>
            </w:r>
          </w:p>
          <w:p w14:paraId="20A659D5" w14:textId="77777777" w:rsidR="00D20F25" w:rsidRDefault="009B5873">
            <w:pPr>
              <w:numPr>
                <w:ilvl w:val="0"/>
                <w:numId w:val="15"/>
              </w:numPr>
              <w:adjustRightInd w:val="0"/>
              <w:snapToGrid w:val="0"/>
              <w:ind w:hanging="475"/>
              <w:jc w:val="both"/>
              <w:rPr>
                <w:rFonts w:eastAsia="宋体" w:cs="Times"/>
                <w:sz w:val="18"/>
                <w:szCs w:val="18"/>
                <w:shd w:val="clear" w:color="auto" w:fill="FFFFFF"/>
              </w:rPr>
            </w:pPr>
            <w:r>
              <w:rPr>
                <w:rFonts w:ascii="Times" w:eastAsia="Batang" w:hAnsi="Times" w:cs="Times"/>
                <w:sz w:val="18"/>
                <w:szCs w:val="18"/>
                <w:shd w:val="clear" w:color="auto" w:fill="FFFFFF"/>
                <w:lang w:eastAsia="zh-CN" w:bidi="ar"/>
              </w:rPr>
              <w:t xml:space="preserve">Alt-2 (new UCI type): Introduce RRC parameter, e.g., </w:t>
            </w:r>
            <w:proofErr w:type="spellStart"/>
            <w:r>
              <w:rPr>
                <w:rFonts w:ascii="Times" w:eastAsia="Batang" w:hAnsi="Times" w:cs="Times"/>
                <w:i/>
                <w:sz w:val="18"/>
                <w:szCs w:val="18"/>
                <w:shd w:val="clear" w:color="auto" w:fill="FFFFFF"/>
                <w:lang w:eastAsia="zh-CN" w:bidi="ar"/>
              </w:rPr>
              <w:t>f</w:t>
            </w:r>
            <w:r>
              <w:rPr>
                <w:rFonts w:ascii="Times" w:eastAsia="Batang" w:hAnsi="Times" w:cs="Times"/>
                <w:i/>
                <w:iCs/>
                <w:sz w:val="18"/>
                <w:szCs w:val="18"/>
                <w:shd w:val="clear" w:color="auto" w:fill="FFFFFF"/>
                <w:lang w:eastAsia="zh-CN" w:bidi="ar"/>
              </w:rPr>
              <w:t>irstPUCCHResourceConfig</w:t>
            </w:r>
            <w:proofErr w:type="spellEnd"/>
            <w:r>
              <w:rPr>
                <w:rFonts w:ascii="Times" w:eastAsia="Batang" w:hAnsi="Times" w:cs="Times"/>
                <w:i/>
                <w:iCs/>
                <w:sz w:val="18"/>
                <w:szCs w:val="18"/>
                <w:shd w:val="clear" w:color="auto" w:fill="FFFFFF"/>
                <w:lang w:eastAsia="zh-CN" w:bidi="ar"/>
              </w:rPr>
              <w:t>- UEIBR</w:t>
            </w:r>
            <w:r>
              <w:rPr>
                <w:rFonts w:ascii="Times" w:eastAsia="Batang" w:hAnsi="Times" w:cs="Times"/>
                <w:sz w:val="18"/>
                <w:szCs w:val="18"/>
                <w:shd w:val="clear" w:color="auto" w:fill="FFFFFF"/>
                <w:lang w:eastAsia="zh-CN" w:bidi="ar"/>
              </w:rPr>
              <w:t>, for the periodic PUCCH resource configuration.</w:t>
            </w:r>
          </w:p>
          <w:p w14:paraId="28D103BE" w14:textId="77777777" w:rsidR="00D20F25" w:rsidRDefault="009B5873">
            <w:pPr>
              <w:numPr>
                <w:ilvl w:val="1"/>
                <w:numId w:val="15"/>
              </w:numPr>
              <w:adjustRightInd w:val="0"/>
              <w:snapToGrid w:val="0"/>
              <w:ind w:hanging="475"/>
              <w:jc w:val="both"/>
              <w:rPr>
                <w:rFonts w:eastAsia="宋体" w:cs="Times"/>
                <w:sz w:val="18"/>
                <w:szCs w:val="18"/>
                <w:shd w:val="clear" w:color="auto" w:fill="FFFFFF"/>
              </w:rPr>
            </w:pPr>
            <w:r>
              <w:rPr>
                <w:rFonts w:ascii="Times" w:eastAsia="Batang" w:hAnsi="Times" w:cs="Times"/>
                <w:sz w:val="18"/>
                <w:szCs w:val="18"/>
                <w:shd w:val="clear" w:color="auto" w:fill="FFFFFF"/>
                <w:lang w:eastAsia="zh-CN" w:bidi="ar"/>
              </w:rPr>
              <w:t xml:space="preserve">It is RAN1’s understanding that the RRC parameter is NOT associated with </w:t>
            </w:r>
            <w:proofErr w:type="spellStart"/>
            <w:r>
              <w:rPr>
                <w:rFonts w:ascii="Times" w:eastAsia="Batang" w:hAnsi="Times" w:cs="Times"/>
                <w:i/>
                <w:sz w:val="18"/>
                <w:szCs w:val="18"/>
                <w:shd w:val="clear" w:color="auto" w:fill="FFFFFF"/>
                <w:lang w:eastAsia="zh-CN" w:bidi="ar"/>
              </w:rPr>
              <w:t>SchedulingRequestId</w:t>
            </w:r>
            <w:proofErr w:type="spellEnd"/>
            <w:r>
              <w:rPr>
                <w:rFonts w:ascii="Times" w:eastAsia="Batang" w:hAnsi="Times" w:cs="Times"/>
                <w:sz w:val="18"/>
                <w:szCs w:val="18"/>
                <w:shd w:val="clear" w:color="auto" w:fill="FFFFFF"/>
                <w:lang w:eastAsia="zh-CN" w:bidi="ar"/>
              </w:rPr>
              <w:t xml:space="preserve">. </w:t>
            </w:r>
          </w:p>
          <w:p w14:paraId="75894ECF" w14:textId="77777777" w:rsidR="00D20F25" w:rsidRDefault="009B5873">
            <w:pPr>
              <w:numPr>
                <w:ilvl w:val="1"/>
                <w:numId w:val="15"/>
              </w:numPr>
              <w:adjustRightInd w:val="0"/>
              <w:snapToGrid w:val="0"/>
              <w:jc w:val="both"/>
              <w:rPr>
                <w:rFonts w:eastAsia="宋体" w:cs="Times"/>
                <w:sz w:val="18"/>
                <w:szCs w:val="18"/>
                <w:shd w:val="clear" w:color="auto" w:fill="FFFFFF"/>
              </w:rPr>
            </w:pPr>
            <w:r>
              <w:rPr>
                <w:rFonts w:ascii="Times" w:eastAsia="Batang" w:hAnsi="Times" w:cs="Times"/>
                <w:sz w:val="18"/>
                <w:szCs w:val="18"/>
                <w:shd w:val="clear" w:color="auto" w:fill="FFFFFF"/>
                <w:lang w:eastAsia="zh-CN" w:bidi="ar"/>
              </w:rPr>
              <w:t xml:space="preserve">1-bit to PUCCH resource is encoded by reusing the encoding mechanism of positive/negative SR. </w:t>
            </w:r>
          </w:p>
          <w:p w14:paraId="2FA163A5" w14:textId="77777777" w:rsidR="00D20F25" w:rsidRDefault="009B5873">
            <w:pPr>
              <w:numPr>
                <w:ilvl w:val="1"/>
                <w:numId w:val="15"/>
              </w:numPr>
              <w:adjustRightInd w:val="0"/>
              <w:snapToGrid w:val="0"/>
              <w:ind w:hanging="475"/>
              <w:jc w:val="both"/>
              <w:rPr>
                <w:rFonts w:eastAsia="宋体" w:cs="Times"/>
                <w:sz w:val="18"/>
                <w:szCs w:val="18"/>
                <w:shd w:val="clear" w:color="auto" w:fill="FFFFFF"/>
              </w:rPr>
            </w:pPr>
            <w:r>
              <w:rPr>
                <w:rFonts w:ascii="Times" w:eastAsia="Batang" w:hAnsi="Times" w:cs="Times"/>
                <w:sz w:val="18"/>
                <w:szCs w:val="18"/>
                <w:shd w:val="clear" w:color="auto" w:fill="FFFFFF"/>
                <w:lang w:eastAsia="zh-CN" w:bidi="ar"/>
              </w:rPr>
              <w:t>The dedicated RRC parameter at least comprises the following:</w:t>
            </w:r>
          </w:p>
          <w:p w14:paraId="5D7881F0" w14:textId="77777777" w:rsidR="00D20F25" w:rsidRDefault="009B5873">
            <w:pPr>
              <w:numPr>
                <w:ilvl w:val="2"/>
                <w:numId w:val="15"/>
              </w:numPr>
              <w:adjustRightInd w:val="0"/>
              <w:snapToGrid w:val="0"/>
              <w:ind w:hanging="475"/>
              <w:jc w:val="both"/>
              <w:rPr>
                <w:rFonts w:eastAsia="宋体" w:cs="Times"/>
                <w:i/>
                <w:sz w:val="18"/>
                <w:szCs w:val="18"/>
                <w:shd w:val="clear" w:color="auto" w:fill="FFFFFF"/>
              </w:rPr>
            </w:pPr>
            <w:proofErr w:type="spellStart"/>
            <w:r>
              <w:rPr>
                <w:rFonts w:ascii="Times" w:eastAsia="Batang" w:hAnsi="Times" w:cs="Times"/>
                <w:i/>
                <w:sz w:val="18"/>
                <w:szCs w:val="18"/>
                <w:shd w:val="clear" w:color="auto" w:fill="FFFFFF"/>
                <w:lang w:eastAsia="zh-CN" w:bidi="ar"/>
              </w:rPr>
              <w:t>periodicityAndOffset</w:t>
            </w:r>
            <w:proofErr w:type="spellEnd"/>
          </w:p>
          <w:p w14:paraId="731DBB96" w14:textId="77777777" w:rsidR="00D20F25" w:rsidRDefault="009B5873">
            <w:pPr>
              <w:numPr>
                <w:ilvl w:val="2"/>
                <w:numId w:val="15"/>
              </w:numPr>
              <w:adjustRightInd w:val="0"/>
              <w:snapToGrid w:val="0"/>
              <w:ind w:hanging="475"/>
              <w:jc w:val="both"/>
              <w:rPr>
                <w:rFonts w:eastAsia="宋体" w:cs="Times"/>
                <w:i/>
                <w:sz w:val="18"/>
                <w:szCs w:val="18"/>
                <w:shd w:val="clear" w:color="auto" w:fill="FFFFFF"/>
              </w:rPr>
            </w:pPr>
            <w:r>
              <w:rPr>
                <w:rFonts w:ascii="Times" w:eastAsia="Batang" w:hAnsi="Times" w:cs="Times"/>
                <w:i/>
                <w:sz w:val="18"/>
                <w:szCs w:val="18"/>
                <w:shd w:val="clear" w:color="auto" w:fill="FFFFFF"/>
                <w:lang w:eastAsia="zh-CN" w:bidi="ar"/>
              </w:rPr>
              <w:t>PUCCH-</w:t>
            </w:r>
            <w:proofErr w:type="spellStart"/>
            <w:r>
              <w:rPr>
                <w:rFonts w:ascii="Times" w:eastAsia="Batang" w:hAnsi="Times" w:cs="Times"/>
                <w:i/>
                <w:sz w:val="18"/>
                <w:szCs w:val="18"/>
                <w:shd w:val="clear" w:color="auto" w:fill="FFFFFF"/>
                <w:lang w:eastAsia="zh-CN" w:bidi="ar"/>
              </w:rPr>
              <w:t>ResourceID</w:t>
            </w:r>
            <w:proofErr w:type="spellEnd"/>
            <w:r>
              <w:rPr>
                <w:rFonts w:ascii="Times" w:eastAsia="Batang" w:hAnsi="Times" w:cs="Times"/>
                <w:i/>
                <w:sz w:val="18"/>
                <w:szCs w:val="18"/>
                <w:shd w:val="clear" w:color="auto" w:fill="FFFFFF"/>
                <w:lang w:eastAsia="zh-CN" w:bidi="ar"/>
              </w:rPr>
              <w:t xml:space="preserve"> </w:t>
            </w:r>
          </w:p>
          <w:p w14:paraId="56B25CCE" w14:textId="77777777" w:rsidR="00D20F25" w:rsidRDefault="009B5873">
            <w:pPr>
              <w:numPr>
                <w:ilvl w:val="0"/>
                <w:numId w:val="15"/>
              </w:numPr>
              <w:adjustRightInd w:val="0"/>
              <w:snapToGrid w:val="0"/>
              <w:ind w:hanging="475"/>
              <w:jc w:val="both"/>
              <w:rPr>
                <w:rFonts w:eastAsia="宋体" w:cs="Times"/>
                <w:color w:val="000000"/>
                <w:sz w:val="18"/>
                <w:szCs w:val="18"/>
                <w:shd w:val="clear" w:color="auto" w:fill="FFFFFF"/>
              </w:rPr>
            </w:pPr>
            <w:r>
              <w:rPr>
                <w:rFonts w:ascii="Times" w:eastAsia="Batang" w:hAnsi="Times" w:cs="Times"/>
                <w:color w:val="000000"/>
                <w:sz w:val="18"/>
                <w:szCs w:val="18"/>
                <w:shd w:val="clear" w:color="auto" w:fill="FFFFFF"/>
                <w:lang w:eastAsia="zh-CN" w:bidi="ar"/>
              </w:rPr>
              <w:t>Above applies at least for the single CC case.</w:t>
            </w:r>
          </w:p>
          <w:p w14:paraId="139F39A8" w14:textId="77777777" w:rsidR="00D20F25" w:rsidRDefault="009B5873">
            <w:pPr>
              <w:numPr>
                <w:ilvl w:val="0"/>
                <w:numId w:val="15"/>
              </w:numPr>
              <w:adjustRightInd w:val="0"/>
              <w:snapToGrid w:val="0"/>
              <w:ind w:hanging="475"/>
              <w:jc w:val="both"/>
              <w:rPr>
                <w:rFonts w:eastAsia="宋体" w:cs="Times"/>
                <w:sz w:val="18"/>
                <w:szCs w:val="18"/>
                <w:shd w:val="clear" w:color="auto" w:fill="FFFFFF"/>
              </w:rPr>
            </w:pPr>
            <w:r>
              <w:rPr>
                <w:rFonts w:ascii="Times" w:eastAsia="Batang" w:hAnsi="Times" w:cs="Times"/>
                <w:sz w:val="18"/>
                <w:szCs w:val="18"/>
                <w:shd w:val="clear" w:color="auto" w:fill="FFFFFF"/>
                <w:lang w:eastAsia="zh-CN" w:bidi="ar"/>
              </w:rPr>
              <w:t xml:space="preserve">Reuse multiplexing/dropping rule(s) of SR as baseline </w:t>
            </w:r>
          </w:p>
          <w:p w14:paraId="5E73AE4F" w14:textId="77777777" w:rsidR="00D20F25" w:rsidRDefault="009B5873">
            <w:pPr>
              <w:numPr>
                <w:ilvl w:val="1"/>
                <w:numId w:val="15"/>
              </w:numPr>
              <w:adjustRightInd w:val="0"/>
              <w:snapToGrid w:val="0"/>
              <w:jc w:val="both"/>
              <w:rPr>
                <w:rFonts w:eastAsia="宋体" w:cs="Times"/>
                <w:sz w:val="18"/>
                <w:szCs w:val="18"/>
                <w:shd w:val="clear" w:color="auto" w:fill="FFFFFF"/>
              </w:rPr>
            </w:pPr>
            <w:r>
              <w:rPr>
                <w:rFonts w:ascii="Times" w:eastAsia="Batang" w:hAnsi="Times" w:cs="Times"/>
                <w:sz w:val="18"/>
                <w:szCs w:val="18"/>
                <w:shd w:val="clear" w:color="auto" w:fill="FFFFFF"/>
                <w:lang w:eastAsia="zh-CN" w:bidi="ar"/>
              </w:rPr>
              <w:t>FFS: overlapping with SR/LRR or PUSCH</w:t>
            </w:r>
          </w:p>
          <w:p w14:paraId="16F2E318" w14:textId="77777777" w:rsidR="00D20F25" w:rsidRDefault="009B5873">
            <w:pPr>
              <w:snapToGrid w:val="0"/>
              <w:jc w:val="both"/>
              <w:rPr>
                <w:rFonts w:ascii="Times" w:eastAsia="Batang" w:hAnsi="Times"/>
                <w:sz w:val="18"/>
                <w:szCs w:val="18"/>
                <w:lang w:eastAsia="zh-CN" w:bidi="ar"/>
              </w:rPr>
            </w:pPr>
            <w:r>
              <w:rPr>
                <w:rFonts w:ascii="Times" w:eastAsia="Batang" w:hAnsi="Times"/>
                <w:sz w:val="18"/>
                <w:szCs w:val="18"/>
                <w:lang w:eastAsia="zh-CN" w:bidi="ar"/>
              </w:rPr>
              <w:t>Note: Further details on first PUCCH retransmission (if supported) for mode A and mode B will be continue to be separately discussed in RAN1.</w:t>
            </w:r>
          </w:p>
          <w:p w14:paraId="7EFED3C0" w14:textId="77777777" w:rsidR="00D20F25" w:rsidRDefault="00D20F25">
            <w:pPr>
              <w:snapToGrid w:val="0"/>
              <w:jc w:val="both"/>
              <w:rPr>
                <w:rFonts w:eastAsia="宋体"/>
                <w:b/>
                <w:iCs/>
                <w:color w:val="3333FF"/>
                <w:sz w:val="18"/>
                <w:szCs w:val="20"/>
                <w:u w:val="single"/>
                <w:lang w:eastAsia="en-US"/>
              </w:rPr>
            </w:pPr>
          </w:p>
          <w:p w14:paraId="110E6A42" w14:textId="77777777" w:rsidR="00D20F25" w:rsidRDefault="009B5873">
            <w:pPr>
              <w:snapToGrid w:val="0"/>
              <w:rPr>
                <w:rFonts w:eastAsia="宋体"/>
                <w:b/>
                <w:sz w:val="18"/>
                <w:szCs w:val="18"/>
                <w:highlight w:val="yellow"/>
                <w:u w:val="single"/>
              </w:rPr>
            </w:pPr>
            <w:r>
              <w:rPr>
                <w:rFonts w:eastAsia="宋体"/>
                <w:b/>
                <w:sz w:val="18"/>
                <w:szCs w:val="18"/>
                <w:highlight w:val="yellow"/>
                <w:u w:val="single"/>
              </w:rPr>
              <w:t>Proposal 3.6:</w:t>
            </w:r>
          </w:p>
          <w:p w14:paraId="710F230A" w14:textId="77777777" w:rsidR="00D20F25" w:rsidRDefault="009B5873">
            <w:pPr>
              <w:contextualSpacing/>
              <w:rPr>
                <w:sz w:val="18"/>
                <w:szCs w:val="18"/>
              </w:rPr>
            </w:pPr>
            <w:r>
              <w:rPr>
                <w:sz w:val="18"/>
                <w:szCs w:val="18"/>
              </w:rPr>
              <w:t>A</w:t>
            </w:r>
            <w:r>
              <w:rPr>
                <w:rFonts w:hint="eastAsia"/>
                <w:sz w:val="18"/>
                <w:szCs w:val="18"/>
              </w:rPr>
              <w:t>dopt the following changes in</w:t>
            </w:r>
            <w:r>
              <w:rPr>
                <w:sz w:val="18"/>
                <w:szCs w:val="18"/>
              </w:rPr>
              <w:t xml:space="preserve"> TS38.214 Section 6.2.1.3:</w:t>
            </w:r>
          </w:p>
          <w:p w14:paraId="6CC03842" w14:textId="77777777" w:rsidR="00D20F25" w:rsidRDefault="009B5873">
            <w:pPr>
              <w:pStyle w:val="ListParagraph"/>
              <w:numPr>
                <w:ilvl w:val="0"/>
                <w:numId w:val="28"/>
              </w:numPr>
              <w:snapToGrid w:val="0"/>
              <w:spacing w:after="0" w:line="276" w:lineRule="auto"/>
              <w:ind w:leftChars="100" w:left="586" w:hanging="346"/>
              <w:jc w:val="both"/>
              <w:rPr>
                <w:rFonts w:hAnsi="Cambria Math"/>
                <w:iCs/>
                <w:lang w:eastAsia="ko-KR"/>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When it happens that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is overlapped with PUCCH carrying </w:t>
            </w:r>
            <w:r>
              <w:rPr>
                <w:sz w:val="18"/>
                <w:szCs w:val="18"/>
              </w:rPr>
              <w:t>HARQ-ACK/positive SR/</w:t>
            </w:r>
            <w:r>
              <w:rPr>
                <w:rFonts w:eastAsia="MS Mincho"/>
                <w:sz w:val="18"/>
                <w:szCs w:val="18"/>
                <w:lang w:eastAsia="ja-JP"/>
              </w:rPr>
              <w:t>RI/CRI</w:t>
            </w:r>
            <w:r>
              <w:rPr>
                <w:sz w:val="18"/>
                <w:szCs w:val="18"/>
                <w:lang w:eastAsia="zh-CN"/>
              </w:rPr>
              <w:t xml:space="preserve">/SSBRI on </w:t>
            </w:r>
            <w:r>
              <w:rPr>
                <w:rFonts w:eastAsia="Calibri"/>
                <w:sz w:val="18"/>
                <w:szCs w:val="18"/>
              </w:rPr>
              <w:t xml:space="preserve">a </w:t>
            </w:r>
            <w:r>
              <w:rPr>
                <w:rFonts w:eastAsia="Calibri"/>
                <w:sz w:val="18"/>
                <w:szCs w:val="18"/>
              </w:rPr>
              <w:lastRenderedPageBreak/>
              <w:t xml:space="preserve">carrier of a </w:t>
            </w:r>
            <w:r>
              <w:rPr>
                <w:rFonts w:eastAsia="PMingLiU"/>
                <w:bCs/>
                <w:sz w:val="18"/>
                <w:szCs w:val="18"/>
                <w:lang w:eastAsia="zh-TW"/>
              </w:rPr>
              <w:t>serving</w:t>
            </w:r>
            <w:r>
              <w:rPr>
                <w:rFonts w:eastAsia="Calibri"/>
                <w:sz w:val="18"/>
                <w:szCs w:val="18"/>
              </w:rPr>
              <w:t xml:space="preserve">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sz w:val="18"/>
                <w:szCs w:val="18"/>
                <w:lang w:eastAsia="zh-CN"/>
              </w:rPr>
              <w:t>, the UE does not transmit the SRS in the same symbol</w:t>
            </w:r>
            <w:r>
              <w:rPr>
                <w:sz w:val="18"/>
                <w:szCs w:val="18"/>
              </w:rPr>
              <w:t>.</w:t>
            </w:r>
            <w:r>
              <w:rPr>
                <w:sz w:val="18"/>
                <w:szCs w:val="18"/>
                <w:lang w:eastAsia="zh-CN"/>
              </w:rPr>
              <w:t xml:space="preserve"> Consequently, given that it was agreed to reuse multiplexing/dropping rule(s) of SR as baseline for UEIRI, the same rule should be extended to the case that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is overlapped with PUCCH carrying UEIRI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iCs/>
                <w:sz w:val="18"/>
                <w:szCs w:val="18"/>
                <w:lang w:eastAsia="zh-CN"/>
              </w:rPr>
              <w:t>.</w:t>
            </w:r>
            <w:r>
              <w:rPr>
                <w:rFonts w:eastAsia="PMingLiU"/>
                <w:bCs/>
                <w:sz w:val="18"/>
                <w:szCs w:val="18"/>
                <w:lang w:eastAsia="zh-TW"/>
              </w:rPr>
              <w:t xml:space="preserve"> </w:t>
            </w:r>
          </w:p>
          <w:p w14:paraId="358EEC39"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Clarifying that </w:t>
            </w:r>
            <w:r>
              <w:rPr>
                <w:sz w:val="18"/>
                <w:szCs w:val="18"/>
                <w:lang w:eastAsia="zh-CN"/>
              </w:rPr>
              <w:t xml:space="preserve">the UE does not transmit SRS for carrier switching </w:t>
            </w:r>
            <w:r>
              <w:rPr>
                <w:sz w:val="18"/>
                <w:szCs w:val="18"/>
              </w:rPr>
              <w:t xml:space="preserve">on the carrier of the </w:t>
            </w:r>
            <w:r>
              <w:rPr>
                <w:sz w:val="18"/>
                <w:szCs w:val="18"/>
                <w:lang w:eastAsia="zh-CN"/>
              </w:rPr>
              <w:t>serving</w:t>
            </w:r>
            <w:r>
              <w:rPr>
                <w:sz w:val="18"/>
                <w:szCs w:val="18"/>
              </w:rPr>
              <w:t xml:space="preserve">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in the symbol where PUCCH carrying UEIRI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iCs/>
                <w:sz w:val="18"/>
                <w:szCs w:val="18"/>
                <w:lang w:eastAsia="zh-CN"/>
              </w:rPr>
              <w:t xml:space="preserve"> is </w:t>
            </w:r>
            <w:r>
              <w:rPr>
                <w:sz w:val="18"/>
                <w:szCs w:val="18"/>
                <w:lang w:eastAsia="zh-CN"/>
              </w:rPr>
              <w:t>overlapped</w:t>
            </w:r>
            <w:r>
              <w:rPr>
                <w:rFonts w:eastAsia="PMingLiU"/>
                <w:bCs/>
                <w:sz w:val="18"/>
                <w:szCs w:val="18"/>
                <w:lang w:eastAsia="zh-TW"/>
              </w:rPr>
              <w:t xml:space="preserve">. </w:t>
            </w:r>
          </w:p>
          <w:p w14:paraId="2E7817D3" w14:textId="77777777" w:rsidR="00D20F25" w:rsidRDefault="009B5873">
            <w:pPr>
              <w:pStyle w:val="ListParagraph"/>
              <w:numPr>
                <w:ilvl w:val="0"/>
                <w:numId w:val="28"/>
              </w:numPr>
              <w:snapToGrid w:val="0"/>
              <w:spacing w:after="0" w:line="276" w:lineRule="auto"/>
              <w:ind w:leftChars="100" w:left="586" w:hanging="346"/>
              <w:jc w:val="both"/>
              <w:rPr>
                <w:rFonts w:eastAsia="PMingLiU"/>
                <w:bCs/>
                <w:sz w:val="18"/>
                <w:szCs w:val="18"/>
                <w:lang w:eastAsia="zh-TW"/>
              </w:rPr>
            </w:pPr>
            <w:r>
              <w:rPr>
                <w:rFonts w:eastAsia="PMingLiU"/>
                <w:b/>
                <w:bCs/>
                <w:sz w:val="18"/>
                <w:szCs w:val="18"/>
                <w:lang w:eastAsia="zh-TW"/>
              </w:rPr>
              <w:t>Consequences if not approved</w:t>
            </w:r>
            <w:r>
              <w:rPr>
                <w:rFonts w:eastAsia="PMingLiU"/>
                <w:bCs/>
                <w:sz w:val="18"/>
                <w:szCs w:val="18"/>
                <w:lang w:eastAsia="zh-TW"/>
              </w:rPr>
              <w:t xml:space="preserve">: It is unclear how to handle the case of SRS for carrier switching on the carrier of the serving cell c_1 in the symbol where PUCCH carrying UEIRI on 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iCs/>
                <w:sz w:val="18"/>
                <w:szCs w:val="18"/>
                <w:lang w:eastAsia="zh-CN"/>
              </w:rPr>
              <w:t xml:space="preserve"> </w:t>
            </w:r>
            <w:r>
              <w:rPr>
                <w:rFonts w:eastAsia="PMingLiU"/>
                <w:bCs/>
                <w:sz w:val="18"/>
                <w:szCs w:val="18"/>
                <w:lang w:eastAsia="zh-TW"/>
              </w:rPr>
              <w:t xml:space="preserve">is overlapped.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7375"/>
            </w:tblGrid>
            <w:tr w:rsidR="00D20F25" w14:paraId="01B97311" w14:textId="77777777">
              <w:tc>
                <w:tcPr>
                  <w:tcW w:w="7375" w:type="dxa"/>
                </w:tcPr>
                <w:p w14:paraId="406A2020" w14:textId="77777777" w:rsidR="00D20F25" w:rsidRDefault="009B5873">
                  <w:pPr>
                    <w:keepNext/>
                    <w:keepLines/>
                    <w:adjustRightInd w:val="0"/>
                    <w:snapToGrid w:val="0"/>
                    <w:spacing w:beforeLines="30" w:before="109" w:afterLines="30" w:after="109" w:line="288" w:lineRule="auto"/>
                    <w:ind w:left="1418" w:hanging="1418"/>
                    <w:outlineLvl w:val="3"/>
                    <w:rPr>
                      <w:rFonts w:ascii="Arial" w:eastAsia="宋体" w:hAnsi="Arial"/>
                      <w:color w:val="000000"/>
                      <w:sz w:val="18"/>
                      <w:lang w:eastAsia="en-US"/>
                    </w:rPr>
                  </w:pPr>
                  <w:bookmarkStart w:id="101" w:name="_Toc29674356"/>
                  <w:bookmarkStart w:id="102" w:name="_Toc11352160"/>
                  <w:bookmarkStart w:id="103" w:name="_Toc36645586"/>
                  <w:bookmarkStart w:id="104" w:name="_Toc200985705"/>
                  <w:bookmarkStart w:id="105" w:name="_Toc29673363"/>
                  <w:bookmarkStart w:id="106" w:name="_Toc20318050"/>
                  <w:bookmarkStart w:id="107" w:name="_Toc45810635"/>
                  <w:bookmarkStart w:id="108" w:name="_Toc29673222"/>
                  <w:bookmarkStart w:id="109" w:name="_Toc27299948"/>
                  <w:r>
                    <w:rPr>
                      <w:rFonts w:ascii="Arial" w:eastAsia="宋体" w:hAnsi="Arial"/>
                      <w:color w:val="000000"/>
                      <w:sz w:val="18"/>
                      <w:lang w:eastAsia="en-US"/>
                    </w:rPr>
                    <w:t>6.2.1.3</w:t>
                  </w:r>
                  <w:r>
                    <w:rPr>
                      <w:rFonts w:ascii="Arial" w:eastAsia="宋体" w:hAnsi="Arial"/>
                      <w:color w:val="000000"/>
                      <w:sz w:val="18"/>
                      <w:lang w:eastAsia="en-US"/>
                    </w:rPr>
                    <w:tab/>
                    <w:t>UE sounding procedure between component carriers</w:t>
                  </w:r>
                  <w:bookmarkEnd w:id="101"/>
                  <w:bookmarkEnd w:id="102"/>
                  <w:bookmarkEnd w:id="103"/>
                  <w:bookmarkEnd w:id="104"/>
                  <w:bookmarkEnd w:id="105"/>
                  <w:bookmarkEnd w:id="106"/>
                  <w:bookmarkEnd w:id="107"/>
                  <w:bookmarkEnd w:id="108"/>
                  <w:bookmarkEnd w:id="109"/>
                </w:p>
                <w:p w14:paraId="425F40D2" w14:textId="77777777" w:rsidR="00D20F25" w:rsidRDefault="009B5873">
                  <w:pPr>
                    <w:adjustRightInd w:val="0"/>
                    <w:snapToGrid w:val="0"/>
                    <w:spacing w:beforeLines="30" w:before="109" w:afterLines="30" w:after="109" w:line="288" w:lineRule="auto"/>
                    <w:jc w:val="center"/>
                    <w:rPr>
                      <w:rFonts w:eastAsia="宋体"/>
                      <w:color w:val="FF0000"/>
                      <w:sz w:val="18"/>
                    </w:rPr>
                  </w:pPr>
                  <w:r>
                    <w:rPr>
                      <w:rFonts w:eastAsia="宋体" w:hint="eastAsia"/>
                      <w:color w:val="FF0000"/>
                      <w:sz w:val="18"/>
                    </w:rPr>
                    <w:t>&lt;Irrelevant part is omitted&gt;</w:t>
                  </w:r>
                </w:p>
                <w:p w14:paraId="5B467FEB" w14:textId="77777777" w:rsidR="00D20F25" w:rsidRDefault="009B5873">
                  <w:pPr>
                    <w:adjustRightInd w:val="0"/>
                    <w:snapToGrid w:val="0"/>
                    <w:spacing w:beforeLines="30" w:before="109" w:afterLines="30" w:after="109" w:line="288" w:lineRule="auto"/>
                    <w:rPr>
                      <w:rFonts w:eastAsia="宋体"/>
                      <w:color w:val="000000"/>
                      <w:sz w:val="18"/>
                      <w:szCs w:val="20"/>
                      <w:lang w:val="en-GB" w:eastAsia="en-US"/>
                    </w:rPr>
                  </w:pPr>
                  <w:r>
                    <w:rPr>
                      <w:rFonts w:eastAsia="Batang"/>
                      <w:sz w:val="18"/>
                      <w:szCs w:val="20"/>
                      <w:lang w:val="en-GB" w:eastAsia="en-US"/>
                    </w:rPr>
                    <w:t xml:space="preserve">The following prioritization rules shall be applied in case of collision between a transmission of SRS over carrier </w:t>
                  </w:r>
                  <m:oMath>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1</m:t>
                        </m:r>
                      </m:sub>
                    </m:sSub>
                    <m:r>
                      <w:rPr>
                        <w:rFonts w:ascii="Cambria Math" w:eastAsia="Batang" w:hAnsi="Cambria Math"/>
                        <w:sz w:val="18"/>
                        <w:u w:val="single"/>
                      </w:rPr>
                      <m:t xml:space="preserve"> </m:t>
                    </m:r>
                  </m:oMath>
                  <w:r>
                    <w:rPr>
                      <w:rFonts w:eastAsia="Batang"/>
                      <w:sz w:val="18"/>
                      <w:szCs w:val="20"/>
                      <w:lang w:val="en-GB" w:eastAsia="en-US"/>
                    </w:rPr>
                    <w:t xml:space="preserve"> and transmission of a physical signal/channel over a carrier of a serving cell in set </w:t>
                  </w:r>
                  <m:oMath>
                    <m:r>
                      <w:rPr>
                        <w:rFonts w:ascii="Cambria Math" w:eastAsia="Batang" w:hAnsi="Cambria Math"/>
                        <w:sz w:val="18"/>
                      </w:rPr>
                      <m:t>S</m:t>
                    </m:r>
                    <m:d>
                      <m:dPr>
                        <m:ctrlPr>
                          <w:rPr>
                            <w:rFonts w:ascii="Cambria Math" w:eastAsia="Batang" w:hAnsi="Cambria Math" w:cs="Calibri"/>
                            <w:i/>
                            <w:iCs/>
                            <w:sz w:val="18"/>
                          </w:rPr>
                        </m:ctrlPr>
                      </m:dPr>
                      <m:e>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2</m:t>
                            </m:r>
                          </m:sub>
                        </m:sSub>
                      </m:e>
                    </m:d>
                  </m:oMath>
                </w:p>
                <w:p w14:paraId="2D017691" w14:textId="77777777" w:rsidR="00D20F25" w:rsidRDefault="009B5873">
                  <w:pPr>
                    <w:adjustRightInd w:val="0"/>
                    <w:snapToGrid w:val="0"/>
                    <w:spacing w:beforeLines="30" w:before="109" w:afterLines="30" w:after="109" w:line="288" w:lineRule="auto"/>
                    <w:ind w:left="568" w:hanging="284"/>
                    <w:rPr>
                      <w:rFonts w:eastAsia="宋体"/>
                      <w:sz w:val="18"/>
                      <w:lang w:eastAsia="en-US"/>
                    </w:rPr>
                  </w:pPr>
                  <w:r>
                    <w:rPr>
                      <w:rFonts w:eastAsia="宋体"/>
                      <w:sz w:val="18"/>
                      <w:lang w:eastAsia="en-US"/>
                    </w:rPr>
                    <w:t>-</w:t>
                  </w:r>
                  <w:r>
                    <w:rPr>
                      <w:rFonts w:eastAsia="宋体"/>
                      <w:sz w:val="18"/>
                      <w:lang w:eastAsia="en-US"/>
                    </w:rPr>
                    <w:tab/>
                    <w:t xml:space="preserve">the UE shall not transmit SRS whenever SRS transmission (including any interruption due to uplink or downlink RF retuning time [11, TS 38.133] as defined by higher layer parameters </w:t>
                  </w:r>
                  <w:proofErr w:type="spellStart"/>
                  <w:r>
                    <w:rPr>
                      <w:rFonts w:eastAsia="宋体"/>
                      <w:i/>
                      <w:sz w:val="18"/>
                      <w:lang w:eastAsia="en-US"/>
                    </w:rPr>
                    <w:t>switchingTimeUL</w:t>
                  </w:r>
                  <w:proofErr w:type="spellEnd"/>
                  <w:r>
                    <w:rPr>
                      <w:rFonts w:eastAsia="宋体"/>
                      <w:sz w:val="18"/>
                      <w:lang w:eastAsia="en-US"/>
                    </w:rPr>
                    <w:t xml:space="preserve"> and </w:t>
                  </w:r>
                  <w:proofErr w:type="spellStart"/>
                  <w:r>
                    <w:rPr>
                      <w:rFonts w:eastAsia="宋体"/>
                      <w:i/>
                      <w:sz w:val="18"/>
                      <w:lang w:eastAsia="en-US"/>
                    </w:rPr>
                    <w:t>switchingTimeDL</w:t>
                  </w:r>
                  <w:proofErr w:type="spellEnd"/>
                  <w:r>
                    <w:rPr>
                      <w:rFonts w:eastAsia="宋体"/>
                      <w:sz w:val="18"/>
                      <w:lang w:eastAsia="en-US"/>
                    </w:rPr>
                    <w:t xml:space="preserve"> of </w:t>
                  </w:r>
                  <w:r>
                    <w:rPr>
                      <w:rFonts w:eastAsia="宋体"/>
                      <w:i/>
                      <w:sz w:val="18"/>
                      <w:lang w:eastAsia="en-US"/>
                    </w:rPr>
                    <w:t>SRS-</w:t>
                  </w:r>
                  <w:proofErr w:type="spellStart"/>
                  <w:r>
                    <w:rPr>
                      <w:rFonts w:eastAsia="宋体"/>
                      <w:i/>
                      <w:sz w:val="18"/>
                      <w:lang w:eastAsia="en-US"/>
                    </w:rPr>
                    <w:t>SwitchingTimeNR</w:t>
                  </w:r>
                  <w:proofErr w:type="spellEnd"/>
                  <w:r>
                    <w:rPr>
                      <w:rFonts w:eastAsia="宋体"/>
                      <w:i/>
                      <w:sz w:val="18"/>
                      <w:lang w:eastAsia="en-US"/>
                    </w:rPr>
                    <w:t>)</w:t>
                  </w:r>
                  <w:r>
                    <w:rPr>
                      <w:rFonts w:eastAsia="宋体"/>
                      <w:sz w:val="18"/>
                      <w:lang w:eastAsia="en-US"/>
                    </w:rPr>
                    <w:t xml:space="preserve"> on the carrier of the serving cell </w:t>
                  </w:r>
                  <m:oMath>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1</m:t>
                        </m:r>
                      </m:sub>
                    </m:sSub>
                  </m:oMath>
                  <w:r>
                    <w:rPr>
                      <w:rFonts w:eastAsia="宋体"/>
                      <w:iCs/>
                      <w:sz w:val="18"/>
                      <w:lang w:eastAsia="en-US"/>
                    </w:rPr>
                    <w:t xml:space="preserve"> </w:t>
                  </w:r>
                  <w:r>
                    <w:rPr>
                      <w:rFonts w:eastAsia="宋体"/>
                      <w:sz w:val="18"/>
                      <w:lang w:eastAsia="en-US"/>
                    </w:rPr>
                    <w:t>and PUSCH/PUCCH transmission carrying HARQ-ACK/positive SR/</w:t>
                  </w:r>
                  <w:r>
                    <w:rPr>
                      <w:rFonts w:eastAsia="MS Mincho"/>
                      <w:sz w:val="18"/>
                      <w:lang w:eastAsia="ja-JP"/>
                    </w:rPr>
                    <w:t>RI/CRI</w:t>
                  </w:r>
                  <w:r>
                    <w:rPr>
                      <w:rFonts w:eastAsia="宋体" w:hint="eastAsia"/>
                      <w:sz w:val="18"/>
                      <w:lang w:eastAsia="zh-CN"/>
                    </w:rPr>
                    <w:t>/SSBRI</w:t>
                  </w:r>
                  <w:ins w:id="110" w:author="ZTE Corporation, Sanechips" w:date="2025-09-27T21:19:00Z">
                    <w:r>
                      <w:rPr>
                        <w:rFonts w:eastAsia="宋体" w:hint="eastAsia"/>
                        <w:sz w:val="18"/>
                        <w:lang w:eastAsia="zh-CN"/>
                      </w:rPr>
                      <w:t>/UEIRI</w:t>
                    </w:r>
                  </w:ins>
                  <w:r>
                    <w:rPr>
                      <w:rFonts w:eastAsia="宋体"/>
                      <w:sz w:val="18"/>
                      <w:lang w:eastAsia="en-US"/>
                    </w:rPr>
                    <w:t xml:space="preserve"> and/or PRACH </w:t>
                  </w:r>
                  <w:r>
                    <w:rPr>
                      <w:rFonts w:eastAsia="Calibri"/>
                      <w:sz w:val="18"/>
                      <w:lang w:eastAsia="en-US"/>
                    </w:rPr>
                    <w:t xml:space="preserve">on a carrier of a serving cell in set </w:t>
                  </w:r>
                  <m:oMath>
                    <m:r>
                      <w:rPr>
                        <w:rFonts w:ascii="Cambria Math" w:eastAsia="Calibri" w:hAnsi="Cambria Math"/>
                        <w:sz w:val="18"/>
                        <w:lang w:val="en-GB"/>
                      </w:rPr>
                      <m:t>S</m:t>
                    </m:r>
                    <m:d>
                      <m:dPr>
                        <m:ctrlPr>
                          <w:rPr>
                            <w:rFonts w:ascii="Cambria Math" w:hAnsi="Cambria Math"/>
                            <w:i/>
                            <w:iCs/>
                            <w:sz w:val="18"/>
                          </w:rPr>
                        </m:ctrlPr>
                      </m:dPr>
                      <m:e>
                        <m:sSub>
                          <m:sSubPr>
                            <m:ctrlPr>
                              <w:rPr>
                                <w:rFonts w:ascii="Cambria Math" w:hAnsi="Cambria Math"/>
                                <w:i/>
                                <w:sz w:val="18"/>
                                <w:lang w:val="en-GB"/>
                              </w:rPr>
                            </m:ctrlPr>
                          </m:sSubPr>
                          <m:e>
                            <m:r>
                              <w:rPr>
                                <w:rFonts w:ascii="Cambria Math" w:eastAsia="Calibri" w:hAnsi="Cambria Math"/>
                                <w:sz w:val="18"/>
                                <w:lang w:val="en-GB"/>
                              </w:rPr>
                              <m:t>c</m:t>
                            </m:r>
                          </m:e>
                          <m:sub>
                            <m:r>
                              <w:rPr>
                                <w:rFonts w:ascii="Cambria Math" w:eastAsia="Calibri" w:hAnsi="Cambria Math"/>
                                <w:sz w:val="18"/>
                                <w:lang w:val="en-GB"/>
                              </w:rPr>
                              <m:t>2</m:t>
                            </m:r>
                          </m:sub>
                        </m:sSub>
                      </m:e>
                    </m:d>
                    <m:r>
                      <w:rPr>
                        <w:rFonts w:ascii="Cambria Math" w:eastAsia="Calibri" w:hAnsi="Cambria Math"/>
                        <w:sz w:val="18"/>
                      </w:rPr>
                      <m:t xml:space="preserve"> </m:t>
                    </m:r>
                  </m:oMath>
                  <w:r>
                    <w:rPr>
                      <w:rFonts w:eastAsia="宋体"/>
                      <w:sz w:val="18"/>
                      <w:lang w:eastAsia="en-US"/>
                    </w:rPr>
                    <w:t xml:space="preserve">happen </w:t>
                  </w:r>
                  <w:r>
                    <w:rPr>
                      <w:rFonts w:eastAsia="宋体"/>
                      <w:sz w:val="18"/>
                    </w:rPr>
                    <w:t>to overlap in the same symbol</w:t>
                  </w:r>
                </w:p>
                <w:p w14:paraId="5EBE044F" w14:textId="77777777" w:rsidR="00D20F25" w:rsidRDefault="009B5873">
                  <w:pPr>
                    <w:adjustRightInd w:val="0"/>
                    <w:snapToGrid w:val="0"/>
                    <w:spacing w:beforeLines="30" w:before="109" w:afterLines="30" w:after="109" w:line="288" w:lineRule="auto"/>
                    <w:ind w:left="568" w:hanging="284"/>
                    <w:rPr>
                      <w:rFonts w:eastAsia="宋体"/>
                      <w:sz w:val="18"/>
                      <w:lang w:eastAsia="en-US"/>
                    </w:rPr>
                  </w:pPr>
                  <w:r>
                    <w:rPr>
                      <w:rFonts w:eastAsia="宋体"/>
                      <w:sz w:val="18"/>
                      <w:lang w:eastAsia="en-US"/>
                    </w:rPr>
                    <w:t>-</w:t>
                  </w:r>
                  <w:r>
                    <w:rPr>
                      <w:rFonts w:eastAsia="宋体"/>
                      <w:sz w:val="18"/>
                      <w:lang w:eastAsia="en-US"/>
                    </w:rPr>
                    <w:tab/>
                    <w:t>the UE shall not transmit a periodic/semi-persistent SRS whenever periodic/semi-persistent</w:t>
                  </w:r>
                  <w:r>
                    <w:rPr>
                      <w:rFonts w:eastAsia="宋体"/>
                      <w:color w:val="FF0000"/>
                      <w:sz w:val="18"/>
                      <w:lang w:eastAsia="en-US"/>
                    </w:rPr>
                    <w:t xml:space="preserve"> </w:t>
                  </w:r>
                  <w:r>
                    <w:rPr>
                      <w:rFonts w:eastAsia="宋体"/>
                      <w:sz w:val="18"/>
                      <w:lang w:eastAsia="en-US"/>
                    </w:rPr>
                    <w:t xml:space="preserve">SRS transmission (including any interruption due to uplink or downlink RF retuning time [11, TS 38.133] as defined by higher layer parameters </w:t>
                  </w:r>
                  <w:proofErr w:type="spellStart"/>
                  <w:r>
                    <w:rPr>
                      <w:rFonts w:eastAsia="宋体"/>
                      <w:i/>
                      <w:sz w:val="18"/>
                      <w:lang w:eastAsia="en-US"/>
                    </w:rPr>
                    <w:t>switchingTimeUL</w:t>
                  </w:r>
                  <w:proofErr w:type="spellEnd"/>
                  <w:r>
                    <w:rPr>
                      <w:rFonts w:eastAsia="宋体"/>
                      <w:sz w:val="18"/>
                      <w:lang w:eastAsia="en-US"/>
                    </w:rPr>
                    <w:t xml:space="preserve"> and </w:t>
                  </w:r>
                  <w:proofErr w:type="spellStart"/>
                  <w:r>
                    <w:rPr>
                      <w:rFonts w:eastAsia="宋体"/>
                      <w:i/>
                      <w:sz w:val="18"/>
                      <w:lang w:eastAsia="en-US"/>
                    </w:rPr>
                    <w:t>switchingTimeDL</w:t>
                  </w:r>
                  <w:proofErr w:type="spellEnd"/>
                  <w:r>
                    <w:rPr>
                      <w:rFonts w:eastAsia="宋体"/>
                      <w:sz w:val="18"/>
                      <w:lang w:eastAsia="en-US"/>
                    </w:rPr>
                    <w:t xml:space="preserve"> of </w:t>
                  </w:r>
                  <w:r>
                    <w:rPr>
                      <w:rFonts w:eastAsia="宋体"/>
                      <w:i/>
                      <w:sz w:val="18"/>
                      <w:lang w:eastAsia="en-US"/>
                    </w:rPr>
                    <w:t>SRS-</w:t>
                  </w:r>
                  <w:proofErr w:type="spellStart"/>
                  <w:r>
                    <w:rPr>
                      <w:rFonts w:eastAsia="宋体"/>
                      <w:i/>
                      <w:sz w:val="18"/>
                      <w:lang w:eastAsia="en-US"/>
                    </w:rPr>
                    <w:t>SwitchingTimeNR</w:t>
                  </w:r>
                  <w:proofErr w:type="spellEnd"/>
                  <w:r>
                    <w:rPr>
                      <w:rFonts w:eastAsia="宋体"/>
                      <w:i/>
                      <w:sz w:val="18"/>
                      <w:lang w:eastAsia="en-US"/>
                    </w:rPr>
                    <w:t>)</w:t>
                  </w:r>
                  <w:r>
                    <w:rPr>
                      <w:rFonts w:eastAsia="宋体"/>
                      <w:sz w:val="18"/>
                      <w:lang w:eastAsia="en-US"/>
                    </w:rPr>
                    <w:t xml:space="preserve"> on the carrier of the serving cell</w:t>
                  </w:r>
                  <w:r>
                    <w:rPr>
                      <w:rFonts w:eastAsia="宋体"/>
                      <w:color w:val="000000"/>
                      <w:sz w:val="18"/>
                      <w:lang w:eastAsia="en-US"/>
                    </w:rPr>
                    <w:t xml:space="preserve"> </w:t>
                  </w:r>
                  <m:oMath>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1</m:t>
                        </m:r>
                      </m:sub>
                    </m:sSub>
                  </m:oMath>
                  <w:r>
                    <w:rPr>
                      <w:rFonts w:eastAsia="宋体"/>
                      <w:sz w:val="18"/>
                      <w:lang w:eastAsia="en-US"/>
                    </w:rPr>
                    <w:t xml:space="preserve"> and PUSCH transmission carrying aperiodic CSI on a carrier of a serving cell in set </w:t>
                  </w:r>
                  <m:oMath>
                    <m:r>
                      <w:rPr>
                        <w:rFonts w:ascii="Cambria Math" w:hAnsi="Cambria Math"/>
                        <w:sz w:val="18"/>
                        <w:lang w:val="en-GB"/>
                      </w:rPr>
                      <m:t>S</m:t>
                    </m:r>
                    <m:d>
                      <m:dPr>
                        <m:ctrlPr>
                          <w:rPr>
                            <w:rFonts w:ascii="Cambria Math" w:hAnsi="Cambria Math"/>
                            <w:i/>
                            <w:iCs/>
                            <w:sz w:val="18"/>
                          </w:rPr>
                        </m:ctrlPr>
                      </m:dPr>
                      <m:e>
                        <m:sSub>
                          <m:sSubPr>
                            <m:ctrlPr>
                              <w:rPr>
                                <w:rFonts w:ascii="Cambria Math" w:hAnsi="Cambria Math"/>
                                <w:i/>
                                <w:sz w:val="18"/>
                                <w:lang w:val="en-GB"/>
                              </w:rPr>
                            </m:ctrlPr>
                          </m:sSubPr>
                          <m:e>
                            <m:r>
                              <w:rPr>
                                <w:rFonts w:ascii="Cambria Math" w:hAnsi="Cambria Math"/>
                                <w:sz w:val="18"/>
                                <w:lang w:val="en-GB"/>
                              </w:rPr>
                              <m:t>c</m:t>
                            </m:r>
                          </m:e>
                          <m:sub>
                            <m:r>
                              <w:rPr>
                                <w:rFonts w:ascii="Cambria Math" w:hAnsi="Cambria Math"/>
                                <w:sz w:val="18"/>
                                <w:lang w:val="en-GB"/>
                              </w:rPr>
                              <m:t>2</m:t>
                            </m:r>
                          </m:sub>
                        </m:sSub>
                      </m:e>
                    </m:d>
                  </m:oMath>
                  <w:r>
                    <w:rPr>
                      <w:rFonts w:eastAsia="宋体"/>
                      <w:iCs/>
                      <w:sz w:val="18"/>
                      <w:lang w:eastAsia="en-US"/>
                    </w:rPr>
                    <w:t xml:space="preserve"> </w:t>
                  </w:r>
                  <w:r>
                    <w:rPr>
                      <w:rFonts w:eastAsia="宋体"/>
                      <w:sz w:val="18"/>
                      <w:lang w:eastAsia="en-US"/>
                    </w:rPr>
                    <w:t>happen to overlap in the same symbol</w:t>
                  </w:r>
                </w:p>
                <w:p w14:paraId="35E58700" w14:textId="77777777" w:rsidR="00D20F25" w:rsidRDefault="009B5873">
                  <w:pPr>
                    <w:adjustRightInd w:val="0"/>
                    <w:snapToGrid w:val="0"/>
                    <w:spacing w:beforeLines="30" w:before="109" w:afterLines="30" w:after="109" w:line="288" w:lineRule="auto"/>
                    <w:ind w:left="568" w:hanging="284"/>
                    <w:rPr>
                      <w:rFonts w:eastAsia="宋体"/>
                      <w:sz w:val="18"/>
                      <w:lang w:eastAsia="en-US"/>
                    </w:rPr>
                  </w:pPr>
                  <w:r>
                    <w:rPr>
                      <w:rFonts w:eastAsia="宋体"/>
                      <w:sz w:val="18"/>
                      <w:lang w:eastAsia="en-US"/>
                    </w:rPr>
                    <w:t>-</w:t>
                  </w:r>
                  <w:r>
                    <w:rPr>
                      <w:rFonts w:eastAsia="宋体"/>
                      <w:sz w:val="18"/>
                      <w:lang w:eastAsia="en-US"/>
                    </w:rPr>
                    <w:tab/>
                    <w:t>the UE shall drop PUCCH/PUSCH transmission carrying periodic/semi-persistent CSI comprising only CQI/PMI</w:t>
                  </w:r>
                  <w:r>
                    <w:rPr>
                      <w:rFonts w:eastAsia="宋体" w:hint="eastAsia"/>
                      <w:sz w:val="18"/>
                      <w:lang w:eastAsia="zh-CN"/>
                    </w:rPr>
                    <w:t>/L1-RSRP/L1-SINR</w:t>
                  </w:r>
                  <w:r>
                    <w:rPr>
                      <w:rFonts w:eastAsia="宋体"/>
                      <w:sz w:val="18"/>
                      <w:lang w:eastAsia="en-US"/>
                    </w:rPr>
                    <w:t xml:space="preserve">, and/or SRS transmission on a carrier of a serving cell in set </w:t>
                  </w:r>
                  <m:oMath>
                    <m:r>
                      <w:rPr>
                        <w:rFonts w:ascii="Cambria Math" w:hAnsi="Cambria Math"/>
                        <w:sz w:val="18"/>
                        <w:lang w:val="en-GB"/>
                      </w:rPr>
                      <m:t>S</m:t>
                    </m:r>
                    <m:d>
                      <m:dPr>
                        <m:ctrlPr>
                          <w:rPr>
                            <w:rFonts w:ascii="Cambria Math" w:hAnsi="Cambria Math"/>
                            <w:i/>
                            <w:iCs/>
                            <w:sz w:val="18"/>
                          </w:rPr>
                        </m:ctrlPr>
                      </m:dPr>
                      <m:e>
                        <m:sSub>
                          <m:sSubPr>
                            <m:ctrlPr>
                              <w:rPr>
                                <w:rFonts w:ascii="Cambria Math" w:hAnsi="Cambria Math"/>
                                <w:i/>
                                <w:sz w:val="18"/>
                                <w:lang w:val="en-GB"/>
                              </w:rPr>
                            </m:ctrlPr>
                          </m:sSubPr>
                          <m:e>
                            <m:r>
                              <w:rPr>
                                <w:rFonts w:ascii="Cambria Math" w:hAnsi="Cambria Math"/>
                                <w:sz w:val="18"/>
                                <w:lang w:val="en-GB"/>
                              </w:rPr>
                              <m:t>c</m:t>
                            </m:r>
                          </m:e>
                          <m:sub>
                            <m:r>
                              <w:rPr>
                                <w:rFonts w:ascii="Cambria Math" w:hAnsi="Cambria Math"/>
                                <w:sz w:val="18"/>
                                <w:lang w:val="en-GB"/>
                              </w:rPr>
                              <m:t>2</m:t>
                            </m:r>
                          </m:sub>
                        </m:sSub>
                      </m:e>
                    </m:d>
                  </m:oMath>
                  <w:r>
                    <w:rPr>
                      <w:rFonts w:eastAsia="宋体"/>
                      <w:iCs/>
                      <w:sz w:val="18"/>
                      <w:lang w:eastAsia="en-US"/>
                    </w:rPr>
                    <w:t xml:space="preserve"> </w:t>
                  </w:r>
                  <w:r>
                    <w:rPr>
                      <w:rFonts w:eastAsia="宋体"/>
                      <w:sz w:val="18"/>
                      <w:lang w:eastAsia="en-US"/>
                    </w:rPr>
                    <w:t xml:space="preserve">configured for PUSCH/PUCCH transmission whenever the transmission and SRS transmission (including any interruption due to uplink or downlink RF retuning time [11, TS 38.133] as defined by higher layer parameters </w:t>
                  </w:r>
                  <w:proofErr w:type="spellStart"/>
                  <w:r>
                    <w:rPr>
                      <w:rFonts w:eastAsia="宋体"/>
                      <w:i/>
                      <w:sz w:val="18"/>
                      <w:lang w:eastAsia="en-US"/>
                    </w:rPr>
                    <w:t>switchingTimeUL</w:t>
                  </w:r>
                  <w:proofErr w:type="spellEnd"/>
                  <w:r>
                    <w:rPr>
                      <w:rFonts w:eastAsia="宋体"/>
                      <w:sz w:val="18"/>
                      <w:lang w:eastAsia="en-US"/>
                    </w:rPr>
                    <w:t xml:space="preserve"> and </w:t>
                  </w:r>
                  <w:proofErr w:type="spellStart"/>
                  <w:r>
                    <w:rPr>
                      <w:rFonts w:eastAsia="宋体"/>
                      <w:i/>
                      <w:sz w:val="18"/>
                      <w:lang w:eastAsia="en-US"/>
                    </w:rPr>
                    <w:t>switchingTimeDL</w:t>
                  </w:r>
                  <w:proofErr w:type="spellEnd"/>
                  <w:r>
                    <w:rPr>
                      <w:rFonts w:eastAsia="宋体"/>
                      <w:sz w:val="18"/>
                      <w:lang w:eastAsia="en-US"/>
                    </w:rPr>
                    <w:t xml:space="preserve"> of </w:t>
                  </w:r>
                  <w:r>
                    <w:rPr>
                      <w:rFonts w:eastAsia="宋体"/>
                      <w:i/>
                      <w:sz w:val="18"/>
                      <w:lang w:eastAsia="en-US"/>
                    </w:rPr>
                    <w:t>SRS-</w:t>
                  </w:r>
                  <w:proofErr w:type="spellStart"/>
                  <w:r>
                    <w:rPr>
                      <w:rFonts w:eastAsia="宋体"/>
                      <w:i/>
                      <w:sz w:val="18"/>
                      <w:lang w:eastAsia="en-US"/>
                    </w:rPr>
                    <w:t>SwitchingTimeNR</w:t>
                  </w:r>
                  <w:proofErr w:type="spellEnd"/>
                  <w:r>
                    <w:rPr>
                      <w:rFonts w:eastAsia="宋体"/>
                      <w:i/>
                      <w:sz w:val="18"/>
                      <w:lang w:eastAsia="en-US"/>
                    </w:rPr>
                    <w:t>)</w:t>
                  </w:r>
                  <w:r>
                    <w:rPr>
                      <w:rFonts w:eastAsia="宋体"/>
                      <w:sz w:val="18"/>
                      <w:lang w:eastAsia="en-US"/>
                    </w:rPr>
                    <w:t xml:space="preserve"> on the </w:t>
                  </w:r>
                  <w:r>
                    <w:rPr>
                      <w:rFonts w:eastAsia="宋体"/>
                      <w:color w:val="000000"/>
                      <w:sz w:val="18"/>
                      <w:lang w:eastAsia="en-US"/>
                    </w:rPr>
                    <w:t>carrier of the</w:t>
                  </w:r>
                  <w:r>
                    <w:rPr>
                      <w:rFonts w:eastAsia="宋体"/>
                      <w:sz w:val="18"/>
                      <w:lang w:eastAsia="en-US"/>
                    </w:rPr>
                    <w:t xml:space="preserve"> serving cell</w:t>
                  </w:r>
                  <w:r>
                    <w:rPr>
                      <w:rFonts w:eastAsia="宋体"/>
                      <w:color w:val="000000"/>
                      <w:sz w:val="18"/>
                      <w:lang w:eastAsia="en-US"/>
                    </w:rPr>
                    <w:t xml:space="preserve"> </w:t>
                  </w:r>
                  <m:oMath>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1</m:t>
                        </m:r>
                      </m:sub>
                    </m:sSub>
                  </m:oMath>
                  <w:r>
                    <w:rPr>
                      <w:rFonts w:eastAsia="宋体"/>
                      <w:sz w:val="18"/>
                      <w:lang w:eastAsia="en-US"/>
                    </w:rPr>
                    <w:t xml:space="preserve"> happen to overlap in the same symbol</w:t>
                  </w:r>
                </w:p>
                <w:p w14:paraId="43B2C12E" w14:textId="77777777" w:rsidR="00D20F25" w:rsidRDefault="009B5873">
                  <w:pPr>
                    <w:adjustRightInd w:val="0"/>
                    <w:snapToGrid w:val="0"/>
                    <w:spacing w:beforeLines="30" w:before="109" w:afterLines="30" w:after="109" w:line="288" w:lineRule="auto"/>
                    <w:ind w:left="568" w:hanging="284"/>
                    <w:rPr>
                      <w:rFonts w:ascii="Times" w:eastAsia="宋体" w:hAnsi="Times"/>
                      <w:sz w:val="18"/>
                      <w:lang w:eastAsia="en-US"/>
                    </w:rPr>
                  </w:pPr>
                  <w:r>
                    <w:rPr>
                      <w:rFonts w:eastAsia="宋体"/>
                      <w:sz w:val="18"/>
                      <w:lang w:eastAsia="en-US"/>
                    </w:rPr>
                    <w:t>-</w:t>
                  </w:r>
                  <w:r>
                    <w:rPr>
                      <w:rFonts w:eastAsia="宋体"/>
                      <w:sz w:val="18"/>
                      <w:lang w:eastAsia="en-US"/>
                    </w:rPr>
                    <w:tab/>
                    <w:t>the UE shall drop PUSCH transmission carrying aperiodic CSI comprising only CQI/PMI</w:t>
                  </w:r>
                  <w:r>
                    <w:rPr>
                      <w:rFonts w:eastAsia="宋体" w:hint="eastAsia"/>
                      <w:sz w:val="18"/>
                      <w:lang w:eastAsia="zh-CN"/>
                    </w:rPr>
                    <w:t>/L1-RSRP/L1-SINR</w:t>
                  </w:r>
                  <w:r>
                    <w:rPr>
                      <w:rFonts w:eastAsia="宋体"/>
                      <w:sz w:val="18"/>
                      <w:lang w:eastAsia="zh-CN"/>
                    </w:rPr>
                    <w:t>/TDCP</w:t>
                  </w:r>
                  <w:r>
                    <w:rPr>
                      <w:rFonts w:eastAsia="宋体"/>
                      <w:sz w:val="18"/>
                      <w:lang w:eastAsia="en-US"/>
                    </w:rPr>
                    <w:t xml:space="preserve"> on a carrier of a serving cell in set </w:t>
                  </w:r>
                  <m:oMath>
                    <m:r>
                      <w:rPr>
                        <w:rFonts w:ascii="Cambria Math" w:hAnsi="Cambria Math"/>
                        <w:sz w:val="18"/>
                        <w:lang w:val="en-GB"/>
                      </w:rPr>
                      <m:t>S</m:t>
                    </m:r>
                    <m:d>
                      <m:dPr>
                        <m:ctrlPr>
                          <w:rPr>
                            <w:rFonts w:ascii="Cambria Math" w:hAnsi="Cambria Math"/>
                            <w:i/>
                            <w:iCs/>
                            <w:sz w:val="18"/>
                          </w:rPr>
                        </m:ctrlPr>
                      </m:dPr>
                      <m:e>
                        <m:sSub>
                          <m:sSubPr>
                            <m:ctrlPr>
                              <w:rPr>
                                <w:rFonts w:ascii="Cambria Math" w:hAnsi="Cambria Math"/>
                                <w:i/>
                                <w:sz w:val="18"/>
                                <w:lang w:val="en-GB"/>
                              </w:rPr>
                            </m:ctrlPr>
                          </m:sSubPr>
                          <m:e>
                            <m:r>
                              <w:rPr>
                                <w:rFonts w:ascii="Cambria Math" w:hAnsi="Cambria Math"/>
                                <w:sz w:val="18"/>
                                <w:lang w:val="en-GB"/>
                              </w:rPr>
                              <m:t>c</m:t>
                            </m:r>
                          </m:e>
                          <m:sub>
                            <m:r>
                              <w:rPr>
                                <w:rFonts w:ascii="Cambria Math" w:hAnsi="Cambria Math"/>
                                <w:sz w:val="18"/>
                                <w:lang w:val="en-GB"/>
                              </w:rPr>
                              <m:t>2</m:t>
                            </m:r>
                          </m:sub>
                        </m:sSub>
                      </m:e>
                    </m:d>
                    <m:r>
                      <w:rPr>
                        <w:rFonts w:ascii="Cambria Math" w:hAnsi="Cambria Math"/>
                        <w:sz w:val="18"/>
                      </w:rPr>
                      <m:t xml:space="preserve"> </m:t>
                    </m:r>
                  </m:oMath>
                  <w:r>
                    <w:rPr>
                      <w:rFonts w:eastAsia="宋体"/>
                      <w:sz w:val="18"/>
                      <w:lang w:eastAsia="en-US"/>
                    </w:rPr>
                    <w:t xml:space="preserve">whenever the transmission and aperiodic SRS transmission (including any interruption due to uplink or downlink RF retuning time [11, TS 38.133]) as defined by higher layer parameters </w:t>
                  </w:r>
                  <w:proofErr w:type="spellStart"/>
                  <w:r>
                    <w:rPr>
                      <w:rFonts w:eastAsia="宋体"/>
                      <w:i/>
                      <w:sz w:val="18"/>
                      <w:lang w:eastAsia="en-US"/>
                    </w:rPr>
                    <w:t>switchingTimeUL</w:t>
                  </w:r>
                  <w:proofErr w:type="spellEnd"/>
                  <w:r>
                    <w:rPr>
                      <w:rFonts w:eastAsia="宋体"/>
                      <w:sz w:val="18"/>
                      <w:lang w:eastAsia="en-US"/>
                    </w:rPr>
                    <w:t xml:space="preserve"> and </w:t>
                  </w:r>
                  <w:proofErr w:type="spellStart"/>
                  <w:r>
                    <w:rPr>
                      <w:rFonts w:eastAsia="宋体"/>
                      <w:i/>
                      <w:sz w:val="18"/>
                      <w:lang w:eastAsia="en-US"/>
                    </w:rPr>
                    <w:t>switchingTimeDL</w:t>
                  </w:r>
                  <w:proofErr w:type="spellEnd"/>
                  <w:r>
                    <w:rPr>
                      <w:rFonts w:eastAsia="宋体"/>
                      <w:sz w:val="18"/>
                      <w:lang w:eastAsia="en-US"/>
                    </w:rPr>
                    <w:t xml:space="preserve"> of </w:t>
                  </w:r>
                  <w:r>
                    <w:rPr>
                      <w:rFonts w:eastAsia="宋体"/>
                      <w:i/>
                      <w:sz w:val="18"/>
                      <w:lang w:eastAsia="en-US"/>
                    </w:rPr>
                    <w:t>SRS-</w:t>
                  </w:r>
                  <w:proofErr w:type="spellStart"/>
                  <w:r>
                    <w:rPr>
                      <w:rFonts w:eastAsia="宋体"/>
                      <w:i/>
                      <w:sz w:val="18"/>
                      <w:lang w:eastAsia="en-US"/>
                    </w:rPr>
                    <w:t>SwitchingTimeNR</w:t>
                  </w:r>
                  <w:proofErr w:type="spellEnd"/>
                  <w:r>
                    <w:rPr>
                      <w:rFonts w:eastAsia="宋体"/>
                      <w:i/>
                      <w:sz w:val="18"/>
                      <w:lang w:eastAsia="en-US"/>
                    </w:rPr>
                    <w:t>)</w:t>
                  </w:r>
                  <w:r>
                    <w:rPr>
                      <w:rFonts w:eastAsia="宋体"/>
                      <w:sz w:val="18"/>
                      <w:lang w:eastAsia="en-US"/>
                    </w:rPr>
                    <w:t xml:space="preserve"> on the carrier of the serving cell </w:t>
                  </w:r>
                  <m:oMath>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1</m:t>
                        </m:r>
                      </m:sub>
                    </m:sSub>
                  </m:oMath>
                  <w:r>
                    <w:rPr>
                      <w:rFonts w:eastAsia="宋体"/>
                      <w:sz w:val="18"/>
                      <w:lang w:eastAsia="en-US"/>
                    </w:rPr>
                    <w:t xml:space="preserve"> happen to overlap in the same symbol</w:t>
                  </w:r>
                  <w:r>
                    <w:rPr>
                      <w:rFonts w:ascii="Times" w:eastAsia="宋体" w:hAnsi="Times"/>
                      <w:sz w:val="18"/>
                      <w:lang w:eastAsia="en-US"/>
                    </w:rPr>
                    <w:t>.</w:t>
                  </w:r>
                </w:p>
                <w:p w14:paraId="28D4AB39" w14:textId="77777777" w:rsidR="00D20F25" w:rsidRDefault="009B5873">
                  <w:pPr>
                    <w:adjustRightInd w:val="0"/>
                    <w:snapToGrid w:val="0"/>
                    <w:spacing w:beforeLines="30" w:before="109" w:afterLines="30" w:after="109" w:line="288" w:lineRule="auto"/>
                    <w:jc w:val="center"/>
                    <w:rPr>
                      <w:rFonts w:eastAsia="宋体"/>
                      <w:b/>
                      <w:sz w:val="18"/>
                      <w:szCs w:val="28"/>
                    </w:rPr>
                  </w:pPr>
                  <w:r>
                    <w:rPr>
                      <w:rFonts w:eastAsia="宋体" w:hint="eastAsia"/>
                      <w:color w:val="FF0000"/>
                      <w:sz w:val="18"/>
                    </w:rPr>
                    <w:t>&lt;Irrelevant part is omitted&gt;</w:t>
                  </w:r>
                </w:p>
              </w:tc>
            </w:tr>
          </w:tbl>
          <w:p w14:paraId="427FFFFC" w14:textId="77777777" w:rsidR="00D20F25" w:rsidRDefault="00D20F25">
            <w:pPr>
              <w:snapToGrid w:val="0"/>
              <w:jc w:val="both"/>
              <w:rPr>
                <w:rFonts w:eastAsia="宋体"/>
                <w:b/>
                <w:iCs/>
                <w:color w:val="3333FF"/>
                <w:sz w:val="18"/>
                <w:szCs w:val="20"/>
                <w:u w:val="single"/>
                <w:lang w:eastAsia="en-US"/>
              </w:rPr>
            </w:pPr>
          </w:p>
          <w:p w14:paraId="438C31DA" w14:textId="5E894FDF" w:rsidR="00D20F25" w:rsidRDefault="009B5873">
            <w:pPr>
              <w:contextualSpacing/>
              <w:rPr>
                <w:sz w:val="18"/>
                <w:szCs w:val="18"/>
              </w:rPr>
            </w:pPr>
            <w:r>
              <w:rPr>
                <w:sz w:val="18"/>
                <w:szCs w:val="18"/>
              </w:rPr>
              <w:t>Supported by: ZTE</w:t>
            </w:r>
            <w:r w:rsidR="00AB3E2B">
              <w:rPr>
                <w:sz w:val="18"/>
                <w:szCs w:val="18"/>
              </w:rPr>
              <w:t xml:space="preserve">, </w:t>
            </w:r>
            <w:r w:rsidR="00AB3E2B" w:rsidRPr="00AB3E2B">
              <w:rPr>
                <w:color w:val="FF0000"/>
                <w:sz w:val="18"/>
                <w:szCs w:val="18"/>
              </w:rPr>
              <w:t>Google,</w:t>
            </w:r>
            <w:r w:rsidR="008C7C8E">
              <w:rPr>
                <w:color w:val="FF0000"/>
                <w:sz w:val="18"/>
                <w:szCs w:val="18"/>
              </w:rPr>
              <w:t xml:space="preserve"> </w:t>
            </w:r>
            <w:proofErr w:type="spellStart"/>
            <w:r w:rsidR="008C7C8E">
              <w:rPr>
                <w:color w:val="FF0000"/>
                <w:sz w:val="18"/>
                <w:szCs w:val="18"/>
              </w:rPr>
              <w:t>xiaomi</w:t>
            </w:r>
            <w:proofErr w:type="spellEnd"/>
            <w:r w:rsidR="008C7C8E">
              <w:rPr>
                <w:color w:val="FF0000"/>
                <w:sz w:val="18"/>
                <w:szCs w:val="18"/>
              </w:rPr>
              <w:t xml:space="preserve">, </w:t>
            </w:r>
            <w:r w:rsidR="002A578D">
              <w:rPr>
                <w:color w:val="FF0000"/>
                <w:sz w:val="18"/>
                <w:szCs w:val="18"/>
              </w:rPr>
              <w:t xml:space="preserve">OPPO, </w:t>
            </w:r>
            <w:proofErr w:type="spellStart"/>
            <w:r w:rsidR="00D516E5">
              <w:rPr>
                <w:color w:val="FF0000"/>
                <w:sz w:val="18"/>
                <w:szCs w:val="18"/>
                <w:lang w:eastAsia="zh-CN"/>
              </w:rPr>
              <w:t>Spreadtrum</w:t>
            </w:r>
            <w:proofErr w:type="spellEnd"/>
            <w:r w:rsidR="00D516E5">
              <w:rPr>
                <w:color w:val="FF0000"/>
                <w:sz w:val="18"/>
                <w:szCs w:val="18"/>
                <w:lang w:eastAsia="zh-CN"/>
              </w:rPr>
              <w:t>,</w:t>
            </w:r>
            <w:r w:rsidR="00A91393">
              <w:rPr>
                <w:color w:val="FF0000"/>
                <w:sz w:val="18"/>
                <w:szCs w:val="18"/>
                <w:lang w:eastAsia="zh-CN"/>
              </w:rPr>
              <w:t xml:space="preserve"> vivo, </w:t>
            </w:r>
            <w:proofErr w:type="spellStart"/>
            <w:r w:rsidR="001A1906">
              <w:rPr>
                <w:color w:val="FF0000"/>
                <w:sz w:val="18"/>
                <w:szCs w:val="18"/>
                <w:lang w:eastAsia="zh-CN"/>
              </w:rPr>
              <w:t>Ofinno</w:t>
            </w:r>
            <w:proofErr w:type="spellEnd"/>
            <w:r w:rsidR="001A1906">
              <w:rPr>
                <w:color w:val="FF0000"/>
                <w:sz w:val="18"/>
                <w:szCs w:val="18"/>
                <w:lang w:eastAsia="zh-CN"/>
              </w:rPr>
              <w:t xml:space="preserve">, </w:t>
            </w:r>
            <w:r w:rsidR="00E4632B">
              <w:rPr>
                <w:color w:val="FF0000"/>
                <w:sz w:val="18"/>
                <w:szCs w:val="18"/>
                <w:lang w:eastAsia="zh-CN"/>
              </w:rPr>
              <w:t xml:space="preserve">Fujitsu, </w:t>
            </w:r>
            <w:r w:rsidR="003029EA">
              <w:rPr>
                <w:color w:val="FF0000"/>
                <w:sz w:val="18"/>
                <w:szCs w:val="18"/>
                <w:lang w:eastAsia="zh-CN"/>
              </w:rPr>
              <w:t xml:space="preserve">Ericsson, </w:t>
            </w:r>
            <w:proofErr w:type="gramStart"/>
            <w:r w:rsidR="000126D3">
              <w:rPr>
                <w:color w:val="FF0000"/>
                <w:sz w:val="18"/>
                <w:szCs w:val="18"/>
                <w:lang w:eastAsia="zh-CN"/>
              </w:rPr>
              <w:t xml:space="preserve">CATT, </w:t>
            </w:r>
            <w:r w:rsidR="00AB3E2B" w:rsidRPr="00AB3E2B">
              <w:rPr>
                <w:color w:val="FF0000"/>
                <w:sz w:val="18"/>
                <w:szCs w:val="18"/>
              </w:rPr>
              <w:t xml:space="preserve"> </w:t>
            </w:r>
            <w:r w:rsidR="00431C98">
              <w:rPr>
                <w:color w:val="FF0000"/>
                <w:sz w:val="18"/>
                <w:szCs w:val="18"/>
              </w:rPr>
              <w:t>Huawei</w:t>
            </w:r>
            <w:proofErr w:type="gramEnd"/>
            <w:r w:rsidR="00431C98">
              <w:rPr>
                <w:color w:val="FF0000"/>
                <w:sz w:val="18"/>
                <w:szCs w:val="18"/>
              </w:rPr>
              <w:t xml:space="preserve">, </w:t>
            </w:r>
            <w:r w:rsidR="00E520C4">
              <w:rPr>
                <w:color w:val="FF0000"/>
                <w:sz w:val="18"/>
                <w:szCs w:val="18"/>
                <w:lang w:eastAsia="zh-CN"/>
              </w:rPr>
              <w:t>Qualcomm,</w:t>
            </w:r>
            <w:r w:rsidR="000D1F77">
              <w:rPr>
                <w:color w:val="FF0000"/>
                <w:sz w:val="18"/>
                <w:szCs w:val="18"/>
                <w:lang w:eastAsia="zh-CN"/>
              </w:rPr>
              <w:t xml:space="preserve"> MediaTek, </w:t>
            </w:r>
            <w:r w:rsidR="002C7A87">
              <w:rPr>
                <w:color w:val="FF0000"/>
                <w:sz w:val="18"/>
                <w:szCs w:val="18"/>
                <w:lang w:eastAsia="zh-CN"/>
              </w:rPr>
              <w:t xml:space="preserve">NTT DOCOMO, </w:t>
            </w:r>
          </w:p>
          <w:p w14:paraId="746157BA" w14:textId="77777777" w:rsidR="00D20F25" w:rsidRDefault="00D20F25">
            <w:pPr>
              <w:snapToGrid w:val="0"/>
              <w:jc w:val="both"/>
              <w:rPr>
                <w:rFonts w:eastAsia="宋体"/>
                <w:b/>
                <w:iCs/>
                <w:color w:val="3333FF"/>
                <w:sz w:val="18"/>
                <w:szCs w:val="20"/>
                <w:u w:val="single"/>
                <w:lang w:eastAsia="en-US"/>
              </w:rPr>
            </w:pPr>
          </w:p>
          <w:p w14:paraId="556F6B1D" w14:textId="77777777" w:rsidR="00D20F25" w:rsidRDefault="00D20F25">
            <w:pPr>
              <w:snapToGrid w:val="0"/>
              <w:jc w:val="both"/>
              <w:rPr>
                <w:rFonts w:eastAsia="宋体"/>
                <w:b/>
                <w:iCs/>
                <w:color w:val="3333FF"/>
                <w:sz w:val="18"/>
                <w:szCs w:val="20"/>
                <w:u w:val="single"/>
                <w:lang w:eastAsia="en-US"/>
              </w:rPr>
            </w:pPr>
          </w:p>
        </w:tc>
      </w:tr>
      <w:tr w:rsidR="00D20F25" w14:paraId="66060C4F"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8436CEE" w14:textId="77777777" w:rsidR="00D20F25" w:rsidRDefault="009B5873">
            <w:pPr>
              <w:snapToGrid w:val="0"/>
              <w:rPr>
                <w:color w:val="000000" w:themeColor="text1"/>
                <w:sz w:val="18"/>
                <w:szCs w:val="18"/>
              </w:rPr>
            </w:pPr>
            <w:r>
              <w:rPr>
                <w:color w:val="000000" w:themeColor="text1"/>
                <w:sz w:val="18"/>
                <w:szCs w:val="18"/>
              </w:rPr>
              <w:lastRenderedPageBreak/>
              <w:t>3.7</w:t>
            </w:r>
          </w:p>
        </w:tc>
        <w:tc>
          <w:tcPr>
            <w:tcW w:w="1629" w:type="dxa"/>
            <w:tcBorders>
              <w:top w:val="single" w:sz="4" w:space="0" w:color="auto"/>
              <w:left w:val="single" w:sz="4" w:space="0" w:color="auto"/>
              <w:bottom w:val="single" w:sz="4" w:space="0" w:color="auto"/>
              <w:right w:val="single" w:sz="4" w:space="0" w:color="auto"/>
            </w:tcBorders>
          </w:tcPr>
          <w:p w14:paraId="3DB6AADF" w14:textId="77777777" w:rsidR="00D20F25" w:rsidRDefault="009B5873">
            <w:pPr>
              <w:contextualSpacing/>
              <w:rPr>
                <w:sz w:val="18"/>
                <w:szCs w:val="18"/>
              </w:rPr>
            </w:pPr>
            <w:r>
              <w:rPr>
                <w:sz w:val="18"/>
                <w:szCs w:val="18"/>
              </w:rPr>
              <w:t xml:space="preserve">Collision handling between SRS carrier switching and PUSCH </w:t>
            </w:r>
            <w:r>
              <w:rPr>
                <w:sz w:val="18"/>
                <w:szCs w:val="18"/>
              </w:rPr>
              <w:lastRenderedPageBreak/>
              <w:t>carrying UEI CSI report for Mode B</w:t>
            </w:r>
          </w:p>
        </w:tc>
        <w:tc>
          <w:tcPr>
            <w:tcW w:w="7627" w:type="dxa"/>
            <w:tcBorders>
              <w:top w:val="single" w:sz="4" w:space="0" w:color="auto"/>
              <w:left w:val="single" w:sz="4" w:space="0" w:color="auto"/>
              <w:bottom w:val="single" w:sz="4" w:space="0" w:color="auto"/>
              <w:right w:val="single" w:sz="4" w:space="0" w:color="auto"/>
            </w:tcBorders>
          </w:tcPr>
          <w:p w14:paraId="23C600A2" w14:textId="77777777" w:rsidR="00D20F25" w:rsidRDefault="009B5873">
            <w:pPr>
              <w:shd w:val="clear" w:color="auto" w:fill="FFFFFF"/>
              <w:snapToGrid w:val="0"/>
              <w:rPr>
                <w:rFonts w:eastAsia="宋体"/>
                <w:color w:val="000000"/>
                <w:sz w:val="18"/>
                <w:szCs w:val="20"/>
              </w:rPr>
            </w:pPr>
            <w:r>
              <w:rPr>
                <w:b/>
                <w:bCs/>
                <w:sz w:val="18"/>
                <w:szCs w:val="20"/>
                <w:highlight w:val="green"/>
                <w:lang w:eastAsia="zh-CN"/>
              </w:rPr>
              <w:lastRenderedPageBreak/>
              <w:t xml:space="preserve">[119] </w:t>
            </w:r>
            <w:r>
              <w:rPr>
                <w:rFonts w:eastAsia="宋体"/>
                <w:b/>
                <w:bCs/>
                <w:iCs/>
                <w:color w:val="000000"/>
                <w:sz w:val="18"/>
                <w:szCs w:val="20"/>
                <w:highlight w:val="green"/>
              </w:rPr>
              <w:t>Agreement</w:t>
            </w:r>
          </w:p>
          <w:p w14:paraId="7E131599" w14:textId="77777777" w:rsidR="00D20F25" w:rsidRDefault="009B5873">
            <w:pPr>
              <w:snapToGrid w:val="0"/>
              <w:jc w:val="both"/>
              <w:rPr>
                <w:rFonts w:ascii="Times" w:eastAsia="Batang" w:hAnsi="Times" w:cs="Times"/>
                <w:sz w:val="20"/>
                <w:szCs w:val="18"/>
                <w:lang w:val="en-GB" w:eastAsia="en-US"/>
              </w:rPr>
            </w:pPr>
            <w:r>
              <w:rPr>
                <w:rFonts w:ascii="Times" w:eastAsia="Times New Roman" w:hAnsi="Times" w:cs="Times"/>
                <w:sz w:val="20"/>
                <w:szCs w:val="18"/>
                <w:lang w:val="en-GB" w:eastAsia="en-US"/>
              </w:rPr>
              <w:t xml:space="preserve">On beam report transmission procedure for </w:t>
            </w:r>
            <w:r>
              <w:rPr>
                <w:rFonts w:ascii="Times" w:eastAsia="Malgun Gothic" w:hAnsi="Times" w:cs="Times"/>
                <w:sz w:val="20"/>
                <w:szCs w:val="18"/>
                <w:lang w:val="en-GB" w:eastAsia="en-US"/>
              </w:rPr>
              <w:t>UE-initiated/event-driven beam report</w:t>
            </w:r>
            <w:r>
              <w:rPr>
                <w:rFonts w:ascii="Times" w:eastAsia="Times New Roman" w:hAnsi="Times" w:cs="Times"/>
                <w:sz w:val="20"/>
                <w:szCs w:val="18"/>
                <w:lang w:val="en-GB" w:eastAsia="en-US"/>
              </w:rPr>
              <w:t xml:space="preserve">ing, for the case </w:t>
            </w:r>
            <w:r>
              <w:rPr>
                <w:rFonts w:ascii="Times" w:eastAsia="Batang" w:hAnsi="Times" w:cs="Times"/>
                <w:sz w:val="20"/>
                <w:szCs w:val="18"/>
                <w:lang w:val="en-GB" w:eastAsia="en-US"/>
              </w:rPr>
              <w:t xml:space="preserve">the pre-configured Type-1 CG PUSCH carry the beam report, for the second UL channel </w:t>
            </w:r>
            <w:r>
              <w:rPr>
                <w:rFonts w:ascii="Times" w:eastAsia="Batang" w:hAnsi="Times" w:cs="Times"/>
                <w:sz w:val="20"/>
                <w:szCs w:val="18"/>
                <w:lang w:val="en-GB" w:eastAsia="en-US"/>
              </w:rPr>
              <w:lastRenderedPageBreak/>
              <w:t>in Mode-B, reuse the intra-UE multiplexing/prioritization rules of PUSCH with SP-CSI for Type-1 CG PUSCH with UEI-BR for Mode B</w:t>
            </w:r>
          </w:p>
          <w:p w14:paraId="3D308B1D" w14:textId="77777777" w:rsidR="00D20F25" w:rsidRDefault="00D20F25">
            <w:pPr>
              <w:snapToGrid w:val="0"/>
              <w:jc w:val="both"/>
              <w:rPr>
                <w:rFonts w:eastAsia="宋体"/>
                <w:b/>
                <w:iCs/>
                <w:color w:val="3333FF"/>
                <w:sz w:val="18"/>
                <w:szCs w:val="20"/>
                <w:u w:val="single"/>
                <w:lang w:val="en-GB" w:eastAsia="en-US"/>
              </w:rPr>
            </w:pPr>
          </w:p>
          <w:p w14:paraId="0A55AD2F" w14:textId="77777777" w:rsidR="00D20F25" w:rsidRDefault="009B5873">
            <w:pPr>
              <w:snapToGrid w:val="0"/>
              <w:rPr>
                <w:rFonts w:eastAsia="宋体"/>
                <w:b/>
                <w:sz w:val="18"/>
                <w:szCs w:val="18"/>
                <w:highlight w:val="yellow"/>
                <w:u w:val="single"/>
              </w:rPr>
            </w:pPr>
            <w:r>
              <w:rPr>
                <w:rFonts w:eastAsia="宋体"/>
                <w:b/>
                <w:sz w:val="18"/>
                <w:szCs w:val="18"/>
                <w:highlight w:val="yellow"/>
                <w:u w:val="single"/>
              </w:rPr>
              <w:t>Proposal 3.7:</w:t>
            </w:r>
          </w:p>
          <w:p w14:paraId="13E188CB" w14:textId="77777777" w:rsidR="00D20F25" w:rsidRDefault="009B5873">
            <w:pPr>
              <w:snapToGrid w:val="0"/>
              <w:rPr>
                <w:sz w:val="18"/>
                <w:szCs w:val="18"/>
              </w:rPr>
            </w:pPr>
            <w:r>
              <w:rPr>
                <w:sz w:val="18"/>
                <w:szCs w:val="18"/>
              </w:rPr>
              <w:t>A</w:t>
            </w:r>
            <w:r>
              <w:rPr>
                <w:rFonts w:hint="eastAsia"/>
                <w:sz w:val="18"/>
                <w:szCs w:val="18"/>
              </w:rPr>
              <w:t>dopt the following changes in</w:t>
            </w:r>
            <w:r>
              <w:rPr>
                <w:sz w:val="18"/>
                <w:szCs w:val="18"/>
              </w:rPr>
              <w:t xml:space="preserve"> TS38.214 Section 6.2.1.3:</w:t>
            </w:r>
          </w:p>
          <w:p w14:paraId="4E49875F" w14:textId="77777777" w:rsidR="00D20F25" w:rsidRDefault="009B5873">
            <w:pPr>
              <w:pStyle w:val="ListParagraph"/>
              <w:numPr>
                <w:ilvl w:val="0"/>
                <w:numId w:val="28"/>
              </w:numPr>
              <w:snapToGrid w:val="0"/>
              <w:spacing w:after="0" w:line="276" w:lineRule="auto"/>
              <w:ind w:leftChars="100" w:left="586" w:hanging="346"/>
              <w:jc w:val="both"/>
              <w:rPr>
                <w:iCs/>
                <w:sz w:val="18"/>
                <w:szCs w:val="18"/>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When it happens that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is overlapped with PUSCH with SP-CSI report </w:t>
            </w:r>
            <w:r>
              <w:rPr>
                <w:sz w:val="18"/>
                <w:szCs w:val="18"/>
              </w:rPr>
              <w:t>comprising only CQI/PMI</w:t>
            </w:r>
            <w:r>
              <w:rPr>
                <w:sz w:val="18"/>
                <w:szCs w:val="18"/>
                <w:lang w:eastAsia="zh-CN"/>
              </w:rPr>
              <w:t xml:space="preserve">/L1-RSRP/L1-SINR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sz w:val="18"/>
                <w:szCs w:val="18"/>
                <w:lang w:eastAsia="zh-CN"/>
              </w:rPr>
              <w:t>, the UE does not transmit the SRS in the same symbol</w:t>
            </w:r>
            <w:r>
              <w:rPr>
                <w:sz w:val="18"/>
                <w:szCs w:val="18"/>
              </w:rPr>
              <w:t>.</w:t>
            </w:r>
            <w:r>
              <w:rPr>
                <w:sz w:val="18"/>
                <w:szCs w:val="18"/>
                <w:lang w:eastAsia="zh-CN"/>
              </w:rPr>
              <w:t xml:space="preserve"> Consequently, given that it was agreed to </w:t>
            </w:r>
            <w:r>
              <w:rPr>
                <w:rFonts w:eastAsia="Batang"/>
                <w:sz w:val="18"/>
                <w:szCs w:val="18"/>
                <w:lang w:val="en-GB"/>
              </w:rPr>
              <w:t xml:space="preserve">the intra-UE </w:t>
            </w:r>
            <w:r>
              <w:rPr>
                <w:iCs/>
                <w:sz w:val="18"/>
                <w:szCs w:val="18"/>
                <w:lang w:eastAsia="ko-KR"/>
              </w:rPr>
              <w:t>multiplexing</w:t>
            </w:r>
            <w:r>
              <w:rPr>
                <w:rFonts w:eastAsia="Batang"/>
                <w:sz w:val="18"/>
                <w:szCs w:val="18"/>
                <w:lang w:val="en-GB"/>
              </w:rPr>
              <w:t>/prioritization rules of PUSCH with SP-CSI for Type-1 CG PUSCH with UEI-BR for Mode B</w:t>
            </w:r>
            <w:r>
              <w:rPr>
                <w:sz w:val="18"/>
                <w:szCs w:val="18"/>
                <w:lang w:eastAsia="zh-CN"/>
              </w:rPr>
              <w:t xml:space="preserve">, the same rule should be extended to the case that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is overlapped with PUSCH carrying UEI CSI report for Mode B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iCs/>
                <w:sz w:val="18"/>
                <w:szCs w:val="18"/>
                <w:lang w:eastAsia="zh-CN"/>
              </w:rPr>
              <w:t>.</w:t>
            </w:r>
          </w:p>
          <w:p w14:paraId="06CBE24C"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Clarifying that </w:t>
            </w:r>
            <w:r>
              <w:rPr>
                <w:sz w:val="18"/>
                <w:szCs w:val="18"/>
                <w:lang w:eastAsia="zh-CN"/>
              </w:rPr>
              <w:t xml:space="preserve">the UE does not transmit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in the symbol where PUSCH carrying UEI CSI report for Mode B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iCs/>
                <w:sz w:val="18"/>
                <w:szCs w:val="18"/>
                <w:lang w:eastAsia="zh-CN"/>
              </w:rPr>
              <w:t xml:space="preserve"> is </w:t>
            </w:r>
            <w:r>
              <w:rPr>
                <w:sz w:val="18"/>
                <w:szCs w:val="18"/>
                <w:lang w:eastAsia="zh-CN"/>
              </w:rPr>
              <w:t>overlapped</w:t>
            </w:r>
            <w:r>
              <w:rPr>
                <w:sz w:val="18"/>
                <w:szCs w:val="18"/>
              </w:rPr>
              <w:t>.</w:t>
            </w:r>
          </w:p>
          <w:p w14:paraId="7BD0AB99"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rFonts w:hAnsi="Cambria Math" w:hint="eastAsia"/>
                <w:sz w:val="18"/>
                <w:szCs w:val="18"/>
                <w:lang w:eastAsia="zh-CN"/>
              </w:rPr>
              <w:t xml:space="preserve">It is unclear how to handle the case of </w:t>
            </w:r>
            <w:r>
              <w:rPr>
                <w:rFonts w:hint="eastAsia"/>
                <w:sz w:val="18"/>
                <w:szCs w:val="18"/>
                <w:lang w:eastAsia="zh-CN"/>
              </w:rPr>
              <w:t xml:space="preserve">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hint="eastAsia"/>
                <w:sz w:val="18"/>
                <w:szCs w:val="18"/>
                <w:lang w:eastAsia="zh-CN"/>
              </w:rPr>
              <w:t xml:space="preserve"> in the symbol where PUSCH carrying UEI CSI report for Mode B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rFonts w:hAnsi="Cambria Math" w:hint="eastAsia"/>
                <w:iCs/>
                <w:sz w:val="18"/>
                <w:szCs w:val="18"/>
                <w:lang w:eastAsia="zh-CN"/>
              </w:rPr>
              <w:t xml:space="preserve"> is </w:t>
            </w:r>
            <w:r>
              <w:rPr>
                <w:rFonts w:hint="eastAsia"/>
                <w:sz w:val="18"/>
                <w:szCs w:val="18"/>
                <w:lang w:eastAsia="zh-CN"/>
              </w:rPr>
              <w:t>overlapped</w:t>
            </w:r>
            <w:r>
              <w:rPr>
                <w:rFonts w:hint="eastAsia"/>
                <w:sz w:val="18"/>
                <w:szCs w:val="18"/>
              </w:rPr>
              <w:t>.</w:t>
            </w:r>
          </w:p>
          <w:tbl>
            <w:tblPr>
              <w:tblStyle w:val="TableGrid"/>
              <w:tblpPr w:leftFromText="180" w:rightFromText="180" w:vertAnchor="text" w:tblpY="1"/>
              <w:tblOverlap w:val="never"/>
              <w:tblW w:w="7465" w:type="dxa"/>
              <w:tblLayout w:type="fixed"/>
              <w:tblLook w:val="04A0" w:firstRow="1" w:lastRow="0" w:firstColumn="1" w:lastColumn="0" w:noHBand="0" w:noVBand="1"/>
            </w:tblPr>
            <w:tblGrid>
              <w:gridCol w:w="7465"/>
            </w:tblGrid>
            <w:tr w:rsidR="00D20F25" w14:paraId="568EFF43" w14:textId="77777777">
              <w:tc>
                <w:tcPr>
                  <w:tcW w:w="7465" w:type="dxa"/>
                </w:tcPr>
                <w:p w14:paraId="7088EF09" w14:textId="77777777" w:rsidR="00D20F25" w:rsidRDefault="009B5873">
                  <w:pPr>
                    <w:keepNext/>
                    <w:keepLines/>
                    <w:adjustRightInd w:val="0"/>
                    <w:snapToGrid w:val="0"/>
                    <w:spacing w:beforeLines="30" w:before="109" w:afterLines="30" w:after="109" w:line="288" w:lineRule="auto"/>
                    <w:ind w:left="1418" w:hanging="1418"/>
                    <w:outlineLvl w:val="3"/>
                    <w:rPr>
                      <w:rFonts w:eastAsia="宋体"/>
                      <w:color w:val="000000"/>
                      <w:sz w:val="18"/>
                      <w:szCs w:val="18"/>
                      <w:lang w:eastAsia="en-US"/>
                    </w:rPr>
                  </w:pPr>
                  <w:r>
                    <w:rPr>
                      <w:rFonts w:eastAsia="宋体"/>
                      <w:color w:val="000000"/>
                      <w:sz w:val="18"/>
                      <w:szCs w:val="18"/>
                      <w:lang w:eastAsia="en-US"/>
                    </w:rPr>
                    <w:t>6.2.1.3</w:t>
                  </w:r>
                  <w:r>
                    <w:rPr>
                      <w:rFonts w:eastAsia="宋体"/>
                      <w:color w:val="000000"/>
                      <w:sz w:val="18"/>
                      <w:szCs w:val="18"/>
                      <w:lang w:eastAsia="en-US"/>
                    </w:rPr>
                    <w:tab/>
                    <w:t>UE sounding procedure between component carriers</w:t>
                  </w:r>
                </w:p>
                <w:p w14:paraId="504723DB" w14:textId="77777777" w:rsidR="00D20F25" w:rsidRDefault="009B5873">
                  <w:pPr>
                    <w:adjustRightInd w:val="0"/>
                    <w:snapToGrid w:val="0"/>
                    <w:spacing w:beforeLines="30" w:before="109" w:afterLines="30" w:after="109" w:line="288" w:lineRule="auto"/>
                    <w:jc w:val="center"/>
                    <w:rPr>
                      <w:rFonts w:eastAsia="宋体"/>
                      <w:color w:val="FF0000"/>
                      <w:sz w:val="18"/>
                      <w:szCs w:val="18"/>
                    </w:rPr>
                  </w:pPr>
                  <w:r>
                    <w:rPr>
                      <w:rFonts w:eastAsia="宋体"/>
                      <w:color w:val="FF0000"/>
                      <w:sz w:val="18"/>
                      <w:szCs w:val="18"/>
                    </w:rPr>
                    <w:t>&lt;Irrelevant part is omitted&gt;</w:t>
                  </w:r>
                </w:p>
                <w:p w14:paraId="54375E80" w14:textId="77777777" w:rsidR="00D20F25" w:rsidRDefault="009B5873">
                  <w:pPr>
                    <w:adjustRightInd w:val="0"/>
                    <w:snapToGrid w:val="0"/>
                    <w:spacing w:beforeLines="30" w:before="109" w:afterLines="30" w:after="109" w:line="288" w:lineRule="auto"/>
                    <w:rPr>
                      <w:rFonts w:eastAsia="宋体"/>
                      <w:color w:val="000000"/>
                      <w:sz w:val="18"/>
                      <w:szCs w:val="18"/>
                      <w:lang w:val="en-GB" w:eastAsia="en-US"/>
                    </w:rPr>
                  </w:pPr>
                  <w:r>
                    <w:rPr>
                      <w:rFonts w:eastAsia="Batang"/>
                      <w:sz w:val="18"/>
                      <w:szCs w:val="18"/>
                      <w:lang w:val="en-GB" w:eastAsia="en-US"/>
                    </w:rPr>
                    <w:t xml:space="preserve">The following prioritization rules shall be applied in case of collision between a transmission of SRS over carrier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r>
                      <w:rPr>
                        <w:rFonts w:ascii="Cambria Math" w:eastAsia="Batang" w:hAnsi="Cambria Math"/>
                        <w:sz w:val="18"/>
                        <w:szCs w:val="18"/>
                        <w:u w:val="single"/>
                      </w:rPr>
                      <m:t xml:space="preserve"> </m:t>
                    </m:r>
                  </m:oMath>
                  <w:r>
                    <w:rPr>
                      <w:rFonts w:eastAsia="Batang"/>
                      <w:sz w:val="18"/>
                      <w:szCs w:val="18"/>
                      <w:lang w:val="en-GB" w:eastAsia="en-US"/>
                    </w:rPr>
                    <w:t xml:space="preserve"> and transmission of a physical signal/channel over a carrier of a serving cell in set </w:t>
                  </w:r>
                  <m:oMath>
                    <m:r>
                      <w:rPr>
                        <w:rFonts w:ascii="Cambria Math" w:eastAsia="Batang" w:hAnsi="Cambria Math"/>
                        <w:sz w:val="18"/>
                        <w:szCs w:val="18"/>
                      </w:rPr>
                      <m:t>S</m:t>
                    </m:r>
                    <m:d>
                      <m:dPr>
                        <m:ctrlPr>
                          <w:rPr>
                            <w:rFonts w:ascii="Cambria Math" w:eastAsia="Batang" w:hAnsi="Cambria Math"/>
                            <w:i/>
                            <w:iCs/>
                            <w:sz w:val="18"/>
                            <w:szCs w:val="18"/>
                          </w:rPr>
                        </m:ctrlPr>
                      </m:dPr>
                      <m:e>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2</m:t>
                            </m:r>
                          </m:sub>
                        </m:sSub>
                      </m:e>
                    </m:d>
                  </m:oMath>
                </w:p>
                <w:p w14:paraId="05D3F435" w14:textId="77777777" w:rsidR="00D20F25" w:rsidRDefault="009B5873">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 xml:space="preserve">the UE shall not transmit SRS whenever 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iCs/>
                      <w:sz w:val="18"/>
                      <w:szCs w:val="18"/>
                      <w:lang w:eastAsia="en-US"/>
                    </w:rPr>
                    <w:t xml:space="preserve"> </w:t>
                  </w:r>
                  <w:r>
                    <w:rPr>
                      <w:rFonts w:eastAsia="宋体"/>
                      <w:sz w:val="18"/>
                      <w:szCs w:val="18"/>
                      <w:lang w:eastAsia="en-US"/>
                    </w:rPr>
                    <w:t>and PUSCH/PUCCH transmission carrying HARQ-ACK/positive SR/</w:t>
                  </w:r>
                  <w:r>
                    <w:rPr>
                      <w:rFonts w:eastAsia="MS Mincho"/>
                      <w:sz w:val="18"/>
                      <w:szCs w:val="18"/>
                      <w:lang w:eastAsia="ja-JP"/>
                    </w:rPr>
                    <w:t>RI/CRI</w:t>
                  </w:r>
                  <w:r>
                    <w:rPr>
                      <w:rFonts w:eastAsia="宋体"/>
                      <w:sz w:val="18"/>
                      <w:szCs w:val="18"/>
                      <w:lang w:eastAsia="zh-CN"/>
                    </w:rPr>
                    <w:t>/SSBRI</w:t>
                  </w:r>
                  <w:r>
                    <w:rPr>
                      <w:rFonts w:eastAsia="宋体"/>
                      <w:sz w:val="18"/>
                      <w:szCs w:val="18"/>
                      <w:lang w:eastAsia="en-US"/>
                    </w:rPr>
                    <w:t xml:space="preserve"> and/or PRACH </w:t>
                  </w:r>
                  <w:r>
                    <w:rPr>
                      <w:rFonts w:eastAsia="Calibri"/>
                      <w:sz w:val="18"/>
                      <w:szCs w:val="18"/>
                      <w:lang w:eastAsia="en-US"/>
                    </w:rPr>
                    <w:t xml:space="preserve">on 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r>
                      <w:rPr>
                        <w:rFonts w:ascii="Cambria Math" w:eastAsia="Calibri" w:hAnsi="Cambria Math"/>
                        <w:sz w:val="18"/>
                        <w:szCs w:val="18"/>
                      </w:rPr>
                      <m:t xml:space="preserve"> </m:t>
                    </m:r>
                  </m:oMath>
                  <w:r>
                    <w:rPr>
                      <w:rFonts w:eastAsia="宋体"/>
                      <w:sz w:val="18"/>
                      <w:szCs w:val="18"/>
                      <w:lang w:eastAsia="en-US"/>
                    </w:rPr>
                    <w:t xml:space="preserve">happen </w:t>
                  </w:r>
                  <w:r>
                    <w:rPr>
                      <w:rFonts w:eastAsia="宋体"/>
                      <w:sz w:val="18"/>
                      <w:szCs w:val="18"/>
                    </w:rPr>
                    <w:t>to overlap in the same symbol</w:t>
                  </w:r>
                </w:p>
                <w:p w14:paraId="1526C4CA" w14:textId="77777777" w:rsidR="00D20F25" w:rsidRDefault="009B5873">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the UE shall not transmit a periodic/semi-persistent SRS whenever periodic/semi-persistent</w:t>
                  </w:r>
                  <w:r>
                    <w:rPr>
                      <w:rFonts w:eastAsia="宋体"/>
                      <w:color w:val="FF0000"/>
                      <w:sz w:val="18"/>
                      <w:szCs w:val="18"/>
                      <w:lang w:eastAsia="en-US"/>
                    </w:rPr>
                    <w:t xml:space="preserve"> </w:t>
                  </w:r>
                  <w:r>
                    <w:rPr>
                      <w:rFonts w:eastAsia="宋体"/>
                      <w:sz w:val="18"/>
                      <w:szCs w:val="18"/>
                      <w:lang w:eastAsia="en-US"/>
                    </w:rPr>
                    <w:t xml:space="preserve">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carrier of the serving cell</w:t>
                  </w:r>
                  <w:r>
                    <w:rPr>
                      <w:rFonts w:eastAsia="宋体"/>
                      <w:color w:val="000000"/>
                      <w:sz w:val="18"/>
                      <w:szCs w:val="18"/>
                      <w:lang w:eastAsia="en-US"/>
                    </w:rPr>
                    <w:t xml:space="preserve">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lang w:eastAsia="en-US"/>
                    </w:rPr>
                    <w:t xml:space="preserve"> and PUSCH transmission carrying aperiodic CSI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oMath>
                  <w:r>
                    <w:rPr>
                      <w:rFonts w:eastAsia="宋体"/>
                      <w:iCs/>
                      <w:sz w:val="18"/>
                      <w:szCs w:val="18"/>
                      <w:lang w:eastAsia="en-US"/>
                    </w:rPr>
                    <w:t xml:space="preserve"> </w:t>
                  </w:r>
                  <w:r>
                    <w:rPr>
                      <w:rFonts w:eastAsia="宋体"/>
                      <w:sz w:val="18"/>
                      <w:szCs w:val="18"/>
                      <w:lang w:eastAsia="en-US"/>
                    </w:rPr>
                    <w:t>happen to overlap in the same symbol</w:t>
                  </w:r>
                </w:p>
                <w:p w14:paraId="0C043480" w14:textId="77777777" w:rsidR="00D20F25" w:rsidRDefault="009B5873">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the UE shall drop PUCCH/PUSCH transmission carrying periodic/semi-persistent CSI comprising only CQI/PMI</w:t>
                  </w:r>
                  <w:r>
                    <w:rPr>
                      <w:rFonts w:eastAsia="宋体"/>
                      <w:sz w:val="18"/>
                      <w:szCs w:val="18"/>
                      <w:lang w:eastAsia="zh-CN"/>
                    </w:rPr>
                    <w:t>/L1-RSRP/L1-SINR</w:t>
                  </w:r>
                  <w:ins w:id="111" w:author="ZTE Corporation, Sanechips" w:date="2025-09-27T21:20:00Z">
                    <w:r>
                      <w:rPr>
                        <w:rFonts w:eastAsia="宋体"/>
                        <w:sz w:val="18"/>
                        <w:szCs w:val="18"/>
                        <w:lang w:eastAsia="zh-CN"/>
                      </w:rPr>
                      <w:t xml:space="preserve"> or UE initiated CSI report for mode B</w:t>
                    </w:r>
                  </w:ins>
                  <w:r>
                    <w:rPr>
                      <w:rFonts w:eastAsia="宋体"/>
                      <w:sz w:val="18"/>
                      <w:szCs w:val="18"/>
                      <w:lang w:eastAsia="en-US"/>
                    </w:rPr>
                    <w:t xml:space="preserve">, and/or SRS transmission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oMath>
                  <w:r>
                    <w:rPr>
                      <w:rFonts w:eastAsia="宋体"/>
                      <w:iCs/>
                      <w:sz w:val="18"/>
                      <w:szCs w:val="18"/>
                      <w:lang w:eastAsia="en-US"/>
                    </w:rPr>
                    <w:t xml:space="preserve"> </w:t>
                  </w:r>
                  <w:r>
                    <w:rPr>
                      <w:rFonts w:eastAsia="宋体"/>
                      <w:sz w:val="18"/>
                      <w:szCs w:val="18"/>
                      <w:lang w:eastAsia="en-US"/>
                    </w:rPr>
                    <w:t xml:space="preserve">configured for PUSCH/PUCCH transmission whenever the transmission and 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w:t>
                  </w:r>
                  <w:r>
                    <w:rPr>
                      <w:rFonts w:eastAsia="宋体"/>
                      <w:color w:val="000000"/>
                      <w:sz w:val="18"/>
                      <w:szCs w:val="18"/>
                      <w:lang w:eastAsia="en-US"/>
                    </w:rPr>
                    <w:t>carrier of the</w:t>
                  </w:r>
                  <w:r>
                    <w:rPr>
                      <w:rFonts w:eastAsia="宋体"/>
                      <w:sz w:val="18"/>
                      <w:szCs w:val="18"/>
                      <w:lang w:eastAsia="en-US"/>
                    </w:rPr>
                    <w:t xml:space="preserve"> serving cell</w:t>
                  </w:r>
                  <w:r>
                    <w:rPr>
                      <w:rFonts w:eastAsia="宋体"/>
                      <w:color w:val="000000"/>
                      <w:sz w:val="18"/>
                      <w:szCs w:val="18"/>
                      <w:lang w:eastAsia="en-US"/>
                    </w:rPr>
                    <w:t xml:space="preserve">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lang w:eastAsia="en-US"/>
                    </w:rPr>
                    <w:t xml:space="preserve"> happen to overlap in the same symbol</w:t>
                  </w:r>
                </w:p>
                <w:p w14:paraId="7738294C" w14:textId="77777777" w:rsidR="00D20F25" w:rsidRDefault="009B5873">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the UE shall drop PUSCH transmission carrying aperiodic CSI comprising only CQI/PMI</w:t>
                  </w:r>
                  <w:r>
                    <w:rPr>
                      <w:rFonts w:eastAsia="宋体"/>
                      <w:sz w:val="18"/>
                      <w:szCs w:val="18"/>
                      <w:lang w:eastAsia="zh-CN"/>
                    </w:rPr>
                    <w:t>/L1-RSRP/L1-SINR/TDCP</w:t>
                  </w:r>
                  <w:r>
                    <w:rPr>
                      <w:rFonts w:eastAsia="宋体"/>
                      <w:sz w:val="18"/>
                      <w:szCs w:val="18"/>
                      <w:lang w:eastAsia="en-US"/>
                    </w:rPr>
                    <w:t xml:space="preserve">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r>
                      <w:rPr>
                        <w:rFonts w:ascii="Cambria Math" w:hAnsi="Cambria Math"/>
                        <w:sz w:val="18"/>
                        <w:szCs w:val="18"/>
                      </w:rPr>
                      <m:t xml:space="preserve"> </m:t>
                    </m:r>
                  </m:oMath>
                  <w:r>
                    <w:rPr>
                      <w:rFonts w:eastAsia="宋体"/>
                      <w:sz w:val="18"/>
                      <w:szCs w:val="18"/>
                      <w:lang w:eastAsia="en-US"/>
                    </w:rPr>
                    <w:t xml:space="preserve">whenever the transmission and aperiodic 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lang w:eastAsia="en-US"/>
                    </w:rPr>
                    <w:t xml:space="preserve"> happen to overlap in the same symbol.</w:t>
                  </w:r>
                </w:p>
                <w:p w14:paraId="09D8A06C" w14:textId="77777777" w:rsidR="00D20F25" w:rsidRDefault="009B5873">
                  <w:pPr>
                    <w:adjustRightInd w:val="0"/>
                    <w:snapToGrid w:val="0"/>
                    <w:spacing w:beforeLines="30" w:before="109" w:afterLines="30" w:after="109" w:line="288" w:lineRule="auto"/>
                    <w:jc w:val="center"/>
                    <w:rPr>
                      <w:rFonts w:eastAsia="宋体"/>
                      <w:b/>
                      <w:sz w:val="18"/>
                      <w:szCs w:val="18"/>
                    </w:rPr>
                  </w:pPr>
                  <w:r>
                    <w:rPr>
                      <w:rFonts w:eastAsia="宋体"/>
                      <w:color w:val="FF0000"/>
                      <w:sz w:val="18"/>
                      <w:szCs w:val="18"/>
                    </w:rPr>
                    <w:t>&lt;Irrelevant part is omitted&gt;</w:t>
                  </w:r>
                </w:p>
              </w:tc>
            </w:tr>
          </w:tbl>
          <w:p w14:paraId="46E397BD" w14:textId="77777777" w:rsidR="00D20F25" w:rsidRDefault="00D20F25">
            <w:pPr>
              <w:snapToGrid w:val="0"/>
              <w:spacing w:line="276" w:lineRule="auto"/>
              <w:jc w:val="both"/>
              <w:rPr>
                <w:rFonts w:eastAsia="PMingLiU"/>
                <w:bCs/>
                <w:sz w:val="18"/>
                <w:szCs w:val="18"/>
                <w:lang w:eastAsia="zh-TW"/>
              </w:rPr>
            </w:pPr>
          </w:p>
          <w:p w14:paraId="244104CE" w14:textId="18155301" w:rsidR="00D20F25" w:rsidRPr="00AB3E2B" w:rsidRDefault="009B5873">
            <w:pPr>
              <w:contextualSpacing/>
              <w:rPr>
                <w:color w:val="FF0000"/>
                <w:sz w:val="18"/>
                <w:szCs w:val="18"/>
              </w:rPr>
            </w:pPr>
            <w:r>
              <w:rPr>
                <w:sz w:val="18"/>
                <w:szCs w:val="18"/>
              </w:rPr>
              <w:lastRenderedPageBreak/>
              <w:t>Supported by: ZTE</w:t>
            </w:r>
            <w:r w:rsidR="00AB3E2B">
              <w:rPr>
                <w:color w:val="FF0000"/>
                <w:sz w:val="18"/>
                <w:szCs w:val="18"/>
              </w:rPr>
              <w:t xml:space="preserve">, Google, </w:t>
            </w:r>
            <w:proofErr w:type="spellStart"/>
            <w:r w:rsidR="008C7C8E">
              <w:rPr>
                <w:color w:val="FF0000"/>
                <w:sz w:val="18"/>
                <w:szCs w:val="18"/>
              </w:rPr>
              <w:t>xiaomi</w:t>
            </w:r>
            <w:proofErr w:type="spellEnd"/>
            <w:r w:rsidR="008C7C8E">
              <w:rPr>
                <w:color w:val="FF0000"/>
                <w:sz w:val="18"/>
                <w:szCs w:val="18"/>
              </w:rPr>
              <w:t xml:space="preserve">, </w:t>
            </w:r>
            <w:r w:rsidR="002A578D">
              <w:rPr>
                <w:color w:val="FF0000"/>
                <w:sz w:val="18"/>
                <w:szCs w:val="18"/>
              </w:rPr>
              <w:t xml:space="preserve">OPPO, </w:t>
            </w:r>
            <w:proofErr w:type="spellStart"/>
            <w:r w:rsidR="00D516E5">
              <w:rPr>
                <w:color w:val="FF0000"/>
                <w:sz w:val="18"/>
                <w:szCs w:val="18"/>
                <w:lang w:eastAsia="zh-CN"/>
              </w:rPr>
              <w:t>Spreadtrum</w:t>
            </w:r>
            <w:proofErr w:type="spellEnd"/>
            <w:r w:rsidR="00D516E5">
              <w:rPr>
                <w:color w:val="FF0000"/>
                <w:sz w:val="18"/>
                <w:szCs w:val="18"/>
                <w:lang w:eastAsia="zh-CN"/>
              </w:rPr>
              <w:t>,</w:t>
            </w:r>
            <w:r w:rsidR="00A91393">
              <w:rPr>
                <w:color w:val="FF0000"/>
                <w:sz w:val="18"/>
                <w:szCs w:val="18"/>
                <w:lang w:eastAsia="zh-CN"/>
              </w:rPr>
              <w:t xml:space="preserve"> vivo, </w:t>
            </w:r>
            <w:r w:rsidR="00E4632B">
              <w:rPr>
                <w:color w:val="FF0000"/>
                <w:sz w:val="18"/>
                <w:szCs w:val="18"/>
                <w:lang w:eastAsia="zh-CN"/>
              </w:rPr>
              <w:t>Fujitsu,</w:t>
            </w:r>
            <w:r w:rsidR="003029EA">
              <w:rPr>
                <w:color w:val="FF0000"/>
                <w:sz w:val="18"/>
                <w:szCs w:val="18"/>
                <w:lang w:eastAsia="zh-CN"/>
              </w:rPr>
              <w:t xml:space="preserve"> Ericsson, </w:t>
            </w:r>
            <w:r w:rsidR="000126D3">
              <w:rPr>
                <w:color w:val="FF0000"/>
                <w:sz w:val="18"/>
                <w:szCs w:val="18"/>
                <w:lang w:eastAsia="zh-CN"/>
              </w:rPr>
              <w:t xml:space="preserve">CATT, </w:t>
            </w:r>
            <w:r w:rsidR="00431C98">
              <w:rPr>
                <w:color w:val="FF0000"/>
                <w:sz w:val="18"/>
                <w:szCs w:val="18"/>
                <w:lang w:eastAsia="zh-CN"/>
              </w:rPr>
              <w:t xml:space="preserve">Huawei, </w:t>
            </w:r>
            <w:r w:rsidR="00E520C4">
              <w:rPr>
                <w:color w:val="FF0000"/>
                <w:sz w:val="18"/>
                <w:szCs w:val="18"/>
                <w:lang w:eastAsia="zh-CN"/>
              </w:rPr>
              <w:t>Qualcomm,</w:t>
            </w:r>
            <w:r w:rsidR="000D1F77">
              <w:rPr>
                <w:color w:val="FF0000"/>
                <w:sz w:val="18"/>
                <w:szCs w:val="18"/>
                <w:lang w:eastAsia="zh-CN"/>
              </w:rPr>
              <w:t xml:space="preserve"> MediaTek, </w:t>
            </w:r>
            <w:r w:rsidR="002C7A87">
              <w:rPr>
                <w:color w:val="FF0000"/>
                <w:sz w:val="18"/>
                <w:szCs w:val="18"/>
                <w:lang w:eastAsia="zh-CN"/>
              </w:rPr>
              <w:t xml:space="preserve">NTT DOCOMO, </w:t>
            </w:r>
          </w:p>
          <w:p w14:paraId="6D620FD3" w14:textId="77777777" w:rsidR="00D20F25" w:rsidRPr="002A578D" w:rsidRDefault="00D20F25">
            <w:pPr>
              <w:snapToGrid w:val="0"/>
              <w:jc w:val="both"/>
              <w:rPr>
                <w:rFonts w:eastAsia="宋体"/>
                <w:b/>
                <w:iCs/>
                <w:color w:val="3333FF"/>
                <w:sz w:val="18"/>
                <w:szCs w:val="20"/>
                <w:u w:val="single"/>
                <w:lang w:eastAsia="en-US"/>
              </w:rPr>
            </w:pPr>
          </w:p>
        </w:tc>
      </w:tr>
      <w:tr w:rsidR="00D20F25" w14:paraId="5A085643"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11319E1" w14:textId="77777777" w:rsidR="00D20F25" w:rsidRDefault="009B5873">
            <w:pPr>
              <w:snapToGrid w:val="0"/>
              <w:rPr>
                <w:color w:val="000000" w:themeColor="text1"/>
                <w:sz w:val="18"/>
                <w:szCs w:val="18"/>
              </w:rPr>
            </w:pPr>
            <w:r>
              <w:rPr>
                <w:color w:val="000000" w:themeColor="text1"/>
                <w:sz w:val="18"/>
                <w:szCs w:val="18"/>
              </w:rPr>
              <w:lastRenderedPageBreak/>
              <w:t>3.8</w:t>
            </w:r>
          </w:p>
        </w:tc>
        <w:tc>
          <w:tcPr>
            <w:tcW w:w="1629" w:type="dxa"/>
            <w:tcBorders>
              <w:top w:val="single" w:sz="4" w:space="0" w:color="auto"/>
              <w:left w:val="single" w:sz="4" w:space="0" w:color="auto"/>
              <w:bottom w:val="single" w:sz="4" w:space="0" w:color="auto"/>
              <w:right w:val="single" w:sz="4" w:space="0" w:color="auto"/>
            </w:tcBorders>
          </w:tcPr>
          <w:p w14:paraId="24D484C9" w14:textId="77777777" w:rsidR="00D20F25" w:rsidRDefault="009B5873">
            <w:pPr>
              <w:contextualSpacing/>
              <w:rPr>
                <w:sz w:val="18"/>
                <w:szCs w:val="18"/>
              </w:rPr>
            </w:pPr>
            <w:r>
              <w:rPr>
                <w:sz w:val="18"/>
                <w:szCs w:val="18"/>
              </w:rPr>
              <w:t>Collision with a PUCCH format 0/1 carrying HARQ-ACK and SR/LRR</w:t>
            </w:r>
          </w:p>
        </w:tc>
        <w:tc>
          <w:tcPr>
            <w:tcW w:w="7627" w:type="dxa"/>
            <w:tcBorders>
              <w:top w:val="single" w:sz="4" w:space="0" w:color="auto"/>
              <w:left w:val="single" w:sz="4" w:space="0" w:color="auto"/>
              <w:bottom w:val="single" w:sz="4" w:space="0" w:color="auto"/>
              <w:right w:val="single" w:sz="4" w:space="0" w:color="auto"/>
            </w:tcBorders>
          </w:tcPr>
          <w:p w14:paraId="07F6E7C4" w14:textId="77777777" w:rsidR="00D20F25" w:rsidRDefault="009B587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[5], the following suggestion of ‘UE does not expect that SR/LRR and the first 1-bit PUCCH are configured in the same slot where PUCCH format 0/1 carrying HARQ-ACK information is configured’ is provided. </w:t>
            </w:r>
          </w:p>
          <w:p w14:paraId="26260E64" w14:textId="77777777" w:rsidR="00D20F25" w:rsidRDefault="00D20F25">
            <w:pPr>
              <w:snapToGrid w:val="0"/>
              <w:jc w:val="both"/>
              <w:rPr>
                <w:rFonts w:eastAsia="宋体"/>
                <w:b/>
                <w:iCs/>
                <w:color w:val="3333FF"/>
                <w:sz w:val="18"/>
                <w:szCs w:val="20"/>
                <w:u w:val="single"/>
                <w:lang w:val="en-GB" w:eastAsia="en-US"/>
              </w:rPr>
            </w:pPr>
          </w:p>
          <w:p w14:paraId="1D02D10C" w14:textId="77777777" w:rsidR="00D20F25" w:rsidRDefault="009B5873">
            <w:pPr>
              <w:snapToGrid w:val="0"/>
              <w:rPr>
                <w:rFonts w:eastAsia="宋体"/>
                <w:b/>
                <w:sz w:val="18"/>
                <w:szCs w:val="18"/>
                <w:highlight w:val="yellow"/>
                <w:u w:val="single"/>
              </w:rPr>
            </w:pPr>
            <w:r>
              <w:rPr>
                <w:rFonts w:eastAsia="宋体"/>
                <w:b/>
                <w:sz w:val="18"/>
                <w:szCs w:val="18"/>
                <w:highlight w:val="yellow"/>
                <w:u w:val="single"/>
              </w:rPr>
              <w:t>Proposal 3.8:</w:t>
            </w:r>
          </w:p>
          <w:p w14:paraId="101A6E1D" w14:textId="77777777" w:rsidR="00D20F25" w:rsidRDefault="009B5873">
            <w:pPr>
              <w:snapToGrid w:val="0"/>
              <w:rPr>
                <w:sz w:val="18"/>
                <w:szCs w:val="18"/>
              </w:rPr>
            </w:pPr>
            <w:r>
              <w:rPr>
                <w:sz w:val="18"/>
                <w:szCs w:val="18"/>
              </w:rPr>
              <w:t>A</w:t>
            </w:r>
            <w:r>
              <w:rPr>
                <w:rFonts w:hint="eastAsia"/>
                <w:sz w:val="18"/>
                <w:szCs w:val="18"/>
              </w:rPr>
              <w:t>dopt the following changes in</w:t>
            </w:r>
            <w:r>
              <w:rPr>
                <w:sz w:val="18"/>
                <w:szCs w:val="18"/>
              </w:rPr>
              <w:t xml:space="preserve"> TS38.213 Section 9.2.5.1:</w:t>
            </w:r>
          </w:p>
          <w:p w14:paraId="60FEFD37"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In Rel-19, the collision/prioritization rule for the following case was not discussed:</w:t>
            </w:r>
            <w:bookmarkStart w:id="112" w:name="_Hlk203574586"/>
            <w:r>
              <w:rPr>
                <w:sz w:val="18"/>
                <w:szCs w:val="18"/>
                <w:lang w:eastAsia="zh-CN"/>
              </w:rPr>
              <w:t xml:space="preserve"> the first PUCCH is collided/overlapped with a PUCCH format 0/1 carrying HARQ-ACK information and SR/LRR.</w:t>
            </w:r>
            <w:bookmarkEnd w:id="112"/>
            <w:r>
              <w:rPr>
                <w:sz w:val="18"/>
                <w:szCs w:val="18"/>
                <w:lang w:eastAsia="zh-CN"/>
              </w:rPr>
              <w:t xml:space="preserve"> According to previous discussions, priority among first PUCCH, SR and LRR is defined. </w:t>
            </w:r>
            <w:r>
              <w:rPr>
                <w:rFonts w:hint="eastAsia"/>
                <w:sz w:val="18"/>
                <w:szCs w:val="18"/>
                <w:lang w:eastAsia="zh-CN"/>
              </w:rPr>
              <w:t>With</w:t>
            </w:r>
            <w:r>
              <w:rPr>
                <w:sz w:val="18"/>
                <w:szCs w:val="18"/>
                <w:lang w:eastAsia="zh-CN"/>
              </w:rPr>
              <w:t xml:space="preserve"> such priority rule, UE can determine which channel is transmitted by dropping the channels with relatively lower priority. For example, when UE intends to transmit colliding first PUCCH and LRR, </w:t>
            </w:r>
            <w:r>
              <w:rPr>
                <w:rFonts w:hint="eastAsia"/>
                <w:sz w:val="18"/>
                <w:szCs w:val="18"/>
                <w:lang w:eastAsia="zh-CN"/>
              </w:rPr>
              <w:t>the</w:t>
            </w:r>
            <w:r>
              <w:rPr>
                <w:sz w:val="18"/>
                <w:szCs w:val="18"/>
                <w:lang w:eastAsia="zh-CN"/>
              </w:rPr>
              <w:t xml:space="preserve"> UE transmits only the LRR and drops the first PUCCH. However, </w:t>
            </w:r>
            <w:proofErr w:type="spellStart"/>
            <w:r>
              <w:rPr>
                <w:sz w:val="18"/>
                <w:szCs w:val="18"/>
                <w:lang w:eastAsia="zh-CN"/>
              </w:rPr>
              <w:t>gNB</w:t>
            </w:r>
            <w:proofErr w:type="spellEnd"/>
            <w:r>
              <w:rPr>
                <w:sz w:val="18"/>
                <w:szCs w:val="18"/>
                <w:lang w:eastAsia="zh-CN"/>
              </w:rPr>
              <w:t xml:space="preserve"> does not know which one of the two is transmitted.</w:t>
            </w:r>
          </w:p>
          <w:p w14:paraId="3145070A"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To solve the collision issue between the first PUCCH with a PUCCH format 0/1 carrying HARQ-ACK information and SR/LRR.</w:t>
            </w:r>
          </w:p>
          <w:p w14:paraId="402BDF3A"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rFonts w:hAnsi="Cambria Math"/>
                <w:sz w:val="18"/>
                <w:szCs w:val="18"/>
                <w:lang w:eastAsia="zh-CN"/>
              </w:rPr>
              <w:t>The collision between the first PUCCH and a PUCCH format 0/1 carrying HARQ-ACK information and SR/LRR is not solved</w:t>
            </w:r>
            <w:r>
              <w:rPr>
                <w:rFonts w:hint="eastAsia"/>
                <w:sz w:val="18"/>
                <w:szCs w:val="18"/>
              </w:rPr>
              <w:t>.</w:t>
            </w:r>
          </w:p>
          <w:p w14:paraId="6E1F90AE" w14:textId="77777777" w:rsidR="00D20F25" w:rsidRDefault="00D20F25">
            <w:pPr>
              <w:rPr>
                <w:rFonts w:eastAsiaTheme="minorEastAsia"/>
                <w:lang w:eastAsia="zh-CN"/>
              </w:rPr>
            </w:pPr>
          </w:p>
          <w:tbl>
            <w:tblPr>
              <w:tblStyle w:val="TableGrid"/>
              <w:tblW w:w="7445" w:type="dxa"/>
              <w:tblLayout w:type="fixed"/>
              <w:tblLook w:val="04A0" w:firstRow="1" w:lastRow="0" w:firstColumn="1" w:lastColumn="0" w:noHBand="0" w:noVBand="1"/>
            </w:tblPr>
            <w:tblGrid>
              <w:gridCol w:w="7445"/>
            </w:tblGrid>
            <w:tr w:rsidR="00D20F25" w14:paraId="0ECDD623" w14:textId="77777777">
              <w:tc>
                <w:tcPr>
                  <w:tcW w:w="7445" w:type="dxa"/>
                </w:tcPr>
                <w:p w14:paraId="4BFE5088" w14:textId="77777777" w:rsidR="00D20F25" w:rsidRDefault="009B5873">
                  <w:pPr>
                    <w:rPr>
                      <w:sz w:val="18"/>
                      <w:szCs w:val="18"/>
                    </w:rPr>
                  </w:pPr>
                  <w:r>
                    <w:rPr>
                      <w:sz w:val="18"/>
                      <w:szCs w:val="18"/>
                    </w:rPr>
                    <w:t>9.2.5.1</w:t>
                  </w:r>
                  <w:r>
                    <w:rPr>
                      <w:sz w:val="18"/>
                      <w:szCs w:val="18"/>
                    </w:rPr>
                    <w:tab/>
                    <w:t>UE procedure for multiplexing HARQ-ACK or CSI and SR in a PUCCH</w:t>
                  </w:r>
                </w:p>
                <w:p w14:paraId="76644BD7" w14:textId="77777777" w:rsidR="00D20F25" w:rsidRDefault="009B5873">
                  <w:pPr>
                    <w:jc w:val="center"/>
                    <w:rPr>
                      <w:color w:val="000000"/>
                      <w:sz w:val="18"/>
                      <w:szCs w:val="18"/>
                    </w:rPr>
                  </w:pPr>
                  <w:r>
                    <w:rPr>
                      <w:color w:val="FF0000"/>
                      <w:sz w:val="18"/>
                      <w:szCs w:val="18"/>
                    </w:rPr>
                    <w:t>&lt; Unchanged parts are omitted &gt;</w:t>
                  </w:r>
                </w:p>
                <w:p w14:paraId="00BE8087" w14:textId="77777777" w:rsidR="00D20F25" w:rsidRDefault="009B5873">
                  <w:pPr>
                    <w:rPr>
                      <w:sz w:val="18"/>
                      <w:szCs w:val="18"/>
                    </w:rPr>
                  </w:pPr>
                  <w:r>
                    <w:rPr>
                      <w:sz w:val="18"/>
                      <w:szCs w:val="18"/>
                    </w:rPr>
                    <w:t xml:space="preserve">If a UE would transmit SR/UEIRI in a resource using PUCCH format 0 and HARQ-ACK information bits in a resource using PUCCH format 1 in a slot, the UE transmits only a PUCCH with the HARQ-ACK information bits in the resource using PUCCH format 1. </w:t>
                  </w:r>
                </w:p>
                <w:p w14:paraId="2755739E" w14:textId="77777777" w:rsidR="00D20F25" w:rsidRDefault="009B5873">
                  <w:pPr>
                    <w:rPr>
                      <w:sz w:val="18"/>
                      <w:szCs w:val="18"/>
                    </w:rPr>
                  </w:pPr>
                  <w:r>
                    <w:rPr>
                      <w:sz w:val="18"/>
                      <w:szCs w:val="18"/>
                    </w:rPr>
                    <w:t>If the UE would transmit positive SR/UEIRI in a first resource using PUCCH format 1 and at most two HARQ-ACK information bits in a second resource using PUCCH format 1 in a slot, the UE transmits a PUCCH with HARQ-ACK information bits in the first resource using PUCCH format 1 as described in clause 9.2.3. If a UE would not transmit a positive SR/UEIRI in a resource using PUCCH format 1 and would transmit at most two HARQ-ACK information bits in a resource using PUCCH format 1 in a slot, the UE transmits a PUCCH in the resource using PUCCH format 1 for HARQ-ACK information as described in clause 9.2.3.</w:t>
                  </w:r>
                </w:p>
                <w:p w14:paraId="14412D33" w14:textId="77777777" w:rsidR="00D20F25" w:rsidRDefault="009B5873">
                  <w:pPr>
                    <w:rPr>
                      <w:rFonts w:eastAsiaTheme="minorEastAsia"/>
                      <w:color w:val="FF0000"/>
                      <w:sz w:val="18"/>
                      <w:szCs w:val="18"/>
                      <w:lang w:val="en-GB" w:eastAsia="zh-CN"/>
                    </w:rPr>
                  </w:pPr>
                  <w:r>
                    <w:rPr>
                      <w:rFonts w:eastAsiaTheme="minorEastAsia"/>
                      <w:color w:val="FF0000"/>
                      <w:sz w:val="18"/>
                      <w:szCs w:val="18"/>
                      <w:lang w:val="en-GB"/>
                    </w:rPr>
                    <w:t>UE does not expect that SR/LRR and UEIRI using PUCCH format 0 or PUCCH format 1 are configured in a same slot where HARQ-ACK information using PUCCH format 0 or PUCCH format 1 is configured</w:t>
                  </w:r>
                  <w:r>
                    <w:rPr>
                      <w:rFonts w:eastAsiaTheme="minorEastAsia"/>
                      <w:color w:val="FF0000"/>
                      <w:sz w:val="18"/>
                      <w:szCs w:val="18"/>
                      <w:lang w:val="en-GB" w:eastAsia="zh-CN"/>
                    </w:rPr>
                    <w:t>.</w:t>
                  </w:r>
                </w:p>
                <w:p w14:paraId="236FB05E" w14:textId="77777777" w:rsidR="00D20F25" w:rsidRDefault="009B5873">
                  <w:pPr>
                    <w:jc w:val="center"/>
                    <w:rPr>
                      <w:rFonts w:eastAsiaTheme="minorEastAsia"/>
                      <w:sz w:val="18"/>
                      <w:szCs w:val="18"/>
                      <w:lang w:val="en-GB" w:eastAsia="zh-CN"/>
                    </w:rPr>
                  </w:pPr>
                  <w:r>
                    <w:rPr>
                      <w:color w:val="FF0000"/>
                      <w:sz w:val="18"/>
                      <w:szCs w:val="18"/>
                    </w:rPr>
                    <w:t>&lt; Unchanged parts are omitted &gt;</w:t>
                  </w:r>
                </w:p>
              </w:tc>
            </w:tr>
          </w:tbl>
          <w:p w14:paraId="099CBF98" w14:textId="77777777" w:rsidR="00D20F25" w:rsidRDefault="00D20F25">
            <w:pPr>
              <w:contextualSpacing/>
              <w:rPr>
                <w:sz w:val="18"/>
                <w:szCs w:val="18"/>
              </w:rPr>
            </w:pPr>
          </w:p>
          <w:p w14:paraId="5D6ECEE5" w14:textId="42F27CA8" w:rsidR="00D20F25" w:rsidRPr="002A578D" w:rsidRDefault="009B5873">
            <w:pPr>
              <w:contextualSpacing/>
              <w:rPr>
                <w:color w:val="FF0000"/>
                <w:sz w:val="18"/>
                <w:szCs w:val="18"/>
              </w:rPr>
            </w:pPr>
            <w:r>
              <w:rPr>
                <w:sz w:val="18"/>
                <w:szCs w:val="18"/>
              </w:rPr>
              <w:t xml:space="preserve">Supported by Huawei, </w:t>
            </w:r>
            <w:r w:rsidR="002A578D">
              <w:rPr>
                <w:color w:val="FF0000"/>
                <w:sz w:val="18"/>
                <w:szCs w:val="18"/>
              </w:rPr>
              <w:t xml:space="preserve">OPPO, </w:t>
            </w:r>
            <w:proofErr w:type="spellStart"/>
            <w:r w:rsidR="00D516E5">
              <w:rPr>
                <w:color w:val="FF0000"/>
                <w:sz w:val="18"/>
                <w:szCs w:val="18"/>
                <w:lang w:eastAsia="zh-CN"/>
              </w:rPr>
              <w:t>Spreadtrum</w:t>
            </w:r>
            <w:proofErr w:type="spellEnd"/>
            <w:r w:rsidR="00D516E5">
              <w:rPr>
                <w:color w:val="FF0000"/>
                <w:sz w:val="18"/>
                <w:szCs w:val="18"/>
                <w:lang w:eastAsia="zh-CN"/>
              </w:rPr>
              <w:t>,</w:t>
            </w:r>
            <w:r w:rsidR="00F62EC7">
              <w:rPr>
                <w:color w:val="FF0000"/>
                <w:sz w:val="18"/>
                <w:szCs w:val="18"/>
                <w:lang w:eastAsia="zh-CN"/>
              </w:rPr>
              <w:t xml:space="preserve"> ZTE, </w:t>
            </w:r>
            <w:proofErr w:type="spellStart"/>
            <w:r w:rsidR="001A1906">
              <w:rPr>
                <w:color w:val="FF0000"/>
                <w:sz w:val="18"/>
                <w:szCs w:val="18"/>
                <w:lang w:eastAsia="zh-CN"/>
              </w:rPr>
              <w:t>Ofinno</w:t>
            </w:r>
            <w:proofErr w:type="spellEnd"/>
            <w:r w:rsidR="001A1906">
              <w:rPr>
                <w:color w:val="FF0000"/>
                <w:sz w:val="18"/>
                <w:szCs w:val="18"/>
                <w:lang w:eastAsia="zh-CN"/>
              </w:rPr>
              <w:t xml:space="preserve">, </w:t>
            </w:r>
          </w:p>
          <w:p w14:paraId="7E0C8CB8" w14:textId="28B44617" w:rsidR="008C7C8E" w:rsidRDefault="008C7C8E">
            <w:pPr>
              <w:contextualSpacing/>
              <w:rPr>
                <w:sz w:val="18"/>
                <w:szCs w:val="18"/>
              </w:rPr>
            </w:pPr>
            <w:r>
              <w:rPr>
                <w:sz w:val="18"/>
                <w:szCs w:val="18"/>
              </w:rPr>
              <w:t xml:space="preserve">Not supported by </w:t>
            </w:r>
            <w:proofErr w:type="spellStart"/>
            <w:r w:rsidRPr="008C7C8E">
              <w:rPr>
                <w:color w:val="FF0000"/>
                <w:sz w:val="18"/>
                <w:szCs w:val="18"/>
              </w:rPr>
              <w:t>xiaomi</w:t>
            </w:r>
            <w:proofErr w:type="spellEnd"/>
            <w:r w:rsidRPr="008C7C8E">
              <w:rPr>
                <w:color w:val="FF0000"/>
                <w:sz w:val="18"/>
                <w:szCs w:val="18"/>
              </w:rPr>
              <w:t xml:space="preserve">, </w:t>
            </w:r>
            <w:r w:rsidR="00C1497E">
              <w:rPr>
                <w:color w:val="FF0000"/>
                <w:sz w:val="18"/>
                <w:szCs w:val="18"/>
              </w:rPr>
              <w:t xml:space="preserve">Nokia, </w:t>
            </w:r>
            <w:r w:rsidR="0053247F">
              <w:rPr>
                <w:color w:val="FF0000"/>
                <w:sz w:val="18"/>
                <w:szCs w:val="18"/>
              </w:rPr>
              <w:t xml:space="preserve">Samsung, </w:t>
            </w:r>
            <w:r w:rsidR="0024669B">
              <w:rPr>
                <w:color w:val="FF0000"/>
                <w:sz w:val="18"/>
                <w:szCs w:val="18"/>
                <w:lang w:eastAsia="zh-CN"/>
              </w:rPr>
              <w:t>Fujitsu,</w:t>
            </w:r>
            <w:r w:rsidR="003029EA">
              <w:rPr>
                <w:color w:val="FF0000"/>
                <w:sz w:val="18"/>
                <w:szCs w:val="18"/>
                <w:lang w:eastAsia="zh-CN"/>
              </w:rPr>
              <w:t xml:space="preserve"> Ericsson, </w:t>
            </w:r>
            <w:r w:rsidR="0064673B">
              <w:rPr>
                <w:color w:val="FF0000"/>
                <w:sz w:val="18"/>
                <w:szCs w:val="18"/>
                <w:lang w:eastAsia="zh-CN"/>
              </w:rPr>
              <w:t>Qualcomm,</w:t>
            </w:r>
            <w:r w:rsidR="000D1F77">
              <w:rPr>
                <w:color w:val="FF0000"/>
                <w:sz w:val="18"/>
                <w:szCs w:val="18"/>
                <w:lang w:eastAsia="zh-CN"/>
              </w:rPr>
              <w:t xml:space="preserve"> MediaTek, </w:t>
            </w:r>
            <w:r w:rsidR="002C7A87">
              <w:rPr>
                <w:color w:val="FF0000"/>
                <w:sz w:val="18"/>
                <w:szCs w:val="18"/>
                <w:lang w:eastAsia="zh-CN"/>
              </w:rPr>
              <w:t xml:space="preserve">NTT DOCOMO, </w:t>
            </w:r>
          </w:p>
          <w:p w14:paraId="7F0410E0" w14:textId="77777777" w:rsidR="00D20F25" w:rsidRDefault="00D20F25">
            <w:pPr>
              <w:shd w:val="clear" w:color="auto" w:fill="FFFFFF"/>
              <w:snapToGrid w:val="0"/>
              <w:rPr>
                <w:b/>
                <w:bCs/>
                <w:sz w:val="18"/>
                <w:szCs w:val="20"/>
                <w:highlight w:val="green"/>
                <w:lang w:val="en-GB" w:eastAsia="zh-CN"/>
              </w:rPr>
            </w:pPr>
          </w:p>
        </w:tc>
      </w:tr>
      <w:tr w:rsidR="00D20F25" w14:paraId="3C5B2FCA"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CE22FF8" w14:textId="77777777" w:rsidR="00D20F25" w:rsidRDefault="009B5873">
            <w:pPr>
              <w:snapToGrid w:val="0"/>
              <w:rPr>
                <w:color w:val="000000" w:themeColor="text1"/>
                <w:sz w:val="18"/>
                <w:szCs w:val="18"/>
              </w:rPr>
            </w:pPr>
            <w:r>
              <w:rPr>
                <w:color w:val="000000" w:themeColor="text1"/>
                <w:sz w:val="18"/>
                <w:szCs w:val="18"/>
              </w:rPr>
              <w:t>3.9</w:t>
            </w:r>
          </w:p>
        </w:tc>
        <w:tc>
          <w:tcPr>
            <w:tcW w:w="1629" w:type="dxa"/>
            <w:tcBorders>
              <w:top w:val="single" w:sz="4" w:space="0" w:color="auto"/>
              <w:left w:val="single" w:sz="4" w:space="0" w:color="auto"/>
              <w:bottom w:val="single" w:sz="4" w:space="0" w:color="auto"/>
              <w:right w:val="single" w:sz="4" w:space="0" w:color="auto"/>
            </w:tcBorders>
          </w:tcPr>
          <w:p w14:paraId="5C56F896" w14:textId="77777777" w:rsidR="00D20F25" w:rsidRDefault="009B5873">
            <w:pPr>
              <w:contextualSpacing/>
              <w:rPr>
                <w:sz w:val="18"/>
                <w:szCs w:val="18"/>
              </w:rPr>
            </w:pPr>
            <w:r>
              <w:rPr>
                <w:sz w:val="18"/>
                <w:szCs w:val="18"/>
              </w:rPr>
              <w:t>Priority rules for UEI-BR for multiple CSI configurations</w:t>
            </w:r>
          </w:p>
        </w:tc>
        <w:tc>
          <w:tcPr>
            <w:tcW w:w="7627" w:type="dxa"/>
            <w:tcBorders>
              <w:top w:val="single" w:sz="4" w:space="0" w:color="auto"/>
              <w:left w:val="single" w:sz="4" w:space="0" w:color="auto"/>
              <w:bottom w:val="single" w:sz="4" w:space="0" w:color="auto"/>
              <w:right w:val="single" w:sz="4" w:space="0" w:color="auto"/>
            </w:tcBorders>
          </w:tcPr>
          <w:p w14:paraId="0F8B74E0" w14:textId="77777777" w:rsidR="00D20F25" w:rsidRDefault="009B587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[11, 20], the priority rule for UEI-BR for multi-CSI report configurations, i.e., UE configured with multiple </w:t>
            </w:r>
            <w:r>
              <w:rPr>
                <w:i/>
                <w:color w:val="0000FF"/>
                <w:sz w:val="18"/>
                <w:szCs w:val="18"/>
              </w:rPr>
              <w:t>CSI-</w:t>
            </w:r>
            <w:proofErr w:type="spellStart"/>
            <w:r>
              <w:rPr>
                <w:i/>
                <w:color w:val="0000FF"/>
                <w:sz w:val="18"/>
                <w:szCs w:val="18"/>
              </w:rPr>
              <w:t>ReportConfig</w:t>
            </w:r>
            <w:proofErr w:type="spellEnd"/>
            <w:r>
              <w:rPr>
                <w:color w:val="0000FF"/>
                <w:sz w:val="18"/>
                <w:szCs w:val="18"/>
              </w:rPr>
              <w:t xml:space="preserve"> with same higher layer parameter </w:t>
            </w:r>
            <w:proofErr w:type="spellStart"/>
            <w:r>
              <w:rPr>
                <w:i/>
                <w:color w:val="0000FF"/>
                <w:sz w:val="18"/>
                <w:szCs w:val="18"/>
              </w:rPr>
              <w:t>PUCCHResource</w:t>
            </w:r>
            <w:proofErr w:type="spellEnd"/>
            <w:r>
              <w:rPr>
                <w:color w:val="0000FF"/>
                <w:sz w:val="18"/>
                <w:szCs w:val="18"/>
              </w:rPr>
              <w:t xml:space="preserve">, are provided. </w:t>
            </w:r>
          </w:p>
          <w:p w14:paraId="740F7BCE" w14:textId="77777777" w:rsidR="00D20F25" w:rsidRDefault="009B5873">
            <w:pPr>
              <w:pStyle w:val="ListParagraph"/>
              <w:numPr>
                <w:ilvl w:val="0"/>
                <w:numId w:val="28"/>
              </w:numPr>
              <w:snapToGrid w:val="0"/>
              <w:spacing w:after="0" w:line="257" w:lineRule="auto"/>
              <w:ind w:left="475" w:hanging="475"/>
              <w:jc w:val="both"/>
              <w:rPr>
                <w:color w:val="0000FF"/>
                <w:sz w:val="18"/>
                <w:szCs w:val="18"/>
              </w:rPr>
            </w:pPr>
            <w:r>
              <w:rPr>
                <w:color w:val="0000FF"/>
                <w:sz w:val="18"/>
                <w:szCs w:val="18"/>
              </w:rPr>
              <w:t xml:space="preserve">Case-1: CSI report associated with multiple </w:t>
            </w:r>
            <w:r>
              <w:rPr>
                <w:i/>
                <w:color w:val="0000FF"/>
                <w:sz w:val="18"/>
                <w:szCs w:val="18"/>
              </w:rPr>
              <w:t>CSI-</w:t>
            </w:r>
            <w:proofErr w:type="spellStart"/>
            <w:r>
              <w:rPr>
                <w:i/>
                <w:color w:val="0000FF"/>
                <w:sz w:val="18"/>
                <w:szCs w:val="18"/>
              </w:rPr>
              <w:t>ReportConfig</w:t>
            </w:r>
            <w:proofErr w:type="spellEnd"/>
            <w:r>
              <w:rPr>
                <w:color w:val="0000FF"/>
                <w:sz w:val="18"/>
                <w:szCs w:val="18"/>
              </w:rPr>
              <w:t xml:space="preserve"> with same higher layer parameters </w:t>
            </w:r>
            <w:proofErr w:type="spellStart"/>
            <w:r>
              <w:rPr>
                <w:i/>
                <w:color w:val="0000FF"/>
                <w:sz w:val="18"/>
                <w:szCs w:val="18"/>
              </w:rPr>
              <w:t>eventType</w:t>
            </w:r>
            <w:proofErr w:type="spellEnd"/>
            <w:r>
              <w:rPr>
                <w:color w:val="0000FF"/>
                <w:sz w:val="18"/>
                <w:szCs w:val="18"/>
              </w:rPr>
              <w:t xml:space="preserve"> and </w:t>
            </w:r>
            <w:proofErr w:type="spellStart"/>
            <w:r>
              <w:rPr>
                <w:i/>
                <w:color w:val="0000FF"/>
                <w:sz w:val="18"/>
                <w:szCs w:val="18"/>
              </w:rPr>
              <w:t>PUCCHResource</w:t>
            </w:r>
            <w:proofErr w:type="spellEnd"/>
            <w:r>
              <w:rPr>
                <w:color w:val="0000FF"/>
                <w:sz w:val="18"/>
                <w:szCs w:val="18"/>
              </w:rPr>
              <w:t xml:space="preserve"> vs other report (e.g., P-CSI report from overlapped PUCCH);</w:t>
            </w:r>
          </w:p>
          <w:p w14:paraId="110D8427" w14:textId="77777777" w:rsidR="00D20F25" w:rsidRDefault="009B5873">
            <w:pPr>
              <w:pStyle w:val="ListParagraph"/>
              <w:numPr>
                <w:ilvl w:val="0"/>
                <w:numId w:val="28"/>
              </w:numPr>
              <w:snapToGrid w:val="0"/>
              <w:spacing w:after="0" w:line="257" w:lineRule="auto"/>
              <w:ind w:left="475" w:hanging="475"/>
              <w:jc w:val="both"/>
              <w:rPr>
                <w:b/>
                <w:iCs/>
                <w:color w:val="3333FF"/>
                <w:sz w:val="18"/>
                <w:szCs w:val="20"/>
                <w:u w:val="single"/>
                <w:lang w:val="en-GB"/>
              </w:rPr>
            </w:pPr>
            <w:r>
              <w:rPr>
                <w:color w:val="0000FF"/>
                <w:sz w:val="18"/>
                <w:szCs w:val="18"/>
              </w:rPr>
              <w:t xml:space="preserve">Case-2: more than one CSI report configurations are met </w:t>
            </w:r>
          </w:p>
          <w:p w14:paraId="4E937873" w14:textId="77777777" w:rsidR="00D20F25" w:rsidRDefault="009B5873">
            <w:pPr>
              <w:snapToGrid w:val="0"/>
              <w:jc w:val="both"/>
              <w:rPr>
                <w:iCs/>
                <w:color w:val="3333FF"/>
                <w:sz w:val="18"/>
                <w:szCs w:val="20"/>
                <w:lang w:val="en-GB"/>
              </w:rPr>
            </w:pPr>
            <w:r>
              <w:rPr>
                <w:iCs/>
                <w:color w:val="3333FF"/>
                <w:sz w:val="18"/>
                <w:szCs w:val="20"/>
                <w:lang w:val="en-GB"/>
              </w:rPr>
              <w:t>Then, the following 3.9A and 3.9B are provided, respectively.</w:t>
            </w:r>
          </w:p>
          <w:p w14:paraId="0A80BB08" w14:textId="77777777" w:rsidR="00D20F25" w:rsidRDefault="00D20F25">
            <w:pPr>
              <w:snapToGrid w:val="0"/>
              <w:jc w:val="both"/>
              <w:rPr>
                <w:b/>
                <w:iCs/>
                <w:color w:val="3333FF"/>
                <w:sz w:val="18"/>
                <w:szCs w:val="20"/>
                <w:u w:val="single"/>
                <w:lang w:val="en-GB"/>
              </w:rPr>
            </w:pPr>
          </w:p>
          <w:p w14:paraId="0793E0ED" w14:textId="77777777" w:rsidR="00D20F25" w:rsidRDefault="009B5873">
            <w:pPr>
              <w:snapToGrid w:val="0"/>
              <w:rPr>
                <w:sz w:val="18"/>
                <w:szCs w:val="18"/>
              </w:rPr>
            </w:pPr>
            <w:r>
              <w:rPr>
                <w:rFonts w:eastAsia="宋体"/>
                <w:b/>
                <w:sz w:val="18"/>
                <w:szCs w:val="18"/>
                <w:highlight w:val="yellow"/>
                <w:u w:val="single"/>
              </w:rPr>
              <w:t>Proposal 3.9A:</w:t>
            </w:r>
            <w:r>
              <w:rPr>
                <w:sz w:val="18"/>
                <w:szCs w:val="18"/>
              </w:rPr>
              <w:t xml:space="preserve"> </w:t>
            </w:r>
          </w:p>
          <w:p w14:paraId="4F288E5B" w14:textId="77777777" w:rsidR="00D20F25" w:rsidRDefault="009B5873">
            <w:pPr>
              <w:snapToGrid w:val="0"/>
              <w:rPr>
                <w:sz w:val="18"/>
                <w:szCs w:val="18"/>
              </w:rPr>
            </w:pPr>
            <w:r>
              <w:rPr>
                <w:sz w:val="18"/>
                <w:szCs w:val="18"/>
              </w:rPr>
              <w:t>A</w:t>
            </w:r>
            <w:r>
              <w:rPr>
                <w:rFonts w:hint="eastAsia"/>
                <w:sz w:val="18"/>
                <w:szCs w:val="18"/>
              </w:rPr>
              <w:t>dopt the following changes in</w:t>
            </w:r>
            <w:r>
              <w:rPr>
                <w:sz w:val="18"/>
                <w:szCs w:val="18"/>
              </w:rPr>
              <w:t xml:space="preserve"> TS38.214 Section 5.2.5:</w:t>
            </w:r>
          </w:p>
          <w:p w14:paraId="61EA23FB"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In case of UEI-BR for multiple CSI configurations, the value of s needs to be revisited. In such case, NW does not know the associated UEI-BR is initiated by which CSI report configuration until the content of the report is decoded. However, for the handling of overlapping resources for CSI reports according to priority values, s should be known by NW before the report is decoded. Hence, the s should not be the value of CSI report configuration ID for the UEI-BR. Instead, s should be a fixed value which is known by NW regardless of which CSI report configuration is initiated. </w:t>
            </w:r>
          </w:p>
          <w:p w14:paraId="6E7335BD"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In priority rules, </w:t>
            </w:r>
            <w:r>
              <w:rPr>
                <w:sz w:val="18"/>
                <w:szCs w:val="18"/>
                <w:lang w:eastAsia="zh-CN"/>
              </w:rPr>
              <w:t>s can be the minimum value of the configuration IDs of the multiple CSI report configurations.</w:t>
            </w:r>
          </w:p>
          <w:p w14:paraId="54E18088"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lastRenderedPageBreak/>
              <w:t>Consequences if not approved:</w:t>
            </w:r>
            <w:r>
              <w:rPr>
                <w:rFonts w:eastAsia="PMingLiU"/>
                <w:bCs/>
                <w:sz w:val="18"/>
                <w:szCs w:val="18"/>
                <w:lang w:eastAsia="zh-TW"/>
              </w:rPr>
              <w:t xml:space="preserve"> </w:t>
            </w:r>
            <w:r>
              <w:rPr>
                <w:sz w:val="18"/>
                <w:szCs w:val="18"/>
              </w:rPr>
              <w:t>Priority rules for UEI-BR for multiple CSI configurations</w:t>
            </w:r>
            <w:r>
              <w:rPr>
                <w:rFonts w:hAnsi="Cambria Math"/>
                <w:sz w:val="18"/>
                <w:szCs w:val="18"/>
                <w:lang w:eastAsia="zh-CN"/>
              </w:rPr>
              <w:t xml:space="preserve"> are not solved</w:t>
            </w:r>
            <w:r>
              <w:rPr>
                <w:rFonts w:hint="eastAsia"/>
                <w:sz w:val="18"/>
                <w:szCs w:val="18"/>
              </w:rPr>
              <w:t>.</w:t>
            </w:r>
          </w:p>
          <w:tbl>
            <w:tblPr>
              <w:tblStyle w:val="TableGrid"/>
              <w:tblW w:w="0" w:type="auto"/>
              <w:tblLayout w:type="fixed"/>
              <w:tblLook w:val="04A0" w:firstRow="1" w:lastRow="0" w:firstColumn="1" w:lastColumn="0" w:noHBand="0" w:noVBand="1"/>
            </w:tblPr>
            <w:tblGrid>
              <w:gridCol w:w="7175"/>
            </w:tblGrid>
            <w:tr w:rsidR="00D20F25" w14:paraId="423DBF89" w14:textId="77777777">
              <w:trPr>
                <w:trHeight w:val="6299"/>
              </w:trPr>
              <w:tc>
                <w:tcPr>
                  <w:tcW w:w="7175" w:type="dxa"/>
                </w:tcPr>
                <w:p w14:paraId="6A0CB865" w14:textId="77777777" w:rsidR="00D20F25" w:rsidRDefault="009B5873">
                  <w:pPr>
                    <w:pStyle w:val="H6"/>
                    <w:ind w:left="0" w:firstLine="0"/>
                    <w:rPr>
                      <w:rFonts w:ascii="Times New Roman" w:hAnsi="Times New Roman"/>
                      <w:sz w:val="18"/>
                      <w:szCs w:val="18"/>
                    </w:rPr>
                  </w:pPr>
                  <w:r>
                    <w:rPr>
                      <w:rFonts w:ascii="Times New Roman" w:hAnsi="Times New Roman"/>
                      <w:sz w:val="18"/>
                      <w:szCs w:val="18"/>
                    </w:rPr>
                    <w:t>5.2.5</w:t>
                  </w:r>
                  <w:r>
                    <w:rPr>
                      <w:rFonts w:ascii="Times New Roman" w:hAnsi="Times New Roman"/>
                      <w:sz w:val="18"/>
                      <w:szCs w:val="18"/>
                    </w:rPr>
                    <w:tab/>
                    <w:t>Priority rules for CSI reports</w:t>
                  </w:r>
                </w:p>
                <w:p w14:paraId="050AF67A"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109E5C7F" w14:textId="77777777" w:rsidR="00D20F25" w:rsidRDefault="00D20F25">
                  <w:pPr>
                    <w:pStyle w:val="NormalWeb"/>
                    <w:spacing w:before="0" w:after="0"/>
                    <w:rPr>
                      <w:rFonts w:eastAsia="MS Mincho"/>
                      <w:color w:val="FF0000"/>
                      <w:sz w:val="18"/>
                      <w:szCs w:val="18"/>
                      <w:lang w:val="en-GB"/>
                    </w:rPr>
                  </w:pPr>
                </w:p>
                <w:p w14:paraId="264F3421" w14:textId="77777777" w:rsidR="00D20F25" w:rsidRDefault="009B5873">
                  <w:pPr>
                    <w:rPr>
                      <w:color w:val="000000"/>
                      <w:sz w:val="18"/>
                      <w:szCs w:val="18"/>
                    </w:rPr>
                  </w:pPr>
                  <w:r>
                    <w:rPr>
                      <w:color w:val="000000"/>
                      <w:sz w:val="18"/>
                      <w:szCs w:val="18"/>
                    </w:rPr>
                    <w:t xml:space="preserve">CSI reports are associated with a priority value </w:t>
                  </w:r>
                  <m:oMath>
                    <m:sSub>
                      <m:sSubPr>
                        <m:ctrlPr>
                          <w:rPr>
                            <w:rFonts w:ascii="Cambria Math" w:hAnsi="Cambria Math"/>
                            <w:color w:val="000000"/>
                            <w:sz w:val="18"/>
                            <w:szCs w:val="18"/>
                          </w:rPr>
                        </m:ctrlPr>
                      </m:sSubPr>
                      <m:e>
                        <m:r>
                          <m:rPr>
                            <m:sty m:val="p"/>
                          </m:rPr>
                          <w:rPr>
                            <w:rFonts w:ascii="Cambria Math" w:hAnsi="Cambria Math"/>
                            <w:color w:val="000000"/>
                            <w:sz w:val="18"/>
                            <w:szCs w:val="18"/>
                          </w:rPr>
                          <m:t>Pri</m:t>
                        </m:r>
                      </m:e>
                      <m:sub>
                        <m:r>
                          <w:rPr>
                            <w:rFonts w:ascii="Cambria Math" w:hAnsi="Cambria Math"/>
                            <w:color w:val="000000"/>
                            <w:sz w:val="18"/>
                            <w:szCs w:val="18"/>
                          </w:rPr>
                          <m:t>iCSI</m:t>
                        </m:r>
                      </m:sub>
                    </m:sSub>
                    <m:d>
                      <m:dPr>
                        <m:ctrlPr>
                          <w:rPr>
                            <w:rFonts w:ascii="Cambria Math" w:hAnsi="Cambria Math"/>
                            <w:i/>
                            <w:color w:val="000000"/>
                            <w:sz w:val="18"/>
                            <w:szCs w:val="18"/>
                          </w:rPr>
                        </m:ctrlPr>
                      </m:dPr>
                      <m:e>
                        <m:r>
                          <w:rPr>
                            <w:rFonts w:ascii="Cambria Math" w:hAnsi="Cambria Math"/>
                            <w:color w:val="000000"/>
                            <w:sz w:val="18"/>
                            <w:szCs w:val="18"/>
                          </w:rPr>
                          <m:t>y,k,c,s</m:t>
                        </m:r>
                      </m:e>
                    </m:d>
                    <m:r>
                      <w:rPr>
                        <w:rFonts w:ascii="Cambria Math" w:hAnsi="Cambria Math"/>
                        <w:color w:val="000000"/>
                        <w:sz w:val="18"/>
                        <w:szCs w:val="18"/>
                      </w:rPr>
                      <m:t>=2∙</m:t>
                    </m:r>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∙y+</m:t>
                    </m:r>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∙k+</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∙c+s</m:t>
                    </m:r>
                  </m:oMath>
                  <w:r>
                    <w:rPr>
                      <w:color w:val="000000"/>
                      <w:sz w:val="18"/>
                      <w:szCs w:val="18"/>
                    </w:rPr>
                    <w:t xml:space="preserve"> where</w:t>
                  </w:r>
                </w:p>
                <w:p w14:paraId="38E572DE" w14:textId="77777777" w:rsidR="00D20F25" w:rsidRDefault="009B5873">
                  <w:pPr>
                    <w:pStyle w:val="B1"/>
                    <w:ind w:left="880"/>
                    <w:rPr>
                      <w:sz w:val="18"/>
                      <w:szCs w:val="18"/>
                    </w:rPr>
                  </w:pPr>
                  <w:r>
                    <w:rPr>
                      <w:sz w:val="18"/>
                      <w:szCs w:val="18"/>
                    </w:rPr>
                    <w:t>-</w:t>
                  </w:r>
                  <w:r>
                    <w:rPr>
                      <w:sz w:val="18"/>
                      <w:szCs w:val="18"/>
                    </w:rPr>
                    <w:tab/>
                  </w:r>
                  <w:r>
                    <w:rPr>
                      <w:rFonts w:cs="Times New Roman"/>
                      <w:position w:val="-10"/>
                      <w:sz w:val="18"/>
                      <w:szCs w:val="18"/>
                    </w:rPr>
                    <w:object w:dxaOrig="434" w:dyaOrig="298" w14:anchorId="0CCFA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5.4pt" o:ole="">
                        <v:imagedata r:id="rId12" o:title=""/>
                      </v:shape>
                      <o:OLEObject Type="Embed" ProgID="Equation.3" ShapeID="_x0000_i1025" DrawAspect="Content" ObjectID="_1821883921" r:id="rId13"/>
                    </w:object>
                  </w:r>
                  <w:r>
                    <w:rPr>
                      <w:sz w:val="18"/>
                      <w:szCs w:val="18"/>
                    </w:rPr>
                    <w:t xml:space="preserve"> for CSI reporting with </w:t>
                  </w:r>
                  <w:r>
                    <w:rPr>
                      <w:i/>
                      <w:iCs/>
                      <w:sz w:val="18"/>
                      <w:szCs w:val="18"/>
                    </w:rPr>
                    <w:t>CSI-</w:t>
                  </w:r>
                  <w:proofErr w:type="spellStart"/>
                  <w:r>
                    <w:rPr>
                      <w:i/>
                      <w:iCs/>
                      <w:sz w:val="18"/>
                      <w:szCs w:val="18"/>
                    </w:rPr>
                    <w:t>ReportConfig</w:t>
                  </w:r>
                  <w:proofErr w:type="spellEnd"/>
                  <w:r>
                    <w:rPr>
                      <w:sz w:val="18"/>
                      <w:szCs w:val="18"/>
                    </w:rPr>
                    <w:t xml:space="preserve"> with </w:t>
                  </w:r>
                  <w:proofErr w:type="spellStart"/>
                  <w:r>
                    <w:rPr>
                      <w:i/>
                      <w:iCs/>
                      <w:sz w:val="18"/>
                      <w:szCs w:val="18"/>
                    </w:rPr>
                    <w:t>eventType</w:t>
                  </w:r>
                  <w:proofErr w:type="spellEnd"/>
                  <w:r>
                    <w:rPr>
                      <w:sz w:val="18"/>
                      <w:szCs w:val="18"/>
                    </w:rPr>
                    <w:t xml:space="preserve"> and with </w:t>
                  </w:r>
                  <w:proofErr w:type="spellStart"/>
                  <w:r>
                    <w:rPr>
                      <w:i/>
                      <w:iCs/>
                      <w:sz w:val="18"/>
                      <w:szCs w:val="18"/>
                    </w:rPr>
                    <w:t>reportTransmissionMode</w:t>
                  </w:r>
                  <w:proofErr w:type="spellEnd"/>
                  <w:r>
                    <w:rPr>
                      <w:sz w:val="18"/>
                      <w:szCs w:val="18"/>
                    </w:rPr>
                    <w:t xml:space="preserve"> set to ‘</w:t>
                  </w:r>
                  <w:proofErr w:type="spellStart"/>
                  <w:r>
                    <w:rPr>
                      <w:sz w:val="18"/>
                      <w:szCs w:val="18"/>
                    </w:rPr>
                    <w:t>ModeA</w:t>
                  </w:r>
                  <w:proofErr w:type="spellEnd"/>
                  <w:r>
                    <w:rPr>
                      <w:sz w:val="18"/>
                      <w:szCs w:val="18"/>
                    </w:rPr>
                    <w:t xml:space="preserve">’, </w:t>
                  </w:r>
                  <w:r>
                    <w:rPr>
                      <w:i/>
                      <w:iCs/>
                      <w:sz w:val="18"/>
                      <w:szCs w:val="18"/>
                    </w:rPr>
                    <w:t>y</w:t>
                  </w:r>
                  <w:r>
                    <w:rPr>
                      <w:sz w:val="18"/>
                      <w:szCs w:val="18"/>
                    </w:rPr>
                    <w:t xml:space="preserve"> =1 for aperiodic CSI reports to be carried on PUSCH, </w:t>
                  </w:r>
                  <w:r>
                    <w:rPr>
                      <w:i/>
                      <w:iCs/>
                      <w:sz w:val="18"/>
                      <w:szCs w:val="18"/>
                    </w:rPr>
                    <w:t>y</w:t>
                  </w:r>
                  <w:r>
                    <w:rPr>
                      <w:sz w:val="18"/>
                      <w:szCs w:val="18"/>
                    </w:rPr>
                    <w:t xml:space="preserve"> = 2 for CSI reporting with </w:t>
                  </w:r>
                  <w:r>
                    <w:rPr>
                      <w:i/>
                      <w:iCs/>
                      <w:sz w:val="18"/>
                      <w:szCs w:val="18"/>
                    </w:rPr>
                    <w:t>CSI-</w:t>
                  </w:r>
                  <w:proofErr w:type="spellStart"/>
                  <w:r>
                    <w:rPr>
                      <w:i/>
                      <w:iCs/>
                      <w:sz w:val="18"/>
                      <w:szCs w:val="18"/>
                    </w:rPr>
                    <w:t>ReportConfig</w:t>
                  </w:r>
                  <w:proofErr w:type="spellEnd"/>
                  <w:r>
                    <w:rPr>
                      <w:sz w:val="18"/>
                      <w:szCs w:val="18"/>
                    </w:rPr>
                    <w:t xml:space="preserve"> with </w:t>
                  </w:r>
                  <w:proofErr w:type="spellStart"/>
                  <w:r>
                    <w:rPr>
                      <w:i/>
                      <w:iCs/>
                      <w:sz w:val="18"/>
                      <w:szCs w:val="18"/>
                    </w:rPr>
                    <w:t>eventType</w:t>
                  </w:r>
                  <w:proofErr w:type="spellEnd"/>
                  <w:r>
                    <w:rPr>
                      <w:sz w:val="18"/>
                      <w:szCs w:val="18"/>
                    </w:rPr>
                    <w:t xml:space="preserve"> and with </w:t>
                  </w:r>
                  <w:proofErr w:type="spellStart"/>
                  <w:r>
                    <w:rPr>
                      <w:i/>
                      <w:iCs/>
                      <w:sz w:val="18"/>
                      <w:szCs w:val="18"/>
                    </w:rPr>
                    <w:t>reportTransmissionMode</w:t>
                  </w:r>
                  <w:proofErr w:type="spellEnd"/>
                  <w:r>
                    <w:rPr>
                      <w:sz w:val="18"/>
                      <w:szCs w:val="18"/>
                    </w:rPr>
                    <w:t xml:space="preserve"> set to ‘</w:t>
                  </w:r>
                  <w:proofErr w:type="spellStart"/>
                  <w:r>
                    <w:rPr>
                      <w:sz w:val="18"/>
                      <w:szCs w:val="18"/>
                    </w:rPr>
                    <w:t>ModeB</w:t>
                  </w:r>
                  <w:proofErr w:type="spellEnd"/>
                  <w:r>
                    <w:rPr>
                      <w:sz w:val="18"/>
                      <w:szCs w:val="18"/>
                    </w:rPr>
                    <w:t>’,</w:t>
                  </w:r>
                  <w:r>
                    <w:rPr>
                      <w:i/>
                      <w:iCs/>
                      <w:sz w:val="18"/>
                      <w:szCs w:val="18"/>
                    </w:rPr>
                    <w:t>y</w:t>
                  </w:r>
                  <w:r>
                    <w:rPr>
                      <w:sz w:val="18"/>
                      <w:szCs w:val="18"/>
                    </w:rPr>
                    <w:t xml:space="preserve"> = 3 for semi-persistent CSI reports to be carried on PUSCH, </w:t>
                  </w:r>
                  <w:r>
                    <w:rPr>
                      <w:i/>
                      <w:iCs/>
                      <w:sz w:val="18"/>
                      <w:szCs w:val="18"/>
                    </w:rPr>
                    <w:t>y</w:t>
                  </w:r>
                  <w:r>
                    <w:rPr>
                      <w:sz w:val="18"/>
                      <w:szCs w:val="18"/>
                    </w:rPr>
                    <w:t xml:space="preserve"> = 4 for semi-persistent CSI reports to be carried on PUCCH and </w:t>
                  </w:r>
                  <w:r>
                    <w:rPr>
                      <w:i/>
                      <w:iCs/>
                      <w:sz w:val="18"/>
                      <w:szCs w:val="18"/>
                    </w:rPr>
                    <w:t>y</w:t>
                  </w:r>
                  <w:r>
                    <w:rPr>
                      <w:sz w:val="18"/>
                      <w:szCs w:val="18"/>
                    </w:rPr>
                    <w:t xml:space="preserve"> = 5 for periodic CSI reports to be carried on PUCCH;</w:t>
                  </w:r>
                </w:p>
                <w:p w14:paraId="5E7EC28B" w14:textId="77777777" w:rsidR="00D20F25" w:rsidRDefault="009B5873">
                  <w:pPr>
                    <w:pStyle w:val="B1"/>
                    <w:ind w:left="880"/>
                    <w:rPr>
                      <w:sz w:val="18"/>
                      <w:szCs w:val="18"/>
                    </w:rPr>
                  </w:pPr>
                  <w:r>
                    <w:rPr>
                      <w:sz w:val="18"/>
                      <w:szCs w:val="18"/>
                    </w:rPr>
                    <w:t>-</w:t>
                  </w:r>
                  <w:r>
                    <w:rPr>
                      <w:sz w:val="18"/>
                      <w:szCs w:val="18"/>
                    </w:rPr>
                    <w:tab/>
                  </w:r>
                  <w:r>
                    <w:rPr>
                      <w:rFonts w:cs="Times New Roman"/>
                      <w:position w:val="-6"/>
                      <w:sz w:val="18"/>
                      <w:szCs w:val="18"/>
                    </w:rPr>
                    <w:object w:dxaOrig="426" w:dyaOrig="265" w14:anchorId="20ECB211">
                      <v:shape id="_x0000_i1026" type="#_x0000_t75" style="width:21.25pt;height:12.5pt" o:ole="">
                        <v:imagedata r:id="rId14" o:title=""/>
                      </v:shape>
                      <o:OLEObject Type="Embed" ProgID="Equation.3" ShapeID="_x0000_i1026" DrawAspect="Content" ObjectID="_1821883922" r:id="rId15"/>
                    </w:object>
                  </w:r>
                  <w:r>
                    <w:rPr>
                      <w:sz w:val="18"/>
                      <w:szCs w:val="18"/>
                    </w:rPr>
                    <w:t xml:space="preserve"> for CSI reports carrying L1-RSRP, P-CRI, P-SSBRI, P-L1-RSRP, RS-PAI or L1-SINR and </w:t>
                  </w:r>
                  <w:r>
                    <w:rPr>
                      <w:rFonts w:cs="Times New Roman"/>
                      <w:position w:val="-6"/>
                      <w:sz w:val="18"/>
                      <w:szCs w:val="18"/>
                    </w:rPr>
                    <w:object w:dxaOrig="434" w:dyaOrig="265" w14:anchorId="1BA604A1">
                      <v:shape id="_x0000_i1027" type="#_x0000_t75" style="width:21.25pt;height:12.5pt" o:ole="">
                        <v:imagedata r:id="rId16" o:title=""/>
                      </v:shape>
                      <o:OLEObject Type="Embed" ProgID="Equation.3" ShapeID="_x0000_i1027" DrawAspect="Content" ObjectID="_1821883923" r:id="rId17"/>
                    </w:object>
                  </w:r>
                  <w:r>
                    <w:rPr>
                      <w:sz w:val="18"/>
                      <w:szCs w:val="18"/>
                    </w:rPr>
                    <w:t xml:space="preserve"> for CSI reports not carrying L1-RSRP, P-CRI, P-SSBRI, P-L1-RSRP, RS-PAI or L1-SINR;</w:t>
                  </w:r>
                </w:p>
                <w:p w14:paraId="313D1FE3" w14:textId="77777777" w:rsidR="00D20F25" w:rsidRDefault="009B5873">
                  <w:pPr>
                    <w:pStyle w:val="B1"/>
                    <w:ind w:left="880"/>
                    <w:rPr>
                      <w:sz w:val="18"/>
                      <w:szCs w:val="18"/>
                    </w:rPr>
                  </w:pPr>
                  <w:r>
                    <w:rPr>
                      <w:sz w:val="18"/>
                      <w:szCs w:val="18"/>
                    </w:rPr>
                    <w:t>-</w:t>
                  </w:r>
                  <w:r>
                    <w:rPr>
                      <w:sz w:val="18"/>
                      <w:szCs w:val="18"/>
                    </w:rPr>
                    <w:tab/>
                  </w:r>
                  <w:r>
                    <w:rPr>
                      <w:i/>
                      <w:sz w:val="18"/>
                      <w:szCs w:val="18"/>
                    </w:rPr>
                    <w:t>c</w:t>
                  </w:r>
                  <w:r>
                    <w:rPr>
                      <w:sz w:val="18"/>
                      <w:szCs w:val="18"/>
                    </w:rPr>
                    <w:t xml:space="preserve"> is the serving cell index and </w:t>
                  </w:r>
                  <m:oMath>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oMath>
                  <w:r>
                    <w:rPr>
                      <w:color w:val="000000"/>
                      <w:sz w:val="18"/>
                      <w:szCs w:val="18"/>
                    </w:rPr>
                    <w:t xml:space="preserve"> </w:t>
                  </w:r>
                  <w:r>
                    <w:rPr>
                      <w:sz w:val="18"/>
                      <w:szCs w:val="18"/>
                    </w:rPr>
                    <w:t xml:space="preserve">is the value of the higher layer parameter </w:t>
                  </w:r>
                  <w:proofErr w:type="spellStart"/>
                  <w:r>
                    <w:rPr>
                      <w:i/>
                      <w:sz w:val="18"/>
                      <w:szCs w:val="18"/>
                    </w:rPr>
                    <w:t>maxNrofServingCells</w:t>
                  </w:r>
                  <w:proofErr w:type="spellEnd"/>
                  <w:r>
                    <w:rPr>
                      <w:sz w:val="18"/>
                      <w:szCs w:val="18"/>
                    </w:rPr>
                    <w:t>;</w:t>
                  </w:r>
                </w:p>
                <w:p w14:paraId="02E6015D" w14:textId="77777777" w:rsidR="00D20F25" w:rsidRDefault="009B5873">
                  <w:pPr>
                    <w:pStyle w:val="B2"/>
                    <w:rPr>
                      <w:sz w:val="18"/>
                      <w:szCs w:val="18"/>
                    </w:rPr>
                  </w:pPr>
                  <w:r>
                    <w:rPr>
                      <w:sz w:val="18"/>
                      <w:szCs w:val="18"/>
                    </w:rPr>
                    <w:t>-</w:t>
                  </w:r>
                  <w:r>
                    <w:rPr>
                      <w:sz w:val="18"/>
                      <w:szCs w:val="18"/>
                    </w:rPr>
                    <w:tab/>
                    <w:t xml:space="preserve">for a CSI report configured with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w:t>
                  </w:r>
                  <w:r>
                    <w:rPr>
                      <w:i/>
                      <w:iCs/>
                      <w:sz w:val="18"/>
                      <w:szCs w:val="18"/>
                    </w:rPr>
                    <w:t>c</w:t>
                  </w:r>
                  <w:r>
                    <w:rPr>
                      <w:sz w:val="18"/>
                      <w:szCs w:val="18"/>
                    </w:rPr>
                    <w:t xml:space="preserve"> is the serving cell index value where the report configuration is configured.</w:t>
                  </w:r>
                </w:p>
                <w:p w14:paraId="4CCF05F4" w14:textId="77777777" w:rsidR="00D20F25" w:rsidRDefault="009B5873">
                  <w:pPr>
                    <w:pStyle w:val="B1"/>
                    <w:ind w:left="880"/>
                    <w:rPr>
                      <w:i/>
                      <w:sz w:val="18"/>
                      <w:szCs w:val="18"/>
                    </w:rPr>
                  </w:pPr>
                  <w:r>
                    <w:rPr>
                      <w:sz w:val="18"/>
                      <w:szCs w:val="18"/>
                    </w:rPr>
                    <w:t>-</w:t>
                  </w:r>
                  <w:r>
                    <w:rPr>
                      <w:sz w:val="18"/>
                      <w:szCs w:val="18"/>
                    </w:rPr>
                    <w:tab/>
                  </w:r>
                  <w:r>
                    <w:rPr>
                      <w:i/>
                      <w:sz w:val="18"/>
                      <w:szCs w:val="18"/>
                    </w:rPr>
                    <w:t>s</w:t>
                  </w:r>
                  <w:r>
                    <w:rPr>
                      <w:sz w:val="18"/>
                      <w:szCs w:val="18"/>
                    </w:rPr>
                    <w:t xml:space="preserve"> is the </w:t>
                  </w:r>
                  <w:proofErr w:type="spellStart"/>
                  <w:r>
                    <w:rPr>
                      <w:i/>
                      <w:sz w:val="18"/>
                      <w:szCs w:val="18"/>
                    </w:rPr>
                    <w:t>reportConfigID</w:t>
                  </w:r>
                  <w:proofErr w:type="spellEnd"/>
                  <w:r>
                    <w:rPr>
                      <w:sz w:val="18"/>
                      <w:szCs w:val="18"/>
                    </w:rPr>
                    <w:t xml:space="preserve"> and</w:t>
                  </w:r>
                  <w:r>
                    <w:rPr>
                      <w:i/>
                      <w:sz w:val="18"/>
                      <w:szCs w:val="18"/>
                    </w:rPr>
                    <w:t xml:space="preserve"> </w:t>
                  </w:r>
                  <w:r>
                    <w:rPr>
                      <w:rFonts w:cs="Times New Roman"/>
                      <w:color w:val="000000"/>
                      <w:position w:val="-10"/>
                      <w:sz w:val="18"/>
                      <w:szCs w:val="18"/>
                    </w:rPr>
                    <w:object w:dxaOrig="265" w:dyaOrig="298" w14:anchorId="467F66E0">
                      <v:shape id="_x0000_i1028" type="#_x0000_t75" style="width:12.5pt;height:15.4pt" o:ole="">
                        <v:imagedata r:id="rId18" o:title=""/>
                      </v:shape>
                      <o:OLEObject Type="Embed" ProgID="Equation.3" ShapeID="_x0000_i1028" DrawAspect="Content" ObjectID="_1821883924" r:id="rId19"/>
                    </w:object>
                  </w:r>
                  <w:r>
                    <w:rPr>
                      <w:sz w:val="18"/>
                      <w:szCs w:val="18"/>
                    </w:rPr>
                    <w:t xml:space="preserve">is the value of the higher layer parameter </w:t>
                  </w:r>
                  <w:proofErr w:type="spellStart"/>
                  <w:r>
                    <w:rPr>
                      <w:i/>
                      <w:sz w:val="18"/>
                      <w:szCs w:val="18"/>
                    </w:rPr>
                    <w:t>maxNrofCSI-ReportConfigurations</w:t>
                  </w:r>
                  <w:proofErr w:type="spellEnd"/>
                  <w:r>
                    <w:rPr>
                      <w:i/>
                      <w:sz w:val="18"/>
                      <w:szCs w:val="18"/>
                    </w:rPr>
                    <w:t>.</w:t>
                  </w:r>
                </w:p>
                <w:p w14:paraId="601AD0CF" w14:textId="77777777" w:rsidR="00D20F25" w:rsidRDefault="009B5873">
                  <w:pPr>
                    <w:pStyle w:val="B2"/>
                    <w:rPr>
                      <w:i/>
                      <w:iCs/>
                      <w:sz w:val="18"/>
                      <w:szCs w:val="18"/>
                    </w:rPr>
                  </w:pPr>
                  <w:r>
                    <w:rPr>
                      <w:sz w:val="18"/>
                      <w:szCs w:val="18"/>
                    </w:rPr>
                    <w:t>-</w:t>
                  </w:r>
                  <w:r>
                    <w:rPr>
                      <w:sz w:val="18"/>
                      <w:szCs w:val="18"/>
                    </w:rPr>
                    <w:tab/>
                    <w:t>for a CSI report configured with</w:t>
                  </w:r>
                  <w:r>
                    <w:rPr>
                      <w:i/>
                      <w:iCs/>
                      <w:sz w:val="18"/>
                      <w:szCs w:val="18"/>
                    </w:rPr>
                    <w:t xml:space="preserve">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w:t>
                  </w:r>
                  <w:r>
                    <w:rPr>
                      <w:i/>
                      <w:iCs/>
                      <w:sz w:val="18"/>
                      <w:szCs w:val="18"/>
                    </w:rPr>
                    <w:t>s</w:t>
                  </w:r>
                  <w:r>
                    <w:rPr>
                      <w:sz w:val="18"/>
                      <w:szCs w:val="18"/>
                    </w:rPr>
                    <w:t xml:space="preserve"> is the </w:t>
                  </w:r>
                  <w:proofErr w:type="spellStart"/>
                  <w:r>
                    <w:rPr>
                      <w:i/>
                      <w:iCs/>
                      <w:sz w:val="18"/>
                      <w:szCs w:val="18"/>
                    </w:rPr>
                    <w:t>ltm</w:t>
                  </w:r>
                  <w:proofErr w:type="spellEnd"/>
                  <w:r>
                    <w:rPr>
                      <w:i/>
                      <w:iCs/>
                      <w:sz w:val="18"/>
                      <w:szCs w:val="18"/>
                    </w:rPr>
                    <w:t>-CSI-</w:t>
                  </w:r>
                  <w:proofErr w:type="spellStart"/>
                  <w:r>
                    <w:rPr>
                      <w:i/>
                      <w:iCs/>
                      <w:sz w:val="18"/>
                      <w:szCs w:val="18"/>
                    </w:rPr>
                    <w:t>ReportConfigId</w:t>
                  </w:r>
                  <w:proofErr w:type="spellEnd"/>
                  <w:r>
                    <w:rPr>
                      <w:sz w:val="18"/>
                      <w:szCs w:val="18"/>
                    </w:rPr>
                    <w:t xml:space="preserve"> and </w:t>
                  </w:r>
                  <w:r>
                    <w:rPr>
                      <w:i/>
                      <w:iCs/>
                      <w:sz w:val="18"/>
                      <w:szCs w:val="18"/>
                    </w:rPr>
                    <w:t>Ms</w:t>
                  </w:r>
                  <w:r>
                    <w:rPr>
                      <w:sz w:val="18"/>
                      <w:szCs w:val="18"/>
                    </w:rPr>
                    <w:t xml:space="preserve"> is the value of the higher layer parameter </w:t>
                  </w:r>
                  <w:proofErr w:type="spellStart"/>
                  <w:r>
                    <w:rPr>
                      <w:i/>
                      <w:iCs/>
                      <w:sz w:val="18"/>
                      <w:szCs w:val="18"/>
                    </w:rPr>
                    <w:t>maxNrofLTM</w:t>
                  </w:r>
                  <w:proofErr w:type="spellEnd"/>
                  <w:r>
                    <w:rPr>
                      <w:i/>
                      <w:iCs/>
                      <w:sz w:val="18"/>
                      <w:szCs w:val="18"/>
                    </w:rPr>
                    <w:t>-CSI-</w:t>
                  </w:r>
                  <w:proofErr w:type="spellStart"/>
                  <w:r>
                    <w:rPr>
                      <w:i/>
                      <w:iCs/>
                      <w:sz w:val="18"/>
                      <w:szCs w:val="18"/>
                    </w:rPr>
                    <w:t>ReportConfigurations</w:t>
                  </w:r>
                  <w:proofErr w:type="spellEnd"/>
                </w:p>
                <w:p w14:paraId="7FC97255" w14:textId="77777777" w:rsidR="00D20F25" w:rsidRDefault="009B5873">
                  <w:pPr>
                    <w:pStyle w:val="B2"/>
                    <w:rPr>
                      <w:i/>
                      <w:color w:val="FF0000"/>
                      <w:sz w:val="18"/>
                      <w:szCs w:val="18"/>
                    </w:rPr>
                  </w:pPr>
                  <w:r>
                    <w:rPr>
                      <w:color w:val="FF0000"/>
                      <w:sz w:val="18"/>
                      <w:szCs w:val="18"/>
                    </w:rPr>
                    <w:t>-</w:t>
                  </w:r>
                  <w:r>
                    <w:rPr>
                      <w:color w:val="FF0000"/>
                      <w:sz w:val="18"/>
                      <w:szCs w:val="18"/>
                    </w:rPr>
                    <w:tab/>
                    <w:t xml:space="preserve">for a CSI report associated with multiple </w:t>
                  </w:r>
                  <w:r>
                    <w:rPr>
                      <w:i/>
                      <w:iCs/>
                      <w:color w:val="FF0000"/>
                      <w:sz w:val="18"/>
                      <w:szCs w:val="18"/>
                    </w:rPr>
                    <w:t>CSI-</w:t>
                  </w:r>
                  <w:proofErr w:type="spellStart"/>
                  <w:r>
                    <w:rPr>
                      <w:i/>
                      <w:iCs/>
                      <w:color w:val="FF0000"/>
                      <w:sz w:val="18"/>
                      <w:szCs w:val="18"/>
                    </w:rPr>
                    <w:t>ReportConfig</w:t>
                  </w:r>
                  <w:proofErr w:type="spellEnd"/>
                  <w:r>
                    <w:rPr>
                      <w:i/>
                      <w:iCs/>
                      <w:color w:val="FF0000"/>
                      <w:sz w:val="18"/>
                      <w:szCs w:val="18"/>
                    </w:rPr>
                    <w:t xml:space="preserve"> </w:t>
                  </w:r>
                  <w:r>
                    <w:rPr>
                      <w:color w:val="FF0000"/>
                      <w:sz w:val="18"/>
                      <w:szCs w:val="18"/>
                    </w:rPr>
                    <w:t xml:space="preserve">with same higher layer parameters </w:t>
                  </w:r>
                  <w:proofErr w:type="spellStart"/>
                  <w:r>
                    <w:rPr>
                      <w:i/>
                      <w:iCs/>
                      <w:color w:val="FF0000"/>
                      <w:sz w:val="18"/>
                      <w:szCs w:val="18"/>
                    </w:rPr>
                    <w:t>eventType</w:t>
                  </w:r>
                  <w:proofErr w:type="spellEnd"/>
                  <w:r>
                    <w:rPr>
                      <w:i/>
                      <w:iCs/>
                      <w:color w:val="FF0000"/>
                      <w:sz w:val="18"/>
                      <w:szCs w:val="18"/>
                    </w:rPr>
                    <w:t xml:space="preserve"> </w:t>
                  </w:r>
                  <w:r>
                    <w:rPr>
                      <w:color w:val="FF0000"/>
                      <w:sz w:val="18"/>
                      <w:szCs w:val="18"/>
                    </w:rPr>
                    <w:t xml:space="preserve">and </w:t>
                  </w:r>
                  <w:proofErr w:type="spellStart"/>
                  <w:r>
                    <w:rPr>
                      <w:i/>
                      <w:iCs/>
                      <w:color w:val="FF0000"/>
                      <w:sz w:val="18"/>
                      <w:szCs w:val="18"/>
                    </w:rPr>
                    <w:t>PUCCHResource</w:t>
                  </w:r>
                  <w:proofErr w:type="spellEnd"/>
                  <w:r>
                    <w:rPr>
                      <w:color w:val="FF0000"/>
                      <w:sz w:val="18"/>
                      <w:szCs w:val="18"/>
                    </w:rPr>
                    <w:t xml:space="preserve">, </w:t>
                  </w:r>
                  <w:r>
                    <w:rPr>
                      <w:i/>
                      <w:iCs/>
                      <w:color w:val="FF0000"/>
                      <w:sz w:val="18"/>
                      <w:szCs w:val="18"/>
                    </w:rPr>
                    <w:t>s</w:t>
                  </w:r>
                  <w:r>
                    <w:rPr>
                      <w:color w:val="FF0000"/>
                      <w:sz w:val="18"/>
                      <w:szCs w:val="18"/>
                    </w:rPr>
                    <w:t xml:space="preserve"> is the minimum value of the </w:t>
                  </w:r>
                  <w:proofErr w:type="spellStart"/>
                  <w:r>
                    <w:rPr>
                      <w:i/>
                      <w:color w:val="FF0000"/>
                      <w:sz w:val="18"/>
                      <w:szCs w:val="18"/>
                    </w:rPr>
                    <w:t>reportConfigID</w:t>
                  </w:r>
                  <w:r>
                    <w:rPr>
                      <w:color w:val="FF0000"/>
                      <w:sz w:val="18"/>
                      <w:szCs w:val="18"/>
                    </w:rPr>
                    <w:t>s</w:t>
                  </w:r>
                  <w:proofErr w:type="spellEnd"/>
                  <w:r>
                    <w:rPr>
                      <w:color w:val="FF0000"/>
                      <w:sz w:val="18"/>
                      <w:szCs w:val="18"/>
                    </w:rPr>
                    <w:t xml:space="preserve"> of the multiple </w:t>
                  </w:r>
                  <w:r>
                    <w:rPr>
                      <w:i/>
                      <w:iCs/>
                      <w:color w:val="FF0000"/>
                      <w:sz w:val="18"/>
                      <w:szCs w:val="18"/>
                    </w:rPr>
                    <w:t>CSI-</w:t>
                  </w:r>
                  <w:proofErr w:type="spellStart"/>
                  <w:r>
                    <w:rPr>
                      <w:i/>
                      <w:iCs/>
                      <w:color w:val="FF0000"/>
                      <w:sz w:val="18"/>
                      <w:szCs w:val="18"/>
                    </w:rPr>
                    <w:t>ReportConfig</w:t>
                  </w:r>
                  <w:proofErr w:type="spellEnd"/>
                </w:p>
                <w:p w14:paraId="6E341E9D" w14:textId="77777777" w:rsidR="00D20F25" w:rsidRDefault="00D20F25">
                  <w:pPr>
                    <w:pStyle w:val="NormalWeb"/>
                    <w:spacing w:before="0" w:after="0"/>
                    <w:rPr>
                      <w:rFonts w:eastAsia="MS Mincho"/>
                      <w:color w:val="FF0000"/>
                      <w:sz w:val="18"/>
                      <w:szCs w:val="18"/>
                      <w:lang w:val="en-GB"/>
                    </w:rPr>
                  </w:pPr>
                </w:p>
                <w:p w14:paraId="60875110" w14:textId="77777777" w:rsidR="00D20F25" w:rsidRDefault="009B5873">
                  <w:pPr>
                    <w:pStyle w:val="NormalWeb"/>
                    <w:spacing w:before="0" w:after="0"/>
                    <w:jc w:val="center"/>
                    <w:rPr>
                      <w:rFonts w:eastAsia="MS Mincho"/>
                      <w:color w:val="FF0000"/>
                      <w:sz w:val="20"/>
                      <w:szCs w:val="20"/>
                      <w:lang w:val="en-GB"/>
                    </w:rPr>
                  </w:pPr>
                  <w:r>
                    <w:rPr>
                      <w:rFonts w:eastAsia="MS Mincho"/>
                      <w:color w:val="FF0000"/>
                      <w:sz w:val="18"/>
                      <w:szCs w:val="18"/>
                      <w:lang w:val="en-GB"/>
                    </w:rPr>
                    <w:t>&lt;Unchanged parts are omitted&gt;</w:t>
                  </w:r>
                </w:p>
              </w:tc>
            </w:tr>
          </w:tbl>
          <w:p w14:paraId="55E9B3C0" w14:textId="695CCAAC" w:rsidR="00D20F25" w:rsidRDefault="009B5873">
            <w:pPr>
              <w:snapToGrid w:val="0"/>
              <w:spacing w:line="276" w:lineRule="auto"/>
              <w:jc w:val="both"/>
              <w:rPr>
                <w:sz w:val="18"/>
                <w:szCs w:val="18"/>
              </w:rPr>
            </w:pPr>
            <w:r>
              <w:rPr>
                <w:sz w:val="18"/>
                <w:szCs w:val="18"/>
              </w:rPr>
              <w:t>Supported by</w:t>
            </w:r>
            <w:r w:rsidR="00AB3E2B">
              <w:rPr>
                <w:sz w:val="18"/>
                <w:szCs w:val="18"/>
              </w:rPr>
              <w:t>:</w:t>
            </w:r>
            <w:r>
              <w:rPr>
                <w:sz w:val="18"/>
                <w:szCs w:val="18"/>
              </w:rPr>
              <w:t xml:space="preserve"> Samsung, </w:t>
            </w:r>
            <w:r w:rsidR="0024669B">
              <w:rPr>
                <w:color w:val="FF0000"/>
                <w:sz w:val="18"/>
                <w:szCs w:val="18"/>
                <w:lang w:eastAsia="zh-CN"/>
              </w:rPr>
              <w:t>Fujitsu,</w:t>
            </w:r>
            <w:r w:rsidR="000126D3">
              <w:rPr>
                <w:color w:val="FF0000"/>
                <w:sz w:val="18"/>
                <w:szCs w:val="18"/>
                <w:lang w:eastAsia="zh-CN"/>
              </w:rPr>
              <w:t xml:space="preserve"> CATT, </w:t>
            </w:r>
            <w:r w:rsidR="00431C98">
              <w:rPr>
                <w:color w:val="FF0000"/>
                <w:sz w:val="18"/>
                <w:szCs w:val="18"/>
                <w:lang w:eastAsia="zh-CN"/>
              </w:rPr>
              <w:t xml:space="preserve">Huawei(open), </w:t>
            </w:r>
            <w:r w:rsidR="000D1F77">
              <w:rPr>
                <w:color w:val="FF0000"/>
                <w:sz w:val="18"/>
                <w:szCs w:val="18"/>
                <w:lang w:eastAsia="zh-CN"/>
              </w:rPr>
              <w:t xml:space="preserve">MediaTek, </w:t>
            </w:r>
            <w:r w:rsidR="002C7A87">
              <w:rPr>
                <w:color w:val="FF0000"/>
                <w:sz w:val="18"/>
                <w:szCs w:val="18"/>
                <w:lang w:eastAsia="zh-CN"/>
              </w:rPr>
              <w:t xml:space="preserve">NTT DOCOMO (open), </w:t>
            </w:r>
          </w:p>
          <w:p w14:paraId="5CAC60E2" w14:textId="6D5C05CA" w:rsidR="00AB3E2B" w:rsidRPr="00AB3E2B" w:rsidRDefault="00AB3E2B">
            <w:pPr>
              <w:snapToGrid w:val="0"/>
              <w:spacing w:line="276" w:lineRule="auto"/>
              <w:jc w:val="both"/>
              <w:rPr>
                <w:rFonts w:eastAsia="Malgun Gothic"/>
                <w:sz w:val="18"/>
                <w:szCs w:val="18"/>
              </w:rPr>
            </w:pPr>
            <w:r>
              <w:rPr>
                <w:sz w:val="18"/>
                <w:szCs w:val="18"/>
              </w:rPr>
              <w:t>Not supported by</w:t>
            </w:r>
            <w:r>
              <w:rPr>
                <w:rFonts w:hint="eastAsia"/>
                <w:sz w:val="18"/>
                <w:szCs w:val="18"/>
                <w:lang w:eastAsia="zh-CN"/>
              </w:rPr>
              <w:t>:</w:t>
            </w:r>
            <w:r>
              <w:rPr>
                <w:sz w:val="18"/>
                <w:szCs w:val="18"/>
                <w:lang w:eastAsia="zh-CN"/>
              </w:rPr>
              <w:t xml:space="preserve"> </w:t>
            </w:r>
            <w:r>
              <w:rPr>
                <w:color w:val="FF0000"/>
                <w:sz w:val="18"/>
                <w:szCs w:val="18"/>
                <w:lang w:eastAsia="zh-CN"/>
              </w:rPr>
              <w:t>Google,</w:t>
            </w:r>
            <w:r w:rsidR="002A578D">
              <w:rPr>
                <w:color w:val="FF0000"/>
                <w:sz w:val="18"/>
                <w:szCs w:val="18"/>
                <w:lang w:eastAsia="zh-CN"/>
              </w:rPr>
              <w:t xml:space="preserve"> OPPO, </w:t>
            </w:r>
            <w:proofErr w:type="spellStart"/>
            <w:r w:rsidR="00D516E5">
              <w:rPr>
                <w:color w:val="FF0000"/>
                <w:sz w:val="18"/>
                <w:szCs w:val="18"/>
                <w:lang w:eastAsia="zh-CN"/>
              </w:rPr>
              <w:t>Spreadtrum</w:t>
            </w:r>
            <w:proofErr w:type="spellEnd"/>
            <w:r w:rsidR="00D516E5">
              <w:rPr>
                <w:color w:val="FF0000"/>
                <w:sz w:val="18"/>
                <w:szCs w:val="18"/>
                <w:lang w:eastAsia="zh-CN"/>
              </w:rPr>
              <w:t xml:space="preserve">, </w:t>
            </w:r>
            <w:r w:rsidR="00F62EC7">
              <w:rPr>
                <w:color w:val="FF0000"/>
                <w:sz w:val="18"/>
                <w:szCs w:val="18"/>
                <w:lang w:eastAsia="zh-CN"/>
              </w:rPr>
              <w:t xml:space="preserve">ZTE, </w:t>
            </w:r>
            <w:r w:rsidR="00C1497E">
              <w:rPr>
                <w:color w:val="FF0000"/>
                <w:sz w:val="18"/>
                <w:szCs w:val="18"/>
                <w:lang w:eastAsia="zh-CN"/>
              </w:rPr>
              <w:t xml:space="preserve">Nokia, </w:t>
            </w:r>
            <w:proofErr w:type="spellStart"/>
            <w:r w:rsidR="001A1906">
              <w:rPr>
                <w:color w:val="FF0000"/>
                <w:sz w:val="18"/>
                <w:szCs w:val="18"/>
                <w:lang w:eastAsia="zh-CN"/>
              </w:rPr>
              <w:t>Ofinno</w:t>
            </w:r>
            <w:proofErr w:type="spellEnd"/>
            <w:r w:rsidR="001A1906">
              <w:rPr>
                <w:color w:val="FF0000"/>
                <w:sz w:val="18"/>
                <w:szCs w:val="18"/>
                <w:lang w:eastAsia="zh-CN"/>
              </w:rPr>
              <w:t xml:space="preserve">, </w:t>
            </w:r>
            <w:r w:rsidR="003029EA">
              <w:rPr>
                <w:color w:val="FF0000"/>
                <w:sz w:val="18"/>
                <w:szCs w:val="18"/>
                <w:lang w:eastAsia="zh-CN"/>
              </w:rPr>
              <w:t xml:space="preserve">Ericsson, </w:t>
            </w:r>
            <w:r w:rsidR="0064673B">
              <w:rPr>
                <w:color w:val="FF0000"/>
                <w:sz w:val="18"/>
                <w:szCs w:val="18"/>
                <w:lang w:eastAsia="zh-CN"/>
              </w:rPr>
              <w:t>Qualcomm,</w:t>
            </w:r>
          </w:p>
          <w:p w14:paraId="01A1A372" w14:textId="77777777" w:rsidR="00D20F25" w:rsidRDefault="00D20F25">
            <w:pPr>
              <w:snapToGrid w:val="0"/>
              <w:jc w:val="both"/>
              <w:rPr>
                <w:rFonts w:eastAsia="宋体"/>
                <w:b/>
                <w:iCs/>
                <w:color w:val="3333FF"/>
                <w:sz w:val="18"/>
                <w:szCs w:val="20"/>
                <w:u w:val="single"/>
                <w:lang w:eastAsia="en-US"/>
              </w:rPr>
            </w:pPr>
          </w:p>
          <w:p w14:paraId="310805F6" w14:textId="77777777" w:rsidR="00D20F25" w:rsidRDefault="009B5873">
            <w:pPr>
              <w:snapToGrid w:val="0"/>
              <w:rPr>
                <w:sz w:val="18"/>
                <w:szCs w:val="18"/>
              </w:rPr>
            </w:pPr>
            <w:r>
              <w:rPr>
                <w:rFonts w:eastAsia="宋体"/>
                <w:b/>
                <w:sz w:val="18"/>
                <w:szCs w:val="18"/>
                <w:highlight w:val="yellow"/>
                <w:u w:val="single"/>
              </w:rPr>
              <w:t>Proposal 3.9B:</w:t>
            </w:r>
            <w:r>
              <w:rPr>
                <w:sz w:val="18"/>
                <w:szCs w:val="18"/>
              </w:rPr>
              <w:t xml:space="preserve"> </w:t>
            </w:r>
          </w:p>
          <w:p w14:paraId="1BD97507" w14:textId="77777777" w:rsidR="00D20F25" w:rsidRDefault="009B587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5.2.1.5.4.1d:</w:t>
            </w:r>
          </w:p>
          <w:p w14:paraId="006B578A"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For a UE configured with one first PUCCH associated with multiple CSI report configurations associated with different event types, in case the conditions of more than one CSI report configurations are met, the UE reports the UEI beam report with highest priority, based on the lowest </w:t>
            </w:r>
            <w:r>
              <w:rPr>
                <w:i/>
                <w:sz w:val="18"/>
                <w:szCs w:val="18"/>
                <w:lang w:eastAsia="zh-CN"/>
              </w:rPr>
              <w:t>CSI-</w:t>
            </w:r>
            <w:proofErr w:type="spellStart"/>
            <w:r>
              <w:rPr>
                <w:i/>
                <w:sz w:val="18"/>
                <w:szCs w:val="18"/>
                <w:lang w:eastAsia="zh-CN"/>
              </w:rPr>
              <w:t>ReportConfigId</w:t>
            </w:r>
            <w:proofErr w:type="spellEnd"/>
            <w:r>
              <w:rPr>
                <w:sz w:val="18"/>
                <w:szCs w:val="18"/>
                <w:lang w:eastAsia="zh-CN"/>
              </w:rPr>
              <w:t xml:space="preserve">. </w:t>
            </w:r>
          </w:p>
          <w:p w14:paraId="3109F7A1"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To introduce a priority rule of which CSI report the UE must transmit in case the conditions of multiple Event-2 CSI report configurations associated to a same first PUCCH were simultaneously met</w:t>
            </w:r>
            <w:r>
              <w:rPr>
                <w:sz w:val="18"/>
                <w:szCs w:val="18"/>
                <w:lang w:eastAsia="zh-CN"/>
              </w:rPr>
              <w:t>.</w:t>
            </w:r>
          </w:p>
          <w:p w14:paraId="666D96F1"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NW failed to prioritize the specific beam report in case the conditions of multiple Event-2 CSI report configurations associated to a same first PUCCH were simultaneously met</w:t>
            </w:r>
            <w:r>
              <w:rPr>
                <w:rFonts w:hint="eastAsia"/>
                <w:sz w:val="18"/>
                <w:szCs w:val="18"/>
              </w:rPr>
              <w:t>.</w:t>
            </w:r>
          </w:p>
          <w:tbl>
            <w:tblPr>
              <w:tblStyle w:val="TableGrid"/>
              <w:tblW w:w="0" w:type="auto"/>
              <w:tblLayout w:type="fixed"/>
              <w:tblLook w:val="04A0" w:firstRow="1" w:lastRow="0" w:firstColumn="1" w:lastColumn="0" w:noHBand="0" w:noVBand="1"/>
            </w:tblPr>
            <w:tblGrid>
              <w:gridCol w:w="7175"/>
            </w:tblGrid>
            <w:tr w:rsidR="00D20F25" w14:paraId="620125E1" w14:textId="77777777">
              <w:trPr>
                <w:trHeight w:val="5651"/>
              </w:trPr>
              <w:tc>
                <w:tcPr>
                  <w:tcW w:w="7175" w:type="dxa"/>
                </w:tcPr>
                <w:p w14:paraId="15449922" w14:textId="77777777" w:rsidR="00D20F25" w:rsidRDefault="009B5873">
                  <w:pPr>
                    <w:rPr>
                      <w:rFonts w:ascii="Arial" w:hAnsi="Arial" w:cs="Arial"/>
                      <w:sz w:val="18"/>
                      <w:szCs w:val="18"/>
                    </w:rPr>
                  </w:pPr>
                  <w:r>
                    <w:rPr>
                      <w:rFonts w:ascii="Arial" w:hAnsi="Arial" w:cs="Arial"/>
                      <w:sz w:val="18"/>
                      <w:szCs w:val="18"/>
                    </w:rPr>
                    <w:lastRenderedPageBreak/>
                    <w:t>5.2.1.5.4.1</w:t>
                  </w:r>
                  <w:r>
                    <w:rPr>
                      <w:rFonts w:ascii="Arial" w:hAnsi="Arial" w:cs="Arial"/>
                      <w:sz w:val="18"/>
                      <w:szCs w:val="18"/>
                    </w:rPr>
                    <w:tab/>
                    <w:t>UE Initiated CSI reporting</w:t>
                  </w:r>
                </w:p>
                <w:p w14:paraId="03B37151" w14:textId="77777777" w:rsidR="00D20F25" w:rsidRDefault="009B5873">
                  <w:pPr>
                    <w:spacing w:beforeLines="50" w:before="182"/>
                    <w:ind w:firstLine="440"/>
                    <w:rPr>
                      <w:rFonts w:eastAsia="Times New Roman" w:cs="Calibri"/>
                      <w:color w:val="FF0000"/>
                      <w:sz w:val="18"/>
                      <w:szCs w:val="18"/>
                      <w:lang w:eastAsia="zh-CN"/>
                    </w:rPr>
                  </w:pPr>
                  <w:r>
                    <w:rPr>
                      <w:rFonts w:eastAsia="Times New Roman" w:cs="Calibri"/>
                      <w:color w:val="FF0000"/>
                      <w:sz w:val="18"/>
                      <w:szCs w:val="18"/>
                      <w:lang w:eastAsia="zh-CN"/>
                    </w:rPr>
                    <w:t>&lt; Unchanged parts are omitted &gt;</w:t>
                  </w:r>
                </w:p>
                <w:p w14:paraId="160EDA3D" w14:textId="77777777" w:rsidR="00D20F25" w:rsidRDefault="009B5873">
                  <w:pPr>
                    <w:keepNext/>
                    <w:keepLines/>
                    <w:spacing w:before="120" w:after="180"/>
                    <w:ind w:left="1985" w:hanging="1985"/>
                    <w:rPr>
                      <w:rFonts w:ascii="Arial" w:eastAsia="Times New Roman" w:hAnsi="Arial"/>
                      <w:sz w:val="18"/>
                      <w:szCs w:val="18"/>
                      <w:lang w:eastAsia="zh-CN"/>
                    </w:rPr>
                  </w:pPr>
                  <w:r>
                    <w:rPr>
                      <w:rFonts w:ascii="Arial" w:eastAsia="Times New Roman" w:hAnsi="Arial"/>
                      <w:sz w:val="18"/>
                      <w:szCs w:val="18"/>
                      <w:lang w:eastAsia="zh-CN"/>
                    </w:rPr>
                    <w:t>5.2.1.5.4.1d</w:t>
                  </w:r>
                  <w:r>
                    <w:rPr>
                      <w:rFonts w:ascii="Arial" w:eastAsia="Times New Roman" w:hAnsi="Arial"/>
                      <w:sz w:val="18"/>
                      <w:szCs w:val="18"/>
                      <w:lang w:eastAsia="zh-CN"/>
                    </w:rPr>
                    <w:tab/>
                    <w:t xml:space="preserve">UE Initiated CSI reporting for multiple </w:t>
                  </w:r>
                  <w:r>
                    <w:rPr>
                      <w:rFonts w:ascii="Arial" w:eastAsia="Times New Roman" w:hAnsi="Arial"/>
                      <w:sz w:val="18"/>
                      <w:szCs w:val="18"/>
                    </w:rPr>
                    <w:t>CSI configurations</w:t>
                  </w:r>
                </w:p>
                <w:p w14:paraId="52D71746" w14:textId="77777777" w:rsidR="00D20F25" w:rsidRDefault="009B5873">
                  <w:pPr>
                    <w:spacing w:after="180"/>
                    <w:rPr>
                      <w:rFonts w:eastAsia="Times New Roman"/>
                      <w:bCs/>
                      <w:sz w:val="18"/>
                      <w:szCs w:val="18"/>
                    </w:rPr>
                  </w:pPr>
                  <w:r>
                    <w:rPr>
                      <w:rFonts w:eastAsia="Times New Roman"/>
                      <w:bCs/>
                      <w:sz w:val="18"/>
                      <w:szCs w:val="18"/>
                      <w:lang w:eastAsia="zh-CN"/>
                    </w:rPr>
                    <w:t xml:space="preserve">For a UE configured with multiple </w:t>
                  </w:r>
                  <w:r>
                    <w:rPr>
                      <w:rFonts w:eastAsia="Times New Roman"/>
                      <w:i/>
                      <w:sz w:val="18"/>
                      <w:szCs w:val="18"/>
                    </w:rPr>
                    <w:t>CSI-</w:t>
                  </w:r>
                  <w:proofErr w:type="spellStart"/>
                  <w:r>
                    <w:rPr>
                      <w:rFonts w:eastAsia="Times New Roman"/>
                      <w:i/>
                      <w:sz w:val="18"/>
                      <w:szCs w:val="18"/>
                    </w:rPr>
                    <w:t>ReportConfig</w:t>
                  </w:r>
                  <w:proofErr w:type="spellEnd"/>
                  <w:r>
                    <w:rPr>
                      <w:rFonts w:eastAsia="Times New Roman"/>
                      <w:bCs/>
                      <w:sz w:val="18"/>
                      <w:szCs w:val="18"/>
                      <w:lang w:eastAsia="zh-CN"/>
                    </w:rPr>
                    <w:t xml:space="preserve"> with same </w:t>
                  </w:r>
                  <w:r>
                    <w:rPr>
                      <w:rFonts w:eastAsia="Times New Roman"/>
                      <w:sz w:val="18"/>
                      <w:szCs w:val="18"/>
                    </w:rPr>
                    <w:t>higher layer parameter</w:t>
                  </w:r>
                  <w:r>
                    <w:rPr>
                      <w:rFonts w:eastAsia="Times New Roman"/>
                      <w:bCs/>
                      <w:sz w:val="18"/>
                      <w:szCs w:val="18"/>
                    </w:rPr>
                    <w:t xml:space="preserve"> </w:t>
                  </w:r>
                  <w:proofErr w:type="spellStart"/>
                  <w:r>
                    <w:rPr>
                      <w:rFonts w:eastAsia="Times New Roman"/>
                      <w:bCs/>
                      <w:i/>
                      <w:iCs/>
                      <w:sz w:val="18"/>
                      <w:szCs w:val="18"/>
                    </w:rPr>
                    <w:t>PUCCHResource</w:t>
                  </w:r>
                  <w:proofErr w:type="spellEnd"/>
                  <w:r>
                    <w:rPr>
                      <w:rFonts w:eastAsia="Times New Roman"/>
                      <w:bCs/>
                      <w:sz w:val="18"/>
                      <w:szCs w:val="18"/>
                    </w:rPr>
                    <w:t>, the UE expects</w:t>
                  </w:r>
                </w:p>
                <w:p w14:paraId="20A4AC5A" w14:textId="77777777" w:rsidR="00D20F25" w:rsidRDefault="009B5873">
                  <w:pPr>
                    <w:spacing w:after="180"/>
                    <w:ind w:left="568" w:hanging="284"/>
                    <w:rPr>
                      <w:sz w:val="18"/>
                      <w:szCs w:val="18"/>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configured in the same CC,</w:t>
                  </w:r>
                </w:p>
                <w:p w14:paraId="6874BCF4" w14:textId="77777777" w:rsidR="00D20F25" w:rsidRDefault="009B5873">
                  <w:pPr>
                    <w:spacing w:after="180"/>
                    <w:ind w:left="568" w:hanging="284"/>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associated with a same </w:t>
                  </w:r>
                  <w:r>
                    <w:rPr>
                      <w:sz w:val="18"/>
                      <w:szCs w:val="18"/>
                    </w:rPr>
                    <w:t>CSI trigger state</w:t>
                  </w:r>
                  <w:r>
                    <w:rPr>
                      <w:sz w:val="18"/>
                      <w:szCs w:val="18"/>
                      <w:lang w:eastAsia="zh-CN"/>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6181C8AF" w14:textId="77777777" w:rsidR="00D20F25" w:rsidRDefault="009B5873">
                  <w:pPr>
                    <w:spacing w:after="180"/>
                    <w:ind w:left="568" w:hanging="284"/>
                    <w:rPr>
                      <w:sz w:val="18"/>
                      <w:szCs w:val="18"/>
                      <w:lang w:eastAsia="zh-CN"/>
                    </w:rPr>
                  </w:pPr>
                  <w:r>
                    <w:rPr>
                      <w:sz w:val="18"/>
                      <w:szCs w:val="18"/>
                    </w:rPr>
                    <w:t>-</w:t>
                  </w:r>
                  <w:r>
                    <w:rPr>
                      <w:sz w:val="18"/>
                      <w:szCs w:val="18"/>
                    </w:rPr>
                    <w:tab/>
                    <w:t xml:space="preserve">the same </w:t>
                  </w:r>
                  <w:proofErr w:type="spellStart"/>
                  <w:r>
                    <w:rPr>
                      <w:i/>
                      <w:iCs/>
                      <w:sz w:val="18"/>
                      <w:szCs w:val="18"/>
                    </w:rPr>
                    <w:t>configuredPUSCHResourceOfModeB</w:t>
                  </w:r>
                  <w:proofErr w:type="spellEnd"/>
                  <w:r>
                    <w:rPr>
                      <w:sz w:val="18"/>
                      <w:szCs w:val="18"/>
                    </w:rPr>
                    <w:t xml:space="preserve"> </w:t>
                  </w:r>
                  <w:r>
                    <w:rPr>
                      <w:sz w:val="18"/>
                      <w:szCs w:val="18"/>
                      <w:lang w:eastAsia="zh-CN"/>
                    </w:rPr>
                    <w:t xml:space="preserve">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4AFCDEEE" w14:textId="77777777" w:rsidR="00D20F25" w:rsidRDefault="009B5873">
                  <w:pPr>
                    <w:pStyle w:val="NormalWeb"/>
                    <w:spacing w:before="0" w:after="0"/>
                    <w:rPr>
                      <w:rFonts w:eastAsia="MS Mincho"/>
                      <w:color w:val="FF0000"/>
                      <w:sz w:val="20"/>
                      <w:szCs w:val="20"/>
                      <w:lang w:val="en-GB"/>
                    </w:rPr>
                  </w:pPr>
                  <w:r>
                    <w:rPr>
                      <w:sz w:val="18"/>
                      <w:szCs w:val="18"/>
                      <w:lang w:eastAsia="zh-CN"/>
                    </w:rPr>
                    <w:t xml:space="preserve">The UE reports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Cs/>
                      <w:sz w:val="18"/>
                      <w:szCs w:val="18"/>
                    </w:rPr>
                    <w:t xml:space="preserve"> in a </w:t>
                  </w:r>
                  <w:r>
                    <w:rPr>
                      <w:i/>
                      <w:sz w:val="18"/>
                      <w:szCs w:val="18"/>
                    </w:rPr>
                    <w:t>CSI-</w:t>
                  </w:r>
                  <w:proofErr w:type="spellStart"/>
                  <w:r>
                    <w:rPr>
                      <w:i/>
                      <w:sz w:val="18"/>
                      <w:szCs w:val="18"/>
                    </w:rPr>
                    <w:t>ReportConfig</w:t>
                  </w:r>
                  <w:proofErr w:type="spellEnd"/>
                  <w:r>
                    <w:rPr>
                      <w:iCs/>
                      <w:sz w:val="18"/>
                      <w:szCs w:val="18"/>
                    </w:rPr>
                    <w:t xml:space="preserve"> that satisfies the event. The CSI report includes the CSI report configuration indicator as defined in Table 6.3.2.1.2-3I in [5, TS 38.212] </w:t>
                  </w:r>
                  <w:proofErr w:type="spellStart"/>
                  <w:r>
                    <w:rPr>
                      <w:iCs/>
                      <w:sz w:val="18"/>
                      <w:szCs w:val="18"/>
                    </w:rPr>
                    <w:t>correponding</w:t>
                  </w:r>
                  <w:proofErr w:type="spellEnd"/>
                  <w:r>
                    <w:rPr>
                      <w:iCs/>
                      <w:sz w:val="18"/>
                      <w:szCs w:val="18"/>
                    </w:rPr>
                    <w:t xml:space="preserve"> to the </w:t>
                  </w:r>
                  <w:r>
                    <w:rPr>
                      <w:i/>
                      <w:sz w:val="18"/>
                      <w:szCs w:val="18"/>
                    </w:rPr>
                    <w:t>CSI-</w:t>
                  </w:r>
                  <w:proofErr w:type="spellStart"/>
                  <w:r>
                    <w:rPr>
                      <w:i/>
                      <w:sz w:val="18"/>
                      <w:szCs w:val="18"/>
                    </w:rPr>
                    <w:t>ReportConfig</w:t>
                  </w:r>
                  <w:proofErr w:type="spellEnd"/>
                  <w:r>
                    <w:rPr>
                      <w:iCs/>
                      <w:sz w:val="18"/>
                      <w:szCs w:val="18"/>
                    </w:rPr>
                    <w:t xml:space="preserve"> and is zero padded to a fixed payload size (when needed), with the fixed payload size given by the maximum payload size among all the multiple </w:t>
                  </w:r>
                  <w:r>
                    <w:rPr>
                      <w:i/>
                      <w:sz w:val="18"/>
                      <w:szCs w:val="18"/>
                    </w:rPr>
                    <w:t>CSI-</w:t>
                  </w:r>
                  <w:proofErr w:type="spellStart"/>
                  <w:r>
                    <w:rPr>
                      <w:i/>
                      <w:sz w:val="18"/>
                      <w:szCs w:val="18"/>
                    </w:rPr>
                    <w:t>ReportConfig</w:t>
                  </w:r>
                  <w:proofErr w:type="spellEnd"/>
                  <w:r>
                    <w:rPr>
                      <w:iCs/>
                      <w:sz w:val="18"/>
                      <w:szCs w:val="18"/>
                    </w:rPr>
                    <w:t xml:space="preserve">. </w:t>
                  </w:r>
                  <w:r>
                    <w:rPr>
                      <w:iCs/>
                      <w:color w:val="FF0000"/>
                      <w:sz w:val="18"/>
                      <w:szCs w:val="18"/>
                    </w:rPr>
                    <w:t xml:space="preserve">When the multiple </w:t>
                  </w:r>
                  <w:r>
                    <w:rPr>
                      <w:i/>
                      <w:color w:val="FF0000"/>
                      <w:sz w:val="18"/>
                      <w:szCs w:val="18"/>
                    </w:rPr>
                    <w:t>CSI-</w:t>
                  </w:r>
                  <w:proofErr w:type="spellStart"/>
                  <w:r>
                    <w:rPr>
                      <w:i/>
                      <w:color w:val="FF0000"/>
                      <w:sz w:val="18"/>
                      <w:szCs w:val="18"/>
                    </w:rPr>
                    <w:t>ReportConfig</w:t>
                  </w:r>
                  <w:proofErr w:type="spellEnd"/>
                  <w:r>
                    <w:rPr>
                      <w:bCs/>
                      <w:color w:val="FF0000"/>
                      <w:sz w:val="18"/>
                      <w:szCs w:val="18"/>
                      <w:lang w:eastAsia="zh-CN"/>
                    </w:rPr>
                    <w:t xml:space="preserve"> have different </w:t>
                  </w:r>
                  <w:r>
                    <w:rPr>
                      <w:color w:val="FF0000"/>
                      <w:sz w:val="18"/>
                      <w:szCs w:val="18"/>
                    </w:rPr>
                    <w:t>higher layer parameter</w:t>
                  </w:r>
                  <w:r>
                    <w:rPr>
                      <w:bCs/>
                      <w:i/>
                      <w:iCs/>
                      <w:color w:val="FF0000"/>
                      <w:sz w:val="18"/>
                      <w:szCs w:val="18"/>
                    </w:rPr>
                    <w:t xml:space="preserve"> </w:t>
                  </w:r>
                  <w:proofErr w:type="spellStart"/>
                  <w:r>
                    <w:rPr>
                      <w:bCs/>
                      <w:i/>
                      <w:iCs/>
                      <w:color w:val="FF0000"/>
                      <w:sz w:val="18"/>
                      <w:szCs w:val="18"/>
                    </w:rPr>
                    <w:t>eventType</w:t>
                  </w:r>
                  <w:proofErr w:type="spellEnd"/>
                  <w:r>
                    <w:rPr>
                      <w:bCs/>
                      <w:i/>
                      <w:iCs/>
                      <w:color w:val="FF0000"/>
                      <w:sz w:val="18"/>
                      <w:szCs w:val="18"/>
                    </w:rPr>
                    <w:t xml:space="preserve"> </w:t>
                  </w:r>
                  <w:r>
                    <w:rPr>
                      <w:bCs/>
                      <w:color w:val="FF0000"/>
                      <w:sz w:val="18"/>
                      <w:szCs w:val="18"/>
                    </w:rPr>
                    <w:t>and</w:t>
                  </w:r>
                  <w:r>
                    <w:rPr>
                      <w:iCs/>
                      <w:color w:val="FF0000"/>
                      <w:sz w:val="18"/>
                      <w:szCs w:val="18"/>
                    </w:rPr>
                    <w:t xml:space="preserve"> more than one </w:t>
                  </w:r>
                  <w:r>
                    <w:rPr>
                      <w:i/>
                      <w:color w:val="FF0000"/>
                      <w:sz w:val="18"/>
                      <w:szCs w:val="18"/>
                    </w:rPr>
                    <w:t>CSI-</w:t>
                  </w:r>
                  <w:proofErr w:type="spellStart"/>
                  <w:r>
                    <w:rPr>
                      <w:i/>
                      <w:color w:val="FF0000"/>
                      <w:sz w:val="18"/>
                      <w:szCs w:val="18"/>
                    </w:rPr>
                    <w:t>ReportConfig</w:t>
                  </w:r>
                  <w:proofErr w:type="spellEnd"/>
                  <w:r>
                    <w:rPr>
                      <w:iCs/>
                      <w:color w:val="FF0000"/>
                      <w:sz w:val="18"/>
                      <w:szCs w:val="18"/>
                    </w:rPr>
                    <w:t xml:space="preserve"> satisfy the event, the UE</w:t>
                  </w:r>
                  <w:r>
                    <w:rPr>
                      <w:color w:val="FF0000"/>
                      <w:sz w:val="18"/>
                      <w:szCs w:val="18"/>
                      <w:lang w:eastAsia="zh-CN"/>
                    </w:rPr>
                    <w:t xml:space="preserve"> reports in a single reporting instance </w:t>
                  </w:r>
                  <w:proofErr w:type="spellStart"/>
                  <w:r>
                    <w:rPr>
                      <w:bCs/>
                      <w:i/>
                      <w:iCs/>
                      <w:color w:val="FF0000"/>
                      <w:sz w:val="18"/>
                      <w:szCs w:val="18"/>
                    </w:rPr>
                    <w:t>nrofReportedRS</w:t>
                  </w:r>
                  <w:proofErr w:type="spellEnd"/>
                  <w:r>
                    <w:rPr>
                      <w:bCs/>
                      <w:i/>
                      <w:iCs/>
                      <w:color w:val="FF0000"/>
                      <w:sz w:val="18"/>
                      <w:szCs w:val="18"/>
                    </w:rPr>
                    <w:t>-UEIBR</w:t>
                  </w:r>
                  <w:r>
                    <w:rPr>
                      <w:bCs/>
                      <w:color w:val="FF0000"/>
                      <w:sz w:val="18"/>
                      <w:szCs w:val="18"/>
                    </w:rPr>
                    <w:t xml:space="preserve"> CRIs or SSBRIs corresponding to reference signals provided by the </w:t>
                  </w:r>
                  <w:proofErr w:type="spellStart"/>
                  <w:r>
                    <w:rPr>
                      <w:i/>
                      <w:color w:val="FF0000"/>
                      <w:sz w:val="18"/>
                      <w:szCs w:val="18"/>
                    </w:rPr>
                    <w:t>newBeamResourceSet</w:t>
                  </w:r>
                  <w:proofErr w:type="spellEnd"/>
                  <w:r>
                    <w:rPr>
                      <w:iCs/>
                      <w:color w:val="FF0000"/>
                      <w:sz w:val="18"/>
                      <w:szCs w:val="18"/>
                    </w:rPr>
                    <w:t xml:space="preserve"> in the </w:t>
                  </w:r>
                  <w:r>
                    <w:rPr>
                      <w:i/>
                      <w:color w:val="FF0000"/>
                      <w:sz w:val="18"/>
                      <w:szCs w:val="18"/>
                    </w:rPr>
                    <w:t>CSI-</w:t>
                  </w:r>
                  <w:proofErr w:type="spellStart"/>
                  <w:r>
                    <w:rPr>
                      <w:i/>
                      <w:color w:val="FF0000"/>
                      <w:sz w:val="18"/>
                      <w:szCs w:val="18"/>
                    </w:rPr>
                    <w:t>ReportConfig</w:t>
                  </w:r>
                  <w:proofErr w:type="spellEnd"/>
                  <w:r>
                    <w:rPr>
                      <w:iCs/>
                      <w:color w:val="FF0000"/>
                      <w:sz w:val="18"/>
                      <w:szCs w:val="18"/>
                    </w:rPr>
                    <w:t xml:space="preserve"> with the lowest CSI report configuration indicator as defined in Table 6.3.2.1.2-3I in [5, TS 38.212].</w:t>
                  </w:r>
                </w:p>
              </w:tc>
            </w:tr>
          </w:tbl>
          <w:p w14:paraId="61170546" w14:textId="027CDDC6" w:rsidR="00D20F25" w:rsidRDefault="009B5873">
            <w:pPr>
              <w:snapToGrid w:val="0"/>
              <w:spacing w:line="276" w:lineRule="auto"/>
              <w:jc w:val="both"/>
              <w:rPr>
                <w:sz w:val="18"/>
                <w:szCs w:val="18"/>
              </w:rPr>
            </w:pPr>
            <w:r>
              <w:rPr>
                <w:sz w:val="18"/>
                <w:szCs w:val="18"/>
              </w:rPr>
              <w:t xml:space="preserve">Supported by Nokia, </w:t>
            </w:r>
            <w:r w:rsidR="00D516E5" w:rsidRPr="00D516E5">
              <w:rPr>
                <w:color w:val="FF0000"/>
                <w:sz w:val="18"/>
                <w:szCs w:val="18"/>
              </w:rPr>
              <w:t>[</w:t>
            </w:r>
            <w:proofErr w:type="spellStart"/>
            <w:r w:rsidR="00D516E5" w:rsidRPr="00D516E5">
              <w:rPr>
                <w:color w:val="FF0000"/>
                <w:sz w:val="18"/>
                <w:szCs w:val="18"/>
                <w:lang w:eastAsia="zh-CN"/>
              </w:rPr>
              <w:t>Spreadtrum</w:t>
            </w:r>
            <w:proofErr w:type="spellEnd"/>
            <w:r w:rsidR="00D516E5" w:rsidRPr="00D516E5">
              <w:rPr>
                <w:color w:val="FF0000"/>
                <w:sz w:val="18"/>
                <w:szCs w:val="18"/>
              </w:rPr>
              <w:t xml:space="preserve">], </w:t>
            </w:r>
            <w:proofErr w:type="spellStart"/>
            <w:r w:rsidR="001A1906">
              <w:rPr>
                <w:color w:val="FF0000"/>
                <w:sz w:val="18"/>
                <w:szCs w:val="18"/>
              </w:rPr>
              <w:t>Ofinno</w:t>
            </w:r>
            <w:proofErr w:type="spellEnd"/>
            <w:r w:rsidR="001A1906">
              <w:rPr>
                <w:color w:val="FF0000"/>
                <w:sz w:val="18"/>
                <w:szCs w:val="18"/>
              </w:rPr>
              <w:t xml:space="preserve">, </w:t>
            </w:r>
            <w:r w:rsidR="0024669B">
              <w:rPr>
                <w:color w:val="FF0000"/>
                <w:sz w:val="18"/>
                <w:szCs w:val="18"/>
                <w:lang w:eastAsia="zh-CN"/>
              </w:rPr>
              <w:t>Fujitsu,</w:t>
            </w:r>
            <w:r w:rsidR="004E5790">
              <w:rPr>
                <w:color w:val="FF0000"/>
                <w:sz w:val="18"/>
                <w:szCs w:val="18"/>
                <w:lang w:eastAsia="zh-CN"/>
              </w:rPr>
              <w:t xml:space="preserve"> Huawei (open), </w:t>
            </w:r>
          </w:p>
          <w:p w14:paraId="7D24C003" w14:textId="016FCC3B" w:rsidR="002A578D" w:rsidRPr="002A578D" w:rsidRDefault="002A578D">
            <w:pPr>
              <w:snapToGrid w:val="0"/>
              <w:spacing w:line="276" w:lineRule="auto"/>
              <w:jc w:val="both"/>
              <w:rPr>
                <w:color w:val="FF0000"/>
                <w:sz w:val="18"/>
                <w:szCs w:val="18"/>
              </w:rPr>
            </w:pPr>
            <w:r>
              <w:rPr>
                <w:sz w:val="18"/>
                <w:szCs w:val="18"/>
              </w:rPr>
              <w:t xml:space="preserve">Not supported by: </w:t>
            </w:r>
            <w:r>
              <w:rPr>
                <w:color w:val="FF0000"/>
                <w:sz w:val="18"/>
                <w:szCs w:val="18"/>
              </w:rPr>
              <w:t xml:space="preserve">OPPO, </w:t>
            </w:r>
            <w:r w:rsidR="00F62EC7">
              <w:rPr>
                <w:color w:val="FF0000"/>
                <w:sz w:val="18"/>
                <w:szCs w:val="18"/>
              </w:rPr>
              <w:t xml:space="preserve">ZTE, </w:t>
            </w:r>
            <w:r w:rsidR="0053247F">
              <w:rPr>
                <w:color w:val="FF0000"/>
                <w:sz w:val="18"/>
                <w:szCs w:val="18"/>
              </w:rPr>
              <w:t xml:space="preserve">Samsung, </w:t>
            </w:r>
            <w:r w:rsidR="003029EA">
              <w:rPr>
                <w:color w:val="FF0000"/>
                <w:sz w:val="18"/>
                <w:szCs w:val="18"/>
              </w:rPr>
              <w:t xml:space="preserve">Ericsson, </w:t>
            </w:r>
            <w:r w:rsidR="0064673B">
              <w:rPr>
                <w:color w:val="FF0000"/>
                <w:sz w:val="18"/>
                <w:szCs w:val="18"/>
                <w:lang w:eastAsia="zh-CN"/>
              </w:rPr>
              <w:t>Qualcomm,</w:t>
            </w:r>
            <w:r w:rsidR="002C7A87">
              <w:rPr>
                <w:color w:val="FF0000"/>
                <w:sz w:val="18"/>
                <w:szCs w:val="18"/>
                <w:lang w:eastAsia="zh-CN"/>
              </w:rPr>
              <w:t xml:space="preserve"> NTT DOCOMO, </w:t>
            </w:r>
          </w:p>
          <w:p w14:paraId="4B3234C8" w14:textId="77777777" w:rsidR="00D20F25" w:rsidRDefault="00D20F25">
            <w:pPr>
              <w:snapToGrid w:val="0"/>
              <w:jc w:val="both"/>
              <w:rPr>
                <w:rFonts w:eastAsia="宋体"/>
                <w:b/>
                <w:iCs/>
                <w:color w:val="3333FF"/>
                <w:sz w:val="18"/>
                <w:szCs w:val="20"/>
                <w:u w:val="single"/>
                <w:lang w:eastAsia="en-US"/>
              </w:rPr>
            </w:pPr>
          </w:p>
          <w:p w14:paraId="601FBB24" w14:textId="77777777" w:rsidR="00D20F25" w:rsidRDefault="00D20F25">
            <w:pPr>
              <w:snapToGrid w:val="0"/>
              <w:jc w:val="both"/>
              <w:rPr>
                <w:rFonts w:eastAsia="宋体"/>
                <w:b/>
                <w:iCs/>
                <w:color w:val="3333FF"/>
                <w:sz w:val="18"/>
                <w:szCs w:val="20"/>
                <w:u w:val="single"/>
                <w:lang w:eastAsia="en-US"/>
              </w:rPr>
            </w:pPr>
          </w:p>
        </w:tc>
      </w:tr>
      <w:tr w:rsidR="00D20F25" w14:paraId="6E678233"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1453ED0" w14:textId="77777777" w:rsidR="00D20F25" w:rsidRDefault="009B5873">
            <w:pPr>
              <w:snapToGrid w:val="0"/>
              <w:rPr>
                <w:color w:val="000000" w:themeColor="text1"/>
                <w:sz w:val="18"/>
                <w:szCs w:val="18"/>
              </w:rPr>
            </w:pPr>
            <w:r>
              <w:rPr>
                <w:color w:val="000000" w:themeColor="text1"/>
                <w:sz w:val="18"/>
                <w:szCs w:val="18"/>
              </w:rPr>
              <w:lastRenderedPageBreak/>
              <w:t>3.10</w:t>
            </w:r>
          </w:p>
        </w:tc>
        <w:tc>
          <w:tcPr>
            <w:tcW w:w="1629" w:type="dxa"/>
            <w:tcBorders>
              <w:top w:val="single" w:sz="4" w:space="0" w:color="auto"/>
              <w:left w:val="single" w:sz="4" w:space="0" w:color="auto"/>
              <w:bottom w:val="single" w:sz="4" w:space="0" w:color="auto"/>
              <w:right w:val="single" w:sz="4" w:space="0" w:color="auto"/>
            </w:tcBorders>
          </w:tcPr>
          <w:p w14:paraId="288770A7" w14:textId="77777777" w:rsidR="00D20F25" w:rsidRDefault="009B5873">
            <w:pPr>
              <w:contextualSpacing/>
              <w:rPr>
                <w:sz w:val="18"/>
                <w:szCs w:val="18"/>
              </w:rPr>
            </w:pPr>
            <w:r>
              <w:rPr>
                <w:sz w:val="18"/>
                <w:szCs w:val="18"/>
              </w:rPr>
              <w:t>Properties of the aperiodic report in mode A</w:t>
            </w:r>
          </w:p>
        </w:tc>
        <w:tc>
          <w:tcPr>
            <w:tcW w:w="7627" w:type="dxa"/>
            <w:tcBorders>
              <w:top w:val="single" w:sz="4" w:space="0" w:color="auto"/>
              <w:left w:val="single" w:sz="4" w:space="0" w:color="auto"/>
              <w:bottom w:val="single" w:sz="4" w:space="0" w:color="auto"/>
              <w:right w:val="single" w:sz="4" w:space="0" w:color="auto"/>
            </w:tcBorders>
          </w:tcPr>
          <w:p w14:paraId="6EF98E42" w14:textId="77777777" w:rsidR="00D20F25" w:rsidRDefault="009B587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Per companies’ input [14], in mode A, the UE sends a UEIRI over PUCCH to indicate to the NW that an event has occurred. Based on this indication, the NW polls for the beam report, using the legacy CSI request field. In legacy, the aperiodic report is configured using a slot offset list, which provides the time offset between the scheduling DCI and the PUSCH in which the CSI is reported.</w:t>
            </w:r>
          </w:p>
          <w:p w14:paraId="76D360C6" w14:textId="77777777" w:rsidR="00D20F25" w:rsidRDefault="00D20F25">
            <w:pPr>
              <w:snapToGrid w:val="0"/>
              <w:jc w:val="both"/>
              <w:rPr>
                <w:color w:val="0000FF"/>
                <w:sz w:val="18"/>
                <w:szCs w:val="18"/>
              </w:rPr>
            </w:pPr>
          </w:p>
          <w:p w14:paraId="2634943A" w14:textId="77777777" w:rsidR="00D20F25" w:rsidRDefault="009B5873">
            <w:pPr>
              <w:snapToGrid w:val="0"/>
              <w:jc w:val="both"/>
              <w:rPr>
                <w:color w:val="0000FF"/>
                <w:sz w:val="18"/>
                <w:szCs w:val="18"/>
              </w:rPr>
            </w:pPr>
            <w:r>
              <w:rPr>
                <w:color w:val="0000FF"/>
                <w:sz w:val="18"/>
                <w:szCs w:val="18"/>
              </w:rPr>
              <w:t xml:space="preserve">The RRC parameter </w:t>
            </w:r>
            <w:proofErr w:type="spellStart"/>
            <w:r>
              <w:rPr>
                <w:color w:val="0000FF"/>
                <w:sz w:val="18"/>
                <w:szCs w:val="18"/>
              </w:rPr>
              <w:t>reportSlotOffsetList</w:t>
            </w:r>
            <w:proofErr w:type="spellEnd"/>
            <w:r>
              <w:rPr>
                <w:color w:val="0000FF"/>
                <w:sz w:val="18"/>
                <w:szCs w:val="18"/>
              </w:rPr>
              <w:t xml:space="preserve"> is necessary for making the aperiodic reporting work.</w:t>
            </w:r>
          </w:p>
          <w:p w14:paraId="4A273821" w14:textId="77777777" w:rsidR="00D20F25" w:rsidRDefault="009B5873">
            <w:pPr>
              <w:snapToGrid w:val="0"/>
              <w:jc w:val="both"/>
              <w:rPr>
                <w:color w:val="0000FF"/>
                <w:sz w:val="18"/>
                <w:szCs w:val="18"/>
              </w:rPr>
            </w:pPr>
            <w:r>
              <w:rPr>
                <w:color w:val="0000FF"/>
                <w:sz w:val="18"/>
                <w:szCs w:val="18"/>
              </w:rPr>
              <w:t xml:space="preserve">In the running CR, the following is stated in the field description for </w:t>
            </w:r>
            <w:proofErr w:type="spellStart"/>
            <w:r>
              <w:rPr>
                <w:color w:val="0000FF"/>
                <w:sz w:val="18"/>
                <w:szCs w:val="18"/>
              </w:rPr>
              <w:t>eventTypeUE</w:t>
            </w:r>
            <w:proofErr w:type="spellEnd"/>
            <w:r>
              <w:rPr>
                <w:color w:val="0000FF"/>
                <w:sz w:val="18"/>
                <w:szCs w:val="18"/>
              </w:rPr>
              <w:t>-IBR</w:t>
            </w:r>
          </w:p>
          <w:tbl>
            <w:tblPr>
              <w:tblW w:w="7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5"/>
            </w:tblGrid>
            <w:tr w:rsidR="00D20F25" w14:paraId="0A039083" w14:textId="77777777">
              <w:tc>
                <w:tcPr>
                  <w:tcW w:w="7175" w:type="dxa"/>
                  <w:tcBorders>
                    <w:top w:val="single" w:sz="4" w:space="0" w:color="auto"/>
                    <w:left w:val="single" w:sz="4" w:space="0" w:color="auto"/>
                    <w:bottom w:val="single" w:sz="4" w:space="0" w:color="auto"/>
                    <w:right w:val="single" w:sz="4" w:space="0" w:color="auto"/>
                  </w:tcBorders>
                </w:tcPr>
                <w:p w14:paraId="5DA139A1" w14:textId="77777777" w:rsidR="00D20F25" w:rsidRDefault="009B5873">
                  <w:pPr>
                    <w:pStyle w:val="TAL"/>
                    <w:rPr>
                      <w:rFonts w:ascii="Times New Roman" w:hAnsi="Times New Roman" w:cs="Times New Roman"/>
                      <w:b/>
                      <w:bCs/>
                      <w:i/>
                      <w:iCs/>
                      <w:color w:val="0000FF"/>
                      <w:sz w:val="18"/>
                      <w:szCs w:val="18"/>
                    </w:rPr>
                  </w:pPr>
                  <w:proofErr w:type="spellStart"/>
                  <w:r>
                    <w:rPr>
                      <w:rFonts w:ascii="Times New Roman" w:hAnsi="Times New Roman" w:cs="Times New Roman"/>
                      <w:b/>
                      <w:bCs/>
                      <w:i/>
                      <w:iCs/>
                      <w:color w:val="0000FF"/>
                      <w:sz w:val="18"/>
                      <w:szCs w:val="18"/>
                    </w:rPr>
                    <w:t>eventTypeUE</w:t>
                  </w:r>
                  <w:proofErr w:type="spellEnd"/>
                  <w:r>
                    <w:rPr>
                      <w:rFonts w:ascii="Times New Roman" w:hAnsi="Times New Roman" w:cs="Times New Roman"/>
                      <w:b/>
                      <w:bCs/>
                      <w:i/>
                      <w:iCs/>
                      <w:color w:val="0000FF"/>
                      <w:sz w:val="18"/>
                      <w:szCs w:val="18"/>
                    </w:rPr>
                    <w:t>-IBR</w:t>
                  </w:r>
                </w:p>
                <w:p w14:paraId="0D2CC80F" w14:textId="77777777" w:rsidR="00D20F25" w:rsidRDefault="009B5873">
                  <w:pPr>
                    <w:pStyle w:val="TAL"/>
                    <w:rPr>
                      <w:b/>
                      <w:i/>
                      <w:lang w:eastAsia="sv-SE"/>
                    </w:rPr>
                  </w:pPr>
                  <w:r>
                    <w:rPr>
                      <w:rFonts w:ascii="Times New Roman" w:hAnsi="Times New Roman" w:cs="Times New Roman"/>
                      <w:color w:val="0000FF"/>
                      <w:sz w:val="18"/>
                      <w:szCs w:val="18"/>
                    </w:rPr>
                    <w:t xml:space="preserve">Indicates the event type for UE initiated beam reporting and associated fields as specified in clause 5.2.1.5.4 of TS 38.214 [19]. </w:t>
                  </w:r>
                  <w:r>
                    <w:rPr>
                      <w:rFonts w:ascii="Times New Roman" w:hAnsi="Times New Roman" w:cs="Times New Roman"/>
                      <w:color w:val="FF0000"/>
                      <w:sz w:val="18"/>
                      <w:szCs w:val="18"/>
                    </w:rPr>
                    <w:t xml:space="preserve">When this field is configured, the UE ignores </w:t>
                  </w:r>
                  <w:proofErr w:type="spellStart"/>
                  <w:r>
                    <w:rPr>
                      <w:rFonts w:ascii="Times New Roman" w:hAnsi="Times New Roman" w:cs="Times New Roman"/>
                      <w:i/>
                      <w:iCs/>
                      <w:color w:val="FF0000"/>
                      <w:sz w:val="18"/>
                      <w:szCs w:val="18"/>
                    </w:rPr>
                    <w:t>reportConfigType</w:t>
                  </w:r>
                  <w:proofErr w:type="spellEnd"/>
                  <w:r>
                    <w:rPr>
                      <w:rFonts w:ascii="Times New Roman" w:hAnsi="Times New Roman" w:cs="Times New Roman"/>
                      <w:color w:val="FF0000"/>
                      <w:sz w:val="18"/>
                      <w:szCs w:val="18"/>
                    </w:rPr>
                    <w:t>.</w:t>
                  </w:r>
                </w:p>
              </w:tc>
            </w:tr>
          </w:tbl>
          <w:p w14:paraId="45CBB9BF" w14:textId="77777777" w:rsidR="00D20F25" w:rsidRDefault="009B5873">
            <w:pPr>
              <w:snapToGrid w:val="0"/>
              <w:jc w:val="both"/>
              <w:rPr>
                <w:color w:val="0000FF"/>
                <w:sz w:val="18"/>
                <w:szCs w:val="18"/>
              </w:rPr>
            </w:pPr>
            <w:r>
              <w:rPr>
                <w:color w:val="0000FF"/>
                <w:sz w:val="18"/>
                <w:szCs w:val="18"/>
              </w:rPr>
              <w:t xml:space="preserve">Since the UE ignores </w:t>
            </w:r>
            <w:proofErr w:type="spellStart"/>
            <w:r>
              <w:rPr>
                <w:color w:val="0000FF"/>
                <w:sz w:val="18"/>
                <w:szCs w:val="18"/>
              </w:rPr>
              <w:t>reportConfigType</w:t>
            </w:r>
            <w:proofErr w:type="spellEnd"/>
            <w:r>
              <w:rPr>
                <w:color w:val="0000FF"/>
                <w:sz w:val="18"/>
                <w:szCs w:val="18"/>
              </w:rPr>
              <w:t xml:space="preserve">, the </w:t>
            </w:r>
            <w:proofErr w:type="spellStart"/>
            <w:r>
              <w:rPr>
                <w:color w:val="0000FF"/>
                <w:sz w:val="18"/>
                <w:szCs w:val="18"/>
              </w:rPr>
              <w:t>reportSlotOffsetList</w:t>
            </w:r>
            <w:proofErr w:type="spellEnd"/>
            <w:r>
              <w:rPr>
                <w:color w:val="0000FF"/>
                <w:sz w:val="18"/>
                <w:szCs w:val="18"/>
              </w:rPr>
              <w:t xml:space="preserve"> cannot be provided to the UE, and the aperiodic beam reporting that UEIBM relies on cannot be realized.</w:t>
            </w:r>
          </w:p>
          <w:p w14:paraId="33A1AB28" w14:textId="77777777" w:rsidR="00D20F25" w:rsidRDefault="00D20F25">
            <w:pPr>
              <w:snapToGrid w:val="0"/>
              <w:jc w:val="both"/>
              <w:rPr>
                <w:color w:val="0000FF"/>
                <w:sz w:val="18"/>
                <w:szCs w:val="18"/>
              </w:rPr>
            </w:pPr>
          </w:p>
          <w:p w14:paraId="5C2FDE0B" w14:textId="77777777" w:rsidR="00D20F25" w:rsidRDefault="00D20F25">
            <w:pPr>
              <w:snapToGrid w:val="0"/>
              <w:jc w:val="both"/>
              <w:rPr>
                <w:color w:val="0000FF"/>
                <w:sz w:val="18"/>
                <w:szCs w:val="18"/>
              </w:rPr>
            </w:pPr>
          </w:p>
          <w:p w14:paraId="336634E6" w14:textId="6264DE1A" w:rsidR="00D20F25" w:rsidRDefault="009B5873">
            <w:pPr>
              <w:shd w:val="clear" w:color="auto" w:fill="FFFFFF"/>
              <w:adjustRightInd w:val="0"/>
              <w:snapToGrid w:val="0"/>
              <w:jc w:val="both"/>
              <w:rPr>
                <w:rFonts w:eastAsia="宋体"/>
                <w:sz w:val="18"/>
                <w:szCs w:val="18"/>
              </w:rPr>
            </w:pPr>
            <w:r>
              <w:rPr>
                <w:rFonts w:eastAsia="宋体"/>
                <w:b/>
                <w:sz w:val="18"/>
                <w:szCs w:val="18"/>
                <w:highlight w:val="yellow"/>
                <w:u w:val="single"/>
              </w:rPr>
              <w:t>Proposal 3.10A</w:t>
            </w:r>
            <w:r w:rsidR="00D516E5">
              <w:rPr>
                <w:rFonts w:eastAsia="宋体"/>
                <w:b/>
                <w:sz w:val="18"/>
                <w:szCs w:val="18"/>
                <w:highlight w:val="yellow"/>
                <w:u w:val="single"/>
              </w:rPr>
              <w:t xml:space="preserve"> (Option-1)</w:t>
            </w:r>
            <w:r>
              <w:rPr>
                <w:rFonts w:eastAsia="宋体"/>
                <w:b/>
                <w:sz w:val="18"/>
                <w:szCs w:val="18"/>
                <w:highlight w:val="yellow"/>
                <w:u w:val="single"/>
              </w:rPr>
              <w:t xml:space="preserve">: </w:t>
            </w:r>
            <w:r>
              <w:rPr>
                <w:rFonts w:eastAsia="宋体"/>
                <w:color w:val="000000"/>
                <w:sz w:val="18"/>
                <w:szCs w:val="18"/>
              </w:rPr>
              <w:t xml:space="preserve">On beam </w:t>
            </w:r>
            <w:r>
              <w:rPr>
                <w:rFonts w:eastAsia="宋体"/>
                <w:sz w:val="18"/>
                <w:szCs w:val="18"/>
              </w:rPr>
              <w:t xml:space="preserve">report transmission procedure for UE-initiated/event-driven beam reporting, regarding mode-A, introduce RRC configuration parameter of </w:t>
            </w:r>
            <w:proofErr w:type="spellStart"/>
            <w:r>
              <w:rPr>
                <w:rFonts w:eastAsia="宋体"/>
                <w:i/>
                <w:sz w:val="18"/>
                <w:szCs w:val="18"/>
              </w:rPr>
              <w:t>reportSlotOffsetList</w:t>
            </w:r>
            <w:proofErr w:type="spellEnd"/>
            <w:r>
              <w:rPr>
                <w:rFonts w:eastAsia="宋体"/>
                <w:sz w:val="18"/>
                <w:szCs w:val="18"/>
              </w:rPr>
              <w:t xml:space="preserve"> in the configuration of the report transmission mode.</w:t>
            </w:r>
          </w:p>
          <w:p w14:paraId="4A4014EE" w14:textId="77777777" w:rsidR="00D516E5" w:rsidRDefault="00D516E5">
            <w:pPr>
              <w:shd w:val="clear" w:color="auto" w:fill="FFFFFF"/>
              <w:adjustRightInd w:val="0"/>
              <w:snapToGrid w:val="0"/>
              <w:jc w:val="both"/>
              <w:rPr>
                <w:rFonts w:eastAsia="宋体"/>
                <w:sz w:val="18"/>
                <w:szCs w:val="18"/>
              </w:rPr>
            </w:pPr>
          </w:p>
          <w:p w14:paraId="73081A6B" w14:textId="6A59DA9B" w:rsidR="00D20F25" w:rsidRPr="0024669B" w:rsidRDefault="002A578D">
            <w:pPr>
              <w:snapToGrid w:val="0"/>
              <w:jc w:val="both"/>
              <w:rPr>
                <w:b/>
                <w:sz w:val="18"/>
                <w:szCs w:val="18"/>
              </w:rPr>
            </w:pPr>
            <w:r>
              <w:rPr>
                <w:sz w:val="18"/>
                <w:szCs w:val="18"/>
              </w:rPr>
              <w:t>Supported by Ericsson,</w:t>
            </w:r>
            <w:r w:rsidR="00F62EC7">
              <w:rPr>
                <w:sz w:val="18"/>
                <w:szCs w:val="18"/>
              </w:rPr>
              <w:t xml:space="preserve"> </w:t>
            </w:r>
            <w:proofErr w:type="gramStart"/>
            <w:r w:rsidR="00F62EC7" w:rsidRPr="00C1497E">
              <w:rPr>
                <w:color w:val="FF0000"/>
                <w:sz w:val="18"/>
                <w:szCs w:val="18"/>
              </w:rPr>
              <w:t>ZTE(</w:t>
            </w:r>
            <w:proofErr w:type="gramEnd"/>
            <w:r w:rsidR="00F62EC7" w:rsidRPr="00C1497E">
              <w:rPr>
                <w:color w:val="FF0000"/>
                <w:sz w:val="18"/>
                <w:szCs w:val="18"/>
              </w:rPr>
              <w:t>open)</w:t>
            </w:r>
            <w:r w:rsidR="00A91393" w:rsidRPr="00C1497E">
              <w:rPr>
                <w:color w:val="FF0000"/>
                <w:sz w:val="18"/>
                <w:szCs w:val="18"/>
              </w:rPr>
              <w:t xml:space="preserve">, vivo, </w:t>
            </w:r>
            <w:r w:rsidR="00C1497E">
              <w:rPr>
                <w:color w:val="FF0000"/>
                <w:sz w:val="18"/>
                <w:szCs w:val="18"/>
              </w:rPr>
              <w:t xml:space="preserve">Nokia, </w:t>
            </w:r>
            <w:r w:rsidR="0053247F">
              <w:rPr>
                <w:color w:val="FF0000"/>
                <w:sz w:val="18"/>
                <w:szCs w:val="18"/>
              </w:rPr>
              <w:t xml:space="preserve">Samsung, </w:t>
            </w:r>
            <w:proofErr w:type="spellStart"/>
            <w:r w:rsidR="001A1906">
              <w:rPr>
                <w:color w:val="FF0000"/>
                <w:sz w:val="18"/>
                <w:szCs w:val="18"/>
              </w:rPr>
              <w:t>Ofinno</w:t>
            </w:r>
            <w:proofErr w:type="spellEnd"/>
            <w:r w:rsidR="001A1906">
              <w:rPr>
                <w:color w:val="FF0000"/>
                <w:sz w:val="18"/>
                <w:szCs w:val="18"/>
              </w:rPr>
              <w:t xml:space="preserve">, </w:t>
            </w:r>
            <w:r w:rsidR="0024669B">
              <w:rPr>
                <w:color w:val="FF0000"/>
                <w:sz w:val="18"/>
                <w:szCs w:val="18"/>
                <w:lang w:eastAsia="zh-CN"/>
              </w:rPr>
              <w:t>Fujitsu,</w:t>
            </w:r>
            <w:r w:rsidR="00F608B0">
              <w:rPr>
                <w:color w:val="FF0000"/>
                <w:sz w:val="18"/>
                <w:szCs w:val="18"/>
                <w:lang w:eastAsia="zh-CN"/>
              </w:rPr>
              <w:t xml:space="preserve"> Huawei, </w:t>
            </w:r>
            <w:r w:rsidR="0064673B">
              <w:rPr>
                <w:color w:val="FF0000"/>
                <w:sz w:val="18"/>
                <w:szCs w:val="18"/>
                <w:lang w:eastAsia="zh-CN"/>
              </w:rPr>
              <w:t>Qualcomm,</w:t>
            </w:r>
            <w:r w:rsidR="00594484">
              <w:rPr>
                <w:color w:val="FF0000"/>
                <w:sz w:val="18"/>
                <w:szCs w:val="18"/>
                <w:lang w:eastAsia="zh-CN"/>
              </w:rPr>
              <w:t xml:space="preserve"> MediaTek, </w:t>
            </w:r>
            <w:r w:rsidR="002C7A87">
              <w:rPr>
                <w:color w:val="FF0000"/>
                <w:sz w:val="18"/>
                <w:szCs w:val="18"/>
                <w:lang w:eastAsia="zh-CN"/>
              </w:rPr>
              <w:t xml:space="preserve">NTT DOCOMO, </w:t>
            </w:r>
          </w:p>
          <w:p w14:paraId="534C6054" w14:textId="34185E84" w:rsidR="00D516E5" w:rsidRDefault="00D516E5">
            <w:pPr>
              <w:snapToGrid w:val="0"/>
              <w:jc w:val="both"/>
              <w:rPr>
                <w:color w:val="0000FF"/>
                <w:sz w:val="18"/>
                <w:szCs w:val="18"/>
              </w:rPr>
            </w:pPr>
          </w:p>
          <w:p w14:paraId="25EECC4A" w14:textId="4EDD7730" w:rsidR="00D516E5" w:rsidRDefault="00D516E5">
            <w:pPr>
              <w:snapToGrid w:val="0"/>
              <w:jc w:val="both"/>
              <w:rPr>
                <w:rFonts w:eastAsia="宋体"/>
                <w:color w:val="FF0000"/>
                <w:sz w:val="18"/>
                <w:szCs w:val="18"/>
              </w:rPr>
            </w:pPr>
            <w:r w:rsidRPr="00D516E5">
              <w:rPr>
                <w:rFonts w:eastAsia="宋体"/>
                <w:b/>
                <w:color w:val="FF0000"/>
                <w:sz w:val="18"/>
                <w:szCs w:val="18"/>
                <w:highlight w:val="yellow"/>
                <w:u w:val="single"/>
              </w:rPr>
              <w:t xml:space="preserve">Proposal 3.10B (Option-2): </w:t>
            </w:r>
            <w:r w:rsidRPr="00D516E5">
              <w:rPr>
                <w:rFonts w:eastAsia="宋体"/>
                <w:color w:val="FF0000"/>
                <w:sz w:val="18"/>
                <w:szCs w:val="18"/>
              </w:rPr>
              <w:t>On beam report transmission procedure for UE-initiated/event-driven beam reporting, from RAN1 perspective</w:t>
            </w:r>
            <w:r>
              <w:rPr>
                <w:rFonts w:eastAsia="宋体"/>
                <w:color w:val="FF0000"/>
                <w:sz w:val="18"/>
                <w:szCs w:val="18"/>
              </w:rPr>
              <w:t>,</w:t>
            </w:r>
          </w:p>
          <w:p w14:paraId="21EF95C2" w14:textId="2A9DFD0D" w:rsidR="00D516E5" w:rsidRDefault="00D516E5" w:rsidP="00D516E5">
            <w:pPr>
              <w:pStyle w:val="ListParagraph"/>
              <w:numPr>
                <w:ilvl w:val="0"/>
                <w:numId w:val="28"/>
              </w:numPr>
              <w:snapToGrid w:val="0"/>
              <w:spacing w:after="0" w:line="257" w:lineRule="auto"/>
              <w:ind w:left="475" w:hanging="475"/>
              <w:jc w:val="both"/>
              <w:rPr>
                <w:color w:val="FF0000"/>
                <w:sz w:val="18"/>
                <w:szCs w:val="18"/>
              </w:rPr>
            </w:pPr>
            <w:r>
              <w:rPr>
                <w:color w:val="FF0000"/>
                <w:sz w:val="18"/>
                <w:szCs w:val="18"/>
              </w:rPr>
              <w:t xml:space="preserve">Regarding mode-A, </w:t>
            </w:r>
            <w:r w:rsidRPr="00D516E5">
              <w:rPr>
                <w:color w:val="FF0000"/>
                <w:sz w:val="18"/>
                <w:szCs w:val="18"/>
              </w:rPr>
              <w:t xml:space="preserve">the UE expects </w:t>
            </w:r>
            <w:proofErr w:type="spellStart"/>
            <w:r w:rsidRPr="008C52D4">
              <w:rPr>
                <w:i/>
                <w:color w:val="FF0000"/>
                <w:sz w:val="18"/>
                <w:szCs w:val="18"/>
              </w:rPr>
              <w:t>reportConfigType</w:t>
            </w:r>
            <w:proofErr w:type="spellEnd"/>
            <w:r w:rsidRPr="00D516E5">
              <w:rPr>
                <w:color w:val="FF0000"/>
                <w:sz w:val="18"/>
                <w:szCs w:val="18"/>
              </w:rPr>
              <w:t xml:space="preserve"> set to ‘aperiodic’.</w:t>
            </w:r>
          </w:p>
          <w:p w14:paraId="2A0AC923" w14:textId="0A0197E5" w:rsidR="00D516E5" w:rsidRPr="00D516E5" w:rsidRDefault="00D516E5" w:rsidP="00D516E5">
            <w:pPr>
              <w:pStyle w:val="ListParagraph"/>
              <w:numPr>
                <w:ilvl w:val="0"/>
                <w:numId w:val="28"/>
              </w:numPr>
              <w:snapToGrid w:val="0"/>
              <w:spacing w:after="0" w:line="257" w:lineRule="auto"/>
              <w:ind w:left="475" w:hanging="475"/>
              <w:jc w:val="both"/>
              <w:rPr>
                <w:color w:val="FF0000"/>
                <w:sz w:val="18"/>
                <w:szCs w:val="18"/>
              </w:rPr>
            </w:pPr>
            <w:r>
              <w:rPr>
                <w:color w:val="FF0000"/>
                <w:sz w:val="18"/>
                <w:szCs w:val="18"/>
              </w:rPr>
              <w:t xml:space="preserve">Regarding </w:t>
            </w:r>
            <w:r w:rsidRPr="00D516E5">
              <w:rPr>
                <w:color w:val="FF0000"/>
                <w:sz w:val="18"/>
                <w:szCs w:val="18"/>
              </w:rPr>
              <w:t>mode</w:t>
            </w:r>
            <w:r>
              <w:rPr>
                <w:color w:val="FF0000"/>
                <w:sz w:val="18"/>
                <w:szCs w:val="18"/>
              </w:rPr>
              <w:t>-</w:t>
            </w:r>
            <w:r w:rsidRPr="00D516E5">
              <w:rPr>
                <w:color w:val="FF0000"/>
                <w:sz w:val="18"/>
                <w:szCs w:val="18"/>
              </w:rPr>
              <w:t xml:space="preserve">B, the UE ignores </w:t>
            </w:r>
            <w:proofErr w:type="spellStart"/>
            <w:r w:rsidRPr="00D516E5">
              <w:rPr>
                <w:i/>
                <w:color w:val="FF0000"/>
                <w:sz w:val="18"/>
                <w:szCs w:val="18"/>
              </w:rPr>
              <w:t>reportConfigType</w:t>
            </w:r>
            <w:proofErr w:type="spellEnd"/>
            <w:r w:rsidRPr="00D516E5">
              <w:rPr>
                <w:color w:val="FF0000"/>
                <w:sz w:val="18"/>
                <w:szCs w:val="18"/>
              </w:rPr>
              <w:t xml:space="preserve">. </w:t>
            </w:r>
          </w:p>
          <w:p w14:paraId="5514DD60" w14:textId="38549A89" w:rsidR="002A578D" w:rsidRPr="008C52D4" w:rsidRDefault="008C52D4">
            <w:pPr>
              <w:snapToGrid w:val="0"/>
              <w:jc w:val="both"/>
              <w:rPr>
                <w:color w:val="FF0000"/>
                <w:sz w:val="18"/>
                <w:szCs w:val="18"/>
              </w:rPr>
            </w:pPr>
            <w:r w:rsidRPr="008C52D4">
              <w:rPr>
                <w:color w:val="FF0000"/>
                <w:sz w:val="18"/>
                <w:szCs w:val="18"/>
              </w:rPr>
              <w:t>Send an LS to RAN2 on the above</w:t>
            </w:r>
          </w:p>
          <w:p w14:paraId="20B94021" w14:textId="77777777" w:rsidR="008C52D4" w:rsidRDefault="008C52D4">
            <w:pPr>
              <w:snapToGrid w:val="0"/>
              <w:jc w:val="both"/>
              <w:rPr>
                <w:color w:val="0000FF"/>
                <w:sz w:val="18"/>
                <w:szCs w:val="18"/>
              </w:rPr>
            </w:pPr>
          </w:p>
          <w:p w14:paraId="472334F6" w14:textId="2CD58CE8" w:rsidR="00D516E5" w:rsidRDefault="00D516E5" w:rsidP="00D516E5">
            <w:pPr>
              <w:snapToGrid w:val="0"/>
              <w:jc w:val="both"/>
              <w:rPr>
                <w:sz w:val="18"/>
                <w:szCs w:val="18"/>
              </w:rPr>
            </w:pPr>
            <w:r>
              <w:rPr>
                <w:sz w:val="18"/>
                <w:szCs w:val="18"/>
              </w:rPr>
              <w:t xml:space="preserve">Supported by </w:t>
            </w:r>
            <w:proofErr w:type="spellStart"/>
            <w:r w:rsidRPr="00D516E5">
              <w:rPr>
                <w:color w:val="FF0000"/>
                <w:sz w:val="18"/>
                <w:szCs w:val="18"/>
              </w:rPr>
              <w:t>xiaomi</w:t>
            </w:r>
            <w:proofErr w:type="spellEnd"/>
            <w:r w:rsidRPr="00D516E5">
              <w:rPr>
                <w:color w:val="FF0000"/>
                <w:sz w:val="18"/>
                <w:szCs w:val="18"/>
              </w:rPr>
              <w:t xml:space="preserve">, </w:t>
            </w:r>
            <w:proofErr w:type="spellStart"/>
            <w:r w:rsidRPr="00D516E5">
              <w:rPr>
                <w:color w:val="FF0000"/>
                <w:sz w:val="18"/>
                <w:szCs w:val="18"/>
              </w:rPr>
              <w:t>spreadtrum</w:t>
            </w:r>
            <w:proofErr w:type="spellEnd"/>
            <w:r w:rsidRPr="00D516E5">
              <w:rPr>
                <w:color w:val="FF0000"/>
                <w:sz w:val="18"/>
                <w:szCs w:val="18"/>
              </w:rPr>
              <w:t>,</w:t>
            </w:r>
            <w:r w:rsidR="00F608B0">
              <w:rPr>
                <w:color w:val="FF0000"/>
                <w:sz w:val="18"/>
                <w:szCs w:val="18"/>
              </w:rPr>
              <w:t xml:space="preserve"> Huawei, </w:t>
            </w:r>
          </w:p>
          <w:p w14:paraId="64EBDA51" w14:textId="77777777" w:rsidR="00D516E5" w:rsidRDefault="00D516E5">
            <w:pPr>
              <w:snapToGrid w:val="0"/>
              <w:jc w:val="both"/>
              <w:rPr>
                <w:color w:val="0000FF"/>
                <w:sz w:val="18"/>
                <w:szCs w:val="18"/>
              </w:rPr>
            </w:pPr>
          </w:p>
          <w:p w14:paraId="18EA63EC" w14:textId="77777777" w:rsidR="00D20F25" w:rsidRDefault="009B5873">
            <w:pPr>
              <w:snapToGrid w:val="0"/>
              <w:rPr>
                <w:rFonts w:eastAsia="宋体"/>
                <w:b/>
                <w:sz w:val="18"/>
                <w:szCs w:val="18"/>
                <w:highlight w:val="yellow"/>
                <w:u w:val="single"/>
              </w:rPr>
            </w:pPr>
            <w:r>
              <w:rPr>
                <w:rFonts w:eastAsia="宋体"/>
                <w:b/>
                <w:sz w:val="18"/>
                <w:szCs w:val="18"/>
                <w:highlight w:val="yellow"/>
                <w:u w:val="single"/>
              </w:rPr>
              <w:t>Proposal 3.10B:</w:t>
            </w:r>
            <w:r>
              <w:rPr>
                <w:sz w:val="18"/>
                <w:szCs w:val="18"/>
              </w:rPr>
              <w:t xml:space="preserve"> A</w:t>
            </w:r>
            <w:r>
              <w:rPr>
                <w:rFonts w:hint="eastAsia"/>
                <w:sz w:val="18"/>
                <w:szCs w:val="18"/>
              </w:rPr>
              <w:t>dopt the following changes in</w:t>
            </w:r>
            <w:r>
              <w:rPr>
                <w:sz w:val="18"/>
                <w:szCs w:val="18"/>
              </w:rPr>
              <w:t xml:space="preserve"> TS38.214 Section 5.2.1.5.1:</w:t>
            </w:r>
          </w:p>
          <w:p w14:paraId="730821AF"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lastRenderedPageBreak/>
              <w:t>Reason for change:</w:t>
            </w:r>
            <w:r>
              <w:rPr>
                <w:rFonts w:eastAsia="PMingLiU"/>
                <w:bCs/>
                <w:sz w:val="18"/>
                <w:szCs w:val="18"/>
                <w:lang w:eastAsia="zh-TW"/>
              </w:rPr>
              <w:t xml:space="preserve"> </w:t>
            </w:r>
            <w:r>
              <w:rPr>
                <w:sz w:val="18"/>
                <w:szCs w:val="18"/>
                <w:lang w:eastAsia="zh-CN"/>
              </w:rPr>
              <w:t xml:space="preserve"> From the excerpt from 38.214, there is no description on how the UE would transmit the CSI report associated with event driven reporting. The understanding in RAN1 is that the same procedure as for aperiodic CSI reports would be used. </w:t>
            </w:r>
          </w:p>
          <w:p w14:paraId="1A012552"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T</w:t>
            </w:r>
            <w:r>
              <w:rPr>
                <w:sz w:val="18"/>
                <w:szCs w:val="18"/>
              </w:rPr>
              <w:t>he aperiodic reporting associated with event-driven reporting is proposed to be described by the corresponding clause in 38.214</w:t>
            </w:r>
            <w:r>
              <w:rPr>
                <w:sz w:val="18"/>
                <w:szCs w:val="18"/>
                <w:lang w:eastAsia="zh-CN"/>
              </w:rPr>
              <w:t>.</w:t>
            </w:r>
          </w:p>
          <w:p w14:paraId="39018040"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UE behavior of aperiodic reporting associated with event-driven reporting is unclear</w:t>
            </w:r>
            <w:r>
              <w:rPr>
                <w:rFonts w:hint="eastAsia"/>
                <w:sz w:val="18"/>
                <w:szCs w:val="18"/>
              </w:rPr>
              <w:t>.</w:t>
            </w:r>
          </w:p>
          <w:tbl>
            <w:tblPr>
              <w:tblStyle w:val="TableGrid"/>
              <w:tblW w:w="0" w:type="auto"/>
              <w:tblLayout w:type="fixed"/>
              <w:tblLook w:val="04A0" w:firstRow="1" w:lastRow="0" w:firstColumn="1" w:lastColumn="0" w:noHBand="0" w:noVBand="1"/>
            </w:tblPr>
            <w:tblGrid>
              <w:gridCol w:w="7175"/>
            </w:tblGrid>
            <w:tr w:rsidR="00D20F25" w14:paraId="435631F5" w14:textId="77777777">
              <w:trPr>
                <w:trHeight w:val="2861"/>
              </w:trPr>
              <w:tc>
                <w:tcPr>
                  <w:tcW w:w="7175" w:type="dxa"/>
                </w:tcPr>
                <w:p w14:paraId="09A1D957" w14:textId="77777777" w:rsidR="00D20F25" w:rsidRDefault="009B5873">
                  <w:pPr>
                    <w:keepNext/>
                    <w:keepLines/>
                    <w:spacing w:before="120" w:after="180"/>
                    <w:outlineLvl w:val="3"/>
                    <w:rPr>
                      <w:rFonts w:ascii="Arial" w:eastAsia="宋体" w:hAnsi="Arial"/>
                      <w:color w:val="000000"/>
                      <w:sz w:val="18"/>
                      <w:szCs w:val="18"/>
                    </w:rPr>
                  </w:pPr>
                  <w:r>
                    <w:rPr>
                      <w:rFonts w:ascii="Arial" w:eastAsia="宋体" w:hAnsi="Arial"/>
                      <w:color w:val="000000"/>
                      <w:sz w:val="18"/>
                      <w:szCs w:val="18"/>
                    </w:rPr>
                    <w:t>5.2.1.5</w:t>
                  </w:r>
                  <w:r>
                    <w:rPr>
                      <w:rFonts w:ascii="Arial" w:eastAsia="宋体" w:hAnsi="Arial"/>
                      <w:color w:val="000000"/>
                      <w:sz w:val="18"/>
                      <w:szCs w:val="18"/>
                    </w:rPr>
                    <w:tab/>
                    <w:t>Triggering/activation of CSI Reports and CSI-RS</w:t>
                  </w:r>
                </w:p>
                <w:p w14:paraId="211B9A07" w14:textId="77777777" w:rsidR="00D20F25" w:rsidRDefault="009B5873">
                  <w:pPr>
                    <w:keepNext/>
                    <w:keepLines/>
                    <w:spacing w:before="120" w:after="180"/>
                    <w:outlineLvl w:val="4"/>
                    <w:rPr>
                      <w:rFonts w:ascii="Arial" w:eastAsia="宋体" w:hAnsi="Arial"/>
                      <w:color w:val="000000"/>
                      <w:sz w:val="18"/>
                      <w:szCs w:val="18"/>
                    </w:rPr>
                  </w:pPr>
                  <w:r>
                    <w:rPr>
                      <w:rFonts w:ascii="Arial" w:eastAsia="宋体" w:hAnsi="Arial"/>
                      <w:color w:val="000000"/>
                      <w:sz w:val="18"/>
                      <w:szCs w:val="18"/>
                    </w:rPr>
                    <w:t>5.2.1.5.1</w:t>
                  </w:r>
                  <w:r>
                    <w:rPr>
                      <w:rFonts w:ascii="Arial" w:eastAsia="宋体" w:hAnsi="Arial"/>
                      <w:color w:val="000000"/>
                      <w:sz w:val="18"/>
                      <w:szCs w:val="18"/>
                    </w:rPr>
                    <w:tab/>
                    <w:t>Aperiodic CSI Reporting/Aperiodic CSI-RS when the triggering PDCCH and the CSI-RS have the same numerology</w:t>
                  </w:r>
                </w:p>
                <w:p w14:paraId="3AF0B398" w14:textId="77777777" w:rsidR="00D20F25" w:rsidRPr="009B5873" w:rsidRDefault="009B5873">
                  <w:pPr>
                    <w:spacing w:after="180"/>
                    <w:rPr>
                      <w:rFonts w:eastAsia="宋体"/>
                      <w:color w:val="000000"/>
                      <w:sz w:val="20"/>
                      <w:szCs w:val="20"/>
                    </w:rPr>
                  </w:pPr>
                  <w:r>
                    <w:rPr>
                      <w:rFonts w:eastAsia="宋体"/>
                      <w:sz w:val="18"/>
                      <w:szCs w:val="18"/>
                    </w:rPr>
                    <w:t xml:space="preserve">For CSI-RS resource sets associated with Resource Settings configured with the higher layer parameter </w:t>
                  </w:r>
                  <w:proofErr w:type="spellStart"/>
                  <w:r>
                    <w:rPr>
                      <w:rFonts w:eastAsia="宋体"/>
                      <w:i/>
                      <w:sz w:val="18"/>
                      <w:szCs w:val="18"/>
                    </w:rPr>
                    <w:t>resourceType</w:t>
                  </w:r>
                  <w:proofErr w:type="spellEnd"/>
                  <w:r>
                    <w:rPr>
                      <w:rFonts w:eastAsia="宋体"/>
                      <w:sz w:val="18"/>
                      <w:szCs w:val="18"/>
                    </w:rPr>
                    <w:t xml:space="preserve"> set to 'aperiodic', 'periodic', or 'semi-persistent', trigger states for Reporting Setting(s)</w:t>
                  </w:r>
                  <w:r>
                    <w:rPr>
                      <w:rFonts w:eastAsia="宋体"/>
                      <w:sz w:val="20"/>
                      <w:szCs w:val="20"/>
                    </w:rPr>
                    <w:t xml:space="preserve"> (configured with the higher layer parameter </w:t>
                  </w:r>
                  <w:proofErr w:type="spellStart"/>
                  <w:r>
                    <w:rPr>
                      <w:rFonts w:eastAsia="宋体"/>
                      <w:i/>
                      <w:sz w:val="20"/>
                      <w:szCs w:val="20"/>
                    </w:rPr>
                    <w:t>reportConfigType</w:t>
                  </w:r>
                  <w:proofErr w:type="spellEnd"/>
                  <w:r>
                    <w:rPr>
                      <w:rFonts w:eastAsia="宋体"/>
                      <w:sz w:val="20"/>
                      <w:szCs w:val="20"/>
                    </w:rPr>
                    <w:t xml:space="preserve"> set to 'aperiodic'</w:t>
                  </w:r>
                  <w:ins w:id="113" w:author="Claes Tidestav" w:date="2025-09-15T14:48:00Z">
                    <w:r>
                      <w:rPr>
                        <w:rFonts w:eastAsia="宋体"/>
                        <w:sz w:val="20"/>
                        <w:szCs w:val="20"/>
                      </w:rPr>
                      <w:t xml:space="preserve">, </w:t>
                    </w:r>
                  </w:ins>
                  <w:ins w:id="114" w:author="Claes Tidestav" w:date="2025-09-15T14:50:00Z">
                    <w:r>
                      <w:rPr>
                        <w:rFonts w:eastAsia="宋体"/>
                        <w:sz w:val="20"/>
                        <w:szCs w:val="20"/>
                      </w:rPr>
                      <w:t xml:space="preserve">or </w:t>
                    </w:r>
                    <w:proofErr w:type="spellStart"/>
                    <w:r>
                      <w:rPr>
                        <w:rFonts w:eastAsia="宋体"/>
                        <w:i/>
                        <w:iCs/>
                        <w:sz w:val="20"/>
                        <w:szCs w:val="20"/>
                      </w:rPr>
                      <w:t>reportTransmissionMode</w:t>
                    </w:r>
                    <w:proofErr w:type="spellEnd"/>
                    <w:r>
                      <w:rPr>
                        <w:rFonts w:eastAsia="宋体"/>
                        <w:i/>
                        <w:iCs/>
                        <w:sz w:val="20"/>
                        <w:szCs w:val="20"/>
                      </w:rPr>
                      <w:t xml:space="preserve"> </w:t>
                    </w:r>
                  </w:ins>
                  <w:ins w:id="115" w:author="Claes Tidestav" w:date="2025-09-15T14:59:00Z">
                    <w:r>
                      <w:rPr>
                        <w:rFonts w:eastAsia="宋体"/>
                        <w:sz w:val="20"/>
                        <w:szCs w:val="20"/>
                      </w:rPr>
                      <w:t>set to</w:t>
                    </w:r>
                  </w:ins>
                  <w:ins w:id="116" w:author="Claes Tidestav" w:date="2025-09-15T14:50:00Z">
                    <w:r>
                      <w:rPr>
                        <w:rFonts w:eastAsia="宋体"/>
                        <w:sz w:val="20"/>
                        <w:szCs w:val="20"/>
                      </w:rPr>
                      <w:t xml:space="preserve"> ‘</w:t>
                    </w:r>
                    <w:proofErr w:type="spellStart"/>
                    <w:r>
                      <w:rPr>
                        <w:rFonts w:eastAsia="宋体"/>
                        <w:sz w:val="20"/>
                        <w:szCs w:val="20"/>
                      </w:rPr>
                      <w:t>modeA</w:t>
                    </w:r>
                    <w:proofErr w:type="spellEnd"/>
                    <w:r>
                      <w:rPr>
                        <w:rFonts w:eastAsia="宋体"/>
                        <w:sz w:val="20"/>
                        <w:szCs w:val="20"/>
                      </w:rPr>
                      <w:t>’</w:t>
                    </w:r>
                  </w:ins>
                  <w:r>
                    <w:rPr>
                      <w:rFonts w:eastAsia="宋体"/>
                      <w:sz w:val="20"/>
                      <w:szCs w:val="20"/>
                    </w:rPr>
                    <w:t xml:space="preserve">) and/or Resource Setting for channel and/or interference measurement on one or more component carriers are configured using the higher layer parameter </w:t>
                  </w:r>
                  <w:r>
                    <w:rPr>
                      <w:rFonts w:eastAsia="宋体"/>
                      <w:i/>
                      <w:sz w:val="20"/>
                      <w:szCs w:val="20"/>
                    </w:rPr>
                    <w:t>CSI-</w:t>
                  </w:r>
                  <w:proofErr w:type="spellStart"/>
                  <w:r>
                    <w:rPr>
                      <w:rFonts w:eastAsia="宋体"/>
                      <w:i/>
                      <w:sz w:val="20"/>
                      <w:szCs w:val="20"/>
                    </w:rPr>
                    <w:t>AperiodicTriggerStateList</w:t>
                  </w:r>
                  <w:proofErr w:type="spellEnd"/>
                  <w:r>
                    <w:rPr>
                      <w:rFonts w:eastAsia="宋体"/>
                      <w:sz w:val="20"/>
                      <w:szCs w:val="20"/>
                    </w:rPr>
                    <w:t xml:space="preserve">. </w:t>
                  </w:r>
                </w:p>
                <w:p w14:paraId="3F2698C6" w14:textId="77777777" w:rsidR="00D20F25" w:rsidRDefault="009B5873">
                  <w:pPr>
                    <w:pStyle w:val="NormalWeb"/>
                    <w:spacing w:before="0" w:after="0"/>
                    <w:jc w:val="center"/>
                    <w:rPr>
                      <w:rFonts w:eastAsia="MS Mincho"/>
                      <w:color w:val="FF0000"/>
                      <w:sz w:val="18"/>
                      <w:szCs w:val="18"/>
                      <w:lang w:val="en-GB"/>
                    </w:rPr>
                  </w:pPr>
                  <w:r>
                    <w:rPr>
                      <w:rFonts w:eastAsia="MS Mincho"/>
                      <w:color w:val="FF0000"/>
                      <w:sz w:val="18"/>
                      <w:szCs w:val="18"/>
                      <w:lang w:val="en-GB"/>
                    </w:rPr>
                    <w:t>&lt;Unchanged parts are omitted&gt;</w:t>
                  </w:r>
                </w:p>
                <w:p w14:paraId="46BFB381" w14:textId="77777777" w:rsidR="00D20F25" w:rsidRDefault="00D20F25">
                  <w:pPr>
                    <w:pStyle w:val="NormalWeb"/>
                    <w:spacing w:before="0" w:after="0"/>
                    <w:rPr>
                      <w:rFonts w:eastAsia="MS Mincho"/>
                      <w:color w:val="FF0000"/>
                      <w:sz w:val="20"/>
                      <w:szCs w:val="20"/>
                      <w:lang w:val="en-GB"/>
                    </w:rPr>
                  </w:pPr>
                </w:p>
              </w:tc>
            </w:tr>
          </w:tbl>
          <w:p w14:paraId="5CC75287" w14:textId="241C55AC" w:rsidR="00D20F25" w:rsidRDefault="009B5873">
            <w:pPr>
              <w:snapToGrid w:val="0"/>
              <w:spacing w:line="276" w:lineRule="auto"/>
              <w:jc w:val="both"/>
              <w:rPr>
                <w:sz w:val="18"/>
                <w:szCs w:val="18"/>
              </w:rPr>
            </w:pPr>
            <w:r>
              <w:rPr>
                <w:sz w:val="18"/>
                <w:szCs w:val="18"/>
              </w:rPr>
              <w:t xml:space="preserve">Supported by Ericsson, </w:t>
            </w:r>
            <w:proofErr w:type="spellStart"/>
            <w:r w:rsidR="00A330D0" w:rsidRPr="00A330D0">
              <w:rPr>
                <w:color w:val="FF0000"/>
                <w:sz w:val="18"/>
                <w:szCs w:val="18"/>
              </w:rPr>
              <w:t>xiaomi</w:t>
            </w:r>
            <w:proofErr w:type="spellEnd"/>
            <w:r w:rsidR="00A330D0" w:rsidRPr="00A330D0">
              <w:rPr>
                <w:color w:val="FF0000"/>
                <w:sz w:val="18"/>
                <w:szCs w:val="18"/>
              </w:rPr>
              <w:t xml:space="preserve">, </w:t>
            </w:r>
            <w:r w:rsidR="002A578D">
              <w:rPr>
                <w:color w:val="FF0000"/>
                <w:sz w:val="18"/>
                <w:szCs w:val="18"/>
              </w:rPr>
              <w:t xml:space="preserve">OPPO, </w:t>
            </w:r>
            <w:proofErr w:type="spellStart"/>
            <w:r w:rsidR="008C52D4">
              <w:rPr>
                <w:color w:val="FF0000"/>
                <w:sz w:val="18"/>
                <w:szCs w:val="18"/>
              </w:rPr>
              <w:t>Spreadtrum</w:t>
            </w:r>
            <w:proofErr w:type="spellEnd"/>
            <w:r w:rsidR="008C52D4">
              <w:rPr>
                <w:color w:val="FF0000"/>
                <w:sz w:val="18"/>
                <w:szCs w:val="18"/>
              </w:rPr>
              <w:t xml:space="preserve">, </w:t>
            </w:r>
            <w:r w:rsidR="00F62EC7">
              <w:rPr>
                <w:color w:val="FF0000"/>
                <w:sz w:val="18"/>
                <w:szCs w:val="18"/>
              </w:rPr>
              <w:t xml:space="preserve">ZTE (open), </w:t>
            </w:r>
            <w:r w:rsidR="00A91393">
              <w:rPr>
                <w:color w:val="FF0000"/>
                <w:sz w:val="18"/>
                <w:szCs w:val="18"/>
              </w:rPr>
              <w:t xml:space="preserve">vivo, </w:t>
            </w:r>
            <w:r w:rsidR="00C1497E">
              <w:rPr>
                <w:color w:val="FF0000"/>
                <w:sz w:val="18"/>
                <w:szCs w:val="18"/>
              </w:rPr>
              <w:t xml:space="preserve">Nokia, </w:t>
            </w:r>
            <w:proofErr w:type="spellStart"/>
            <w:r w:rsidR="001A1906">
              <w:rPr>
                <w:color w:val="FF0000"/>
                <w:sz w:val="18"/>
                <w:szCs w:val="18"/>
              </w:rPr>
              <w:t>Ofinno</w:t>
            </w:r>
            <w:proofErr w:type="spellEnd"/>
            <w:r w:rsidR="001A1906">
              <w:rPr>
                <w:color w:val="FF0000"/>
                <w:sz w:val="18"/>
                <w:szCs w:val="18"/>
              </w:rPr>
              <w:t xml:space="preserve">, </w:t>
            </w:r>
            <w:r w:rsidR="0024669B">
              <w:rPr>
                <w:color w:val="FF0000"/>
                <w:sz w:val="18"/>
                <w:szCs w:val="18"/>
                <w:lang w:eastAsia="zh-CN"/>
              </w:rPr>
              <w:t>Fujitsu,</w:t>
            </w:r>
            <w:r w:rsidR="0075055A">
              <w:rPr>
                <w:color w:val="FF0000"/>
                <w:sz w:val="18"/>
                <w:szCs w:val="18"/>
                <w:lang w:eastAsia="zh-CN"/>
              </w:rPr>
              <w:t xml:space="preserve"> Huawei, </w:t>
            </w:r>
            <w:r w:rsidR="0064673B">
              <w:rPr>
                <w:color w:val="FF0000"/>
                <w:sz w:val="18"/>
                <w:szCs w:val="18"/>
                <w:lang w:eastAsia="zh-CN"/>
              </w:rPr>
              <w:t>Qualcomm,</w:t>
            </w:r>
            <w:r w:rsidR="00594484">
              <w:rPr>
                <w:color w:val="FF0000"/>
                <w:sz w:val="18"/>
                <w:szCs w:val="18"/>
                <w:lang w:eastAsia="zh-CN"/>
              </w:rPr>
              <w:t xml:space="preserve"> Media</w:t>
            </w:r>
            <w:r w:rsidR="002C7A87">
              <w:rPr>
                <w:color w:val="FF0000"/>
                <w:sz w:val="18"/>
                <w:szCs w:val="18"/>
                <w:lang w:eastAsia="zh-CN"/>
              </w:rPr>
              <w:t>T</w:t>
            </w:r>
            <w:r w:rsidR="00594484">
              <w:rPr>
                <w:color w:val="FF0000"/>
                <w:sz w:val="18"/>
                <w:szCs w:val="18"/>
                <w:lang w:eastAsia="zh-CN"/>
              </w:rPr>
              <w:t>ek,</w:t>
            </w:r>
            <w:r w:rsidR="002C7A87">
              <w:rPr>
                <w:color w:val="FF0000"/>
                <w:sz w:val="18"/>
                <w:szCs w:val="18"/>
                <w:lang w:eastAsia="zh-CN"/>
              </w:rPr>
              <w:t xml:space="preserve"> NTT DOCOMO, </w:t>
            </w:r>
            <w:r w:rsidR="00594484">
              <w:rPr>
                <w:color w:val="FF0000"/>
                <w:sz w:val="18"/>
                <w:szCs w:val="18"/>
                <w:lang w:eastAsia="zh-CN"/>
              </w:rPr>
              <w:t xml:space="preserve"> </w:t>
            </w:r>
          </w:p>
          <w:p w14:paraId="65B5ECAB" w14:textId="4779B12B" w:rsidR="00D20F25" w:rsidRDefault="0053247F">
            <w:pPr>
              <w:snapToGrid w:val="0"/>
              <w:jc w:val="both"/>
              <w:rPr>
                <w:color w:val="0000FF"/>
                <w:sz w:val="18"/>
                <w:szCs w:val="18"/>
              </w:rPr>
            </w:pPr>
            <w:r w:rsidRPr="0053247F">
              <w:rPr>
                <w:sz w:val="18"/>
                <w:szCs w:val="18"/>
              </w:rPr>
              <w:t xml:space="preserve">Not supported by: </w:t>
            </w:r>
            <w:r w:rsidRPr="0053247F">
              <w:rPr>
                <w:color w:val="FF0000"/>
                <w:sz w:val="18"/>
                <w:szCs w:val="18"/>
              </w:rPr>
              <w:t>Samsung</w:t>
            </w:r>
          </w:p>
          <w:p w14:paraId="0F453DFB" w14:textId="77777777" w:rsidR="00D20F25" w:rsidRDefault="00D20F25">
            <w:pPr>
              <w:snapToGrid w:val="0"/>
              <w:jc w:val="both"/>
              <w:rPr>
                <w:rFonts w:eastAsia="宋体"/>
                <w:b/>
                <w:iCs/>
                <w:color w:val="3333FF"/>
                <w:sz w:val="18"/>
                <w:szCs w:val="20"/>
                <w:u w:val="single"/>
                <w:lang w:eastAsia="en-US"/>
              </w:rPr>
            </w:pPr>
          </w:p>
        </w:tc>
      </w:tr>
      <w:tr w:rsidR="00D20F25" w14:paraId="11EBFA6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3FACB54" w14:textId="77777777" w:rsidR="00D20F25" w:rsidRDefault="009B5873">
            <w:pPr>
              <w:snapToGrid w:val="0"/>
              <w:rPr>
                <w:color w:val="000000" w:themeColor="text1"/>
                <w:sz w:val="18"/>
                <w:szCs w:val="18"/>
              </w:rPr>
            </w:pPr>
            <w:r>
              <w:rPr>
                <w:color w:val="000000" w:themeColor="text1"/>
                <w:sz w:val="18"/>
                <w:szCs w:val="18"/>
              </w:rPr>
              <w:lastRenderedPageBreak/>
              <w:t>3.11</w:t>
            </w:r>
          </w:p>
        </w:tc>
        <w:tc>
          <w:tcPr>
            <w:tcW w:w="1629" w:type="dxa"/>
            <w:tcBorders>
              <w:top w:val="single" w:sz="4" w:space="0" w:color="auto"/>
              <w:left w:val="single" w:sz="4" w:space="0" w:color="auto"/>
              <w:bottom w:val="single" w:sz="4" w:space="0" w:color="auto"/>
              <w:right w:val="single" w:sz="4" w:space="0" w:color="auto"/>
            </w:tcBorders>
          </w:tcPr>
          <w:p w14:paraId="1756FF1B" w14:textId="77777777" w:rsidR="00D20F25" w:rsidRDefault="009B5873">
            <w:pPr>
              <w:contextualSpacing/>
              <w:rPr>
                <w:sz w:val="18"/>
                <w:szCs w:val="18"/>
              </w:rPr>
            </w:pPr>
            <w:r>
              <w:rPr>
                <w:sz w:val="18"/>
                <w:szCs w:val="18"/>
              </w:rPr>
              <w:t>PUSCH repetition under UEIBR mode-A</w:t>
            </w:r>
          </w:p>
        </w:tc>
        <w:tc>
          <w:tcPr>
            <w:tcW w:w="7627" w:type="dxa"/>
            <w:tcBorders>
              <w:top w:val="single" w:sz="4" w:space="0" w:color="auto"/>
              <w:left w:val="single" w:sz="4" w:space="0" w:color="auto"/>
              <w:bottom w:val="single" w:sz="4" w:space="0" w:color="auto"/>
              <w:right w:val="single" w:sz="4" w:space="0" w:color="auto"/>
            </w:tcBorders>
          </w:tcPr>
          <w:p w14:paraId="7F855B03" w14:textId="77777777" w:rsidR="00D20F25" w:rsidRDefault="009B5873">
            <w:pPr>
              <w:snapToGrid w:val="0"/>
              <w:jc w:val="both"/>
              <w:rPr>
                <w:rFonts w:eastAsia="宋体"/>
                <w:b/>
                <w:iCs/>
                <w:color w:val="3333FF"/>
                <w:sz w:val="18"/>
                <w:szCs w:val="20"/>
                <w:u w:val="single"/>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[16], one clarification on UE behavior for mode-A on the case of dynamically scheduling repetitions or multiple PUSCH transmission. </w:t>
            </w:r>
          </w:p>
          <w:p w14:paraId="3A0188BD" w14:textId="77777777" w:rsidR="00D20F25" w:rsidRDefault="00D20F25">
            <w:pPr>
              <w:snapToGrid w:val="0"/>
              <w:jc w:val="both"/>
              <w:rPr>
                <w:rFonts w:eastAsia="宋体"/>
                <w:b/>
                <w:iCs/>
                <w:color w:val="3333FF"/>
                <w:sz w:val="18"/>
                <w:szCs w:val="20"/>
                <w:u w:val="single"/>
                <w:lang w:val="en-GB" w:eastAsia="en-US"/>
              </w:rPr>
            </w:pPr>
          </w:p>
          <w:p w14:paraId="67E77DDE" w14:textId="77777777" w:rsidR="00D20F25" w:rsidRDefault="009B5873">
            <w:pPr>
              <w:snapToGrid w:val="0"/>
              <w:rPr>
                <w:rFonts w:eastAsia="宋体"/>
                <w:b/>
                <w:sz w:val="18"/>
                <w:szCs w:val="18"/>
                <w:highlight w:val="yellow"/>
                <w:u w:val="single"/>
              </w:rPr>
            </w:pPr>
            <w:r>
              <w:rPr>
                <w:rFonts w:eastAsia="宋体"/>
                <w:b/>
                <w:sz w:val="18"/>
                <w:szCs w:val="18"/>
                <w:highlight w:val="yellow"/>
                <w:u w:val="single"/>
              </w:rPr>
              <w:t>Proposal 3.11:</w:t>
            </w:r>
            <w:r>
              <w:rPr>
                <w:sz w:val="18"/>
                <w:szCs w:val="18"/>
              </w:rPr>
              <w:t xml:space="preserve"> A</w:t>
            </w:r>
            <w:r>
              <w:rPr>
                <w:rFonts w:hint="eastAsia"/>
                <w:sz w:val="18"/>
                <w:szCs w:val="18"/>
              </w:rPr>
              <w:t>dopt the following changes in</w:t>
            </w:r>
            <w:r>
              <w:rPr>
                <w:sz w:val="18"/>
                <w:szCs w:val="18"/>
              </w:rPr>
              <w:t xml:space="preserve"> TS38.214 Section 5.2.3 and Section 6.1.2.1:</w:t>
            </w:r>
          </w:p>
          <w:p w14:paraId="36D4AB3B" w14:textId="77777777" w:rsidR="00D20F25" w:rsidRDefault="009B5873">
            <w:pPr>
              <w:pStyle w:val="ListParagraph"/>
              <w:numPr>
                <w:ilvl w:val="0"/>
                <w:numId w:val="28"/>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In Mode A of UE-initiated CSI reporting, when DCI schedules repetitions or multiple PUSCH transmissions, it is unclear in which repetition or PUSCH the CSI report should be multiplexed. Without clarification, UE implementations may diverge. </w:t>
            </w:r>
          </w:p>
          <w:p w14:paraId="17B9BA65" w14:textId="77777777" w:rsidR="00D20F25" w:rsidRDefault="009B5873">
            <w:pPr>
              <w:pStyle w:val="ListParagraph"/>
              <w:numPr>
                <w:ilvl w:val="0"/>
                <w:numId w:val="2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rFonts w:eastAsiaTheme="minorEastAsia" w:hint="eastAsia"/>
                <w:sz w:val="18"/>
                <w:szCs w:val="18"/>
              </w:rPr>
              <w:t>Update TS 38.214 to</w:t>
            </w:r>
            <w:r>
              <w:rPr>
                <w:rFonts w:eastAsiaTheme="minorEastAsia"/>
                <w:sz w:val="18"/>
                <w:szCs w:val="18"/>
              </w:rPr>
              <w:t xml:space="preserve"> </w:t>
            </w:r>
            <w:r>
              <w:rPr>
                <w:rFonts w:eastAsiaTheme="minorEastAsia" w:hint="eastAsia"/>
                <w:sz w:val="18"/>
                <w:szCs w:val="18"/>
              </w:rPr>
              <w:t>a</w:t>
            </w:r>
            <w:r>
              <w:rPr>
                <w:rFonts w:eastAsiaTheme="minorEastAsia"/>
                <w:sz w:val="18"/>
                <w:szCs w:val="18"/>
              </w:rPr>
              <w:t>lign the multiplexing rules of UE-initiated CSI reporting with those of aperiodic CSI reporting:</w:t>
            </w:r>
          </w:p>
          <w:p w14:paraId="4B3084DD" w14:textId="77777777" w:rsidR="00D20F25" w:rsidRDefault="009B5873">
            <w:pPr>
              <w:pStyle w:val="ListParagraph"/>
              <w:numPr>
                <w:ilvl w:val="1"/>
                <w:numId w:val="28"/>
              </w:numPr>
              <w:spacing w:after="0" w:line="240" w:lineRule="auto"/>
              <w:contextualSpacing/>
              <w:rPr>
                <w:rFonts w:eastAsiaTheme="minorEastAsia"/>
                <w:sz w:val="18"/>
                <w:szCs w:val="18"/>
                <w:lang w:eastAsia="ko-KR"/>
              </w:rPr>
            </w:pPr>
            <w:r>
              <w:rPr>
                <w:rFonts w:eastAsiaTheme="minorEastAsia"/>
                <w:sz w:val="18"/>
                <w:szCs w:val="18"/>
                <w:lang w:eastAsia="ko-KR"/>
              </w:rPr>
              <w:t>For PUSCH repetition Type B, multiplex the CSI report only on the first actual repetition.</w:t>
            </w:r>
          </w:p>
          <w:p w14:paraId="1F65F9C3" w14:textId="77777777" w:rsidR="00D20F25" w:rsidRDefault="009B5873">
            <w:pPr>
              <w:pStyle w:val="ListParagraph"/>
              <w:numPr>
                <w:ilvl w:val="1"/>
                <w:numId w:val="28"/>
              </w:numPr>
              <w:spacing w:after="0" w:line="240" w:lineRule="auto"/>
              <w:contextualSpacing/>
              <w:rPr>
                <w:rFonts w:eastAsiaTheme="minorEastAsia"/>
                <w:sz w:val="18"/>
                <w:szCs w:val="18"/>
                <w:lang w:eastAsia="ko-KR"/>
              </w:rPr>
            </w:pPr>
            <w:r>
              <w:rPr>
                <w:rFonts w:eastAsiaTheme="minorEastAsia"/>
                <w:sz w:val="18"/>
                <w:szCs w:val="18"/>
                <w:lang w:eastAsia="ko-KR"/>
              </w:rPr>
              <w:t>When two PUSCH allocations are scheduled, carry the report on the second; when more than two, carry it on the penultimate PUSCH.</w:t>
            </w:r>
          </w:p>
          <w:p w14:paraId="262B81C3" w14:textId="77777777" w:rsidR="00D20F25" w:rsidRDefault="009B5873">
            <w:pPr>
              <w:pStyle w:val="ListParagraph"/>
              <w:numPr>
                <w:ilvl w:val="0"/>
                <w:numId w:val="2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 xml:space="preserve">If rules are not specified, UEs may use inconsistent multiplexing behavior, leading to interoperability issues and misaligned expectations between UE and </w:t>
            </w:r>
            <w:proofErr w:type="spellStart"/>
            <w:r>
              <w:rPr>
                <w:sz w:val="18"/>
                <w:szCs w:val="18"/>
              </w:rPr>
              <w:t>gNB</w:t>
            </w:r>
            <w:proofErr w:type="spellEnd"/>
            <w:r>
              <w:rPr>
                <w:rFonts w:hint="eastAsia"/>
                <w:sz w:val="18"/>
                <w:szCs w:val="18"/>
              </w:rPr>
              <w:t>.</w:t>
            </w:r>
            <w:r>
              <w:rPr>
                <w:rFonts w:eastAsiaTheme="minorEastAsia" w:hint="eastAsia"/>
                <w:lang w:val="en-GB"/>
              </w:rPr>
              <w:t xml:space="preserve"> </w:t>
            </w:r>
          </w:p>
          <w:p w14:paraId="6E1DDA19" w14:textId="77777777" w:rsidR="00D20F25" w:rsidRDefault="00D20F25">
            <w:pPr>
              <w:snapToGrid w:val="0"/>
              <w:spacing w:line="276" w:lineRule="auto"/>
              <w:jc w:val="both"/>
              <w:rPr>
                <w:sz w:val="18"/>
                <w:szCs w:val="18"/>
              </w:rPr>
            </w:pPr>
          </w:p>
          <w:tbl>
            <w:tblPr>
              <w:tblStyle w:val="TableGrid"/>
              <w:tblW w:w="0" w:type="auto"/>
              <w:tblLayout w:type="fixed"/>
              <w:tblLook w:val="04A0" w:firstRow="1" w:lastRow="0" w:firstColumn="1" w:lastColumn="0" w:noHBand="0" w:noVBand="1"/>
            </w:tblPr>
            <w:tblGrid>
              <w:gridCol w:w="7175"/>
            </w:tblGrid>
            <w:tr w:rsidR="00D20F25" w14:paraId="4065DCC5" w14:textId="77777777">
              <w:trPr>
                <w:trHeight w:val="3221"/>
              </w:trPr>
              <w:tc>
                <w:tcPr>
                  <w:tcW w:w="7175" w:type="dxa"/>
                </w:tcPr>
                <w:p w14:paraId="0A44DD22" w14:textId="77777777" w:rsidR="00D20F25" w:rsidRDefault="009B5873">
                  <w:pPr>
                    <w:spacing w:after="180"/>
                    <w:rPr>
                      <w:rFonts w:eastAsiaTheme="minorEastAsia"/>
                      <w:color w:val="EE0000"/>
                      <w:sz w:val="18"/>
                      <w:szCs w:val="18"/>
                      <w:lang w:val="en-GB"/>
                    </w:rPr>
                  </w:pPr>
                  <w:r>
                    <w:rPr>
                      <w:rFonts w:eastAsiaTheme="minorEastAsia"/>
                      <w:color w:val="EE0000"/>
                      <w:sz w:val="18"/>
                      <w:szCs w:val="18"/>
                      <w:lang w:val="en-GB"/>
                    </w:rPr>
                    <w:t>========================unchanged omitted============================</w:t>
                  </w:r>
                </w:p>
                <w:p w14:paraId="0EE41222" w14:textId="77777777" w:rsidR="00D20F25" w:rsidRPr="009B5873" w:rsidRDefault="009B5873">
                  <w:pPr>
                    <w:keepNext/>
                    <w:keepLines/>
                    <w:spacing w:before="120" w:after="180"/>
                    <w:outlineLvl w:val="2"/>
                    <w:rPr>
                      <w:rFonts w:eastAsia="宋体"/>
                      <w:color w:val="000000"/>
                      <w:sz w:val="18"/>
                      <w:szCs w:val="18"/>
                    </w:rPr>
                  </w:pPr>
                  <w:bookmarkStart w:id="117" w:name="_Toc36645555"/>
                  <w:bookmarkStart w:id="118" w:name="_Toc45810600"/>
                  <w:bookmarkStart w:id="119" w:name="_Toc29674325"/>
                  <w:bookmarkStart w:id="120" w:name="_Toc202190768"/>
                  <w:bookmarkStart w:id="121" w:name="_Toc20318022"/>
                  <w:bookmarkStart w:id="122" w:name="_Toc27299920"/>
                  <w:bookmarkStart w:id="123" w:name="_Toc29673332"/>
                  <w:bookmarkStart w:id="124" w:name="_Toc11352132"/>
                  <w:bookmarkStart w:id="125" w:name="_Toc29673191"/>
                  <w:r w:rsidRPr="009B5873">
                    <w:rPr>
                      <w:rFonts w:eastAsia="宋体"/>
                      <w:color w:val="000000"/>
                      <w:sz w:val="18"/>
                      <w:szCs w:val="18"/>
                    </w:rPr>
                    <w:t>5.2.3</w:t>
                  </w:r>
                  <w:r w:rsidRPr="009B5873">
                    <w:rPr>
                      <w:rFonts w:eastAsia="宋体"/>
                      <w:color w:val="000000"/>
                      <w:sz w:val="18"/>
                      <w:szCs w:val="18"/>
                    </w:rPr>
                    <w:tab/>
                    <w:t>CSI reporting using PUSCH</w:t>
                  </w:r>
                  <w:bookmarkEnd w:id="117"/>
                  <w:bookmarkEnd w:id="118"/>
                  <w:bookmarkEnd w:id="119"/>
                  <w:bookmarkEnd w:id="120"/>
                  <w:bookmarkEnd w:id="121"/>
                  <w:bookmarkEnd w:id="122"/>
                  <w:bookmarkEnd w:id="123"/>
                  <w:bookmarkEnd w:id="124"/>
                  <w:bookmarkEnd w:id="125"/>
                </w:p>
                <w:p w14:paraId="5E985F57" w14:textId="77777777" w:rsidR="00D20F25" w:rsidRDefault="009B5873">
                  <w:pPr>
                    <w:spacing w:after="180"/>
                    <w:rPr>
                      <w:rFonts w:eastAsia="宋体"/>
                      <w:sz w:val="18"/>
                      <w:szCs w:val="18"/>
                      <w:lang w:val="en-GB"/>
                    </w:rPr>
                  </w:pPr>
                  <w:r>
                    <w:rPr>
                      <w:rFonts w:eastAsia="宋体"/>
                      <w:sz w:val="18"/>
                      <w:szCs w:val="18"/>
                      <w:lang w:val="en-GB"/>
                    </w:rPr>
                    <w:t>A UE shall perform aperiodic CSI reporting using PUSCH on serving cell c upon successful decoding</w:t>
                  </w:r>
                  <w:bookmarkStart w:id="126" w:name="_Hlk500827675"/>
                  <w:r>
                    <w:rPr>
                      <w:rFonts w:eastAsia="宋体"/>
                      <w:sz w:val="18"/>
                      <w:szCs w:val="18"/>
                      <w:lang w:val="en-GB"/>
                    </w:rPr>
                    <w:t xml:space="preserve"> of a DCI format 0_1 or DCI format 0_2 which triggers an aperiodic CSI trigger state. A UE shall perform aperiodic CSI reporting using PUSCH on the serving cell with the smallest serving cell index scheduled by DCI format 0_3 which triggers an aperiodic CSI trigger state.</w:t>
                  </w:r>
                </w:p>
                <w:bookmarkEnd w:id="126"/>
                <w:p w14:paraId="168E8744" w14:textId="77777777" w:rsidR="00D20F25" w:rsidRDefault="009B5873">
                  <w:pPr>
                    <w:spacing w:after="180"/>
                    <w:rPr>
                      <w:rFonts w:eastAsia="宋体"/>
                      <w:color w:val="000000"/>
                      <w:sz w:val="18"/>
                      <w:szCs w:val="18"/>
                      <w:lang w:val="en-GB"/>
                    </w:rPr>
                  </w:pPr>
                  <w:r>
                    <w:rPr>
                      <w:rFonts w:eastAsia="宋体"/>
                      <w:color w:val="000000"/>
                      <w:sz w:val="18"/>
                      <w:szCs w:val="18"/>
                      <w:lang w:val="en-GB"/>
                    </w:rPr>
                    <w:t>When a DCI format 0_1 or DCI format 0_3 schedules two PUSCH allocations on the serving cell, the aperiodic CSI report</w:t>
                  </w:r>
                  <w:ins w:id="127" w:author="Jae-Nam Shim" w:date="2025-08-12T13:34:00Z">
                    <w:r>
                      <w:rPr>
                        <w:rFonts w:eastAsiaTheme="minorEastAsia"/>
                        <w:color w:val="000000"/>
                        <w:sz w:val="18"/>
                        <w:szCs w:val="18"/>
                        <w:lang w:val="en-GB"/>
                      </w:rPr>
                      <w:t xml:space="preserve"> </w:t>
                    </w:r>
                    <w:r>
                      <w:rPr>
                        <w:rFonts w:eastAsiaTheme="minorEastAsia"/>
                        <w:color w:val="EE0000"/>
                        <w:sz w:val="18"/>
                        <w:szCs w:val="18"/>
                        <w:lang w:val="en-GB"/>
                      </w:rPr>
                      <w:t xml:space="preserve">or CSI report with </w:t>
                    </w:r>
                    <w:r>
                      <w:rPr>
                        <w:rFonts w:eastAsiaTheme="minorEastAsia"/>
                        <w:i/>
                        <w:iCs/>
                        <w:color w:val="EE0000"/>
                        <w:sz w:val="18"/>
                        <w:szCs w:val="18"/>
                        <w:lang w:val="en-GB"/>
                      </w:rPr>
                      <w:t>CSI-</w:t>
                    </w:r>
                    <w:proofErr w:type="spellStart"/>
                    <w:r>
                      <w:rPr>
                        <w:rFonts w:eastAsiaTheme="minorEastAsia"/>
                        <w:i/>
                        <w:iCs/>
                        <w:color w:val="EE0000"/>
                        <w:sz w:val="18"/>
                        <w:szCs w:val="18"/>
                        <w:lang w:val="en-GB"/>
                      </w:rPr>
                      <w:t>ReportConfig</w:t>
                    </w:r>
                    <w:proofErr w:type="spellEnd"/>
                    <w:r>
                      <w:rPr>
                        <w:rFonts w:eastAsiaTheme="minorEastAsia"/>
                        <w:color w:val="EE0000"/>
                        <w:sz w:val="18"/>
                        <w:szCs w:val="18"/>
                        <w:lang w:val="en-GB"/>
                      </w:rPr>
                      <w:t xml:space="preserve"> with </w:t>
                    </w:r>
                    <w:proofErr w:type="spellStart"/>
                    <w:r>
                      <w:rPr>
                        <w:rFonts w:eastAsiaTheme="minorEastAsia"/>
                        <w:i/>
                        <w:iCs/>
                        <w:color w:val="EE0000"/>
                        <w:sz w:val="18"/>
                        <w:szCs w:val="18"/>
                        <w:lang w:val="en-GB"/>
                      </w:rPr>
                      <w:t>eventType</w:t>
                    </w:r>
                    <w:proofErr w:type="spellEnd"/>
                    <w:r>
                      <w:rPr>
                        <w:rFonts w:eastAsiaTheme="minorEastAsia"/>
                        <w:color w:val="EE0000"/>
                        <w:sz w:val="18"/>
                        <w:szCs w:val="18"/>
                        <w:lang w:val="en-GB"/>
                      </w:rPr>
                      <w:t xml:space="preserve"> and </w:t>
                    </w:r>
                    <w:proofErr w:type="spellStart"/>
                    <w:r>
                      <w:rPr>
                        <w:rFonts w:eastAsiaTheme="minorEastAsia"/>
                        <w:i/>
                        <w:iCs/>
                        <w:color w:val="EE0000"/>
                        <w:sz w:val="18"/>
                        <w:szCs w:val="18"/>
                        <w:lang w:val="en-GB"/>
                      </w:rPr>
                      <w:t>reportTransmissionMode</w:t>
                    </w:r>
                    <w:proofErr w:type="spellEnd"/>
                    <w:r>
                      <w:rPr>
                        <w:rFonts w:eastAsiaTheme="minorEastAsia"/>
                        <w:color w:val="EE0000"/>
                        <w:sz w:val="18"/>
                        <w:szCs w:val="18"/>
                        <w:lang w:val="en-GB"/>
                      </w:rPr>
                      <w:t xml:space="preserve"> configured as ‘</w:t>
                    </w:r>
                    <w:proofErr w:type="spellStart"/>
                    <w:r>
                      <w:rPr>
                        <w:rFonts w:eastAsiaTheme="minorEastAsia"/>
                        <w:color w:val="EE0000"/>
                        <w:sz w:val="18"/>
                        <w:szCs w:val="18"/>
                        <w:lang w:val="en-GB"/>
                      </w:rPr>
                      <w:t>ModeA</w:t>
                    </w:r>
                    <w:proofErr w:type="spellEnd"/>
                    <w:r>
                      <w:rPr>
                        <w:rFonts w:eastAsiaTheme="minorEastAsia"/>
                        <w:color w:val="EE0000"/>
                        <w:sz w:val="18"/>
                        <w:szCs w:val="18"/>
                        <w:lang w:val="en-GB"/>
                      </w:rPr>
                      <w:t>’</w:t>
                    </w:r>
                  </w:ins>
                  <w:r>
                    <w:rPr>
                      <w:rFonts w:eastAsia="宋体"/>
                      <w:color w:val="EE0000"/>
                      <w:sz w:val="18"/>
                      <w:szCs w:val="18"/>
                      <w:lang w:val="en-GB"/>
                    </w:rPr>
                    <w:t xml:space="preserve"> </w:t>
                  </w:r>
                  <w:r>
                    <w:rPr>
                      <w:rFonts w:eastAsia="宋体"/>
                      <w:color w:val="000000"/>
                      <w:sz w:val="18"/>
                      <w:szCs w:val="18"/>
                      <w:lang w:val="en-GB"/>
                    </w:rPr>
                    <w:t xml:space="preserve">is carried on the second scheduled PUSCH. When a DCI format 0_1 or DCI format 0_3 schedules more than two PUSCH allocations on the serving cell, the aperiodic CSI report </w:t>
                  </w:r>
                  <w:ins w:id="128" w:author="Jae-Nam Shim" w:date="2025-08-12T13:35:00Z">
                    <w:r>
                      <w:rPr>
                        <w:rFonts w:eastAsiaTheme="minorEastAsia"/>
                        <w:color w:val="EE0000"/>
                        <w:sz w:val="18"/>
                        <w:szCs w:val="18"/>
                        <w:lang w:val="en-GB"/>
                      </w:rPr>
                      <w:t xml:space="preserve">or CSI report with </w:t>
                    </w:r>
                    <w:r>
                      <w:rPr>
                        <w:rFonts w:eastAsiaTheme="minorEastAsia"/>
                        <w:i/>
                        <w:iCs/>
                        <w:color w:val="EE0000"/>
                        <w:sz w:val="18"/>
                        <w:szCs w:val="18"/>
                        <w:lang w:val="en-GB"/>
                      </w:rPr>
                      <w:t>CSI-</w:t>
                    </w:r>
                    <w:proofErr w:type="spellStart"/>
                    <w:r>
                      <w:rPr>
                        <w:rFonts w:eastAsiaTheme="minorEastAsia"/>
                        <w:i/>
                        <w:iCs/>
                        <w:color w:val="EE0000"/>
                        <w:sz w:val="18"/>
                        <w:szCs w:val="18"/>
                        <w:lang w:val="en-GB"/>
                      </w:rPr>
                      <w:t>ReportConfig</w:t>
                    </w:r>
                    <w:proofErr w:type="spellEnd"/>
                    <w:r>
                      <w:rPr>
                        <w:rFonts w:eastAsiaTheme="minorEastAsia"/>
                        <w:color w:val="EE0000"/>
                        <w:sz w:val="18"/>
                        <w:szCs w:val="18"/>
                        <w:lang w:val="en-GB"/>
                      </w:rPr>
                      <w:t xml:space="preserve"> with </w:t>
                    </w:r>
                    <w:proofErr w:type="spellStart"/>
                    <w:r>
                      <w:rPr>
                        <w:rFonts w:eastAsiaTheme="minorEastAsia"/>
                        <w:i/>
                        <w:iCs/>
                        <w:color w:val="EE0000"/>
                        <w:sz w:val="18"/>
                        <w:szCs w:val="18"/>
                        <w:lang w:val="en-GB"/>
                      </w:rPr>
                      <w:t>eventType</w:t>
                    </w:r>
                    <w:proofErr w:type="spellEnd"/>
                    <w:r>
                      <w:rPr>
                        <w:rFonts w:eastAsiaTheme="minorEastAsia"/>
                        <w:color w:val="EE0000"/>
                        <w:sz w:val="18"/>
                        <w:szCs w:val="18"/>
                        <w:lang w:val="en-GB"/>
                      </w:rPr>
                      <w:t xml:space="preserve"> and </w:t>
                    </w:r>
                    <w:proofErr w:type="spellStart"/>
                    <w:r>
                      <w:rPr>
                        <w:rFonts w:eastAsiaTheme="minorEastAsia"/>
                        <w:i/>
                        <w:iCs/>
                        <w:color w:val="EE0000"/>
                        <w:sz w:val="18"/>
                        <w:szCs w:val="18"/>
                        <w:lang w:val="en-GB"/>
                      </w:rPr>
                      <w:t>reportTransmissionMode</w:t>
                    </w:r>
                    <w:proofErr w:type="spellEnd"/>
                    <w:r>
                      <w:rPr>
                        <w:rFonts w:eastAsiaTheme="minorEastAsia"/>
                        <w:color w:val="EE0000"/>
                        <w:sz w:val="18"/>
                        <w:szCs w:val="18"/>
                        <w:lang w:val="en-GB"/>
                      </w:rPr>
                      <w:t xml:space="preserve"> configured as ‘</w:t>
                    </w:r>
                    <w:proofErr w:type="spellStart"/>
                    <w:r>
                      <w:rPr>
                        <w:rFonts w:eastAsiaTheme="minorEastAsia"/>
                        <w:color w:val="EE0000"/>
                        <w:sz w:val="18"/>
                        <w:szCs w:val="18"/>
                        <w:lang w:val="en-GB"/>
                      </w:rPr>
                      <w:t>ModeA</w:t>
                    </w:r>
                    <w:proofErr w:type="spellEnd"/>
                    <w:r>
                      <w:rPr>
                        <w:rFonts w:eastAsiaTheme="minorEastAsia"/>
                        <w:color w:val="EE0000"/>
                        <w:sz w:val="18"/>
                        <w:szCs w:val="18"/>
                        <w:lang w:val="en-GB"/>
                      </w:rPr>
                      <w:t xml:space="preserve">’ </w:t>
                    </w:r>
                  </w:ins>
                  <w:r>
                    <w:rPr>
                      <w:rFonts w:eastAsia="宋体"/>
                      <w:color w:val="000000"/>
                      <w:sz w:val="18"/>
                      <w:szCs w:val="18"/>
                      <w:lang w:val="en-GB"/>
                    </w:rPr>
                    <w:t>is carried on the penultimate scheduled PUSCH.</w:t>
                  </w:r>
                </w:p>
                <w:p w14:paraId="74E7FC70" w14:textId="77777777" w:rsidR="00D20F25" w:rsidRDefault="009B5873">
                  <w:pPr>
                    <w:spacing w:after="180"/>
                    <w:rPr>
                      <w:rFonts w:eastAsiaTheme="minorEastAsia"/>
                      <w:color w:val="EE0000"/>
                      <w:sz w:val="18"/>
                      <w:szCs w:val="18"/>
                      <w:lang w:val="en-GB"/>
                    </w:rPr>
                  </w:pPr>
                  <w:r>
                    <w:rPr>
                      <w:rFonts w:eastAsiaTheme="minorEastAsia"/>
                      <w:color w:val="EE0000"/>
                      <w:sz w:val="18"/>
                      <w:szCs w:val="18"/>
                      <w:lang w:val="en-GB"/>
                    </w:rPr>
                    <w:t>========================unchanged omitted============================</w:t>
                  </w:r>
                </w:p>
                <w:p w14:paraId="02CC527F" w14:textId="77777777" w:rsidR="00D20F25" w:rsidRPr="009B5873" w:rsidRDefault="009B5873">
                  <w:pPr>
                    <w:keepNext/>
                    <w:keepLines/>
                    <w:spacing w:before="120" w:after="180"/>
                    <w:outlineLvl w:val="3"/>
                    <w:rPr>
                      <w:rFonts w:eastAsia="宋体"/>
                      <w:color w:val="000000"/>
                      <w:sz w:val="18"/>
                      <w:szCs w:val="18"/>
                    </w:rPr>
                  </w:pPr>
                  <w:bookmarkStart w:id="129" w:name="_Toc11352143"/>
                  <w:bookmarkStart w:id="130" w:name="_Toc20318033"/>
                  <w:bookmarkStart w:id="131" w:name="_Toc27299931"/>
                  <w:bookmarkStart w:id="132" w:name="_Toc29673204"/>
                  <w:bookmarkStart w:id="133" w:name="_Toc29673345"/>
                  <w:bookmarkStart w:id="134" w:name="_Toc29674338"/>
                  <w:bookmarkStart w:id="135" w:name="_Toc202190783"/>
                  <w:bookmarkStart w:id="136" w:name="_Toc36645568"/>
                  <w:bookmarkStart w:id="137" w:name="_Toc45810613"/>
                  <w:r w:rsidRPr="009B5873">
                    <w:rPr>
                      <w:rFonts w:eastAsia="宋体"/>
                      <w:color w:val="000000"/>
                      <w:sz w:val="18"/>
                      <w:szCs w:val="18"/>
                    </w:rPr>
                    <w:lastRenderedPageBreak/>
                    <w:t>6.1.2.1</w:t>
                  </w:r>
                  <w:r w:rsidRPr="009B5873">
                    <w:rPr>
                      <w:rFonts w:eastAsia="宋体"/>
                      <w:color w:val="000000"/>
                      <w:sz w:val="18"/>
                      <w:szCs w:val="18"/>
                    </w:rPr>
                    <w:tab/>
                    <w:t>Resource allocation in time domain</w:t>
                  </w:r>
                  <w:bookmarkEnd w:id="129"/>
                  <w:bookmarkEnd w:id="130"/>
                  <w:bookmarkEnd w:id="131"/>
                  <w:bookmarkEnd w:id="132"/>
                  <w:bookmarkEnd w:id="133"/>
                  <w:bookmarkEnd w:id="134"/>
                  <w:bookmarkEnd w:id="135"/>
                  <w:bookmarkEnd w:id="136"/>
                  <w:bookmarkEnd w:id="137"/>
                </w:p>
                <w:p w14:paraId="738584B6" w14:textId="77777777" w:rsidR="00D20F25" w:rsidRDefault="009B5873">
                  <w:pPr>
                    <w:spacing w:after="180"/>
                    <w:rPr>
                      <w:rFonts w:eastAsiaTheme="minorEastAsia"/>
                      <w:color w:val="EE0000"/>
                      <w:sz w:val="18"/>
                      <w:szCs w:val="18"/>
                      <w:lang w:val="en-GB"/>
                    </w:rPr>
                  </w:pPr>
                  <w:r>
                    <w:rPr>
                      <w:rFonts w:eastAsiaTheme="minorEastAsia"/>
                      <w:color w:val="EE0000"/>
                      <w:sz w:val="18"/>
                      <w:szCs w:val="18"/>
                      <w:lang w:val="en-GB"/>
                    </w:rPr>
                    <w:t>========================unchanged omitted============================</w:t>
                  </w:r>
                </w:p>
                <w:p w14:paraId="64412B42" w14:textId="77777777" w:rsidR="00D20F25" w:rsidRDefault="009B5873">
                  <w:pPr>
                    <w:spacing w:after="180"/>
                    <w:rPr>
                      <w:rFonts w:eastAsia="宋体"/>
                      <w:sz w:val="18"/>
                      <w:szCs w:val="18"/>
                      <w:lang w:val="en-GB"/>
                    </w:rPr>
                  </w:pPr>
                  <w:r>
                    <w:rPr>
                      <w:rFonts w:eastAsia="宋体"/>
                      <w:sz w:val="18"/>
                      <w:szCs w:val="18"/>
                      <w:lang w:val="en-GB"/>
                    </w:rPr>
                    <w:t xml:space="preserve">For PUSCH repetition Type B, when a UE receives a DCI that schedules aperiodic CSI report(s) </w:t>
                  </w:r>
                  <w:ins w:id="138" w:author="Jae-Nam Shim" w:date="2025-08-12T13:38:00Z">
                    <w:r>
                      <w:rPr>
                        <w:rFonts w:eastAsiaTheme="minorEastAsia"/>
                        <w:color w:val="EE0000"/>
                        <w:sz w:val="18"/>
                        <w:szCs w:val="18"/>
                        <w:lang w:val="en-GB"/>
                      </w:rPr>
                      <w:t xml:space="preserve">or CSI report with </w:t>
                    </w:r>
                    <w:r>
                      <w:rPr>
                        <w:rFonts w:eastAsiaTheme="minorEastAsia"/>
                        <w:i/>
                        <w:iCs/>
                        <w:color w:val="EE0000"/>
                        <w:sz w:val="18"/>
                        <w:szCs w:val="18"/>
                        <w:lang w:val="en-GB"/>
                      </w:rPr>
                      <w:t>CSI-</w:t>
                    </w:r>
                    <w:proofErr w:type="spellStart"/>
                    <w:r>
                      <w:rPr>
                        <w:rFonts w:eastAsiaTheme="minorEastAsia"/>
                        <w:i/>
                        <w:iCs/>
                        <w:color w:val="EE0000"/>
                        <w:sz w:val="18"/>
                        <w:szCs w:val="18"/>
                        <w:lang w:val="en-GB"/>
                      </w:rPr>
                      <w:t>ReportConfig</w:t>
                    </w:r>
                    <w:proofErr w:type="spellEnd"/>
                    <w:r>
                      <w:rPr>
                        <w:rFonts w:eastAsiaTheme="minorEastAsia"/>
                        <w:color w:val="EE0000"/>
                        <w:sz w:val="18"/>
                        <w:szCs w:val="18"/>
                        <w:lang w:val="en-GB"/>
                      </w:rPr>
                      <w:t xml:space="preserve"> with </w:t>
                    </w:r>
                    <w:proofErr w:type="spellStart"/>
                    <w:r>
                      <w:rPr>
                        <w:rFonts w:eastAsiaTheme="minorEastAsia"/>
                        <w:i/>
                        <w:iCs/>
                        <w:color w:val="EE0000"/>
                        <w:sz w:val="18"/>
                        <w:szCs w:val="18"/>
                        <w:lang w:val="en-GB"/>
                      </w:rPr>
                      <w:t>eventType</w:t>
                    </w:r>
                    <w:proofErr w:type="spellEnd"/>
                    <w:r>
                      <w:rPr>
                        <w:rFonts w:eastAsiaTheme="minorEastAsia"/>
                        <w:color w:val="EE0000"/>
                        <w:sz w:val="18"/>
                        <w:szCs w:val="18"/>
                        <w:lang w:val="en-GB"/>
                      </w:rPr>
                      <w:t xml:space="preserve"> and </w:t>
                    </w:r>
                    <w:proofErr w:type="spellStart"/>
                    <w:r>
                      <w:rPr>
                        <w:rFonts w:eastAsiaTheme="minorEastAsia"/>
                        <w:i/>
                        <w:iCs/>
                        <w:color w:val="EE0000"/>
                        <w:sz w:val="18"/>
                        <w:szCs w:val="18"/>
                        <w:lang w:val="en-GB"/>
                      </w:rPr>
                      <w:t>reportTransmissionMode</w:t>
                    </w:r>
                    <w:proofErr w:type="spellEnd"/>
                    <w:r>
                      <w:rPr>
                        <w:rFonts w:eastAsiaTheme="minorEastAsia"/>
                        <w:color w:val="EE0000"/>
                        <w:sz w:val="18"/>
                        <w:szCs w:val="18"/>
                        <w:lang w:val="en-GB"/>
                      </w:rPr>
                      <w:t xml:space="preserve"> configured as ‘</w:t>
                    </w:r>
                    <w:proofErr w:type="spellStart"/>
                    <w:r>
                      <w:rPr>
                        <w:rFonts w:eastAsiaTheme="minorEastAsia"/>
                        <w:color w:val="EE0000"/>
                        <w:sz w:val="18"/>
                        <w:szCs w:val="18"/>
                        <w:lang w:val="en-GB"/>
                      </w:rPr>
                      <w:t>ModeA</w:t>
                    </w:r>
                    <w:proofErr w:type="spellEnd"/>
                    <w:r>
                      <w:rPr>
                        <w:rFonts w:eastAsiaTheme="minorEastAsia"/>
                        <w:color w:val="EE0000"/>
                        <w:sz w:val="18"/>
                        <w:szCs w:val="18"/>
                        <w:lang w:val="en-GB"/>
                      </w:rPr>
                      <w:t>’</w:t>
                    </w:r>
                    <w:r>
                      <w:rPr>
                        <w:rFonts w:eastAsiaTheme="minorEastAsia"/>
                        <w:color w:val="000000"/>
                        <w:sz w:val="18"/>
                        <w:szCs w:val="18"/>
                        <w:lang w:val="en-GB"/>
                      </w:rPr>
                      <w:t xml:space="preserve"> </w:t>
                    </w:r>
                  </w:ins>
                  <w:r>
                    <w:rPr>
                      <w:rFonts w:eastAsia="宋体"/>
                      <w:sz w:val="18"/>
                      <w:szCs w:val="18"/>
                      <w:lang w:val="en-GB"/>
                    </w:rPr>
                    <w:t>or activates semi-persistent CSI report(s) on PUSCH with no transport block by a '</w:t>
                  </w:r>
                  <w:r>
                    <w:rPr>
                      <w:rFonts w:eastAsia="宋体"/>
                      <w:i/>
                      <w:sz w:val="18"/>
                      <w:szCs w:val="18"/>
                      <w:lang w:val="en-GB"/>
                    </w:rPr>
                    <w:t>CSI request'</w:t>
                  </w:r>
                  <w:r>
                    <w:rPr>
                      <w:rFonts w:eastAsia="宋体"/>
                      <w:sz w:val="18"/>
                      <w:szCs w:val="18"/>
                      <w:lang w:val="en-GB"/>
                    </w:rPr>
                    <w:t xml:space="preserve"> field on a DCI, the number of nominal repetitions is always assumed to be 1, regardless of the value of </w:t>
                  </w:r>
                  <w:proofErr w:type="spellStart"/>
                  <w:r>
                    <w:rPr>
                      <w:rFonts w:eastAsia="宋体"/>
                      <w:i/>
                      <w:iCs/>
                      <w:sz w:val="18"/>
                      <w:szCs w:val="18"/>
                      <w:lang w:val="en-GB"/>
                    </w:rPr>
                    <w:t>numberOfRepetitions</w:t>
                  </w:r>
                  <w:proofErr w:type="spellEnd"/>
                  <w:r>
                    <w:rPr>
                      <w:rFonts w:eastAsia="宋体"/>
                      <w:sz w:val="18"/>
                      <w:szCs w:val="18"/>
                      <w:lang w:val="en-GB"/>
                    </w:rPr>
                    <w:t>. When the UE is scheduled to transmit a PUSCH repetition Type B with no transport block and with aperiodic or semi-persistent CSI report(s)</w:t>
                  </w:r>
                  <w:ins w:id="139" w:author="Jae-Nam Shim" w:date="2025-08-12T13:37:00Z">
                    <w:r>
                      <w:rPr>
                        <w:rFonts w:eastAsiaTheme="minorEastAsia"/>
                        <w:sz w:val="18"/>
                        <w:szCs w:val="18"/>
                        <w:lang w:val="en-GB"/>
                      </w:rPr>
                      <w:t xml:space="preserve"> </w:t>
                    </w:r>
                    <w:r>
                      <w:rPr>
                        <w:rFonts w:eastAsiaTheme="minorEastAsia"/>
                        <w:color w:val="EE0000"/>
                        <w:sz w:val="18"/>
                        <w:szCs w:val="18"/>
                        <w:lang w:val="en-GB"/>
                      </w:rPr>
                      <w:t xml:space="preserve">or CSI report with </w:t>
                    </w:r>
                    <w:r>
                      <w:rPr>
                        <w:rFonts w:eastAsiaTheme="minorEastAsia"/>
                        <w:i/>
                        <w:iCs/>
                        <w:color w:val="EE0000"/>
                        <w:sz w:val="18"/>
                        <w:szCs w:val="18"/>
                        <w:lang w:val="en-GB"/>
                      </w:rPr>
                      <w:t>CSI-</w:t>
                    </w:r>
                    <w:proofErr w:type="spellStart"/>
                    <w:r>
                      <w:rPr>
                        <w:rFonts w:eastAsiaTheme="minorEastAsia"/>
                        <w:i/>
                        <w:iCs/>
                        <w:color w:val="EE0000"/>
                        <w:sz w:val="18"/>
                        <w:szCs w:val="18"/>
                        <w:lang w:val="en-GB"/>
                      </w:rPr>
                      <w:t>ReportConfig</w:t>
                    </w:r>
                    <w:proofErr w:type="spellEnd"/>
                    <w:r>
                      <w:rPr>
                        <w:rFonts w:eastAsiaTheme="minorEastAsia"/>
                        <w:color w:val="EE0000"/>
                        <w:sz w:val="18"/>
                        <w:szCs w:val="18"/>
                        <w:lang w:val="en-GB"/>
                      </w:rPr>
                      <w:t xml:space="preserve"> with </w:t>
                    </w:r>
                    <w:proofErr w:type="spellStart"/>
                    <w:r>
                      <w:rPr>
                        <w:rFonts w:eastAsiaTheme="minorEastAsia"/>
                        <w:i/>
                        <w:iCs/>
                        <w:color w:val="EE0000"/>
                        <w:sz w:val="18"/>
                        <w:szCs w:val="18"/>
                        <w:lang w:val="en-GB"/>
                      </w:rPr>
                      <w:t>eventType</w:t>
                    </w:r>
                    <w:proofErr w:type="spellEnd"/>
                    <w:r>
                      <w:rPr>
                        <w:rFonts w:eastAsiaTheme="minorEastAsia"/>
                        <w:color w:val="EE0000"/>
                        <w:sz w:val="18"/>
                        <w:szCs w:val="18"/>
                        <w:lang w:val="en-GB"/>
                      </w:rPr>
                      <w:t xml:space="preserve"> and </w:t>
                    </w:r>
                    <w:proofErr w:type="spellStart"/>
                    <w:r>
                      <w:rPr>
                        <w:rFonts w:eastAsiaTheme="minorEastAsia"/>
                        <w:i/>
                        <w:iCs/>
                        <w:color w:val="EE0000"/>
                        <w:sz w:val="18"/>
                        <w:szCs w:val="18"/>
                        <w:lang w:val="en-GB"/>
                      </w:rPr>
                      <w:t>reportTransmissionMode</w:t>
                    </w:r>
                    <w:proofErr w:type="spellEnd"/>
                    <w:r>
                      <w:rPr>
                        <w:rFonts w:eastAsiaTheme="minorEastAsia"/>
                        <w:color w:val="EE0000"/>
                        <w:sz w:val="18"/>
                        <w:szCs w:val="18"/>
                        <w:lang w:val="en-GB"/>
                      </w:rPr>
                      <w:t xml:space="preserve"> configured as ‘</w:t>
                    </w:r>
                    <w:proofErr w:type="spellStart"/>
                    <w:r>
                      <w:rPr>
                        <w:rFonts w:eastAsiaTheme="minorEastAsia"/>
                        <w:color w:val="EE0000"/>
                        <w:sz w:val="18"/>
                        <w:szCs w:val="18"/>
                        <w:lang w:val="en-GB"/>
                      </w:rPr>
                      <w:t>ModeA</w:t>
                    </w:r>
                    <w:proofErr w:type="spellEnd"/>
                    <w:r>
                      <w:rPr>
                        <w:rFonts w:eastAsiaTheme="minorEastAsia"/>
                        <w:color w:val="EE0000"/>
                        <w:sz w:val="18"/>
                        <w:szCs w:val="18"/>
                        <w:lang w:val="en-GB"/>
                      </w:rPr>
                      <w:t>’</w:t>
                    </w:r>
                  </w:ins>
                  <w:r>
                    <w:rPr>
                      <w:rFonts w:eastAsia="宋体"/>
                      <w:color w:val="EE0000"/>
                      <w:sz w:val="18"/>
                      <w:szCs w:val="18"/>
                      <w:lang w:val="en-GB"/>
                    </w:rPr>
                    <w:t xml:space="preserve"> </w:t>
                  </w:r>
                  <w:r>
                    <w:rPr>
                      <w:rFonts w:eastAsia="宋体"/>
                      <w:sz w:val="18"/>
                      <w:szCs w:val="18"/>
                      <w:lang w:val="en-GB"/>
                    </w:rPr>
                    <w:t>by a '</w:t>
                  </w:r>
                  <w:r>
                    <w:rPr>
                      <w:rFonts w:eastAsia="宋体"/>
                      <w:i/>
                      <w:sz w:val="18"/>
                      <w:szCs w:val="18"/>
                      <w:lang w:val="en-GB"/>
                    </w:rPr>
                    <w:t>CSI request'</w:t>
                  </w:r>
                  <w:r>
                    <w:rPr>
                      <w:rFonts w:eastAsia="宋体"/>
                      <w:sz w:val="18"/>
                      <w:szCs w:val="18"/>
                      <w:lang w:val="en-GB"/>
                    </w:rPr>
                    <w:t xml:space="preserve"> field on a DCI, the first nominal repetition is expected to be the same as the first actual repetition. For PUSCH repetition Type B carrying semi-persistent CSI report(s) without a corresponding PDCCH after being activated on PUSCH by a '</w:t>
                  </w:r>
                  <w:r>
                    <w:rPr>
                      <w:rFonts w:eastAsia="宋体"/>
                      <w:i/>
                      <w:sz w:val="18"/>
                      <w:szCs w:val="18"/>
                      <w:lang w:val="en-GB"/>
                    </w:rPr>
                    <w:t>CSI request'</w:t>
                  </w:r>
                  <w:r>
                    <w:rPr>
                      <w:rFonts w:eastAsia="宋体"/>
                      <w:sz w:val="18"/>
                      <w:szCs w:val="18"/>
                      <w:lang w:val="en-GB"/>
                    </w:rP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Pr>
                      <w:rFonts w:eastAsia="宋体"/>
                      <w:color w:val="000000"/>
                      <w:sz w:val="18"/>
                      <w:szCs w:val="18"/>
                      <w:lang w:val="en-GB"/>
                    </w:rPr>
                    <w:t xml:space="preserve">and Clause 17.2 </w:t>
                  </w:r>
                  <w:r>
                    <w:rPr>
                      <w:rFonts w:eastAsia="宋体"/>
                      <w:sz w:val="18"/>
                      <w:szCs w:val="18"/>
                      <w:lang w:val="en-GB"/>
                    </w:rPr>
                    <w:t>of [6, TS 38.213]</w:t>
                  </w:r>
                  <w:r>
                    <w:rPr>
                      <w:rFonts w:eastAsia="Batang"/>
                      <w:kern w:val="24"/>
                      <w:sz w:val="18"/>
                      <w:szCs w:val="18"/>
                      <w:lang w:val="en-GB"/>
                    </w:rPr>
                    <w:t>, and Clause 5.34.3 of [10, TS 38.321]</w:t>
                  </w:r>
                  <w:r>
                    <w:rPr>
                      <w:rFonts w:eastAsia="宋体"/>
                      <w:sz w:val="18"/>
                      <w:szCs w:val="18"/>
                      <w:lang w:val="en-GB"/>
                    </w:rPr>
                    <w:t>.</w:t>
                  </w:r>
                </w:p>
                <w:p w14:paraId="33257E89" w14:textId="77777777" w:rsidR="00D20F25" w:rsidRDefault="009B5873">
                  <w:pPr>
                    <w:spacing w:after="180"/>
                    <w:rPr>
                      <w:rFonts w:eastAsia="宋体"/>
                      <w:sz w:val="18"/>
                      <w:szCs w:val="18"/>
                      <w:lang w:val="en-GB"/>
                    </w:rPr>
                  </w:pPr>
                  <w:r>
                    <w:rPr>
                      <w:rFonts w:eastAsia="宋体"/>
                      <w:sz w:val="18"/>
                      <w:szCs w:val="18"/>
                      <w:lang w:val="en-GB"/>
                    </w:rPr>
                    <w:t>For PUSCH repetition Type B, when a UE is scheduled to transmit a transport block and aperiodic CSI report(s)</w:t>
                  </w:r>
                  <w:ins w:id="140" w:author="Jae-Nam Shim" w:date="2025-08-12T13:38:00Z">
                    <w:r>
                      <w:rPr>
                        <w:rFonts w:eastAsiaTheme="minorEastAsia"/>
                        <w:color w:val="EE0000"/>
                        <w:sz w:val="18"/>
                        <w:szCs w:val="18"/>
                        <w:lang w:val="en-GB"/>
                      </w:rPr>
                      <w:t xml:space="preserve">, or CSI report with </w:t>
                    </w:r>
                    <w:r>
                      <w:rPr>
                        <w:rFonts w:eastAsiaTheme="minorEastAsia"/>
                        <w:i/>
                        <w:iCs/>
                        <w:color w:val="EE0000"/>
                        <w:sz w:val="18"/>
                        <w:szCs w:val="18"/>
                        <w:lang w:val="en-GB"/>
                      </w:rPr>
                      <w:t>CSI-</w:t>
                    </w:r>
                    <w:proofErr w:type="spellStart"/>
                    <w:r>
                      <w:rPr>
                        <w:rFonts w:eastAsiaTheme="minorEastAsia"/>
                        <w:i/>
                        <w:iCs/>
                        <w:color w:val="EE0000"/>
                        <w:sz w:val="18"/>
                        <w:szCs w:val="18"/>
                        <w:lang w:val="en-GB"/>
                      </w:rPr>
                      <w:t>ReportConfig</w:t>
                    </w:r>
                    <w:proofErr w:type="spellEnd"/>
                    <w:r>
                      <w:rPr>
                        <w:rFonts w:eastAsiaTheme="minorEastAsia"/>
                        <w:color w:val="EE0000"/>
                        <w:sz w:val="18"/>
                        <w:szCs w:val="18"/>
                        <w:lang w:val="en-GB"/>
                      </w:rPr>
                      <w:t xml:space="preserve"> with </w:t>
                    </w:r>
                    <w:proofErr w:type="spellStart"/>
                    <w:r>
                      <w:rPr>
                        <w:rFonts w:eastAsiaTheme="minorEastAsia"/>
                        <w:i/>
                        <w:iCs/>
                        <w:color w:val="EE0000"/>
                        <w:sz w:val="18"/>
                        <w:szCs w:val="18"/>
                        <w:lang w:val="en-GB"/>
                      </w:rPr>
                      <w:t>eventType</w:t>
                    </w:r>
                    <w:proofErr w:type="spellEnd"/>
                    <w:r>
                      <w:rPr>
                        <w:rFonts w:eastAsiaTheme="minorEastAsia"/>
                        <w:color w:val="EE0000"/>
                        <w:sz w:val="18"/>
                        <w:szCs w:val="18"/>
                        <w:lang w:val="en-GB"/>
                      </w:rPr>
                      <w:t xml:space="preserve"> and </w:t>
                    </w:r>
                    <w:proofErr w:type="spellStart"/>
                    <w:r>
                      <w:rPr>
                        <w:rFonts w:eastAsiaTheme="minorEastAsia"/>
                        <w:i/>
                        <w:iCs/>
                        <w:color w:val="EE0000"/>
                        <w:sz w:val="18"/>
                        <w:szCs w:val="18"/>
                        <w:lang w:val="en-GB"/>
                      </w:rPr>
                      <w:t>reportTransmissionMode</w:t>
                    </w:r>
                    <w:proofErr w:type="spellEnd"/>
                    <w:r>
                      <w:rPr>
                        <w:rFonts w:eastAsiaTheme="minorEastAsia"/>
                        <w:color w:val="EE0000"/>
                        <w:sz w:val="18"/>
                        <w:szCs w:val="18"/>
                        <w:lang w:val="en-GB"/>
                      </w:rPr>
                      <w:t xml:space="preserve"> configured as ‘</w:t>
                    </w:r>
                    <w:proofErr w:type="spellStart"/>
                    <w:r>
                      <w:rPr>
                        <w:rFonts w:eastAsiaTheme="minorEastAsia"/>
                        <w:color w:val="EE0000"/>
                        <w:sz w:val="18"/>
                        <w:szCs w:val="18"/>
                        <w:lang w:val="en-GB"/>
                      </w:rPr>
                      <w:t>ModeA</w:t>
                    </w:r>
                    <w:proofErr w:type="spellEnd"/>
                    <w:r>
                      <w:rPr>
                        <w:rFonts w:eastAsiaTheme="minorEastAsia"/>
                        <w:color w:val="EE0000"/>
                        <w:sz w:val="18"/>
                        <w:szCs w:val="18"/>
                        <w:lang w:val="en-GB"/>
                      </w:rPr>
                      <w:t>’</w:t>
                    </w:r>
                  </w:ins>
                  <w:r>
                    <w:rPr>
                      <w:rFonts w:eastAsia="宋体"/>
                      <w:sz w:val="18"/>
                      <w:szCs w:val="18"/>
                      <w:lang w:val="en-GB"/>
                    </w:rPr>
                    <w:t xml:space="preserve"> on PUSCH by a '</w:t>
                  </w:r>
                  <w:r>
                    <w:rPr>
                      <w:rFonts w:eastAsia="宋体"/>
                      <w:i/>
                      <w:sz w:val="18"/>
                      <w:szCs w:val="18"/>
                      <w:lang w:val="en-GB"/>
                    </w:rPr>
                    <w:t>CSI request'</w:t>
                  </w:r>
                  <w:r>
                    <w:rPr>
                      <w:rFonts w:eastAsia="宋体"/>
                      <w:sz w:val="18"/>
                      <w:szCs w:val="18"/>
                      <w:lang w:val="en-GB"/>
                    </w:rPr>
                    <w:t xml:space="preserve"> field on a DCI, the CSI report(s) is multiplexed only on the first actual repetition. The UE does not expect that the first actual repetition has a single symbol duration.</w:t>
                  </w:r>
                </w:p>
                <w:p w14:paraId="40741567" w14:textId="77777777" w:rsidR="00D20F25" w:rsidRDefault="009B5873">
                  <w:pPr>
                    <w:spacing w:after="180"/>
                    <w:rPr>
                      <w:rFonts w:eastAsiaTheme="minorEastAsia"/>
                      <w:color w:val="EE0000"/>
                      <w:sz w:val="18"/>
                      <w:szCs w:val="18"/>
                      <w:lang w:val="en-GB"/>
                    </w:rPr>
                  </w:pPr>
                  <w:r>
                    <w:rPr>
                      <w:rFonts w:eastAsiaTheme="minorEastAsia"/>
                      <w:color w:val="EE0000"/>
                      <w:sz w:val="18"/>
                      <w:szCs w:val="18"/>
                      <w:lang w:val="en-GB"/>
                    </w:rPr>
                    <w:t>========================unchanged omitted============================</w:t>
                  </w:r>
                </w:p>
              </w:tc>
            </w:tr>
          </w:tbl>
          <w:p w14:paraId="1ED34EEE" w14:textId="3C100CF0" w:rsidR="00D20F25" w:rsidRDefault="009B5873">
            <w:pPr>
              <w:snapToGrid w:val="0"/>
              <w:spacing w:line="276" w:lineRule="auto"/>
              <w:jc w:val="both"/>
              <w:rPr>
                <w:color w:val="FF0000"/>
                <w:sz w:val="18"/>
                <w:szCs w:val="18"/>
              </w:rPr>
            </w:pPr>
            <w:r>
              <w:rPr>
                <w:sz w:val="18"/>
                <w:szCs w:val="18"/>
              </w:rPr>
              <w:lastRenderedPageBreak/>
              <w:t xml:space="preserve">Supported by </w:t>
            </w:r>
            <w:proofErr w:type="spellStart"/>
            <w:r>
              <w:rPr>
                <w:sz w:val="18"/>
                <w:szCs w:val="18"/>
              </w:rPr>
              <w:t>Ofinno</w:t>
            </w:r>
            <w:proofErr w:type="spellEnd"/>
            <w:r>
              <w:rPr>
                <w:sz w:val="18"/>
                <w:szCs w:val="18"/>
              </w:rPr>
              <w:t xml:space="preserve">, </w:t>
            </w:r>
            <w:r w:rsidR="00115324" w:rsidRPr="00115324">
              <w:rPr>
                <w:color w:val="FF0000"/>
                <w:sz w:val="18"/>
                <w:szCs w:val="18"/>
              </w:rPr>
              <w:t xml:space="preserve">Google, </w:t>
            </w:r>
            <w:r w:rsidR="00A91393">
              <w:rPr>
                <w:color w:val="FF0000"/>
                <w:sz w:val="18"/>
                <w:szCs w:val="18"/>
              </w:rPr>
              <w:t>vivo,</w:t>
            </w:r>
            <w:r w:rsidR="001A1906">
              <w:rPr>
                <w:color w:val="FF0000"/>
                <w:sz w:val="18"/>
                <w:szCs w:val="18"/>
              </w:rPr>
              <w:t xml:space="preserve"> </w:t>
            </w:r>
            <w:proofErr w:type="spellStart"/>
            <w:r w:rsidR="001A1906">
              <w:rPr>
                <w:color w:val="FF0000"/>
                <w:sz w:val="18"/>
                <w:szCs w:val="18"/>
              </w:rPr>
              <w:t>Ofinno</w:t>
            </w:r>
            <w:proofErr w:type="spellEnd"/>
            <w:r w:rsidR="001A1906">
              <w:rPr>
                <w:color w:val="FF0000"/>
                <w:sz w:val="18"/>
                <w:szCs w:val="18"/>
              </w:rPr>
              <w:t xml:space="preserve">, </w:t>
            </w:r>
            <w:r w:rsidR="0024669B">
              <w:rPr>
                <w:color w:val="FF0000"/>
                <w:sz w:val="18"/>
                <w:szCs w:val="18"/>
                <w:lang w:eastAsia="zh-CN"/>
              </w:rPr>
              <w:t>Fujitsu,</w:t>
            </w:r>
            <w:r w:rsidR="003029EA">
              <w:rPr>
                <w:color w:val="FF0000"/>
                <w:sz w:val="18"/>
                <w:szCs w:val="18"/>
                <w:lang w:eastAsia="zh-CN"/>
              </w:rPr>
              <w:t xml:space="preserve"> Ericsson, </w:t>
            </w:r>
            <w:r w:rsidR="002C7A87">
              <w:rPr>
                <w:color w:val="FF0000"/>
                <w:sz w:val="18"/>
                <w:szCs w:val="18"/>
                <w:lang w:eastAsia="zh-CN"/>
              </w:rPr>
              <w:t xml:space="preserve">NTT DOCOMO, </w:t>
            </w:r>
          </w:p>
          <w:p w14:paraId="5148455A" w14:textId="12FE3C3F" w:rsidR="00A330D0" w:rsidRPr="002A578D" w:rsidRDefault="00A330D0">
            <w:pPr>
              <w:snapToGrid w:val="0"/>
              <w:spacing w:line="276" w:lineRule="auto"/>
              <w:jc w:val="both"/>
              <w:rPr>
                <w:color w:val="FF0000"/>
                <w:sz w:val="18"/>
                <w:szCs w:val="18"/>
              </w:rPr>
            </w:pPr>
            <w:r>
              <w:rPr>
                <w:sz w:val="18"/>
                <w:szCs w:val="18"/>
              </w:rPr>
              <w:t xml:space="preserve">Not supported by </w:t>
            </w:r>
            <w:proofErr w:type="spellStart"/>
            <w:r w:rsidRPr="002A578D">
              <w:rPr>
                <w:color w:val="FF0000"/>
                <w:sz w:val="18"/>
                <w:szCs w:val="18"/>
              </w:rPr>
              <w:t>xiaomi</w:t>
            </w:r>
            <w:proofErr w:type="spellEnd"/>
            <w:r w:rsidRPr="002A578D">
              <w:rPr>
                <w:color w:val="FF0000"/>
                <w:sz w:val="18"/>
                <w:szCs w:val="18"/>
              </w:rPr>
              <w:t xml:space="preserve"> (aperiodic CSI can cover mode-A), </w:t>
            </w:r>
            <w:r w:rsidR="00732EAE">
              <w:rPr>
                <w:color w:val="FF0000"/>
                <w:sz w:val="18"/>
                <w:szCs w:val="18"/>
              </w:rPr>
              <w:t xml:space="preserve">OPPO, </w:t>
            </w:r>
            <w:proofErr w:type="spellStart"/>
            <w:r w:rsidR="008C52D4">
              <w:rPr>
                <w:color w:val="FF0000"/>
                <w:sz w:val="18"/>
                <w:szCs w:val="18"/>
              </w:rPr>
              <w:t>Spreadtrum</w:t>
            </w:r>
            <w:proofErr w:type="spellEnd"/>
            <w:r w:rsidR="008C52D4">
              <w:rPr>
                <w:color w:val="FF0000"/>
                <w:sz w:val="18"/>
                <w:szCs w:val="18"/>
              </w:rPr>
              <w:t xml:space="preserve">, </w:t>
            </w:r>
            <w:r w:rsidR="00AF14CE">
              <w:rPr>
                <w:color w:val="FF0000"/>
                <w:sz w:val="18"/>
                <w:szCs w:val="18"/>
              </w:rPr>
              <w:t>ZTE,</w:t>
            </w:r>
            <w:r w:rsidR="00C1497E">
              <w:rPr>
                <w:color w:val="FF0000"/>
                <w:sz w:val="18"/>
                <w:szCs w:val="18"/>
              </w:rPr>
              <w:t xml:space="preserve"> Nokia, </w:t>
            </w:r>
            <w:r w:rsidR="0053247F">
              <w:rPr>
                <w:color w:val="FF0000"/>
                <w:sz w:val="18"/>
                <w:szCs w:val="18"/>
              </w:rPr>
              <w:t xml:space="preserve">Samsung, </w:t>
            </w:r>
            <w:r w:rsidR="000126D3">
              <w:rPr>
                <w:color w:val="FF0000"/>
                <w:sz w:val="18"/>
                <w:szCs w:val="18"/>
              </w:rPr>
              <w:t xml:space="preserve">CATT, </w:t>
            </w:r>
            <w:r w:rsidR="0075055A">
              <w:rPr>
                <w:color w:val="FF0000"/>
                <w:sz w:val="18"/>
                <w:szCs w:val="18"/>
              </w:rPr>
              <w:t xml:space="preserve">Huawei, </w:t>
            </w:r>
            <w:r w:rsidR="00304297">
              <w:rPr>
                <w:color w:val="FF0000"/>
                <w:sz w:val="18"/>
                <w:szCs w:val="18"/>
                <w:lang w:eastAsia="zh-CN"/>
              </w:rPr>
              <w:t>Qualcomm,</w:t>
            </w:r>
            <w:r w:rsidR="00594484">
              <w:rPr>
                <w:color w:val="FF0000"/>
                <w:sz w:val="18"/>
                <w:szCs w:val="18"/>
                <w:lang w:eastAsia="zh-CN"/>
              </w:rPr>
              <w:t xml:space="preserve"> MediaTek,</w:t>
            </w:r>
          </w:p>
          <w:p w14:paraId="2B87C060" w14:textId="77777777" w:rsidR="00D20F25" w:rsidRDefault="00D20F25">
            <w:pPr>
              <w:snapToGrid w:val="0"/>
              <w:jc w:val="both"/>
              <w:rPr>
                <w:rFonts w:eastAsia="宋体"/>
                <w:b/>
                <w:iCs/>
                <w:color w:val="3333FF"/>
                <w:sz w:val="18"/>
                <w:szCs w:val="20"/>
                <w:u w:val="single"/>
                <w:lang w:val="en-GB" w:eastAsia="en-US"/>
              </w:rPr>
            </w:pPr>
          </w:p>
        </w:tc>
      </w:tr>
    </w:tbl>
    <w:p w14:paraId="24F1AE2A" w14:textId="77777777" w:rsidR="00D20F25" w:rsidRDefault="009B5873">
      <w:pPr>
        <w:pStyle w:val="Caption"/>
        <w:spacing w:before="240"/>
        <w:jc w:val="center"/>
      </w:pPr>
      <w:r>
        <w:lastRenderedPageBreak/>
        <w:t>Table 3-2 Company input for Issue 3</w:t>
      </w:r>
    </w:p>
    <w:tbl>
      <w:tblPr>
        <w:tblStyle w:val="TableGrid"/>
        <w:tblW w:w="10031" w:type="dxa"/>
        <w:tblLook w:val="04A0" w:firstRow="1" w:lastRow="0" w:firstColumn="1" w:lastColumn="0" w:noHBand="0" w:noVBand="1"/>
      </w:tblPr>
      <w:tblGrid>
        <w:gridCol w:w="1516"/>
        <w:gridCol w:w="8469"/>
        <w:gridCol w:w="46"/>
      </w:tblGrid>
      <w:tr w:rsidR="00D20F25" w14:paraId="01912CAA" w14:textId="77777777">
        <w:trPr>
          <w:gridAfter w:val="1"/>
          <w:wAfter w:w="46" w:type="dxa"/>
        </w:trPr>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B340F2" w14:textId="77777777" w:rsidR="00D20F25" w:rsidRDefault="009B5873">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5CF6CE4" w14:textId="77777777" w:rsidR="00D20F25" w:rsidRDefault="009B5873">
            <w:pPr>
              <w:snapToGrid w:val="0"/>
              <w:rPr>
                <w:b/>
                <w:sz w:val="18"/>
                <w:szCs w:val="18"/>
                <w:lang w:eastAsia="zh-CN"/>
              </w:rPr>
            </w:pPr>
            <w:r>
              <w:rPr>
                <w:b/>
                <w:sz w:val="18"/>
                <w:szCs w:val="18"/>
                <w:lang w:eastAsia="zh-CN"/>
              </w:rPr>
              <w:t>Input</w:t>
            </w:r>
          </w:p>
        </w:tc>
      </w:tr>
      <w:tr w:rsidR="00D20F25" w14:paraId="38E27C44" w14:textId="77777777">
        <w:trPr>
          <w:gridAfter w:val="1"/>
          <w:wAfter w:w="46" w:type="dxa"/>
          <w:trHeight w:val="215"/>
        </w:trPr>
        <w:tc>
          <w:tcPr>
            <w:tcW w:w="1516" w:type="dxa"/>
            <w:tcBorders>
              <w:top w:val="single" w:sz="4" w:space="0" w:color="auto"/>
              <w:left w:val="single" w:sz="4" w:space="0" w:color="auto"/>
              <w:bottom w:val="single" w:sz="4" w:space="0" w:color="auto"/>
              <w:right w:val="single" w:sz="4" w:space="0" w:color="auto"/>
            </w:tcBorders>
          </w:tcPr>
          <w:p w14:paraId="396B3453" w14:textId="77777777" w:rsidR="00D20F25" w:rsidRDefault="009B5873">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60C32154" w14:textId="77777777" w:rsidR="00D20F25" w:rsidRDefault="009B5873">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3.1~3.11, if needed.</w:t>
            </w:r>
          </w:p>
        </w:tc>
      </w:tr>
      <w:tr w:rsidR="00D20F25" w14:paraId="23AB51F1" w14:textId="77777777">
        <w:trPr>
          <w:gridAfter w:val="1"/>
          <w:wAfter w:w="46" w:type="dxa"/>
          <w:trHeight w:val="215"/>
        </w:trPr>
        <w:tc>
          <w:tcPr>
            <w:tcW w:w="1516" w:type="dxa"/>
            <w:tcBorders>
              <w:top w:val="single" w:sz="4" w:space="0" w:color="auto"/>
              <w:left w:val="single" w:sz="4" w:space="0" w:color="auto"/>
              <w:bottom w:val="single" w:sz="4" w:space="0" w:color="auto"/>
              <w:right w:val="single" w:sz="4" w:space="0" w:color="auto"/>
            </w:tcBorders>
          </w:tcPr>
          <w:p w14:paraId="63C613FE" w14:textId="77777777" w:rsidR="00D20F25" w:rsidRDefault="009B5873">
            <w:pPr>
              <w:snapToGrid w:val="0"/>
              <w:rPr>
                <w:rFonts w:eastAsiaTheme="minorEastAsia"/>
                <w:sz w:val="18"/>
                <w:szCs w:val="18"/>
                <w:lang w:eastAsia="zh-CN"/>
              </w:rPr>
            </w:pPr>
            <w:r>
              <w:rPr>
                <w:rFonts w:eastAsiaTheme="minorEastAsia"/>
                <w:sz w:val="18"/>
                <w:szCs w:val="18"/>
                <w:lang w:eastAsia="zh-CN"/>
              </w:rPr>
              <w:t>Google</w:t>
            </w:r>
          </w:p>
        </w:tc>
        <w:tc>
          <w:tcPr>
            <w:tcW w:w="8469" w:type="dxa"/>
            <w:tcBorders>
              <w:top w:val="single" w:sz="4" w:space="0" w:color="auto"/>
              <w:left w:val="single" w:sz="4" w:space="0" w:color="auto"/>
              <w:bottom w:val="single" w:sz="4" w:space="0" w:color="auto"/>
              <w:right w:val="single" w:sz="4" w:space="0" w:color="auto"/>
            </w:tcBorders>
          </w:tcPr>
          <w:p w14:paraId="40F9E891" w14:textId="77777777" w:rsidR="00D20F25" w:rsidRDefault="009B5873">
            <w:pPr>
              <w:snapToGrid w:val="0"/>
              <w:rPr>
                <w:rFonts w:eastAsiaTheme="minorEastAsia"/>
                <w:bCs/>
                <w:sz w:val="18"/>
                <w:szCs w:val="18"/>
                <w:lang w:eastAsia="zh-TW"/>
              </w:rPr>
            </w:pPr>
            <w:r>
              <w:rPr>
                <w:rFonts w:eastAsiaTheme="minorEastAsia"/>
                <w:b/>
                <w:sz w:val="18"/>
                <w:szCs w:val="18"/>
                <w:lang w:eastAsia="zh-TW"/>
              </w:rPr>
              <w:t>Proposal 3.1 A/B/C</w:t>
            </w:r>
            <w:r>
              <w:rPr>
                <w:rFonts w:eastAsiaTheme="minorEastAsia"/>
                <w:bCs/>
                <w:sz w:val="18"/>
                <w:szCs w:val="18"/>
                <w:lang w:eastAsia="zh-TW"/>
              </w:rPr>
              <w:t xml:space="preserve">: Same position. </w:t>
            </w:r>
          </w:p>
          <w:p w14:paraId="4E5BCEBA" w14:textId="77777777" w:rsidR="00D20F25" w:rsidRDefault="00D20F25">
            <w:pPr>
              <w:snapToGrid w:val="0"/>
              <w:rPr>
                <w:rFonts w:eastAsiaTheme="minorEastAsia"/>
                <w:bCs/>
                <w:sz w:val="18"/>
                <w:szCs w:val="18"/>
                <w:lang w:eastAsia="zh-TW"/>
              </w:rPr>
            </w:pPr>
          </w:p>
          <w:p w14:paraId="33169D6C" w14:textId="77777777" w:rsidR="00D20F25" w:rsidRDefault="009B5873">
            <w:pPr>
              <w:snapToGrid w:val="0"/>
              <w:rPr>
                <w:rFonts w:eastAsiaTheme="minorEastAsia"/>
                <w:bCs/>
                <w:sz w:val="18"/>
                <w:szCs w:val="18"/>
                <w:lang w:eastAsia="zh-TW"/>
              </w:rPr>
            </w:pPr>
            <w:r>
              <w:rPr>
                <w:rFonts w:eastAsiaTheme="minorEastAsia"/>
                <w:b/>
                <w:sz w:val="18"/>
                <w:szCs w:val="18"/>
                <w:lang w:eastAsia="zh-TW"/>
              </w:rPr>
              <w:t>Proposal 3.2</w:t>
            </w:r>
            <w:r>
              <w:rPr>
                <w:rFonts w:eastAsiaTheme="minorEastAsia"/>
                <w:bCs/>
                <w:sz w:val="18"/>
                <w:szCs w:val="18"/>
                <w:lang w:eastAsia="zh-TW"/>
              </w:rPr>
              <w:t xml:space="preserve">: Same position. </w:t>
            </w:r>
          </w:p>
          <w:p w14:paraId="05A208A3" w14:textId="77777777" w:rsidR="00D20F25" w:rsidRDefault="00D20F25">
            <w:pPr>
              <w:snapToGrid w:val="0"/>
              <w:rPr>
                <w:rFonts w:eastAsiaTheme="minorEastAsia"/>
                <w:bCs/>
                <w:sz w:val="18"/>
                <w:szCs w:val="18"/>
                <w:lang w:eastAsia="zh-TW"/>
              </w:rPr>
            </w:pPr>
          </w:p>
          <w:p w14:paraId="343204DF" w14:textId="77777777" w:rsidR="00D20F25" w:rsidRDefault="009B5873">
            <w:pPr>
              <w:snapToGrid w:val="0"/>
              <w:rPr>
                <w:rFonts w:eastAsiaTheme="minorEastAsia"/>
                <w:bCs/>
                <w:sz w:val="18"/>
                <w:szCs w:val="18"/>
                <w:lang w:eastAsia="zh-TW"/>
              </w:rPr>
            </w:pPr>
            <w:r>
              <w:rPr>
                <w:rFonts w:eastAsiaTheme="minorEastAsia"/>
                <w:b/>
                <w:sz w:val="18"/>
                <w:szCs w:val="18"/>
                <w:lang w:eastAsia="zh-TW"/>
              </w:rPr>
              <w:t>Proposal 3.5</w:t>
            </w:r>
            <w:r>
              <w:rPr>
                <w:rFonts w:eastAsiaTheme="minorEastAsia"/>
                <w:bCs/>
                <w:sz w:val="18"/>
                <w:szCs w:val="18"/>
                <w:lang w:eastAsia="zh-TW"/>
              </w:rPr>
              <w:t xml:space="preserve">: Support. It is reasonable change. </w:t>
            </w:r>
          </w:p>
          <w:p w14:paraId="7DF1A691" w14:textId="77777777" w:rsidR="00D20F25" w:rsidRDefault="00D20F25">
            <w:pPr>
              <w:snapToGrid w:val="0"/>
              <w:rPr>
                <w:rFonts w:eastAsiaTheme="minorEastAsia"/>
                <w:bCs/>
                <w:sz w:val="18"/>
                <w:szCs w:val="18"/>
                <w:lang w:eastAsia="zh-TW"/>
              </w:rPr>
            </w:pPr>
          </w:p>
          <w:p w14:paraId="3A8FF46C" w14:textId="77777777" w:rsidR="00D20F25" w:rsidRDefault="009B5873">
            <w:pPr>
              <w:snapToGrid w:val="0"/>
              <w:rPr>
                <w:rFonts w:eastAsiaTheme="minorEastAsia"/>
                <w:bCs/>
                <w:sz w:val="18"/>
                <w:szCs w:val="18"/>
                <w:lang w:eastAsia="zh-TW"/>
              </w:rPr>
            </w:pPr>
            <w:r>
              <w:rPr>
                <w:rFonts w:eastAsiaTheme="minorEastAsia"/>
                <w:b/>
                <w:sz w:val="18"/>
                <w:szCs w:val="18"/>
                <w:lang w:eastAsia="zh-TW"/>
              </w:rPr>
              <w:t>Proposal 3.6/3.7</w:t>
            </w:r>
            <w:r>
              <w:rPr>
                <w:rFonts w:eastAsiaTheme="minorEastAsia"/>
                <w:bCs/>
                <w:sz w:val="18"/>
                <w:szCs w:val="18"/>
                <w:lang w:eastAsia="zh-TW"/>
              </w:rPr>
              <w:t xml:space="preserve">: In the referred paragraph, there are other cases of UL transmissions overlapped with SRS for carrier switching as well. We suggest discussing them together. For example, in the second </w:t>
            </w:r>
            <w:proofErr w:type="spellStart"/>
            <w:r>
              <w:rPr>
                <w:rFonts w:eastAsiaTheme="minorEastAsia"/>
                <w:bCs/>
                <w:sz w:val="18"/>
                <w:szCs w:val="18"/>
                <w:lang w:eastAsia="zh-TW"/>
              </w:rPr>
              <w:t>subbullet</w:t>
            </w:r>
            <w:proofErr w:type="spellEnd"/>
            <w:r>
              <w:rPr>
                <w:rFonts w:eastAsiaTheme="minorEastAsia"/>
                <w:bCs/>
                <w:sz w:val="18"/>
                <w:szCs w:val="18"/>
                <w:lang w:eastAsia="zh-TW"/>
              </w:rPr>
              <w:t xml:space="preserve">, P/SP SRS for CS is dropped if overlapped with PUSCH with AP CSI. We think it can also apply for PUSCH for Mode A. </w:t>
            </w:r>
          </w:p>
          <w:p w14:paraId="3FA0B4DE" w14:textId="3E1B2BEC" w:rsidR="00D20F25" w:rsidRPr="00AB3E2B" w:rsidRDefault="00AB3E2B">
            <w:pPr>
              <w:snapToGrid w:val="0"/>
              <w:rPr>
                <w:rFonts w:eastAsiaTheme="minorEastAsia"/>
                <w:bCs/>
                <w:color w:val="0000FF"/>
                <w:sz w:val="18"/>
                <w:szCs w:val="18"/>
                <w:lang w:eastAsia="zh-TW"/>
              </w:rPr>
            </w:pPr>
            <w:r w:rsidRPr="00AB3E2B">
              <w:rPr>
                <w:rFonts w:eastAsiaTheme="minorEastAsia"/>
                <w:bCs/>
                <w:color w:val="0000FF"/>
                <w:sz w:val="18"/>
                <w:szCs w:val="18"/>
                <w:lang w:eastAsia="zh-TW"/>
              </w:rPr>
              <w:t xml:space="preserve">[Mod]: While considering that there may be other cases, let’s try to handle that one by one. </w:t>
            </w:r>
          </w:p>
          <w:p w14:paraId="5F209D01" w14:textId="01342049" w:rsidR="00AB3E2B" w:rsidRDefault="00AB3E2B">
            <w:pPr>
              <w:snapToGrid w:val="0"/>
              <w:rPr>
                <w:rFonts w:eastAsiaTheme="minorEastAsia"/>
                <w:bCs/>
                <w:sz w:val="18"/>
                <w:szCs w:val="18"/>
                <w:lang w:eastAsia="zh-TW"/>
              </w:rPr>
            </w:pPr>
          </w:p>
          <w:p w14:paraId="47C739BB" w14:textId="77777777" w:rsidR="00AB3E2B" w:rsidRDefault="00AB3E2B">
            <w:pPr>
              <w:snapToGrid w:val="0"/>
              <w:rPr>
                <w:rFonts w:eastAsiaTheme="minorEastAsia"/>
                <w:bCs/>
                <w:sz w:val="18"/>
                <w:szCs w:val="18"/>
                <w:lang w:eastAsia="zh-TW"/>
              </w:rPr>
            </w:pPr>
          </w:p>
          <w:p w14:paraId="13477621" w14:textId="77777777" w:rsidR="00D20F25" w:rsidRDefault="009B5873">
            <w:pPr>
              <w:snapToGrid w:val="0"/>
              <w:rPr>
                <w:rFonts w:eastAsiaTheme="minorEastAsia"/>
                <w:bCs/>
                <w:sz w:val="18"/>
                <w:szCs w:val="18"/>
                <w:lang w:eastAsia="zh-TW"/>
              </w:rPr>
            </w:pPr>
            <w:r>
              <w:rPr>
                <w:rFonts w:eastAsiaTheme="minorEastAsia"/>
                <w:b/>
                <w:sz w:val="18"/>
                <w:szCs w:val="18"/>
                <w:lang w:eastAsia="zh-TW"/>
              </w:rPr>
              <w:t>Proposal 3.9A</w:t>
            </w:r>
            <w:r>
              <w:rPr>
                <w:rFonts w:eastAsiaTheme="minorEastAsia"/>
                <w:bCs/>
                <w:sz w:val="18"/>
                <w:szCs w:val="18"/>
                <w:lang w:eastAsia="zh-TW"/>
              </w:rPr>
              <w:t xml:space="preserve">: The TP is confusing. How a CSI report can be associated with multiple CSI report configurations?  </w:t>
            </w:r>
          </w:p>
          <w:p w14:paraId="378B7C6C" w14:textId="77777777" w:rsidR="00D20F25" w:rsidRDefault="00D20F25">
            <w:pPr>
              <w:snapToGrid w:val="0"/>
              <w:rPr>
                <w:rFonts w:eastAsiaTheme="minorEastAsia"/>
                <w:bCs/>
                <w:sz w:val="18"/>
                <w:szCs w:val="18"/>
                <w:lang w:eastAsia="zh-TW"/>
              </w:rPr>
            </w:pPr>
          </w:p>
          <w:p w14:paraId="7D310A0E" w14:textId="77777777" w:rsidR="00D20F25" w:rsidRDefault="009B5873">
            <w:pPr>
              <w:snapToGrid w:val="0"/>
              <w:rPr>
                <w:rFonts w:eastAsiaTheme="minorEastAsia"/>
                <w:bCs/>
                <w:sz w:val="18"/>
                <w:szCs w:val="18"/>
                <w:lang w:eastAsia="zh-TW"/>
              </w:rPr>
            </w:pPr>
            <w:r>
              <w:rPr>
                <w:rFonts w:eastAsiaTheme="minorEastAsia"/>
                <w:b/>
                <w:sz w:val="18"/>
                <w:szCs w:val="18"/>
                <w:lang w:eastAsia="zh-TW"/>
              </w:rPr>
              <w:t>Proposal 3.11</w:t>
            </w:r>
            <w:r>
              <w:rPr>
                <w:rFonts w:eastAsiaTheme="minorEastAsia"/>
                <w:bCs/>
                <w:sz w:val="18"/>
                <w:szCs w:val="18"/>
                <w:lang w:eastAsia="zh-TW"/>
              </w:rPr>
              <w:t>: Support</w:t>
            </w:r>
          </w:p>
          <w:p w14:paraId="5D5BBE95" w14:textId="77777777" w:rsidR="00D20F25" w:rsidRDefault="009B5873">
            <w:pPr>
              <w:snapToGrid w:val="0"/>
              <w:rPr>
                <w:rFonts w:eastAsiaTheme="minorEastAsia"/>
                <w:bCs/>
                <w:sz w:val="18"/>
                <w:szCs w:val="18"/>
                <w:lang w:eastAsia="zh-TW"/>
              </w:rPr>
            </w:pPr>
            <w:r>
              <w:rPr>
                <w:rFonts w:eastAsiaTheme="minorEastAsia"/>
                <w:bCs/>
                <w:sz w:val="18"/>
                <w:szCs w:val="18"/>
                <w:lang w:eastAsia="zh-TW"/>
              </w:rPr>
              <w:t xml:space="preserve"> </w:t>
            </w:r>
          </w:p>
        </w:tc>
      </w:tr>
      <w:tr w:rsidR="00D20F25" w14:paraId="623282B6" w14:textId="77777777">
        <w:trPr>
          <w:gridAfter w:val="1"/>
          <w:wAfter w:w="46" w:type="dxa"/>
          <w:trHeight w:val="215"/>
        </w:trPr>
        <w:tc>
          <w:tcPr>
            <w:tcW w:w="1516" w:type="dxa"/>
            <w:tcBorders>
              <w:top w:val="single" w:sz="4" w:space="0" w:color="auto"/>
              <w:left w:val="single" w:sz="4" w:space="0" w:color="auto"/>
              <w:bottom w:val="single" w:sz="4" w:space="0" w:color="auto"/>
              <w:right w:val="single" w:sz="4" w:space="0" w:color="auto"/>
            </w:tcBorders>
          </w:tcPr>
          <w:p w14:paraId="7E734F08" w14:textId="77777777" w:rsidR="00D20F25" w:rsidRDefault="009B5873">
            <w:pPr>
              <w:snapToGrid w:val="0"/>
              <w:rPr>
                <w:rFonts w:eastAsiaTheme="minorEastAsia"/>
                <w:color w:val="000000" w:themeColor="text1"/>
                <w:sz w:val="18"/>
                <w:szCs w:val="18"/>
                <w:lang w:eastAsia="zh-CN"/>
              </w:rPr>
            </w:pPr>
            <w:r>
              <w:rPr>
                <w:rFonts w:eastAsiaTheme="minorEastAsia"/>
                <w:sz w:val="18"/>
                <w:szCs w:val="18"/>
                <w:lang w:eastAsia="zh-CN"/>
              </w:rPr>
              <w:t>Xiaomi</w:t>
            </w:r>
          </w:p>
        </w:tc>
        <w:tc>
          <w:tcPr>
            <w:tcW w:w="8469" w:type="dxa"/>
            <w:tcBorders>
              <w:top w:val="single" w:sz="4" w:space="0" w:color="auto"/>
              <w:left w:val="single" w:sz="4" w:space="0" w:color="auto"/>
              <w:bottom w:val="single" w:sz="4" w:space="0" w:color="auto"/>
              <w:right w:val="single" w:sz="4" w:space="0" w:color="auto"/>
            </w:tcBorders>
          </w:tcPr>
          <w:p w14:paraId="28ABE6DC" w14:textId="77777777" w:rsidR="00D20F25" w:rsidRDefault="009B5873">
            <w:pPr>
              <w:snapToGrid w:val="0"/>
              <w:rPr>
                <w:rFonts w:eastAsiaTheme="minorEastAsia"/>
                <w:bCs/>
                <w:sz w:val="18"/>
                <w:szCs w:val="18"/>
                <w:lang w:eastAsia="zh-CN"/>
              </w:rPr>
            </w:pPr>
            <w:r>
              <w:rPr>
                <w:rFonts w:eastAsiaTheme="minorEastAsia"/>
                <w:b/>
                <w:sz w:val="18"/>
                <w:szCs w:val="18"/>
                <w:u w:val="single"/>
                <w:lang w:eastAsia="zh-CN"/>
              </w:rPr>
              <w:t>Proposal 3.1 A/B</w:t>
            </w:r>
            <w:r>
              <w:rPr>
                <w:rFonts w:eastAsiaTheme="minorEastAsia"/>
                <w:bCs/>
                <w:sz w:val="18"/>
                <w:szCs w:val="18"/>
                <w:lang w:eastAsia="zh-CN"/>
              </w:rPr>
              <w:t xml:space="preserve">: our first preference is Option -2. If majority companies support option 1, we can accept it for compromise. </w:t>
            </w:r>
          </w:p>
          <w:p w14:paraId="65C450A0" w14:textId="77777777" w:rsidR="00D20F25" w:rsidRDefault="009B5873">
            <w:pPr>
              <w:snapToGrid w:val="0"/>
              <w:rPr>
                <w:rFonts w:eastAsiaTheme="minorEastAsia"/>
                <w:bCs/>
                <w:sz w:val="18"/>
                <w:szCs w:val="18"/>
                <w:lang w:eastAsia="zh-CN"/>
              </w:rPr>
            </w:pPr>
            <w:r>
              <w:rPr>
                <w:rFonts w:eastAsiaTheme="minorEastAsia"/>
                <w:b/>
                <w:sz w:val="18"/>
                <w:szCs w:val="18"/>
                <w:u w:val="single"/>
                <w:lang w:eastAsia="zh-CN"/>
              </w:rPr>
              <w:t>Proposal 3.1 C</w:t>
            </w:r>
            <w:r>
              <w:rPr>
                <w:rFonts w:eastAsiaTheme="minorEastAsia"/>
                <w:bCs/>
                <w:sz w:val="18"/>
                <w:szCs w:val="18"/>
                <w:lang w:eastAsia="zh-CN"/>
              </w:rPr>
              <w:t xml:space="preserve">: support </w:t>
            </w:r>
          </w:p>
          <w:p w14:paraId="3755E7A3" w14:textId="77777777" w:rsidR="00D20F25" w:rsidRDefault="009B5873">
            <w:pPr>
              <w:snapToGrid w:val="0"/>
              <w:rPr>
                <w:rFonts w:eastAsiaTheme="minorEastAsia"/>
                <w:bCs/>
                <w:sz w:val="18"/>
                <w:szCs w:val="18"/>
                <w:lang w:eastAsia="zh-CN"/>
              </w:rPr>
            </w:pPr>
            <w:r>
              <w:rPr>
                <w:rFonts w:eastAsiaTheme="minorEastAsia"/>
                <w:b/>
                <w:sz w:val="18"/>
                <w:szCs w:val="18"/>
                <w:u w:val="single"/>
                <w:lang w:eastAsia="zh-CN"/>
              </w:rPr>
              <w:t>Proposal 3.2</w:t>
            </w:r>
            <w:r>
              <w:rPr>
                <w:rFonts w:eastAsiaTheme="minorEastAsia"/>
                <w:bCs/>
                <w:sz w:val="18"/>
                <w:szCs w:val="18"/>
                <w:lang w:eastAsia="zh-CN"/>
              </w:rPr>
              <w:t>: we think there is no ambiguity since we all know it is aperiodic CSI reports for Mode A. if majority companies support this change for much clearer, we can accept it.</w:t>
            </w:r>
          </w:p>
          <w:p w14:paraId="75A42610" w14:textId="77777777" w:rsidR="00D20F25" w:rsidRDefault="009B5873">
            <w:pPr>
              <w:snapToGrid w:val="0"/>
              <w:rPr>
                <w:rFonts w:eastAsiaTheme="minorEastAsia"/>
                <w:bCs/>
                <w:sz w:val="18"/>
                <w:szCs w:val="18"/>
                <w:lang w:eastAsia="zh-CN"/>
              </w:rPr>
            </w:pPr>
            <w:r>
              <w:rPr>
                <w:rFonts w:eastAsiaTheme="minorEastAsia"/>
                <w:b/>
                <w:sz w:val="18"/>
                <w:szCs w:val="18"/>
                <w:u w:val="single"/>
                <w:lang w:eastAsia="zh-CN"/>
              </w:rPr>
              <w:t>Issue/Proposal 3.3</w:t>
            </w:r>
            <w:r>
              <w:rPr>
                <w:rFonts w:eastAsiaTheme="minorEastAsia"/>
                <w:bCs/>
                <w:sz w:val="18"/>
                <w:szCs w:val="18"/>
                <w:lang w:eastAsia="zh-CN"/>
              </w:rPr>
              <w:t xml:space="preserve">: support </w:t>
            </w:r>
          </w:p>
          <w:p w14:paraId="35552973" w14:textId="77777777" w:rsidR="00D20F25" w:rsidRDefault="009B5873">
            <w:pPr>
              <w:snapToGrid w:val="0"/>
              <w:rPr>
                <w:rFonts w:eastAsiaTheme="minorEastAsia"/>
                <w:bCs/>
                <w:sz w:val="18"/>
                <w:szCs w:val="18"/>
                <w:lang w:eastAsia="zh-CN"/>
              </w:rPr>
            </w:pPr>
            <w:r>
              <w:rPr>
                <w:rFonts w:eastAsiaTheme="minorEastAsia"/>
                <w:b/>
                <w:sz w:val="18"/>
                <w:szCs w:val="18"/>
                <w:u w:val="single"/>
                <w:lang w:eastAsia="zh-CN"/>
              </w:rPr>
              <w:t>Proposal 3.4A/B</w:t>
            </w:r>
            <w:r>
              <w:rPr>
                <w:rFonts w:eastAsiaTheme="minorEastAsia"/>
                <w:bCs/>
                <w:sz w:val="18"/>
                <w:szCs w:val="18"/>
                <w:lang w:eastAsia="zh-CN"/>
              </w:rPr>
              <w:t xml:space="preserve">: support </w:t>
            </w:r>
          </w:p>
          <w:p w14:paraId="1F240183" w14:textId="77777777" w:rsidR="00D20F25" w:rsidRDefault="009B5873">
            <w:pPr>
              <w:snapToGrid w:val="0"/>
              <w:rPr>
                <w:rFonts w:eastAsiaTheme="minorEastAsia"/>
                <w:bCs/>
                <w:sz w:val="18"/>
                <w:szCs w:val="18"/>
                <w:lang w:eastAsia="zh-CN"/>
              </w:rPr>
            </w:pPr>
            <w:r>
              <w:rPr>
                <w:rFonts w:eastAsiaTheme="minorEastAsia"/>
                <w:b/>
                <w:sz w:val="18"/>
                <w:szCs w:val="18"/>
                <w:u w:val="single"/>
                <w:lang w:eastAsia="zh-CN"/>
              </w:rPr>
              <w:t>Proposal 3.5</w:t>
            </w:r>
            <w:r>
              <w:rPr>
                <w:rFonts w:eastAsiaTheme="minorEastAsia"/>
                <w:bCs/>
                <w:sz w:val="18"/>
                <w:szCs w:val="18"/>
                <w:lang w:eastAsia="zh-CN"/>
              </w:rPr>
              <w:t xml:space="preserve">: support </w:t>
            </w:r>
          </w:p>
          <w:p w14:paraId="435AC52C" w14:textId="77777777" w:rsidR="00D20F25" w:rsidRDefault="009B5873">
            <w:pPr>
              <w:snapToGrid w:val="0"/>
              <w:rPr>
                <w:rFonts w:eastAsiaTheme="minorEastAsia"/>
                <w:bCs/>
                <w:sz w:val="18"/>
                <w:szCs w:val="18"/>
                <w:lang w:eastAsia="zh-CN"/>
              </w:rPr>
            </w:pPr>
            <w:r>
              <w:rPr>
                <w:rFonts w:eastAsiaTheme="minorEastAsia"/>
                <w:b/>
                <w:sz w:val="18"/>
                <w:szCs w:val="18"/>
                <w:u w:val="single"/>
                <w:lang w:eastAsia="zh-CN"/>
              </w:rPr>
              <w:t>Proposal 3.6</w:t>
            </w:r>
            <w:r>
              <w:rPr>
                <w:rFonts w:eastAsiaTheme="minorEastAsia"/>
                <w:bCs/>
                <w:sz w:val="18"/>
                <w:szCs w:val="18"/>
                <w:lang w:eastAsia="zh-CN"/>
              </w:rPr>
              <w:t xml:space="preserve">: support </w:t>
            </w:r>
          </w:p>
          <w:p w14:paraId="0C4B06DF" w14:textId="77777777" w:rsidR="00D20F25" w:rsidRDefault="009B5873">
            <w:pPr>
              <w:snapToGrid w:val="0"/>
              <w:rPr>
                <w:rFonts w:eastAsiaTheme="minorEastAsia"/>
                <w:bCs/>
                <w:sz w:val="18"/>
                <w:szCs w:val="18"/>
                <w:lang w:eastAsia="zh-CN"/>
              </w:rPr>
            </w:pPr>
            <w:r>
              <w:rPr>
                <w:rFonts w:eastAsiaTheme="minorEastAsia"/>
                <w:b/>
                <w:sz w:val="18"/>
                <w:szCs w:val="18"/>
                <w:u w:val="single"/>
                <w:lang w:eastAsia="zh-CN"/>
              </w:rPr>
              <w:t>Proposal 3.7</w:t>
            </w:r>
            <w:r>
              <w:rPr>
                <w:rFonts w:eastAsiaTheme="minorEastAsia"/>
                <w:bCs/>
                <w:sz w:val="18"/>
                <w:szCs w:val="18"/>
                <w:lang w:eastAsia="zh-CN"/>
              </w:rPr>
              <w:t xml:space="preserve">: support </w:t>
            </w:r>
          </w:p>
          <w:p w14:paraId="35536357" w14:textId="77777777" w:rsidR="00D20F25" w:rsidRDefault="009B5873">
            <w:pPr>
              <w:snapToGrid w:val="0"/>
              <w:rPr>
                <w:rFonts w:eastAsiaTheme="minorEastAsia"/>
                <w:bCs/>
                <w:sz w:val="18"/>
                <w:szCs w:val="18"/>
                <w:lang w:eastAsia="zh-CN"/>
              </w:rPr>
            </w:pPr>
            <w:r>
              <w:rPr>
                <w:rFonts w:eastAsiaTheme="minorEastAsia"/>
                <w:b/>
                <w:sz w:val="18"/>
                <w:szCs w:val="18"/>
                <w:u w:val="single"/>
                <w:lang w:eastAsia="zh-CN"/>
              </w:rPr>
              <w:t>Proposal 3.8</w:t>
            </w:r>
            <w:r>
              <w:rPr>
                <w:rFonts w:eastAsiaTheme="minorEastAsia"/>
                <w:bCs/>
                <w:sz w:val="18"/>
                <w:szCs w:val="18"/>
                <w:lang w:eastAsia="zh-CN"/>
              </w:rPr>
              <w:t>: can up to NW implementation.</w:t>
            </w:r>
          </w:p>
          <w:p w14:paraId="5B16E1A3" w14:textId="77777777" w:rsidR="00D20F25" w:rsidRDefault="009B5873">
            <w:pPr>
              <w:snapToGrid w:val="0"/>
              <w:rPr>
                <w:rFonts w:eastAsiaTheme="minorEastAsia"/>
                <w:bCs/>
                <w:sz w:val="18"/>
                <w:szCs w:val="18"/>
                <w:lang w:eastAsia="zh-CN"/>
              </w:rPr>
            </w:pPr>
            <w:r>
              <w:rPr>
                <w:rFonts w:eastAsiaTheme="minorEastAsia"/>
                <w:b/>
                <w:sz w:val="18"/>
                <w:szCs w:val="18"/>
                <w:u w:val="single"/>
                <w:lang w:eastAsia="zh-CN"/>
              </w:rPr>
              <w:lastRenderedPageBreak/>
              <w:t>Proposal 3.9A/B</w:t>
            </w:r>
            <w:r>
              <w:rPr>
                <w:rFonts w:eastAsiaTheme="minorEastAsia"/>
                <w:bCs/>
                <w:sz w:val="18"/>
                <w:szCs w:val="18"/>
                <w:lang w:eastAsia="zh-CN"/>
              </w:rPr>
              <w:t xml:space="preserve">: whether s is the minimum one, maximum one or any one of the </w:t>
            </w:r>
            <w:proofErr w:type="spellStart"/>
            <w:r>
              <w:rPr>
                <w:rFonts w:eastAsiaTheme="minorEastAsia"/>
                <w:bCs/>
                <w:sz w:val="18"/>
                <w:szCs w:val="18"/>
                <w:lang w:eastAsia="zh-CN"/>
              </w:rPr>
              <w:t>reportConfigIDs</w:t>
            </w:r>
            <w:proofErr w:type="spellEnd"/>
            <w:r>
              <w:rPr>
                <w:rFonts w:eastAsiaTheme="minorEastAsia"/>
                <w:bCs/>
                <w:sz w:val="18"/>
                <w:szCs w:val="18"/>
                <w:lang w:eastAsia="zh-CN"/>
              </w:rPr>
              <w:t xml:space="preserve"> results in different absolute value of the priority values, but we are not sure that whether it results in different relative ranking. If the relative ranking is not changed, it can be up to UE implementation which one of the </w:t>
            </w:r>
            <w:proofErr w:type="spellStart"/>
            <w:r>
              <w:rPr>
                <w:rFonts w:eastAsiaTheme="minorEastAsia"/>
                <w:bCs/>
                <w:sz w:val="18"/>
                <w:szCs w:val="18"/>
                <w:lang w:eastAsia="zh-CN"/>
              </w:rPr>
              <w:t>reportConfigIDs</w:t>
            </w:r>
            <w:proofErr w:type="spellEnd"/>
            <w:r>
              <w:rPr>
                <w:rFonts w:eastAsiaTheme="minorEastAsia"/>
                <w:bCs/>
                <w:sz w:val="18"/>
                <w:szCs w:val="18"/>
                <w:lang w:eastAsia="zh-CN"/>
              </w:rPr>
              <w:t xml:space="preserve"> will be used. If the relative ranking is changed, we are fine with this change.</w:t>
            </w:r>
          </w:p>
          <w:p w14:paraId="17DB0CAC" w14:textId="77777777" w:rsidR="00D20F25" w:rsidRDefault="009B5873">
            <w:pPr>
              <w:snapToGrid w:val="0"/>
              <w:rPr>
                <w:rFonts w:eastAsiaTheme="minorEastAsia"/>
                <w:bCs/>
                <w:sz w:val="18"/>
                <w:szCs w:val="18"/>
                <w:lang w:eastAsia="zh-CN"/>
              </w:rPr>
            </w:pPr>
            <w:r>
              <w:rPr>
                <w:rFonts w:eastAsiaTheme="minorEastAsia"/>
                <w:b/>
                <w:sz w:val="18"/>
                <w:szCs w:val="18"/>
                <w:u w:val="single"/>
                <w:lang w:eastAsia="zh-CN"/>
              </w:rPr>
              <w:t>Proposal 3.10A</w:t>
            </w:r>
            <w:r>
              <w:rPr>
                <w:rFonts w:eastAsiaTheme="minorEastAsia"/>
                <w:bCs/>
                <w:sz w:val="18"/>
                <w:szCs w:val="18"/>
                <w:lang w:eastAsia="zh-CN"/>
              </w:rPr>
              <w:t>: we suggest another way to make aperiodic reporting work.</w:t>
            </w:r>
          </w:p>
          <w:p w14:paraId="4981EFE3" w14:textId="77777777" w:rsidR="00D20F25" w:rsidRDefault="00D20F25">
            <w:pPr>
              <w:snapToGrid w:val="0"/>
              <w:rPr>
                <w:rFonts w:eastAsiaTheme="minorEastAsia"/>
                <w:bCs/>
                <w:sz w:val="18"/>
                <w:szCs w:val="18"/>
                <w:lang w:eastAsia="zh-CN"/>
              </w:rPr>
            </w:pPr>
          </w:p>
          <w:p w14:paraId="18DCA34C" w14:textId="77777777" w:rsidR="00D20F25" w:rsidRDefault="009B5873">
            <w:pPr>
              <w:snapToGrid w:val="0"/>
              <w:rPr>
                <w:rFonts w:eastAsia="宋体"/>
                <w:i/>
                <w:sz w:val="18"/>
                <w:szCs w:val="18"/>
              </w:rPr>
            </w:pPr>
            <w:r>
              <w:rPr>
                <w:color w:val="FF0000"/>
                <w:sz w:val="18"/>
                <w:szCs w:val="18"/>
              </w:rPr>
              <w:t xml:space="preserve">When this field is configured </w:t>
            </w:r>
            <w:ins w:id="141" w:author="李明菊" w:date="2025-10-09T15:59:00Z">
              <w:r>
                <w:rPr>
                  <w:color w:val="FF0000"/>
                  <w:sz w:val="18"/>
                  <w:szCs w:val="18"/>
                </w:rPr>
                <w:t>with</w:t>
              </w:r>
            </w:ins>
            <w:r>
              <w:rPr>
                <w:color w:val="FF0000"/>
                <w:sz w:val="18"/>
                <w:szCs w:val="18"/>
              </w:rPr>
              <w:t xml:space="preserve"> </w:t>
            </w:r>
            <w:proofErr w:type="spellStart"/>
            <w:ins w:id="142" w:author="李明菊" w:date="2025-10-09T15:57:00Z">
              <w:r>
                <w:rPr>
                  <w:rFonts w:eastAsia="宋体"/>
                  <w:i/>
                  <w:iCs/>
                  <w:sz w:val="18"/>
                  <w:szCs w:val="18"/>
                </w:rPr>
                <w:t>reportTransmissionMode</w:t>
              </w:r>
              <w:proofErr w:type="spellEnd"/>
              <w:r>
                <w:rPr>
                  <w:rFonts w:eastAsia="宋体"/>
                  <w:i/>
                  <w:iCs/>
                  <w:sz w:val="18"/>
                  <w:szCs w:val="18"/>
                </w:rPr>
                <w:t xml:space="preserve"> </w:t>
              </w:r>
              <w:r>
                <w:rPr>
                  <w:rFonts w:eastAsia="宋体"/>
                  <w:sz w:val="18"/>
                  <w:szCs w:val="18"/>
                </w:rPr>
                <w:t>set to ‘</w:t>
              </w:r>
              <w:proofErr w:type="spellStart"/>
              <w:r>
                <w:rPr>
                  <w:rFonts w:eastAsia="宋体"/>
                  <w:sz w:val="18"/>
                  <w:szCs w:val="18"/>
                </w:rPr>
                <w:t>modeB</w:t>
              </w:r>
              <w:proofErr w:type="spellEnd"/>
              <w:r>
                <w:rPr>
                  <w:rFonts w:eastAsia="宋体"/>
                  <w:sz w:val="18"/>
                  <w:szCs w:val="18"/>
                </w:rPr>
                <w:t>’</w:t>
              </w:r>
            </w:ins>
            <w:r>
              <w:rPr>
                <w:color w:val="FF0000"/>
                <w:sz w:val="18"/>
                <w:szCs w:val="18"/>
              </w:rPr>
              <w:t xml:space="preserve">, the UE ignores </w:t>
            </w:r>
            <w:proofErr w:type="spellStart"/>
            <w:r>
              <w:rPr>
                <w:i/>
                <w:iCs/>
                <w:color w:val="FF0000"/>
                <w:sz w:val="18"/>
                <w:szCs w:val="18"/>
              </w:rPr>
              <w:t>reportConfigType</w:t>
            </w:r>
            <w:proofErr w:type="spellEnd"/>
            <w:r>
              <w:rPr>
                <w:color w:val="FF0000"/>
                <w:sz w:val="18"/>
                <w:szCs w:val="18"/>
              </w:rPr>
              <w:t>.</w:t>
            </w:r>
            <w:ins w:id="143" w:author="李明菊" w:date="2025-10-09T15:58:00Z">
              <w:r>
                <w:rPr>
                  <w:color w:val="FF0000"/>
                  <w:sz w:val="18"/>
                  <w:szCs w:val="18"/>
                </w:rPr>
                <w:t xml:space="preserve"> When this field is configured</w:t>
              </w:r>
            </w:ins>
            <w:ins w:id="144" w:author="李明菊" w:date="2025-10-09T16:00:00Z">
              <w:r>
                <w:rPr>
                  <w:color w:val="FF0000"/>
                  <w:sz w:val="18"/>
                  <w:szCs w:val="18"/>
                </w:rPr>
                <w:t xml:space="preserve"> with</w:t>
              </w:r>
            </w:ins>
            <w:ins w:id="145" w:author="李明菊" w:date="2025-10-09T15:58:00Z">
              <w:r>
                <w:rPr>
                  <w:color w:val="FF0000"/>
                  <w:sz w:val="18"/>
                  <w:szCs w:val="18"/>
                </w:rPr>
                <w:t xml:space="preserve"> </w:t>
              </w:r>
              <w:proofErr w:type="spellStart"/>
              <w:r>
                <w:rPr>
                  <w:rFonts w:eastAsia="宋体"/>
                  <w:i/>
                  <w:iCs/>
                  <w:sz w:val="18"/>
                  <w:szCs w:val="18"/>
                </w:rPr>
                <w:t>reportTransmissionMode</w:t>
              </w:r>
              <w:proofErr w:type="spellEnd"/>
              <w:r>
                <w:rPr>
                  <w:rFonts w:eastAsia="宋体"/>
                  <w:i/>
                  <w:iCs/>
                  <w:sz w:val="18"/>
                  <w:szCs w:val="18"/>
                </w:rPr>
                <w:t xml:space="preserve"> </w:t>
              </w:r>
              <w:r>
                <w:rPr>
                  <w:rFonts w:eastAsia="宋体"/>
                  <w:sz w:val="18"/>
                  <w:szCs w:val="18"/>
                </w:rPr>
                <w:t>set to ‘</w:t>
              </w:r>
              <w:proofErr w:type="spellStart"/>
              <w:r>
                <w:rPr>
                  <w:rFonts w:eastAsia="宋体"/>
                  <w:sz w:val="18"/>
                  <w:szCs w:val="18"/>
                </w:rPr>
                <w:t>modeA</w:t>
              </w:r>
              <w:proofErr w:type="spellEnd"/>
              <w:r>
                <w:rPr>
                  <w:rFonts w:eastAsia="宋体"/>
                  <w:sz w:val="18"/>
                  <w:szCs w:val="18"/>
                </w:rPr>
                <w:t>’</w:t>
              </w:r>
              <w:r>
                <w:rPr>
                  <w:color w:val="FF0000"/>
                  <w:sz w:val="18"/>
                  <w:szCs w:val="18"/>
                </w:rPr>
                <w:t xml:space="preserve">, the UE </w:t>
              </w:r>
            </w:ins>
            <w:ins w:id="146" w:author="李明菊" w:date="2025-10-09T16:00:00Z">
              <w:r>
                <w:rPr>
                  <w:color w:val="FF0000"/>
                  <w:sz w:val="18"/>
                  <w:szCs w:val="18"/>
                </w:rPr>
                <w:t>expect</w:t>
              </w:r>
            </w:ins>
            <w:ins w:id="147" w:author="李明菊" w:date="2025-10-09T15:58:00Z">
              <w:r>
                <w:rPr>
                  <w:color w:val="FF0000"/>
                  <w:sz w:val="18"/>
                  <w:szCs w:val="18"/>
                </w:rPr>
                <w:t xml:space="preserve">s </w:t>
              </w:r>
            </w:ins>
            <w:proofErr w:type="spellStart"/>
            <w:ins w:id="148" w:author="李明菊" w:date="2025-10-09T15:59:00Z">
              <w:r>
                <w:rPr>
                  <w:rFonts w:eastAsia="宋体"/>
                  <w:i/>
                  <w:sz w:val="18"/>
                  <w:szCs w:val="18"/>
                </w:rPr>
                <w:t>reportConfigType</w:t>
              </w:r>
              <w:proofErr w:type="spellEnd"/>
              <w:r>
                <w:rPr>
                  <w:rFonts w:eastAsia="宋体"/>
                  <w:i/>
                  <w:sz w:val="18"/>
                  <w:szCs w:val="18"/>
                </w:rPr>
                <w:t xml:space="preserve"> set to ‘aperiodic’</w:t>
              </w:r>
            </w:ins>
            <w:r>
              <w:rPr>
                <w:rFonts w:eastAsia="宋体"/>
                <w:i/>
                <w:sz w:val="18"/>
                <w:szCs w:val="18"/>
              </w:rPr>
              <w:t>.</w:t>
            </w:r>
          </w:p>
          <w:p w14:paraId="63714731" w14:textId="53CC3331" w:rsidR="00D20F25" w:rsidRDefault="00D20F25">
            <w:pPr>
              <w:snapToGrid w:val="0"/>
              <w:rPr>
                <w:rFonts w:eastAsia="Malgun Gothic"/>
                <w:bCs/>
                <w:i/>
                <w:sz w:val="18"/>
                <w:szCs w:val="18"/>
              </w:rPr>
            </w:pPr>
          </w:p>
          <w:p w14:paraId="5BD4C334" w14:textId="204A6F20" w:rsidR="00B50C52" w:rsidRDefault="00B50C52">
            <w:pPr>
              <w:snapToGrid w:val="0"/>
              <w:rPr>
                <w:rFonts w:eastAsia="Malgun Gothic"/>
                <w:bCs/>
                <w:color w:val="0000FF"/>
                <w:sz w:val="18"/>
                <w:szCs w:val="18"/>
              </w:rPr>
            </w:pPr>
            <w:r>
              <w:rPr>
                <w:rFonts w:eastAsia="Malgun Gothic"/>
                <w:bCs/>
                <w:color w:val="0000FF"/>
                <w:sz w:val="18"/>
                <w:szCs w:val="18"/>
              </w:rPr>
              <w:t xml:space="preserve">[Mod]: </w:t>
            </w:r>
            <w:r w:rsidR="008C52D4">
              <w:rPr>
                <w:rFonts w:eastAsia="Malgun Gothic"/>
                <w:bCs/>
                <w:color w:val="0000FF"/>
                <w:sz w:val="18"/>
                <w:szCs w:val="18"/>
              </w:rPr>
              <w:t xml:space="preserve">Good suggestion. Done (option-2)! </w:t>
            </w:r>
            <w:r>
              <w:rPr>
                <w:rFonts w:eastAsia="Malgun Gothic"/>
                <w:bCs/>
                <w:color w:val="0000FF"/>
                <w:sz w:val="18"/>
                <w:szCs w:val="18"/>
              </w:rPr>
              <w:t xml:space="preserve">Let’s check other input. </w:t>
            </w:r>
          </w:p>
          <w:p w14:paraId="637F3276" w14:textId="77777777" w:rsidR="00B50C52" w:rsidRPr="00B50C52" w:rsidRDefault="00B50C52">
            <w:pPr>
              <w:snapToGrid w:val="0"/>
              <w:rPr>
                <w:rFonts w:eastAsia="Malgun Gothic"/>
                <w:bCs/>
                <w:color w:val="0000FF"/>
                <w:sz w:val="18"/>
                <w:szCs w:val="18"/>
              </w:rPr>
            </w:pPr>
          </w:p>
          <w:p w14:paraId="0BC4FF91" w14:textId="77777777" w:rsidR="00D20F25" w:rsidRDefault="009B5873">
            <w:pPr>
              <w:snapToGrid w:val="0"/>
              <w:rPr>
                <w:rFonts w:eastAsiaTheme="minorEastAsia"/>
                <w:bCs/>
                <w:sz w:val="18"/>
                <w:szCs w:val="18"/>
                <w:lang w:eastAsia="zh-CN"/>
              </w:rPr>
            </w:pPr>
            <w:r>
              <w:rPr>
                <w:rFonts w:eastAsiaTheme="minorEastAsia"/>
                <w:b/>
                <w:sz w:val="18"/>
                <w:szCs w:val="18"/>
                <w:u w:val="single"/>
                <w:lang w:eastAsia="zh-CN"/>
              </w:rPr>
              <w:t>Proposal 3.10B</w:t>
            </w:r>
            <w:r>
              <w:rPr>
                <w:rFonts w:eastAsiaTheme="minorEastAsia"/>
                <w:bCs/>
                <w:sz w:val="18"/>
                <w:szCs w:val="18"/>
                <w:lang w:eastAsia="zh-CN"/>
              </w:rPr>
              <w:t>: support</w:t>
            </w:r>
          </w:p>
          <w:p w14:paraId="1F8D0C35" w14:textId="77777777" w:rsidR="00D20F25" w:rsidRDefault="00D20F25">
            <w:pPr>
              <w:snapToGrid w:val="0"/>
              <w:rPr>
                <w:rFonts w:eastAsiaTheme="minorEastAsia"/>
                <w:bCs/>
                <w:sz w:val="18"/>
                <w:szCs w:val="18"/>
                <w:lang w:eastAsia="zh-CN"/>
              </w:rPr>
            </w:pPr>
          </w:p>
          <w:p w14:paraId="011A1F61" w14:textId="77777777" w:rsidR="00D20F25" w:rsidRDefault="009B5873">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sz w:val="18"/>
                <w:szCs w:val="18"/>
                <w:u w:val="single"/>
                <w:lang w:eastAsia="zh-CN"/>
              </w:rPr>
              <w:t>Proposal 3.11</w:t>
            </w:r>
            <w:r>
              <w:rPr>
                <w:rFonts w:eastAsiaTheme="minorEastAsia"/>
                <w:bCs/>
                <w:sz w:val="18"/>
                <w:szCs w:val="18"/>
                <w:lang w:eastAsia="zh-CN"/>
              </w:rPr>
              <w:t>: we think aperiodic CSI report covers the CSI report for mode A.</w:t>
            </w:r>
          </w:p>
        </w:tc>
      </w:tr>
      <w:tr w:rsidR="00D20F25" w14:paraId="2E79758D" w14:textId="77777777">
        <w:trPr>
          <w:gridAfter w:val="1"/>
          <w:wAfter w:w="46" w:type="dxa"/>
          <w:trHeight w:val="215"/>
        </w:trPr>
        <w:tc>
          <w:tcPr>
            <w:tcW w:w="1516" w:type="dxa"/>
            <w:tcBorders>
              <w:top w:val="single" w:sz="4" w:space="0" w:color="auto"/>
              <w:left w:val="single" w:sz="4" w:space="0" w:color="auto"/>
              <w:bottom w:val="single" w:sz="4" w:space="0" w:color="auto"/>
              <w:right w:val="single" w:sz="4" w:space="0" w:color="auto"/>
            </w:tcBorders>
          </w:tcPr>
          <w:p w14:paraId="46CD5BFB" w14:textId="77777777" w:rsidR="00D20F25" w:rsidRDefault="009B5873">
            <w:pPr>
              <w:snapToGrid w:val="0"/>
              <w:rPr>
                <w:color w:val="000000" w:themeColor="text1"/>
                <w:sz w:val="18"/>
                <w:szCs w:val="18"/>
                <w:lang w:eastAsia="zh-CN"/>
              </w:rPr>
            </w:pPr>
            <w:r>
              <w:rPr>
                <w:color w:val="000000" w:themeColor="text1"/>
                <w:sz w:val="18"/>
                <w:szCs w:val="18"/>
                <w:lang w:eastAsia="zh-CN"/>
              </w:rPr>
              <w:lastRenderedPageBreak/>
              <w:t>OPPO</w:t>
            </w:r>
          </w:p>
        </w:tc>
        <w:tc>
          <w:tcPr>
            <w:tcW w:w="8469" w:type="dxa"/>
            <w:tcBorders>
              <w:top w:val="single" w:sz="4" w:space="0" w:color="auto"/>
              <w:left w:val="single" w:sz="4" w:space="0" w:color="auto"/>
              <w:bottom w:val="single" w:sz="4" w:space="0" w:color="auto"/>
              <w:right w:val="single" w:sz="4" w:space="0" w:color="auto"/>
            </w:tcBorders>
          </w:tcPr>
          <w:p w14:paraId="4F4E85A6" w14:textId="77777777" w:rsidR="00D20F25" w:rsidRDefault="009B5873">
            <w:pPr>
              <w:snapToGrid w:val="0"/>
              <w:rPr>
                <w:color w:val="000000" w:themeColor="text1"/>
                <w:sz w:val="18"/>
                <w:szCs w:val="18"/>
                <w:lang w:eastAsia="zh-CN"/>
              </w:rPr>
            </w:pPr>
            <w:r>
              <w:rPr>
                <w:color w:val="000000" w:themeColor="text1"/>
                <w:sz w:val="18"/>
                <w:szCs w:val="18"/>
                <w:lang w:eastAsia="zh-CN"/>
              </w:rPr>
              <w:t xml:space="preserve">Proposal 3.1A: Option-1. Can not accept Option-2. We do not agree with the argument that the SR design shall be reused here. UEIRI is different from SR. When there are multiple positive SRs, the UE only needs to report one, but that is not true/correct for UEIRI. When there are multiple positive UEIRI, we shall allow the UE to report all of them because the information </w:t>
            </w:r>
            <w:proofErr w:type="gramStart"/>
            <w:r>
              <w:rPr>
                <w:color w:val="000000" w:themeColor="text1"/>
                <w:sz w:val="18"/>
                <w:szCs w:val="18"/>
                <w:lang w:eastAsia="zh-CN"/>
              </w:rPr>
              <w:t>are</w:t>
            </w:r>
            <w:proofErr w:type="gramEnd"/>
            <w:r>
              <w:rPr>
                <w:color w:val="000000" w:themeColor="text1"/>
                <w:sz w:val="18"/>
                <w:szCs w:val="18"/>
                <w:lang w:eastAsia="zh-CN"/>
              </w:rPr>
              <w:t xml:space="preserve"> useful to the NW. </w:t>
            </w:r>
          </w:p>
          <w:p w14:paraId="126A0680" w14:textId="77777777" w:rsidR="00D20F25" w:rsidRDefault="00D20F25">
            <w:pPr>
              <w:snapToGrid w:val="0"/>
              <w:rPr>
                <w:color w:val="000000" w:themeColor="text1"/>
                <w:sz w:val="18"/>
                <w:szCs w:val="18"/>
                <w:lang w:eastAsia="zh-CN"/>
              </w:rPr>
            </w:pPr>
          </w:p>
          <w:p w14:paraId="08882423" w14:textId="77777777" w:rsidR="00D20F25" w:rsidRDefault="009B5873">
            <w:pPr>
              <w:snapToGrid w:val="0"/>
              <w:rPr>
                <w:color w:val="000000" w:themeColor="text1"/>
                <w:sz w:val="18"/>
                <w:szCs w:val="18"/>
                <w:lang w:eastAsia="zh-CN"/>
              </w:rPr>
            </w:pPr>
            <w:r>
              <w:rPr>
                <w:color w:val="000000" w:themeColor="text1"/>
                <w:sz w:val="18"/>
                <w:szCs w:val="18"/>
                <w:lang w:eastAsia="zh-CN"/>
              </w:rPr>
              <w:t>Proposal 3.1B: Option 2.</w:t>
            </w:r>
          </w:p>
          <w:p w14:paraId="69DEF8B4" w14:textId="77777777" w:rsidR="00D20F25" w:rsidRDefault="009B5873">
            <w:pPr>
              <w:snapToGrid w:val="0"/>
              <w:rPr>
                <w:color w:val="000000" w:themeColor="text1"/>
                <w:sz w:val="18"/>
                <w:szCs w:val="18"/>
                <w:lang w:eastAsia="zh-CN"/>
              </w:rPr>
            </w:pPr>
            <w:r>
              <w:rPr>
                <w:color w:val="000000" w:themeColor="text1"/>
                <w:sz w:val="18"/>
                <w:szCs w:val="18"/>
                <w:lang w:eastAsia="zh-CN"/>
              </w:rPr>
              <w:t>Proposal 3.1C: OK</w:t>
            </w:r>
          </w:p>
          <w:p w14:paraId="29F7EEC1" w14:textId="77777777" w:rsidR="00D20F25" w:rsidRDefault="009B5873">
            <w:pPr>
              <w:snapToGrid w:val="0"/>
              <w:rPr>
                <w:color w:val="000000" w:themeColor="text1"/>
                <w:sz w:val="18"/>
                <w:szCs w:val="18"/>
                <w:lang w:eastAsia="zh-CN"/>
              </w:rPr>
            </w:pPr>
            <w:r>
              <w:rPr>
                <w:color w:val="000000" w:themeColor="text1"/>
                <w:sz w:val="18"/>
                <w:szCs w:val="18"/>
                <w:lang w:eastAsia="zh-CN"/>
              </w:rPr>
              <w:t>Proposal 3.2: the TP is not needed.</w:t>
            </w:r>
          </w:p>
          <w:p w14:paraId="278F2207" w14:textId="77777777" w:rsidR="00D20F25" w:rsidRDefault="00D20F25">
            <w:pPr>
              <w:snapToGrid w:val="0"/>
              <w:rPr>
                <w:color w:val="000000" w:themeColor="text1"/>
                <w:sz w:val="18"/>
                <w:szCs w:val="18"/>
                <w:lang w:eastAsia="zh-CN"/>
              </w:rPr>
            </w:pPr>
          </w:p>
          <w:p w14:paraId="39193E0F" w14:textId="77777777" w:rsidR="00D20F25" w:rsidRDefault="009B5873">
            <w:pPr>
              <w:snapToGrid w:val="0"/>
              <w:rPr>
                <w:color w:val="000000" w:themeColor="text1"/>
                <w:sz w:val="18"/>
                <w:szCs w:val="18"/>
                <w:lang w:eastAsia="zh-CN"/>
              </w:rPr>
            </w:pPr>
            <w:r>
              <w:rPr>
                <w:color w:val="000000" w:themeColor="text1"/>
                <w:sz w:val="18"/>
                <w:szCs w:val="18"/>
                <w:lang w:eastAsia="zh-CN"/>
              </w:rPr>
              <w:t>3.3: Ok. Apparently intra-slot is not supported here.</w:t>
            </w:r>
          </w:p>
          <w:p w14:paraId="186EA549" w14:textId="77777777" w:rsidR="00D20F25" w:rsidRDefault="00D20F25">
            <w:pPr>
              <w:snapToGrid w:val="0"/>
              <w:rPr>
                <w:color w:val="000000" w:themeColor="text1"/>
                <w:sz w:val="18"/>
                <w:szCs w:val="18"/>
                <w:lang w:eastAsia="zh-CN"/>
              </w:rPr>
            </w:pPr>
          </w:p>
          <w:p w14:paraId="67C7A135" w14:textId="77777777" w:rsidR="00D20F25" w:rsidRDefault="009B5873">
            <w:pPr>
              <w:snapToGrid w:val="0"/>
              <w:rPr>
                <w:color w:val="000000" w:themeColor="text1"/>
                <w:sz w:val="18"/>
                <w:szCs w:val="18"/>
                <w:lang w:eastAsia="zh-CN"/>
              </w:rPr>
            </w:pPr>
            <w:r>
              <w:rPr>
                <w:color w:val="000000" w:themeColor="text1"/>
                <w:sz w:val="18"/>
                <w:szCs w:val="18"/>
                <w:lang w:eastAsia="zh-CN"/>
              </w:rPr>
              <w:t>3.4A: not support. It is true that there is no explicit text stating that restriction. But during the discussion for related agreement, the common assumption was for one event type.</w:t>
            </w:r>
          </w:p>
          <w:p w14:paraId="7080573A" w14:textId="77777777" w:rsidR="00D20F25" w:rsidRDefault="009B5873">
            <w:pPr>
              <w:snapToGrid w:val="0"/>
              <w:rPr>
                <w:color w:val="000000" w:themeColor="text1"/>
                <w:sz w:val="18"/>
                <w:szCs w:val="18"/>
                <w:lang w:eastAsia="zh-CN"/>
              </w:rPr>
            </w:pPr>
            <w:r>
              <w:rPr>
                <w:color w:val="000000" w:themeColor="text1"/>
                <w:sz w:val="18"/>
                <w:szCs w:val="18"/>
                <w:lang w:eastAsia="zh-CN"/>
              </w:rPr>
              <w:t>3.4B: The TP is not needed. The 2</w:t>
            </w:r>
            <w:r>
              <w:rPr>
                <w:color w:val="000000" w:themeColor="text1"/>
                <w:sz w:val="18"/>
                <w:szCs w:val="18"/>
                <w:vertAlign w:val="superscript"/>
                <w:lang w:eastAsia="zh-CN"/>
              </w:rPr>
              <w:t>nd</w:t>
            </w:r>
            <w:r>
              <w:rPr>
                <w:color w:val="000000" w:themeColor="text1"/>
                <w:sz w:val="18"/>
                <w:szCs w:val="18"/>
                <w:lang w:eastAsia="zh-CN"/>
              </w:rPr>
              <w:t xml:space="preserve"> bullet and 3</w:t>
            </w:r>
            <w:r>
              <w:rPr>
                <w:color w:val="000000" w:themeColor="text1"/>
                <w:sz w:val="18"/>
                <w:szCs w:val="18"/>
                <w:vertAlign w:val="superscript"/>
                <w:lang w:eastAsia="zh-CN"/>
              </w:rPr>
              <w:t>rd</w:t>
            </w:r>
            <w:r>
              <w:rPr>
                <w:color w:val="000000" w:themeColor="text1"/>
                <w:sz w:val="18"/>
                <w:szCs w:val="18"/>
                <w:lang w:eastAsia="zh-CN"/>
              </w:rPr>
              <w:t xml:space="preserve"> bullet can clearly specify that they all are configured with same mode.</w:t>
            </w:r>
          </w:p>
          <w:p w14:paraId="069F3845" w14:textId="77777777" w:rsidR="00D20F25" w:rsidRDefault="009B5873">
            <w:pPr>
              <w:snapToGrid w:val="0"/>
              <w:rPr>
                <w:color w:val="000000" w:themeColor="text1"/>
                <w:sz w:val="18"/>
                <w:szCs w:val="18"/>
                <w:lang w:eastAsia="zh-CN"/>
              </w:rPr>
            </w:pPr>
            <w:r>
              <w:rPr>
                <w:color w:val="000000" w:themeColor="text1"/>
                <w:sz w:val="18"/>
                <w:szCs w:val="18"/>
                <w:lang w:eastAsia="zh-CN"/>
              </w:rPr>
              <w:t>3.5: Ok</w:t>
            </w:r>
          </w:p>
          <w:p w14:paraId="253E6DA2" w14:textId="77777777" w:rsidR="00D20F25" w:rsidRDefault="009B5873">
            <w:pPr>
              <w:snapToGrid w:val="0"/>
              <w:rPr>
                <w:color w:val="000000" w:themeColor="text1"/>
                <w:sz w:val="18"/>
                <w:szCs w:val="18"/>
                <w:lang w:eastAsia="zh-CN"/>
              </w:rPr>
            </w:pPr>
            <w:r>
              <w:rPr>
                <w:color w:val="000000" w:themeColor="text1"/>
                <w:sz w:val="18"/>
                <w:szCs w:val="18"/>
                <w:lang w:eastAsia="zh-CN"/>
              </w:rPr>
              <w:t>3.6: Ok</w:t>
            </w:r>
          </w:p>
          <w:p w14:paraId="6700AD07" w14:textId="77777777" w:rsidR="00D20F25" w:rsidRDefault="009B5873">
            <w:pPr>
              <w:snapToGrid w:val="0"/>
              <w:rPr>
                <w:color w:val="000000" w:themeColor="text1"/>
                <w:sz w:val="18"/>
                <w:szCs w:val="18"/>
                <w:lang w:eastAsia="zh-CN"/>
              </w:rPr>
            </w:pPr>
            <w:proofErr w:type="gramStart"/>
            <w:r>
              <w:rPr>
                <w:color w:val="000000" w:themeColor="text1"/>
                <w:sz w:val="18"/>
                <w:szCs w:val="18"/>
                <w:lang w:eastAsia="zh-CN"/>
              </w:rPr>
              <w:t>3.7:Ok</w:t>
            </w:r>
            <w:proofErr w:type="gramEnd"/>
          </w:p>
          <w:p w14:paraId="1FFAC2D5" w14:textId="77777777" w:rsidR="00D20F25" w:rsidRDefault="009B5873">
            <w:pPr>
              <w:snapToGrid w:val="0"/>
              <w:rPr>
                <w:color w:val="000000" w:themeColor="text1"/>
                <w:sz w:val="18"/>
                <w:szCs w:val="18"/>
                <w:lang w:eastAsia="zh-CN"/>
              </w:rPr>
            </w:pPr>
            <w:r>
              <w:rPr>
                <w:color w:val="000000" w:themeColor="text1"/>
                <w:sz w:val="18"/>
                <w:szCs w:val="18"/>
                <w:lang w:eastAsia="zh-CN"/>
              </w:rPr>
              <w:t>3.8: Ok</w:t>
            </w:r>
          </w:p>
          <w:p w14:paraId="72111E52" w14:textId="77777777" w:rsidR="00D20F25" w:rsidRDefault="009B5873">
            <w:pPr>
              <w:snapToGrid w:val="0"/>
              <w:rPr>
                <w:color w:val="000000" w:themeColor="text1"/>
                <w:sz w:val="18"/>
                <w:szCs w:val="18"/>
                <w:lang w:eastAsia="zh-CN"/>
              </w:rPr>
            </w:pPr>
            <w:r>
              <w:rPr>
                <w:color w:val="000000" w:themeColor="text1"/>
                <w:sz w:val="18"/>
                <w:szCs w:val="18"/>
                <w:lang w:eastAsia="zh-CN"/>
              </w:rPr>
              <w:t xml:space="preserve">3.9A: the TP is not needed. It looks like the proposal assumes a very special case (which would not happen in reality in our view): for one CC, in the same slot, the UE is configured with both legacy beam reporting and UEIBM, and UEIBM is configured with multiple CSI reporting. </w:t>
            </w:r>
          </w:p>
          <w:p w14:paraId="15C531CB" w14:textId="77777777" w:rsidR="00D20F25" w:rsidRDefault="00D20F25">
            <w:pPr>
              <w:snapToGrid w:val="0"/>
              <w:rPr>
                <w:color w:val="000000" w:themeColor="text1"/>
                <w:sz w:val="18"/>
                <w:szCs w:val="18"/>
                <w:lang w:eastAsia="zh-CN"/>
              </w:rPr>
            </w:pPr>
          </w:p>
          <w:p w14:paraId="4913F1EB" w14:textId="77777777" w:rsidR="00D20F25" w:rsidRDefault="009B5873">
            <w:pPr>
              <w:snapToGrid w:val="0"/>
              <w:rPr>
                <w:color w:val="000000" w:themeColor="text1"/>
                <w:sz w:val="18"/>
                <w:szCs w:val="18"/>
                <w:lang w:eastAsia="zh-CN"/>
              </w:rPr>
            </w:pPr>
            <w:r>
              <w:rPr>
                <w:rFonts w:hint="eastAsia"/>
                <w:color w:val="000000" w:themeColor="text1"/>
                <w:sz w:val="18"/>
                <w:szCs w:val="18"/>
                <w:lang w:eastAsia="zh-CN"/>
              </w:rPr>
              <w:t>3.9B: The TP is not needed. That can be up to UE implementation. No need to specify that.</w:t>
            </w:r>
          </w:p>
          <w:p w14:paraId="1D348E8D" w14:textId="77777777" w:rsidR="00D20F25" w:rsidRDefault="00D20F25">
            <w:pPr>
              <w:snapToGrid w:val="0"/>
              <w:rPr>
                <w:color w:val="000000" w:themeColor="text1"/>
                <w:sz w:val="18"/>
                <w:szCs w:val="18"/>
                <w:lang w:eastAsia="zh-CN"/>
              </w:rPr>
            </w:pPr>
          </w:p>
          <w:p w14:paraId="044D8A52" w14:textId="77777777" w:rsidR="00D20F25" w:rsidRDefault="009B5873">
            <w:pPr>
              <w:snapToGrid w:val="0"/>
              <w:rPr>
                <w:color w:val="000000" w:themeColor="text1"/>
                <w:sz w:val="18"/>
                <w:szCs w:val="18"/>
                <w:lang w:eastAsia="zh-CN"/>
              </w:rPr>
            </w:pPr>
            <w:r>
              <w:rPr>
                <w:rFonts w:hint="eastAsia"/>
                <w:color w:val="000000" w:themeColor="text1"/>
                <w:sz w:val="18"/>
                <w:szCs w:val="18"/>
                <w:lang w:eastAsia="zh-CN"/>
              </w:rPr>
              <w:t xml:space="preserve">3.10A: The wording in the proposal is not good and current wording seems to introduce a new RRC parameter.  The simplest way is just to delete that sentence in running CR. </w:t>
            </w:r>
          </w:p>
          <w:p w14:paraId="2DC03020" w14:textId="77777777" w:rsidR="00D20F25" w:rsidRDefault="009B5873">
            <w:pPr>
              <w:snapToGrid w:val="0"/>
              <w:rPr>
                <w:color w:val="000000" w:themeColor="text1"/>
                <w:sz w:val="18"/>
                <w:szCs w:val="18"/>
                <w:lang w:eastAsia="zh-CN"/>
              </w:rPr>
            </w:pPr>
            <w:r>
              <w:rPr>
                <w:rFonts w:hint="eastAsia"/>
                <w:color w:val="000000" w:themeColor="text1"/>
                <w:sz w:val="18"/>
                <w:szCs w:val="18"/>
                <w:lang w:eastAsia="zh-CN"/>
              </w:rPr>
              <w:t>3.10B: Ok</w:t>
            </w:r>
          </w:p>
          <w:p w14:paraId="41030847" w14:textId="77777777" w:rsidR="00D20F25" w:rsidRDefault="009B5873">
            <w:pPr>
              <w:snapToGrid w:val="0"/>
              <w:rPr>
                <w:color w:val="000000" w:themeColor="text1"/>
                <w:sz w:val="18"/>
                <w:szCs w:val="18"/>
                <w:lang w:eastAsia="zh-CN"/>
              </w:rPr>
            </w:pPr>
            <w:r>
              <w:rPr>
                <w:rFonts w:hint="eastAsia"/>
                <w:color w:val="000000" w:themeColor="text1"/>
                <w:sz w:val="18"/>
                <w:szCs w:val="18"/>
                <w:lang w:eastAsia="zh-CN"/>
              </w:rPr>
              <w:t xml:space="preserve">3.11: The TP is not needed. The CSI report in PUSCH for mode-A is just </w:t>
            </w:r>
            <w:proofErr w:type="gramStart"/>
            <w:r>
              <w:rPr>
                <w:rFonts w:hint="eastAsia"/>
                <w:color w:val="000000" w:themeColor="text1"/>
                <w:sz w:val="18"/>
                <w:szCs w:val="18"/>
                <w:lang w:eastAsia="zh-CN"/>
              </w:rPr>
              <w:t>a</w:t>
            </w:r>
            <w:proofErr w:type="gramEnd"/>
            <w:r>
              <w:rPr>
                <w:rFonts w:hint="eastAsia"/>
                <w:color w:val="000000" w:themeColor="text1"/>
                <w:sz w:val="18"/>
                <w:szCs w:val="18"/>
                <w:lang w:eastAsia="zh-CN"/>
              </w:rPr>
              <w:t xml:space="preserve"> AP CSI reporting in PUSCH according to the legacy DCI-based triggering procedure, the current specification covers it w/o any issue.</w:t>
            </w:r>
          </w:p>
          <w:p w14:paraId="2C615EAA" w14:textId="0DA41D6D" w:rsidR="00D20F25" w:rsidRDefault="00FA611C">
            <w:pPr>
              <w:snapToGrid w:val="0"/>
              <w:rPr>
                <w:color w:val="000000" w:themeColor="text1"/>
                <w:sz w:val="18"/>
                <w:szCs w:val="18"/>
                <w:lang w:eastAsia="zh-CN"/>
              </w:rPr>
            </w:pPr>
            <w:r>
              <w:rPr>
                <w:rFonts w:eastAsia="Malgun Gothic"/>
                <w:bCs/>
                <w:color w:val="0000FF"/>
                <w:sz w:val="18"/>
                <w:szCs w:val="18"/>
              </w:rPr>
              <w:t>[Mod]: Captured!</w:t>
            </w:r>
          </w:p>
        </w:tc>
      </w:tr>
      <w:tr w:rsidR="00D20F25" w14:paraId="4974F10B" w14:textId="77777777">
        <w:trPr>
          <w:gridAfter w:val="1"/>
          <w:wAfter w:w="46" w:type="dxa"/>
          <w:trHeight w:val="215"/>
        </w:trPr>
        <w:tc>
          <w:tcPr>
            <w:tcW w:w="1516" w:type="dxa"/>
          </w:tcPr>
          <w:p w14:paraId="049F7B3E" w14:textId="77777777" w:rsidR="00D20F25" w:rsidRDefault="009B5873">
            <w:pPr>
              <w:snapToGrid w:val="0"/>
              <w:rPr>
                <w:rFonts w:eastAsia="PMingLiU"/>
                <w:color w:val="000000" w:themeColor="text1"/>
                <w:sz w:val="18"/>
                <w:szCs w:val="18"/>
                <w:lang w:eastAsia="zh-TW"/>
              </w:rPr>
            </w:pPr>
            <w:proofErr w:type="spellStart"/>
            <w:r>
              <w:rPr>
                <w:rFonts w:eastAsia="PMingLiU" w:hint="eastAsia"/>
                <w:color w:val="000000" w:themeColor="text1"/>
                <w:sz w:val="18"/>
                <w:szCs w:val="18"/>
                <w:lang w:eastAsia="zh-TW"/>
              </w:rPr>
              <w:t>Spreadtrum</w:t>
            </w:r>
            <w:proofErr w:type="spellEnd"/>
          </w:p>
        </w:tc>
        <w:tc>
          <w:tcPr>
            <w:tcW w:w="8469" w:type="dxa"/>
          </w:tcPr>
          <w:p w14:paraId="7547A4E7" w14:textId="77777777" w:rsidR="00D20F25" w:rsidRDefault="009B5873">
            <w:pPr>
              <w:overflowPunct w:val="0"/>
              <w:autoSpaceDE w:val="0"/>
              <w:autoSpaceDN w:val="0"/>
              <w:adjustRightInd w:val="0"/>
              <w:textAlignment w:val="baseline"/>
              <w:rPr>
                <w:rFonts w:eastAsia="PMingLiU"/>
                <w:bCs/>
                <w:color w:val="000000" w:themeColor="text1"/>
                <w:sz w:val="18"/>
                <w:szCs w:val="18"/>
                <w:lang w:eastAsia="zh-TW"/>
              </w:rPr>
            </w:pPr>
            <w:r>
              <w:rPr>
                <w:rFonts w:eastAsia="PMingLiU" w:hint="eastAsia"/>
                <w:bCs/>
                <w:color w:val="000000" w:themeColor="text1"/>
                <w:sz w:val="18"/>
                <w:szCs w:val="18"/>
                <w:lang w:eastAsia="zh-TW"/>
              </w:rPr>
              <w:t xml:space="preserve">Proposal 3.1A: </w:t>
            </w:r>
            <w:r>
              <w:rPr>
                <w:rFonts w:eastAsia="PMingLiU"/>
                <w:bCs/>
                <w:color w:val="000000" w:themeColor="text1"/>
                <w:sz w:val="18"/>
                <w:szCs w:val="18"/>
                <w:lang w:eastAsia="zh-TW"/>
              </w:rPr>
              <w:t>Prefer Option-1 to support multiplexing multiple UEIRIs when multiple first PUCCH resources are overlapped with a PUSCH.</w:t>
            </w:r>
          </w:p>
          <w:p w14:paraId="588E38A3" w14:textId="77777777" w:rsidR="00D20F25" w:rsidRDefault="009B5873">
            <w:pPr>
              <w:overflowPunct w:val="0"/>
              <w:autoSpaceDE w:val="0"/>
              <w:autoSpaceDN w:val="0"/>
              <w:adjustRightInd w:val="0"/>
              <w:textAlignment w:val="baseline"/>
              <w:rPr>
                <w:rFonts w:eastAsia="PMingLiU"/>
                <w:bCs/>
                <w:color w:val="000000" w:themeColor="text1"/>
                <w:sz w:val="18"/>
                <w:szCs w:val="18"/>
                <w:lang w:eastAsia="zh-TW"/>
              </w:rPr>
            </w:pPr>
            <w:r>
              <w:rPr>
                <w:rFonts w:eastAsia="PMingLiU"/>
                <w:bCs/>
                <w:color w:val="000000" w:themeColor="text1"/>
                <w:sz w:val="18"/>
                <w:szCs w:val="18"/>
                <w:lang w:eastAsia="zh-TW"/>
              </w:rPr>
              <w:t>Proposal 3</w:t>
            </w:r>
            <w:r>
              <w:rPr>
                <w:rFonts w:eastAsia="PMingLiU" w:hint="eastAsia"/>
                <w:bCs/>
                <w:color w:val="000000" w:themeColor="text1"/>
                <w:sz w:val="18"/>
                <w:szCs w:val="18"/>
                <w:lang w:eastAsia="zh-TW"/>
              </w:rPr>
              <w:t xml:space="preserve">.1B: </w:t>
            </w:r>
            <w:r>
              <w:rPr>
                <w:rFonts w:eastAsia="PMingLiU"/>
                <w:bCs/>
                <w:color w:val="000000" w:themeColor="text1"/>
                <w:sz w:val="18"/>
                <w:szCs w:val="18"/>
                <w:lang w:eastAsia="zh-TW"/>
              </w:rPr>
              <w:t>Fine with Option-1.</w:t>
            </w:r>
          </w:p>
          <w:p w14:paraId="631FB5D5" w14:textId="77777777" w:rsidR="00D20F25" w:rsidRDefault="009B5873">
            <w:pPr>
              <w:overflowPunct w:val="0"/>
              <w:autoSpaceDE w:val="0"/>
              <w:autoSpaceDN w:val="0"/>
              <w:adjustRightInd w:val="0"/>
              <w:textAlignment w:val="baseline"/>
              <w:rPr>
                <w:rFonts w:eastAsia="PMingLiU"/>
                <w:bCs/>
                <w:color w:val="000000" w:themeColor="text1"/>
                <w:sz w:val="18"/>
                <w:szCs w:val="18"/>
                <w:lang w:eastAsia="zh-TW"/>
              </w:rPr>
            </w:pPr>
            <w:r>
              <w:rPr>
                <w:rFonts w:eastAsia="PMingLiU" w:hint="eastAsia"/>
                <w:bCs/>
                <w:color w:val="000000" w:themeColor="text1"/>
                <w:sz w:val="18"/>
                <w:szCs w:val="18"/>
                <w:lang w:eastAsia="zh-TW"/>
              </w:rPr>
              <w:t>Proposal 3.1C: OK</w:t>
            </w:r>
          </w:p>
          <w:p w14:paraId="528F8671" w14:textId="77777777" w:rsidR="00D20F25" w:rsidRDefault="009B5873">
            <w:pPr>
              <w:overflowPunct w:val="0"/>
              <w:autoSpaceDE w:val="0"/>
              <w:autoSpaceDN w:val="0"/>
              <w:adjustRightInd w:val="0"/>
              <w:textAlignment w:val="baseline"/>
              <w:rPr>
                <w:rFonts w:eastAsia="PMingLiU"/>
                <w:bCs/>
                <w:color w:val="000000" w:themeColor="text1"/>
                <w:sz w:val="18"/>
                <w:szCs w:val="18"/>
                <w:lang w:eastAsia="zh-TW"/>
              </w:rPr>
            </w:pPr>
            <w:r>
              <w:rPr>
                <w:rFonts w:eastAsia="PMingLiU"/>
                <w:bCs/>
                <w:color w:val="000000" w:themeColor="text1"/>
                <w:sz w:val="18"/>
                <w:szCs w:val="18"/>
                <w:lang w:eastAsia="zh-TW"/>
              </w:rPr>
              <w:t>Proposal 3.2: OK</w:t>
            </w:r>
          </w:p>
          <w:p w14:paraId="672583A0" w14:textId="77777777" w:rsidR="00D20F25" w:rsidRDefault="009B5873">
            <w:pPr>
              <w:overflowPunct w:val="0"/>
              <w:autoSpaceDE w:val="0"/>
              <w:autoSpaceDN w:val="0"/>
              <w:adjustRightInd w:val="0"/>
              <w:textAlignment w:val="baseline"/>
              <w:rPr>
                <w:rFonts w:eastAsia="PMingLiU"/>
                <w:bCs/>
                <w:color w:val="000000" w:themeColor="text1"/>
                <w:sz w:val="18"/>
                <w:szCs w:val="18"/>
                <w:lang w:eastAsia="zh-TW"/>
              </w:rPr>
            </w:pPr>
            <w:r>
              <w:rPr>
                <w:rFonts w:eastAsia="PMingLiU"/>
                <w:bCs/>
                <w:color w:val="000000" w:themeColor="text1"/>
                <w:sz w:val="18"/>
                <w:szCs w:val="18"/>
                <w:lang w:eastAsia="zh-TW"/>
              </w:rPr>
              <w:t>Proposal 3.3: OK</w:t>
            </w:r>
          </w:p>
          <w:p w14:paraId="25378484" w14:textId="77777777" w:rsidR="00D20F25" w:rsidRDefault="009B5873">
            <w:pPr>
              <w:overflowPunct w:val="0"/>
              <w:autoSpaceDE w:val="0"/>
              <w:autoSpaceDN w:val="0"/>
              <w:adjustRightInd w:val="0"/>
              <w:textAlignment w:val="baseline"/>
              <w:rPr>
                <w:bCs/>
                <w:color w:val="000000" w:themeColor="text1"/>
                <w:sz w:val="18"/>
                <w:szCs w:val="18"/>
                <w:lang w:eastAsia="zh-CN"/>
              </w:rPr>
            </w:pPr>
            <w:r>
              <w:rPr>
                <w:rFonts w:eastAsia="PMingLiU" w:hint="eastAsia"/>
                <w:bCs/>
                <w:color w:val="000000" w:themeColor="text1"/>
                <w:sz w:val="18"/>
                <w:szCs w:val="18"/>
                <w:lang w:eastAsia="zh-TW"/>
              </w:rPr>
              <w:t xml:space="preserve">Proposal 3.4A: </w:t>
            </w:r>
            <w:r>
              <w:rPr>
                <w:bCs/>
                <w:color w:val="000000" w:themeColor="text1"/>
                <w:sz w:val="18"/>
                <w:szCs w:val="18"/>
                <w:lang w:eastAsia="zh-CN"/>
              </w:rPr>
              <w:t>Support this TP. there is no agreement on restricting that the UEI CSI report configurations associated with the same PUCCH resource must be associated with the same event type. Besides, we support one CSI report associated with a single RS resource set can be configured to associate with multiple events to reduce the overhead of RS resource and configuration signaling.</w:t>
            </w:r>
          </w:p>
          <w:p w14:paraId="5DE38B4D" w14:textId="77777777" w:rsidR="00D20F25" w:rsidRDefault="009B5873">
            <w:pPr>
              <w:overflowPunct w:val="0"/>
              <w:autoSpaceDE w:val="0"/>
              <w:autoSpaceDN w:val="0"/>
              <w:adjustRightInd w:val="0"/>
              <w:textAlignment w:val="baseline"/>
              <w:rPr>
                <w:rFonts w:eastAsiaTheme="minorEastAsia"/>
                <w:bCs/>
                <w:color w:val="000000" w:themeColor="text1"/>
                <w:sz w:val="18"/>
                <w:szCs w:val="18"/>
                <w:lang w:eastAsia="zh-CN"/>
              </w:rPr>
            </w:pPr>
            <w:r>
              <w:rPr>
                <w:rFonts w:eastAsia="PMingLiU" w:hint="eastAsia"/>
                <w:bCs/>
                <w:color w:val="000000" w:themeColor="text1"/>
                <w:sz w:val="18"/>
                <w:szCs w:val="18"/>
                <w:lang w:eastAsia="zh-TW"/>
              </w:rPr>
              <w:t>P</w:t>
            </w:r>
            <w:r>
              <w:rPr>
                <w:rFonts w:eastAsia="PMingLiU"/>
                <w:bCs/>
                <w:color w:val="000000" w:themeColor="text1"/>
                <w:sz w:val="18"/>
                <w:szCs w:val="18"/>
                <w:lang w:eastAsia="zh-TW"/>
              </w:rPr>
              <w:t xml:space="preserve">roposal 3.4B: </w:t>
            </w:r>
            <w:r>
              <w:rPr>
                <w:rFonts w:eastAsiaTheme="minorEastAsia"/>
                <w:bCs/>
                <w:color w:val="000000" w:themeColor="text1"/>
                <w:sz w:val="18"/>
                <w:szCs w:val="18"/>
                <w:lang w:eastAsia="zh-CN"/>
              </w:rPr>
              <w:t>Agree with OPPO’s view.</w:t>
            </w:r>
          </w:p>
          <w:p w14:paraId="7D63F085" w14:textId="77777777" w:rsidR="00D20F25" w:rsidRDefault="009B5873">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Proposal 3.5 &amp; 3.6 &amp; 3.7: OK</w:t>
            </w:r>
          </w:p>
          <w:p w14:paraId="7E0F1F90" w14:textId="77777777" w:rsidR="00D20F25" w:rsidRDefault="009B5873">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Proposal 3.8: OK</w:t>
            </w:r>
          </w:p>
          <w:p w14:paraId="253AE441" w14:textId="77777777" w:rsidR="00D20F25" w:rsidRDefault="009B5873">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 xml:space="preserve">Proposal 3.9A: </w:t>
            </w:r>
            <w:r>
              <w:rPr>
                <w:rFonts w:eastAsiaTheme="minorEastAsia"/>
                <w:bCs/>
                <w:color w:val="000000" w:themeColor="text1"/>
                <w:sz w:val="18"/>
                <w:szCs w:val="18"/>
                <w:lang w:eastAsia="zh-CN"/>
              </w:rPr>
              <w:t xml:space="preserve">Not needed. </w:t>
            </w:r>
            <w:r>
              <w:rPr>
                <w:rFonts w:eastAsiaTheme="minorEastAsia" w:hint="eastAsia"/>
                <w:bCs/>
                <w:color w:val="000000" w:themeColor="text1"/>
                <w:sz w:val="18"/>
                <w:szCs w:val="18"/>
                <w:lang w:eastAsia="zh-CN"/>
              </w:rPr>
              <w:t>I</w:t>
            </w:r>
            <w:r>
              <w:rPr>
                <w:rFonts w:eastAsiaTheme="minorEastAsia"/>
                <w:bCs/>
                <w:color w:val="000000" w:themeColor="text1"/>
                <w:sz w:val="18"/>
                <w:szCs w:val="18"/>
                <w:lang w:eastAsia="zh-CN"/>
              </w:rPr>
              <w:t xml:space="preserve">t seems that the CSI report can be identified based on network decoding. </w:t>
            </w:r>
          </w:p>
          <w:p w14:paraId="5F535EB7" w14:textId="77777777" w:rsidR="00D20F25" w:rsidRDefault="009B5873">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Proposal 3.9B: Support to clarify the priority of multiple CSI reports associated with different event types and associated with one first PUCCH, but we prefer the priority rule is based on event type, e.g. Event-2&gt;Event-1&gt;Event-7.</w:t>
            </w:r>
          </w:p>
          <w:p w14:paraId="1C6568CD" w14:textId="77777777" w:rsidR="00D20F25" w:rsidRDefault="009B5873">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Proposal 3.10A: Prefer to delete the sentence in running CR.</w:t>
            </w:r>
          </w:p>
          <w:p w14:paraId="79723D89" w14:textId="77777777" w:rsidR="00D20F25" w:rsidRDefault="009B5873">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Proposal 3.10B: OK</w:t>
            </w:r>
          </w:p>
          <w:p w14:paraId="2EAFB266" w14:textId="77777777" w:rsidR="00D20F25" w:rsidRDefault="009B5873">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lastRenderedPageBreak/>
              <w:t>P</w:t>
            </w:r>
            <w:r>
              <w:rPr>
                <w:rFonts w:eastAsiaTheme="minorEastAsia"/>
                <w:bCs/>
                <w:color w:val="000000" w:themeColor="text1"/>
                <w:sz w:val="18"/>
                <w:szCs w:val="18"/>
                <w:lang w:eastAsia="zh-CN"/>
              </w:rPr>
              <w:t>roposal 3.11: Not essential. The description in legacy spec is clear.</w:t>
            </w:r>
          </w:p>
          <w:p w14:paraId="255BAFD3" w14:textId="48A32321" w:rsidR="00D20F25" w:rsidRDefault="00FA611C">
            <w:pPr>
              <w:overflowPunct w:val="0"/>
              <w:autoSpaceDE w:val="0"/>
              <w:autoSpaceDN w:val="0"/>
              <w:adjustRightInd w:val="0"/>
              <w:textAlignment w:val="baseline"/>
              <w:rPr>
                <w:rFonts w:eastAsia="PMingLiU"/>
                <w:bCs/>
                <w:color w:val="000000" w:themeColor="text1"/>
                <w:sz w:val="18"/>
                <w:szCs w:val="18"/>
                <w:lang w:eastAsia="zh-TW"/>
              </w:rPr>
            </w:pPr>
            <w:r>
              <w:rPr>
                <w:rFonts w:eastAsia="Malgun Gothic"/>
                <w:bCs/>
                <w:color w:val="0000FF"/>
                <w:sz w:val="18"/>
                <w:szCs w:val="18"/>
              </w:rPr>
              <w:t>[Mod]: Captured!</w:t>
            </w:r>
          </w:p>
        </w:tc>
      </w:tr>
      <w:tr w:rsidR="00D20F25" w14:paraId="531B0DF3" w14:textId="77777777">
        <w:trPr>
          <w:trHeight w:val="215"/>
        </w:trPr>
        <w:tc>
          <w:tcPr>
            <w:tcW w:w="1516" w:type="dxa"/>
          </w:tcPr>
          <w:p w14:paraId="26500019" w14:textId="77777777" w:rsidR="00D20F25" w:rsidRDefault="009B5873">
            <w:pPr>
              <w:snapToGrid w:val="0"/>
              <w:rPr>
                <w:rFonts w:eastAsia="宋体"/>
                <w:sz w:val="18"/>
                <w:szCs w:val="18"/>
                <w:lang w:eastAsia="zh-CN"/>
              </w:rPr>
            </w:pPr>
            <w:r>
              <w:rPr>
                <w:rFonts w:eastAsia="宋体" w:hint="eastAsia"/>
                <w:sz w:val="18"/>
                <w:szCs w:val="18"/>
                <w:lang w:eastAsia="zh-CN"/>
              </w:rPr>
              <w:lastRenderedPageBreak/>
              <w:t>ZTE</w:t>
            </w:r>
          </w:p>
        </w:tc>
        <w:tc>
          <w:tcPr>
            <w:tcW w:w="8515" w:type="dxa"/>
            <w:gridSpan w:val="2"/>
          </w:tcPr>
          <w:p w14:paraId="66209566" w14:textId="77777777" w:rsidR="00D20F25" w:rsidRDefault="009B5873">
            <w:pPr>
              <w:textAlignment w:val="baseline"/>
              <w:rPr>
                <w:b/>
                <w:bCs/>
                <w:sz w:val="18"/>
                <w:szCs w:val="18"/>
                <w:lang w:eastAsia="zh-CN"/>
              </w:rPr>
            </w:pPr>
            <w:r>
              <w:rPr>
                <w:rFonts w:hint="eastAsia"/>
                <w:b/>
                <w:bCs/>
                <w:sz w:val="18"/>
                <w:szCs w:val="18"/>
                <w:lang w:eastAsia="zh-CN"/>
              </w:rPr>
              <w:t>Proposal 3.1A: Option-1.</w:t>
            </w:r>
          </w:p>
          <w:p w14:paraId="0B104D7D" w14:textId="77777777" w:rsidR="00D20F25" w:rsidRDefault="00D20F25">
            <w:pPr>
              <w:overflowPunct w:val="0"/>
              <w:autoSpaceDE w:val="0"/>
              <w:autoSpaceDN w:val="0"/>
              <w:adjustRightInd w:val="0"/>
              <w:textAlignment w:val="baseline"/>
              <w:rPr>
                <w:rFonts w:ascii="Times" w:eastAsiaTheme="minorEastAsia" w:hAnsi="Times" w:cs="Times"/>
                <w:bCs/>
                <w:sz w:val="18"/>
                <w:szCs w:val="18"/>
                <w:lang w:eastAsia="zh-CN"/>
              </w:rPr>
            </w:pPr>
          </w:p>
          <w:p w14:paraId="0B796950" w14:textId="77777777" w:rsidR="00D20F25" w:rsidRDefault="009B5873">
            <w:pPr>
              <w:textAlignment w:val="baseline"/>
              <w:rPr>
                <w:b/>
                <w:bCs/>
                <w:sz w:val="18"/>
                <w:szCs w:val="18"/>
                <w:lang w:eastAsia="zh-CN"/>
              </w:rPr>
            </w:pPr>
            <w:r>
              <w:rPr>
                <w:rFonts w:hint="eastAsia"/>
                <w:b/>
                <w:bCs/>
                <w:sz w:val="18"/>
                <w:szCs w:val="18"/>
                <w:lang w:eastAsia="zh-CN"/>
              </w:rPr>
              <w:t>Proposal 3.1B: Option-2.</w:t>
            </w:r>
          </w:p>
          <w:p w14:paraId="4BC9DEAE" w14:textId="77777777" w:rsidR="00D20F25" w:rsidRDefault="00D20F25">
            <w:pPr>
              <w:overflowPunct w:val="0"/>
              <w:autoSpaceDE w:val="0"/>
              <w:autoSpaceDN w:val="0"/>
              <w:adjustRightInd w:val="0"/>
              <w:textAlignment w:val="baseline"/>
              <w:rPr>
                <w:rFonts w:ascii="Times" w:eastAsiaTheme="minorEastAsia" w:hAnsi="Times" w:cs="Times"/>
                <w:bCs/>
                <w:sz w:val="18"/>
                <w:szCs w:val="18"/>
                <w:lang w:eastAsia="zh-CN"/>
              </w:rPr>
            </w:pPr>
          </w:p>
          <w:p w14:paraId="1A709108" w14:textId="77777777" w:rsidR="00D20F25" w:rsidRDefault="009B5873">
            <w:pPr>
              <w:textAlignment w:val="baseline"/>
              <w:rPr>
                <w:b/>
                <w:bCs/>
                <w:sz w:val="18"/>
                <w:szCs w:val="18"/>
                <w:lang w:eastAsia="zh-CN"/>
              </w:rPr>
            </w:pPr>
            <w:r>
              <w:rPr>
                <w:rFonts w:hint="eastAsia"/>
                <w:b/>
                <w:bCs/>
                <w:sz w:val="18"/>
                <w:szCs w:val="18"/>
                <w:lang w:eastAsia="zh-CN"/>
              </w:rPr>
              <w:t>Proposal 3.1C: Support.</w:t>
            </w:r>
          </w:p>
          <w:p w14:paraId="6B788EE2" w14:textId="77777777" w:rsidR="00D20F25" w:rsidRDefault="00D20F25">
            <w:pPr>
              <w:overflowPunct w:val="0"/>
              <w:autoSpaceDE w:val="0"/>
              <w:autoSpaceDN w:val="0"/>
              <w:adjustRightInd w:val="0"/>
              <w:textAlignment w:val="baseline"/>
              <w:rPr>
                <w:rFonts w:ascii="Times" w:eastAsiaTheme="minorEastAsia" w:hAnsi="Times" w:cs="Times"/>
                <w:bCs/>
                <w:sz w:val="18"/>
                <w:szCs w:val="18"/>
                <w:lang w:eastAsia="zh-CN"/>
              </w:rPr>
            </w:pPr>
          </w:p>
          <w:p w14:paraId="0B0E7009" w14:textId="77777777" w:rsidR="00D20F25" w:rsidRDefault="009B5873">
            <w:pPr>
              <w:textAlignment w:val="baseline"/>
              <w:rPr>
                <w:b/>
                <w:bCs/>
                <w:sz w:val="18"/>
                <w:szCs w:val="18"/>
                <w:lang w:eastAsia="zh-CN"/>
              </w:rPr>
            </w:pPr>
            <w:r>
              <w:rPr>
                <w:rFonts w:hint="eastAsia"/>
                <w:b/>
                <w:bCs/>
                <w:sz w:val="18"/>
                <w:szCs w:val="18"/>
                <w:lang w:eastAsia="zh-CN"/>
              </w:rPr>
              <w:t>Proposal 3.2: Not needed.</w:t>
            </w:r>
          </w:p>
          <w:p w14:paraId="43ECCD87" w14:textId="77777777" w:rsidR="00D20F25" w:rsidRDefault="009B5873">
            <w:pPr>
              <w:overflowPunct w:val="0"/>
              <w:autoSpaceDE w:val="0"/>
              <w:autoSpaceDN w:val="0"/>
              <w:adjustRightInd w:val="0"/>
              <w:textAlignment w:val="baseline"/>
              <w:rPr>
                <w:rFonts w:ascii="Times" w:eastAsiaTheme="minorEastAsia" w:hAnsi="Times" w:cs="Times"/>
                <w:bCs/>
                <w:sz w:val="18"/>
                <w:szCs w:val="18"/>
                <w:lang w:eastAsia="zh-CN"/>
              </w:rPr>
            </w:pPr>
            <w:r>
              <w:rPr>
                <w:rFonts w:ascii="Times" w:eastAsiaTheme="minorEastAsia" w:hAnsi="Times" w:cs="Times" w:hint="eastAsia"/>
                <w:bCs/>
                <w:sz w:val="18"/>
                <w:szCs w:val="18"/>
                <w:lang w:eastAsia="zh-CN"/>
              </w:rPr>
              <w:t>Different from CSI report for Mode B vs legacy SP-CSI report, it</w:t>
            </w:r>
            <w:r>
              <w:rPr>
                <w:rFonts w:ascii="Times" w:eastAsiaTheme="minorEastAsia" w:hAnsi="Times" w:cs="Times"/>
                <w:bCs/>
                <w:sz w:val="18"/>
                <w:szCs w:val="18"/>
                <w:lang w:eastAsia="zh-CN"/>
              </w:rPr>
              <w:t>’</w:t>
            </w:r>
            <w:r>
              <w:rPr>
                <w:rFonts w:ascii="Times" w:eastAsiaTheme="minorEastAsia" w:hAnsi="Times" w:cs="Times" w:hint="eastAsia"/>
                <w:bCs/>
                <w:sz w:val="18"/>
                <w:szCs w:val="18"/>
                <w:lang w:eastAsia="zh-CN"/>
              </w:rPr>
              <w:t>s worth noting that CSI report for Mode A is triggered by CSI request field in DCI, which is same as legacy A-CSI report. In other words, CSI report for Mode A belongs to legacy A-CSI report, hence this TP is not needed.</w:t>
            </w:r>
          </w:p>
          <w:p w14:paraId="6E95A016" w14:textId="77777777" w:rsidR="00D20F25" w:rsidRDefault="00D20F25">
            <w:pPr>
              <w:textAlignment w:val="baseline"/>
              <w:rPr>
                <w:rFonts w:ascii="Times" w:eastAsiaTheme="minorEastAsia" w:hAnsi="Times" w:cs="Times"/>
                <w:bCs/>
                <w:sz w:val="18"/>
                <w:szCs w:val="18"/>
                <w:lang w:eastAsia="zh-CN"/>
              </w:rPr>
            </w:pPr>
          </w:p>
          <w:p w14:paraId="7D2B6958" w14:textId="77777777" w:rsidR="00D20F25" w:rsidRDefault="009B5873">
            <w:pPr>
              <w:textAlignment w:val="baseline"/>
              <w:rPr>
                <w:b/>
                <w:bCs/>
                <w:sz w:val="18"/>
                <w:szCs w:val="18"/>
                <w:lang w:eastAsia="zh-CN"/>
              </w:rPr>
            </w:pPr>
            <w:r>
              <w:rPr>
                <w:rFonts w:hint="eastAsia"/>
                <w:b/>
                <w:bCs/>
                <w:sz w:val="18"/>
                <w:szCs w:val="18"/>
                <w:lang w:eastAsia="zh-CN"/>
              </w:rPr>
              <w:t>Proposal 3.3: Support.</w:t>
            </w:r>
          </w:p>
          <w:p w14:paraId="057550D4" w14:textId="77777777" w:rsidR="00D20F25" w:rsidRDefault="009B5873">
            <w:pPr>
              <w:textAlignment w:val="baseline"/>
              <w:rPr>
                <w:rFonts w:ascii="Times" w:hAnsi="Times" w:cs="Times"/>
                <w:bCs/>
                <w:sz w:val="18"/>
                <w:szCs w:val="18"/>
                <w:lang w:eastAsia="zh-CN"/>
              </w:rPr>
            </w:pPr>
            <w:r>
              <w:rPr>
                <w:rFonts w:ascii="Times" w:eastAsiaTheme="minorEastAsia" w:hAnsi="Times" w:cs="Times" w:hint="eastAsia"/>
                <w:bCs/>
                <w:sz w:val="18"/>
                <w:szCs w:val="18"/>
                <w:lang w:eastAsia="zh-CN"/>
              </w:rPr>
              <w:t>There is no any agreements and we don</w:t>
            </w:r>
            <w:r>
              <w:rPr>
                <w:rFonts w:ascii="Times" w:eastAsiaTheme="minorEastAsia" w:hAnsi="Times" w:cs="Times"/>
                <w:bCs/>
                <w:sz w:val="18"/>
                <w:szCs w:val="18"/>
                <w:lang w:eastAsia="zh-CN"/>
              </w:rPr>
              <w:t>’</w:t>
            </w:r>
            <w:r>
              <w:rPr>
                <w:rFonts w:ascii="Times" w:eastAsiaTheme="minorEastAsia" w:hAnsi="Times" w:cs="Times" w:hint="eastAsia"/>
                <w:bCs/>
                <w:sz w:val="18"/>
                <w:szCs w:val="18"/>
                <w:lang w:eastAsia="zh-CN"/>
              </w:rPr>
              <w:t xml:space="preserve">t think it can be feasible to support the </w:t>
            </w:r>
            <w:r>
              <w:rPr>
                <w:sz w:val="18"/>
                <w:szCs w:val="18"/>
              </w:rPr>
              <w:t xml:space="preserve">periodicity of </w:t>
            </w:r>
            <w:r>
              <w:rPr>
                <w:rFonts w:hint="eastAsia"/>
                <w:sz w:val="18"/>
                <w:szCs w:val="18"/>
                <w:lang w:eastAsia="zh-CN"/>
              </w:rPr>
              <w:t xml:space="preserve">first </w:t>
            </w:r>
            <w:r>
              <w:rPr>
                <w:sz w:val="18"/>
                <w:szCs w:val="18"/>
              </w:rPr>
              <w:t>PUCCH</w:t>
            </w:r>
            <w:r>
              <w:rPr>
                <w:rFonts w:hint="eastAsia"/>
                <w:sz w:val="18"/>
                <w:szCs w:val="18"/>
                <w:lang w:eastAsia="zh-CN"/>
              </w:rPr>
              <w:t xml:space="preserve"> within one slot for Mode B.</w:t>
            </w:r>
          </w:p>
          <w:p w14:paraId="00AA923C" w14:textId="77777777" w:rsidR="00D20F25" w:rsidRDefault="00D20F25">
            <w:pPr>
              <w:textAlignment w:val="baseline"/>
              <w:rPr>
                <w:rFonts w:ascii="Times" w:eastAsiaTheme="minorEastAsia" w:hAnsi="Times" w:cs="Times"/>
                <w:bCs/>
                <w:sz w:val="18"/>
                <w:szCs w:val="18"/>
                <w:lang w:eastAsia="zh-CN"/>
              </w:rPr>
            </w:pPr>
          </w:p>
          <w:p w14:paraId="2AB8CAA2" w14:textId="77777777" w:rsidR="00D20F25" w:rsidRDefault="009B5873">
            <w:pPr>
              <w:textAlignment w:val="baseline"/>
              <w:rPr>
                <w:b/>
                <w:bCs/>
                <w:sz w:val="18"/>
                <w:szCs w:val="18"/>
                <w:lang w:eastAsia="zh-CN"/>
              </w:rPr>
            </w:pPr>
            <w:r>
              <w:rPr>
                <w:rFonts w:hint="eastAsia"/>
                <w:b/>
                <w:bCs/>
                <w:sz w:val="18"/>
                <w:szCs w:val="18"/>
                <w:lang w:eastAsia="zh-CN"/>
              </w:rPr>
              <w:t>Proposal 3.4A: Support.</w:t>
            </w:r>
          </w:p>
          <w:p w14:paraId="0E428398" w14:textId="77777777" w:rsidR="00D20F25" w:rsidRDefault="009B5873">
            <w:pPr>
              <w:textAlignment w:val="baseline"/>
              <w:rPr>
                <w:rFonts w:ascii="Times" w:eastAsiaTheme="minorEastAsia" w:hAnsi="Times" w:cs="Times"/>
                <w:bCs/>
                <w:sz w:val="18"/>
                <w:szCs w:val="18"/>
                <w:lang w:eastAsia="zh-CN"/>
              </w:rPr>
            </w:pPr>
            <w:r>
              <w:rPr>
                <w:rFonts w:ascii="Times" w:eastAsiaTheme="minorEastAsia" w:hAnsi="Times" w:cs="Times" w:hint="eastAsia"/>
                <w:bCs/>
                <w:sz w:val="18"/>
                <w:szCs w:val="18"/>
                <w:lang w:eastAsia="zh-CN"/>
              </w:rPr>
              <w:t>It is clear to us there is no any agreements for such restriction.</w:t>
            </w:r>
          </w:p>
          <w:p w14:paraId="28BF1BED" w14:textId="77777777" w:rsidR="00D20F25" w:rsidRDefault="00D20F25">
            <w:pPr>
              <w:textAlignment w:val="baseline"/>
              <w:rPr>
                <w:rFonts w:ascii="Times" w:eastAsiaTheme="minorEastAsia" w:hAnsi="Times" w:cs="Times"/>
                <w:bCs/>
                <w:sz w:val="18"/>
                <w:szCs w:val="18"/>
                <w:lang w:eastAsia="zh-CN"/>
              </w:rPr>
            </w:pPr>
          </w:p>
          <w:p w14:paraId="469F09AF" w14:textId="77777777" w:rsidR="00D20F25" w:rsidRDefault="009B5873">
            <w:pPr>
              <w:textAlignment w:val="baseline"/>
              <w:rPr>
                <w:b/>
                <w:bCs/>
                <w:sz w:val="18"/>
                <w:szCs w:val="18"/>
                <w:lang w:eastAsia="zh-CN"/>
              </w:rPr>
            </w:pPr>
            <w:r>
              <w:rPr>
                <w:rFonts w:hint="eastAsia"/>
                <w:b/>
                <w:bCs/>
                <w:sz w:val="18"/>
                <w:szCs w:val="18"/>
                <w:lang w:eastAsia="zh-CN"/>
              </w:rPr>
              <w:t>Proposal 3.4B: Not needed.</w:t>
            </w:r>
          </w:p>
          <w:p w14:paraId="5E4351B5" w14:textId="77777777" w:rsidR="00D20F25" w:rsidRDefault="009B5873">
            <w:pPr>
              <w:textAlignment w:val="baseline"/>
              <w:rPr>
                <w:sz w:val="18"/>
                <w:szCs w:val="18"/>
                <w:lang w:eastAsia="zh-CN"/>
              </w:rPr>
            </w:pPr>
            <w:r>
              <w:rPr>
                <w:rFonts w:hint="eastAsia"/>
                <w:sz w:val="18"/>
                <w:szCs w:val="18"/>
                <w:lang w:eastAsia="zh-CN"/>
              </w:rPr>
              <w:t>We think it makes no sense to associated multiple CSI configurations with different Mode A and Mode B to one same first PUCCH, which seems to be an error case from the perspective of NW scheduling and could be avoided by NW implementation.</w:t>
            </w:r>
          </w:p>
          <w:p w14:paraId="57A267B7" w14:textId="77777777" w:rsidR="00D20F25" w:rsidRDefault="00D20F25">
            <w:pPr>
              <w:textAlignment w:val="baseline"/>
              <w:rPr>
                <w:rFonts w:ascii="Times" w:eastAsiaTheme="minorEastAsia" w:hAnsi="Times" w:cs="Times"/>
                <w:bCs/>
                <w:sz w:val="18"/>
                <w:szCs w:val="18"/>
                <w:lang w:eastAsia="zh-CN"/>
              </w:rPr>
            </w:pPr>
          </w:p>
          <w:p w14:paraId="0C71C4F4" w14:textId="77777777" w:rsidR="00D20F25" w:rsidRDefault="009B5873">
            <w:pPr>
              <w:textAlignment w:val="baseline"/>
              <w:rPr>
                <w:b/>
                <w:bCs/>
                <w:sz w:val="18"/>
                <w:szCs w:val="18"/>
                <w:lang w:eastAsia="zh-CN"/>
              </w:rPr>
            </w:pPr>
            <w:r>
              <w:rPr>
                <w:rFonts w:hint="eastAsia"/>
                <w:b/>
                <w:bCs/>
                <w:sz w:val="18"/>
                <w:szCs w:val="18"/>
                <w:lang w:eastAsia="zh-CN"/>
              </w:rPr>
              <w:t>Proposal 3.5: Support.</w:t>
            </w:r>
          </w:p>
          <w:p w14:paraId="039D8695" w14:textId="77777777" w:rsidR="00D20F25" w:rsidRDefault="00D20F25">
            <w:pPr>
              <w:textAlignment w:val="baseline"/>
              <w:rPr>
                <w:rFonts w:ascii="Times" w:eastAsiaTheme="minorEastAsia" w:hAnsi="Times" w:cs="Times"/>
                <w:bCs/>
                <w:sz w:val="18"/>
                <w:szCs w:val="18"/>
                <w:lang w:eastAsia="zh-CN"/>
              </w:rPr>
            </w:pPr>
          </w:p>
          <w:p w14:paraId="4D40AF9C" w14:textId="77777777" w:rsidR="00D20F25" w:rsidRDefault="009B5873">
            <w:pPr>
              <w:textAlignment w:val="baseline"/>
              <w:rPr>
                <w:b/>
                <w:bCs/>
                <w:sz w:val="18"/>
                <w:szCs w:val="18"/>
                <w:lang w:eastAsia="zh-CN"/>
              </w:rPr>
            </w:pPr>
            <w:r>
              <w:rPr>
                <w:rFonts w:hint="eastAsia"/>
                <w:b/>
                <w:bCs/>
                <w:sz w:val="18"/>
                <w:szCs w:val="18"/>
                <w:lang w:eastAsia="zh-CN"/>
              </w:rPr>
              <w:t>Proposal 3.6: Support.</w:t>
            </w:r>
          </w:p>
          <w:p w14:paraId="459DD754" w14:textId="77777777" w:rsidR="00D20F25" w:rsidRDefault="00D20F25">
            <w:pPr>
              <w:textAlignment w:val="baseline"/>
              <w:rPr>
                <w:rFonts w:ascii="Times" w:eastAsiaTheme="minorEastAsia" w:hAnsi="Times" w:cs="Times"/>
                <w:bCs/>
                <w:sz w:val="18"/>
                <w:szCs w:val="18"/>
                <w:lang w:eastAsia="zh-CN"/>
              </w:rPr>
            </w:pPr>
          </w:p>
          <w:p w14:paraId="535A7B52" w14:textId="77777777" w:rsidR="00D20F25" w:rsidRDefault="009B5873">
            <w:pPr>
              <w:textAlignment w:val="baseline"/>
              <w:rPr>
                <w:b/>
                <w:bCs/>
                <w:sz w:val="18"/>
                <w:szCs w:val="18"/>
                <w:lang w:eastAsia="zh-CN"/>
              </w:rPr>
            </w:pPr>
            <w:r>
              <w:rPr>
                <w:rFonts w:hint="eastAsia"/>
                <w:b/>
                <w:bCs/>
                <w:sz w:val="18"/>
                <w:szCs w:val="18"/>
                <w:lang w:eastAsia="zh-CN"/>
              </w:rPr>
              <w:t>Proposal 3.7: Support.</w:t>
            </w:r>
          </w:p>
          <w:p w14:paraId="5139CF68" w14:textId="77777777" w:rsidR="00D20F25" w:rsidRDefault="009B5873">
            <w:pPr>
              <w:textAlignment w:val="baseline"/>
              <w:rPr>
                <w:rFonts w:eastAsiaTheme="minorEastAsia"/>
                <w:bCs/>
                <w:sz w:val="18"/>
                <w:szCs w:val="18"/>
                <w:lang w:eastAsia="zh-CN"/>
              </w:rPr>
            </w:pPr>
            <w:r>
              <w:rPr>
                <w:rFonts w:ascii="Times" w:eastAsiaTheme="minorEastAsia" w:hAnsi="Times" w:cs="Times" w:hint="eastAsia"/>
                <w:bCs/>
                <w:sz w:val="18"/>
                <w:szCs w:val="18"/>
                <w:lang w:eastAsia="zh-CN"/>
              </w:rPr>
              <w:t xml:space="preserve">@Google, as we commented to Proposal 3.2, it can be noted CSI report for Mode A belongs to legacy A-CSI report, hence it was already captured </w:t>
            </w:r>
            <w:r>
              <w:rPr>
                <w:rFonts w:eastAsiaTheme="minorEastAsia"/>
                <w:bCs/>
                <w:sz w:val="18"/>
                <w:szCs w:val="18"/>
                <w:lang w:eastAsia="zh-TW"/>
              </w:rPr>
              <w:t xml:space="preserve">in the second </w:t>
            </w:r>
            <w:proofErr w:type="spellStart"/>
            <w:r>
              <w:rPr>
                <w:rFonts w:eastAsiaTheme="minorEastAsia"/>
                <w:bCs/>
                <w:sz w:val="18"/>
                <w:szCs w:val="18"/>
                <w:lang w:eastAsia="zh-TW"/>
              </w:rPr>
              <w:t>subbullet</w:t>
            </w:r>
            <w:proofErr w:type="spellEnd"/>
            <w:r>
              <w:rPr>
                <w:rFonts w:eastAsiaTheme="minorEastAsia" w:hint="eastAsia"/>
                <w:bCs/>
                <w:sz w:val="18"/>
                <w:szCs w:val="18"/>
                <w:lang w:eastAsia="zh-CN"/>
              </w:rPr>
              <w:t>. For Mode B, the same description/wording was already endorsed in last meeting as follows in terms of dropping/multiplexing rule. Hope it can be clarified.</w:t>
            </w:r>
          </w:p>
          <w:tbl>
            <w:tblPr>
              <w:tblStyle w:val="TableGrid"/>
              <w:tblW w:w="0" w:type="auto"/>
              <w:tblLook w:val="04A0" w:firstRow="1" w:lastRow="0" w:firstColumn="1" w:lastColumn="0" w:noHBand="0" w:noVBand="1"/>
            </w:tblPr>
            <w:tblGrid>
              <w:gridCol w:w="8289"/>
            </w:tblGrid>
            <w:tr w:rsidR="00D20F25" w14:paraId="53E3DE46" w14:textId="77777777">
              <w:tc>
                <w:tcPr>
                  <w:tcW w:w="8299" w:type="dxa"/>
                </w:tcPr>
                <w:p w14:paraId="31D6A1B9" w14:textId="77777777" w:rsidR="00D20F25" w:rsidRDefault="009B5873">
                  <w:pPr>
                    <w:keepNext/>
                    <w:keepLines/>
                    <w:widowControl w:val="0"/>
                    <w:spacing w:before="120" w:after="180"/>
                    <w:jc w:val="both"/>
                    <w:rPr>
                      <w:rFonts w:ascii="Arial" w:eastAsia="MS Mincho" w:hAnsi="Arial"/>
                      <w:kern w:val="2"/>
                      <w:sz w:val="18"/>
                      <w:szCs w:val="18"/>
                      <w:lang w:val="en-GB" w:eastAsia="en-US"/>
                    </w:rPr>
                  </w:pPr>
                  <w:r>
                    <w:rPr>
                      <w:rFonts w:ascii="Arial" w:eastAsia="MS Mincho" w:hAnsi="Arial" w:hint="eastAsia"/>
                      <w:kern w:val="2"/>
                      <w:sz w:val="18"/>
                      <w:szCs w:val="18"/>
                      <w:lang w:val="en-GB" w:eastAsia="en-US"/>
                    </w:rPr>
                    <w:t>5.2.5</w:t>
                  </w:r>
                  <w:r>
                    <w:rPr>
                      <w:rFonts w:ascii="Arial" w:eastAsia="MS Mincho" w:hAnsi="Arial" w:hint="eastAsia"/>
                      <w:kern w:val="2"/>
                      <w:sz w:val="18"/>
                      <w:szCs w:val="18"/>
                      <w:lang w:val="en-GB" w:eastAsia="en-US"/>
                    </w:rPr>
                    <w:tab/>
                    <w:t>Priority rules for CSI reports</w:t>
                  </w:r>
                </w:p>
                <w:p w14:paraId="120700FD" w14:textId="77777777" w:rsidR="00D20F25" w:rsidRDefault="009B5873">
                  <w:pPr>
                    <w:widowControl w:val="0"/>
                    <w:spacing w:beforeAutospacing="1" w:afterAutospacing="1"/>
                    <w:jc w:val="center"/>
                    <w:rPr>
                      <w:rFonts w:ascii="Arial" w:eastAsia="MS Mincho" w:hAnsi="Arial" w:cs="Arial"/>
                      <w:color w:val="FF0000"/>
                      <w:kern w:val="2"/>
                      <w:sz w:val="18"/>
                      <w:szCs w:val="18"/>
                      <w:lang w:val="en-GB" w:eastAsia="zh-CN"/>
                    </w:rPr>
                  </w:pPr>
                  <w:r>
                    <w:rPr>
                      <w:rFonts w:ascii="Arial" w:eastAsia="MS Mincho" w:hAnsi="Arial" w:cs="Arial" w:hint="eastAsia"/>
                      <w:color w:val="FF0000"/>
                      <w:kern w:val="2"/>
                      <w:sz w:val="18"/>
                      <w:szCs w:val="18"/>
                      <w:lang w:val="en-GB" w:eastAsia="zh-CN"/>
                    </w:rPr>
                    <w:t>&lt;Unchanged parts are omitted&gt;</w:t>
                  </w:r>
                </w:p>
                <w:p w14:paraId="31BDA807" w14:textId="77777777" w:rsidR="00D20F25" w:rsidRDefault="009B5873">
                  <w:pPr>
                    <w:textAlignment w:val="baseline"/>
                    <w:rPr>
                      <w:rFonts w:eastAsiaTheme="minorEastAsia"/>
                      <w:bCs/>
                      <w:sz w:val="18"/>
                      <w:szCs w:val="18"/>
                      <w:lang w:eastAsia="zh-CN"/>
                    </w:rPr>
                  </w:pPr>
                  <w:r>
                    <w:rPr>
                      <w:rFonts w:ascii="Times" w:eastAsia="Batang" w:hAnsi="Times" w:hint="eastAsia"/>
                      <w:sz w:val="18"/>
                      <w:szCs w:val="18"/>
                      <w:lang w:val="en-GB" w:eastAsia="en-US"/>
                    </w:rPr>
                    <w:t>If a UE would transmit a first PUSCH that includes semi-persistent CSI reports</w:t>
                  </w:r>
                  <w:r>
                    <w:rPr>
                      <w:rFonts w:ascii="Times" w:eastAsia="Batang" w:hAnsi="Times" w:hint="eastAsia"/>
                      <w:color w:val="FF0000"/>
                      <w:sz w:val="18"/>
                      <w:szCs w:val="18"/>
                      <w:lang w:val="en-GB" w:eastAsia="en-US"/>
                    </w:rPr>
                    <w:t xml:space="preserve"> or UE initiated CSI report for mode B</w:t>
                  </w:r>
                  <w:r>
                    <w:rPr>
                      <w:rFonts w:ascii="Times" w:eastAsia="Batang" w:hAnsi="Times" w:hint="eastAsia"/>
                      <w:sz w:val="18"/>
                      <w:szCs w:val="18"/>
                      <w:lang w:val="en-GB" w:eastAsia="en-US"/>
                    </w:rPr>
                    <w:t xml:space="preserve"> and a second PUSCH that includes an UL-SCH </w:t>
                  </w:r>
                  <w:r>
                    <w:rPr>
                      <w:rFonts w:ascii="Times" w:eastAsia="Batang" w:hAnsi="Times" w:hint="eastAsia"/>
                      <w:sz w:val="18"/>
                      <w:szCs w:val="18"/>
                      <w:lang w:val="en-GB" w:eastAsia="zh-CN"/>
                    </w:rPr>
                    <w:t xml:space="preserve">on the same carrier, </w:t>
                  </w:r>
                  <w:r>
                    <w:rPr>
                      <w:rFonts w:ascii="Times" w:eastAsia="Batang" w:hAnsi="Times" w:hint="eastAsia"/>
                      <w:sz w:val="18"/>
                      <w:szCs w:val="18"/>
                      <w:lang w:val="en-GB" w:eastAsia="en-US"/>
                    </w:rPr>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tc>
            </w:tr>
          </w:tbl>
          <w:p w14:paraId="67D2F314" w14:textId="77777777" w:rsidR="00D20F25" w:rsidRDefault="00D20F25">
            <w:pPr>
              <w:textAlignment w:val="baseline"/>
              <w:rPr>
                <w:rFonts w:eastAsiaTheme="minorEastAsia"/>
                <w:bCs/>
                <w:sz w:val="18"/>
                <w:szCs w:val="18"/>
                <w:lang w:eastAsia="zh-CN"/>
              </w:rPr>
            </w:pPr>
          </w:p>
          <w:p w14:paraId="22C42354" w14:textId="77777777" w:rsidR="00D20F25" w:rsidRDefault="009B5873">
            <w:pPr>
              <w:textAlignment w:val="baseline"/>
              <w:rPr>
                <w:b/>
                <w:bCs/>
                <w:sz w:val="18"/>
                <w:szCs w:val="18"/>
                <w:lang w:eastAsia="zh-CN"/>
              </w:rPr>
            </w:pPr>
            <w:r>
              <w:rPr>
                <w:rFonts w:hint="eastAsia"/>
                <w:b/>
                <w:bCs/>
                <w:sz w:val="18"/>
                <w:szCs w:val="18"/>
                <w:lang w:eastAsia="zh-CN"/>
              </w:rPr>
              <w:t>Proposal 3.8: Support.</w:t>
            </w:r>
          </w:p>
          <w:p w14:paraId="598C17EB" w14:textId="77777777" w:rsidR="00D20F25" w:rsidRDefault="00D20F25">
            <w:pPr>
              <w:textAlignment w:val="baseline"/>
              <w:rPr>
                <w:rFonts w:ascii="Times" w:eastAsiaTheme="minorEastAsia" w:hAnsi="Times" w:cs="Times"/>
                <w:bCs/>
                <w:sz w:val="18"/>
                <w:szCs w:val="18"/>
                <w:lang w:eastAsia="zh-CN"/>
              </w:rPr>
            </w:pPr>
          </w:p>
          <w:p w14:paraId="6E7E7A5E" w14:textId="77777777" w:rsidR="00D20F25" w:rsidRDefault="009B5873">
            <w:pPr>
              <w:textAlignment w:val="baseline"/>
              <w:rPr>
                <w:b/>
                <w:bCs/>
                <w:sz w:val="18"/>
                <w:szCs w:val="18"/>
                <w:lang w:eastAsia="zh-CN"/>
              </w:rPr>
            </w:pPr>
            <w:r>
              <w:rPr>
                <w:rFonts w:hint="eastAsia"/>
                <w:b/>
                <w:bCs/>
                <w:sz w:val="18"/>
                <w:szCs w:val="18"/>
                <w:lang w:eastAsia="zh-CN"/>
              </w:rPr>
              <w:t>Proposal 3.9A/B: Not needed.</w:t>
            </w:r>
          </w:p>
          <w:p w14:paraId="05296CDA" w14:textId="77777777" w:rsidR="00D20F25" w:rsidRDefault="00D20F25">
            <w:pPr>
              <w:textAlignment w:val="baseline"/>
              <w:rPr>
                <w:rFonts w:ascii="Times" w:eastAsiaTheme="minorEastAsia" w:hAnsi="Times" w:cs="Times"/>
                <w:bCs/>
                <w:sz w:val="18"/>
                <w:szCs w:val="18"/>
                <w:lang w:eastAsia="zh-CN"/>
              </w:rPr>
            </w:pPr>
          </w:p>
          <w:p w14:paraId="21418EAF" w14:textId="77777777" w:rsidR="00D20F25" w:rsidRDefault="009B5873">
            <w:pPr>
              <w:textAlignment w:val="baseline"/>
              <w:rPr>
                <w:b/>
                <w:bCs/>
                <w:sz w:val="18"/>
                <w:szCs w:val="18"/>
                <w:lang w:eastAsia="zh-CN"/>
              </w:rPr>
            </w:pPr>
            <w:r>
              <w:rPr>
                <w:rFonts w:hint="eastAsia"/>
                <w:b/>
                <w:bCs/>
                <w:sz w:val="18"/>
                <w:szCs w:val="18"/>
                <w:lang w:eastAsia="zh-CN"/>
              </w:rPr>
              <w:t>Proposal 3.10A/B: Seems valid and open to discuss.</w:t>
            </w:r>
          </w:p>
          <w:p w14:paraId="6B0B9ED9" w14:textId="77777777" w:rsidR="00D20F25" w:rsidRDefault="00D20F25">
            <w:pPr>
              <w:textAlignment w:val="baseline"/>
              <w:rPr>
                <w:rFonts w:ascii="Times" w:eastAsiaTheme="minorEastAsia" w:hAnsi="Times" w:cs="Times"/>
                <w:bCs/>
                <w:sz w:val="18"/>
                <w:szCs w:val="18"/>
                <w:lang w:eastAsia="zh-CN"/>
              </w:rPr>
            </w:pPr>
          </w:p>
          <w:p w14:paraId="37D9CB6A" w14:textId="77777777" w:rsidR="00D20F25" w:rsidRDefault="009B5873">
            <w:pPr>
              <w:textAlignment w:val="baseline"/>
              <w:rPr>
                <w:b/>
                <w:bCs/>
                <w:sz w:val="18"/>
                <w:szCs w:val="18"/>
                <w:lang w:eastAsia="zh-CN"/>
              </w:rPr>
            </w:pPr>
            <w:r>
              <w:rPr>
                <w:rFonts w:hint="eastAsia"/>
                <w:b/>
                <w:bCs/>
                <w:sz w:val="18"/>
                <w:szCs w:val="18"/>
                <w:lang w:eastAsia="zh-CN"/>
              </w:rPr>
              <w:t>Proposal 3.11: Not needed.</w:t>
            </w:r>
          </w:p>
          <w:p w14:paraId="3BC050C1" w14:textId="77777777" w:rsidR="00D20F25" w:rsidRDefault="009B5873">
            <w:pPr>
              <w:textAlignment w:val="baseline"/>
              <w:rPr>
                <w:rFonts w:ascii="Times" w:eastAsiaTheme="minorEastAsia" w:hAnsi="Times" w:cs="Times"/>
                <w:bCs/>
                <w:sz w:val="18"/>
                <w:szCs w:val="18"/>
                <w:lang w:eastAsia="zh-CN"/>
              </w:rPr>
            </w:pPr>
            <w:r>
              <w:rPr>
                <w:rFonts w:ascii="Times" w:eastAsiaTheme="minorEastAsia" w:hAnsi="Times" w:cs="Times" w:hint="eastAsia"/>
                <w:bCs/>
                <w:sz w:val="18"/>
                <w:szCs w:val="18"/>
                <w:lang w:eastAsia="zh-CN"/>
              </w:rPr>
              <w:t>Analogous to Proposal 3.2, CSI report for Mode A belongs to legacy A-CSI report, hence this TP is not needed.</w:t>
            </w:r>
          </w:p>
          <w:p w14:paraId="395D8098" w14:textId="356A6F15" w:rsidR="00AF14CE" w:rsidRDefault="00EA6902">
            <w:pPr>
              <w:textAlignment w:val="baseline"/>
              <w:rPr>
                <w:rFonts w:ascii="Times" w:eastAsiaTheme="minorEastAsia" w:hAnsi="Times" w:cs="Times"/>
                <w:bCs/>
                <w:sz w:val="18"/>
                <w:szCs w:val="18"/>
                <w:lang w:eastAsia="zh-CN"/>
              </w:rPr>
            </w:pPr>
            <w:r w:rsidRPr="00EA6902">
              <w:rPr>
                <w:rFonts w:ascii="Times" w:eastAsiaTheme="minorEastAsia" w:hAnsi="Times" w:cs="Times"/>
                <w:bCs/>
                <w:color w:val="0000FF"/>
                <w:sz w:val="18"/>
                <w:szCs w:val="18"/>
                <w:lang w:eastAsia="zh-CN"/>
              </w:rPr>
              <w:t>[Mod]: Captured!</w:t>
            </w:r>
          </w:p>
        </w:tc>
      </w:tr>
      <w:tr w:rsidR="009B5873" w14:paraId="4984079D" w14:textId="77777777">
        <w:trPr>
          <w:gridAfter w:val="1"/>
          <w:wAfter w:w="46" w:type="dxa"/>
          <w:trHeight w:val="215"/>
        </w:trPr>
        <w:tc>
          <w:tcPr>
            <w:tcW w:w="1516" w:type="dxa"/>
          </w:tcPr>
          <w:p w14:paraId="4FF30F19" w14:textId="77777777" w:rsidR="009B5873" w:rsidRDefault="009B5873" w:rsidP="009B5873">
            <w:pPr>
              <w:snapToGrid w:val="0"/>
              <w:rPr>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69" w:type="dxa"/>
          </w:tcPr>
          <w:p w14:paraId="3A971A88" w14:textId="77777777" w:rsidR="009B5873" w:rsidRDefault="009B5873" w:rsidP="009B5873">
            <w:pPr>
              <w:snapToGrid w:val="0"/>
              <w:rPr>
                <w:rFonts w:eastAsiaTheme="minorEastAsia"/>
                <w:bCs/>
                <w:sz w:val="18"/>
                <w:szCs w:val="18"/>
                <w:lang w:eastAsia="zh-TW"/>
              </w:rPr>
            </w:pPr>
            <w:r w:rsidRPr="002B6B10">
              <w:rPr>
                <w:rFonts w:eastAsiaTheme="minorEastAsia"/>
                <w:b/>
                <w:sz w:val="18"/>
                <w:szCs w:val="18"/>
                <w:lang w:eastAsia="zh-TW"/>
              </w:rPr>
              <w:t>Proposal 3.1 A/B/C</w:t>
            </w:r>
            <w:r>
              <w:rPr>
                <w:rFonts w:eastAsiaTheme="minorEastAsia"/>
                <w:bCs/>
                <w:sz w:val="18"/>
                <w:szCs w:val="18"/>
                <w:lang w:eastAsia="zh-TW"/>
              </w:rPr>
              <w:t xml:space="preserve">: Same position. </w:t>
            </w:r>
          </w:p>
          <w:p w14:paraId="51E1B530" w14:textId="77777777" w:rsidR="009B5873" w:rsidRDefault="009B5873" w:rsidP="009B5873">
            <w:pPr>
              <w:snapToGrid w:val="0"/>
              <w:rPr>
                <w:rFonts w:eastAsiaTheme="minorEastAsia"/>
                <w:bCs/>
                <w:sz w:val="18"/>
                <w:szCs w:val="18"/>
                <w:lang w:eastAsia="zh-TW"/>
              </w:rPr>
            </w:pPr>
            <w:r w:rsidRPr="002B6B10">
              <w:rPr>
                <w:rFonts w:eastAsiaTheme="minorEastAsia"/>
                <w:b/>
                <w:sz w:val="18"/>
                <w:szCs w:val="18"/>
                <w:lang w:eastAsia="zh-TW"/>
              </w:rPr>
              <w:t>Proposal 3.</w:t>
            </w:r>
            <w:r>
              <w:rPr>
                <w:rFonts w:eastAsiaTheme="minorEastAsia"/>
                <w:b/>
                <w:sz w:val="18"/>
                <w:szCs w:val="18"/>
                <w:lang w:eastAsia="zh-TW"/>
              </w:rPr>
              <w:t>2</w:t>
            </w:r>
            <w:r>
              <w:rPr>
                <w:rFonts w:eastAsiaTheme="minorEastAsia"/>
                <w:bCs/>
                <w:sz w:val="18"/>
                <w:szCs w:val="18"/>
                <w:lang w:eastAsia="zh-TW"/>
              </w:rPr>
              <w:t xml:space="preserve">: Same position. </w:t>
            </w:r>
          </w:p>
          <w:p w14:paraId="5AF0CDD9" w14:textId="77777777" w:rsidR="009B5873" w:rsidRDefault="009B5873" w:rsidP="009B5873">
            <w:pPr>
              <w:snapToGrid w:val="0"/>
              <w:rPr>
                <w:rFonts w:eastAsiaTheme="minorEastAsia"/>
                <w:bCs/>
                <w:sz w:val="18"/>
                <w:szCs w:val="18"/>
                <w:lang w:eastAsia="zh-TW"/>
              </w:rPr>
            </w:pPr>
            <w:r w:rsidRPr="002B6B10">
              <w:rPr>
                <w:rFonts w:eastAsiaTheme="minorEastAsia"/>
                <w:b/>
                <w:sz w:val="18"/>
                <w:szCs w:val="18"/>
                <w:lang w:eastAsia="zh-TW"/>
              </w:rPr>
              <w:t>Proposal 3.</w:t>
            </w:r>
            <w:r>
              <w:rPr>
                <w:rFonts w:eastAsiaTheme="minorEastAsia"/>
                <w:b/>
                <w:sz w:val="18"/>
                <w:szCs w:val="18"/>
                <w:lang w:eastAsia="zh-TW"/>
              </w:rPr>
              <w:t>3</w:t>
            </w:r>
            <w:r>
              <w:rPr>
                <w:rFonts w:eastAsiaTheme="minorEastAsia"/>
                <w:bCs/>
                <w:sz w:val="18"/>
                <w:szCs w:val="18"/>
                <w:lang w:eastAsia="zh-TW"/>
              </w:rPr>
              <w:t xml:space="preserve">: Same position. </w:t>
            </w:r>
          </w:p>
          <w:p w14:paraId="6315EEBF" w14:textId="77777777" w:rsidR="009B5873" w:rsidRDefault="009B5873" w:rsidP="009B5873">
            <w:pPr>
              <w:overflowPunct w:val="0"/>
              <w:autoSpaceDE w:val="0"/>
              <w:autoSpaceDN w:val="0"/>
              <w:adjustRightInd w:val="0"/>
              <w:textAlignment w:val="baseline"/>
              <w:rPr>
                <w:rFonts w:eastAsiaTheme="minorEastAsia"/>
                <w:bCs/>
                <w:sz w:val="18"/>
                <w:szCs w:val="18"/>
                <w:lang w:eastAsia="zh-TW"/>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3.4A: </w:t>
            </w:r>
            <w:r>
              <w:rPr>
                <w:rFonts w:eastAsiaTheme="minorEastAsia"/>
                <w:bCs/>
                <w:sz w:val="18"/>
                <w:szCs w:val="18"/>
                <w:lang w:eastAsia="zh-TW"/>
              </w:rPr>
              <w:t xml:space="preserve">Same position. </w:t>
            </w:r>
          </w:p>
          <w:p w14:paraId="5B750B53" w14:textId="77777777" w:rsidR="009B5873" w:rsidRDefault="009B5873" w:rsidP="009B5873">
            <w:pPr>
              <w:overflowPunct w:val="0"/>
              <w:autoSpaceDE w:val="0"/>
              <w:autoSpaceDN w:val="0"/>
              <w:adjustRightInd w:val="0"/>
              <w:textAlignment w:val="baseline"/>
              <w:rPr>
                <w:rFonts w:eastAsiaTheme="minorEastAsia"/>
                <w:bCs/>
                <w:sz w:val="18"/>
                <w:szCs w:val="18"/>
                <w:lang w:eastAsia="zh-TW"/>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3.4B: </w:t>
            </w:r>
            <w:r>
              <w:rPr>
                <w:rFonts w:eastAsiaTheme="minorEastAsia"/>
                <w:bCs/>
                <w:sz w:val="18"/>
                <w:szCs w:val="18"/>
                <w:lang w:eastAsia="zh-TW"/>
              </w:rPr>
              <w:t xml:space="preserve">Support. </w:t>
            </w:r>
          </w:p>
          <w:p w14:paraId="3440453F" w14:textId="77777777" w:rsidR="009B5873" w:rsidRDefault="009B5873" w:rsidP="009B5873">
            <w:pPr>
              <w:overflowPunct w:val="0"/>
              <w:autoSpaceDE w:val="0"/>
              <w:autoSpaceDN w:val="0"/>
              <w:adjustRightInd w:val="0"/>
              <w:textAlignment w:val="baseline"/>
              <w:rPr>
                <w:rFonts w:eastAsiaTheme="minorEastAsia"/>
                <w:bCs/>
                <w:sz w:val="18"/>
                <w:szCs w:val="18"/>
                <w:lang w:eastAsia="zh-TW"/>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3.5: </w:t>
            </w:r>
            <w:r>
              <w:rPr>
                <w:rFonts w:eastAsiaTheme="minorEastAsia"/>
                <w:bCs/>
                <w:sz w:val="18"/>
                <w:szCs w:val="18"/>
                <w:lang w:eastAsia="zh-TW"/>
              </w:rPr>
              <w:t>Support</w:t>
            </w:r>
          </w:p>
          <w:p w14:paraId="20AD506A" w14:textId="77777777" w:rsidR="009B5873" w:rsidRDefault="009B5873" w:rsidP="009B5873">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3.6/3.7: </w:t>
            </w:r>
            <w:r>
              <w:rPr>
                <w:rFonts w:eastAsiaTheme="minorEastAsia"/>
                <w:color w:val="000000" w:themeColor="text1"/>
                <w:sz w:val="18"/>
                <w:szCs w:val="18"/>
                <w:lang w:eastAsia="zh-CN"/>
              </w:rPr>
              <w:t>Support</w:t>
            </w:r>
            <w:r w:rsidRPr="00434A60">
              <w:rPr>
                <w:rFonts w:eastAsiaTheme="minorEastAsia"/>
                <w:color w:val="000000" w:themeColor="text1"/>
                <w:sz w:val="18"/>
                <w:szCs w:val="18"/>
                <w:lang w:eastAsia="zh-CN"/>
              </w:rPr>
              <w:t>.</w:t>
            </w:r>
          </w:p>
          <w:p w14:paraId="33F2B3C5" w14:textId="77777777" w:rsidR="009B5873" w:rsidRDefault="009B5873" w:rsidP="009B5873">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3.10A/B: </w:t>
            </w:r>
            <w:r w:rsidRPr="009830B5">
              <w:rPr>
                <w:rFonts w:eastAsiaTheme="minorEastAsia"/>
                <w:color w:val="000000" w:themeColor="text1"/>
                <w:sz w:val="18"/>
                <w:szCs w:val="18"/>
                <w:lang w:eastAsia="zh-CN"/>
              </w:rPr>
              <w:t>Fine</w:t>
            </w:r>
          </w:p>
          <w:p w14:paraId="52E90C20" w14:textId="77777777" w:rsidR="009B5873" w:rsidRDefault="009B5873" w:rsidP="009B5873">
            <w:pPr>
              <w:snapToGrid w:val="0"/>
              <w:rPr>
                <w:rFonts w:eastAsiaTheme="minorEastAsia"/>
                <w:color w:val="000000" w:themeColor="text1"/>
                <w:sz w:val="18"/>
                <w:szCs w:val="18"/>
                <w:lang w:eastAsia="zh-CN"/>
              </w:rPr>
            </w:pPr>
            <w:r w:rsidRPr="009830B5">
              <w:rPr>
                <w:rFonts w:eastAsiaTheme="minorEastAsia" w:hint="eastAsia"/>
                <w:b/>
                <w:color w:val="000000" w:themeColor="text1"/>
                <w:sz w:val="18"/>
                <w:szCs w:val="18"/>
                <w:lang w:eastAsia="zh-CN"/>
              </w:rPr>
              <w:t>P</w:t>
            </w:r>
            <w:r w:rsidRPr="009830B5">
              <w:rPr>
                <w:rFonts w:eastAsiaTheme="minorEastAsia"/>
                <w:b/>
                <w:color w:val="000000" w:themeColor="text1"/>
                <w:sz w:val="18"/>
                <w:szCs w:val="18"/>
                <w:lang w:eastAsia="zh-CN"/>
              </w:rPr>
              <w:t>roposal 3.11</w:t>
            </w:r>
            <w:r>
              <w:rPr>
                <w:rFonts w:eastAsiaTheme="minorEastAsia"/>
                <w:color w:val="000000" w:themeColor="text1"/>
                <w:sz w:val="18"/>
                <w:szCs w:val="18"/>
                <w:lang w:eastAsia="zh-CN"/>
              </w:rPr>
              <w:t>: Fine</w:t>
            </w:r>
          </w:p>
          <w:p w14:paraId="00E76E6D" w14:textId="518314F2" w:rsidR="00A91393" w:rsidRDefault="00A91393" w:rsidP="009B5873">
            <w:pPr>
              <w:snapToGrid w:val="0"/>
              <w:rPr>
                <w:color w:val="000000" w:themeColor="text1"/>
                <w:sz w:val="18"/>
                <w:szCs w:val="18"/>
                <w:lang w:eastAsia="zh-CN"/>
              </w:rPr>
            </w:pPr>
            <w:r w:rsidRPr="00EA6902">
              <w:rPr>
                <w:rFonts w:ascii="Times" w:eastAsiaTheme="minorEastAsia" w:hAnsi="Times" w:cs="Times"/>
                <w:bCs/>
                <w:color w:val="0000FF"/>
                <w:sz w:val="18"/>
                <w:szCs w:val="18"/>
                <w:lang w:eastAsia="zh-CN"/>
              </w:rPr>
              <w:t>[Mod]: Captured!</w:t>
            </w:r>
          </w:p>
        </w:tc>
      </w:tr>
      <w:tr w:rsidR="005C14C0" w14:paraId="7F64924C" w14:textId="77777777">
        <w:trPr>
          <w:gridAfter w:val="1"/>
          <w:wAfter w:w="46" w:type="dxa"/>
          <w:trHeight w:val="215"/>
        </w:trPr>
        <w:tc>
          <w:tcPr>
            <w:tcW w:w="1516" w:type="dxa"/>
          </w:tcPr>
          <w:p w14:paraId="6924FED4" w14:textId="1633EDA5" w:rsidR="005C14C0" w:rsidRDefault="005C14C0" w:rsidP="005C14C0">
            <w:pPr>
              <w:snapToGrid w:val="0"/>
              <w:rPr>
                <w:rFonts w:eastAsia="Malgun Gothic"/>
                <w:color w:val="000000" w:themeColor="text1"/>
                <w:sz w:val="18"/>
                <w:szCs w:val="18"/>
              </w:rPr>
            </w:pPr>
            <w:r>
              <w:rPr>
                <w:color w:val="000000" w:themeColor="text1"/>
                <w:sz w:val="18"/>
                <w:szCs w:val="18"/>
                <w:lang w:eastAsia="zh-CN"/>
              </w:rPr>
              <w:lastRenderedPageBreak/>
              <w:t>Nokia</w:t>
            </w:r>
          </w:p>
        </w:tc>
        <w:tc>
          <w:tcPr>
            <w:tcW w:w="8469" w:type="dxa"/>
          </w:tcPr>
          <w:p w14:paraId="6130A0F1" w14:textId="77777777" w:rsidR="005C14C0" w:rsidRDefault="005C14C0" w:rsidP="005C14C0">
            <w:pPr>
              <w:snapToGrid w:val="0"/>
              <w:rPr>
                <w:rFonts w:eastAsiaTheme="minorEastAsia"/>
                <w:bCs/>
                <w:sz w:val="18"/>
                <w:szCs w:val="18"/>
                <w:lang w:eastAsia="zh-TW"/>
              </w:rPr>
            </w:pPr>
            <w:r w:rsidRPr="002B6B10">
              <w:rPr>
                <w:rFonts w:eastAsiaTheme="minorEastAsia"/>
                <w:b/>
                <w:sz w:val="18"/>
                <w:szCs w:val="18"/>
                <w:lang w:eastAsia="zh-TW"/>
              </w:rPr>
              <w:t>Proposal 3.1A</w:t>
            </w:r>
            <w:r>
              <w:rPr>
                <w:rFonts w:eastAsiaTheme="minorEastAsia"/>
                <w:b/>
                <w:sz w:val="18"/>
                <w:szCs w:val="18"/>
                <w:lang w:eastAsia="zh-TW"/>
              </w:rPr>
              <w:t>:</w:t>
            </w:r>
            <w:r>
              <w:rPr>
                <w:rFonts w:eastAsiaTheme="minorEastAsia"/>
                <w:bCs/>
                <w:sz w:val="18"/>
                <w:szCs w:val="18"/>
                <w:lang w:eastAsia="zh-TW"/>
              </w:rPr>
              <w:t xml:space="preserve"> We support Option-1.</w:t>
            </w:r>
          </w:p>
          <w:p w14:paraId="219B1AC4" w14:textId="77777777" w:rsidR="005C14C0" w:rsidRDefault="005C14C0" w:rsidP="005C14C0">
            <w:pPr>
              <w:snapToGrid w:val="0"/>
              <w:rPr>
                <w:rFonts w:eastAsiaTheme="minorEastAsia"/>
                <w:b/>
                <w:sz w:val="18"/>
                <w:szCs w:val="18"/>
                <w:lang w:eastAsia="zh-TW"/>
              </w:rPr>
            </w:pPr>
          </w:p>
          <w:p w14:paraId="565E832E" w14:textId="77777777" w:rsidR="005C14C0" w:rsidRPr="00B63231" w:rsidRDefault="005C14C0" w:rsidP="005C14C0">
            <w:pPr>
              <w:snapToGrid w:val="0"/>
              <w:rPr>
                <w:rFonts w:eastAsiaTheme="minorEastAsia"/>
                <w:bCs/>
                <w:sz w:val="18"/>
                <w:szCs w:val="18"/>
                <w:lang w:eastAsia="zh-TW"/>
              </w:rPr>
            </w:pPr>
            <w:r w:rsidRPr="002B6B10">
              <w:rPr>
                <w:rFonts w:eastAsiaTheme="minorEastAsia"/>
                <w:b/>
                <w:sz w:val="18"/>
                <w:szCs w:val="18"/>
                <w:lang w:eastAsia="zh-TW"/>
              </w:rPr>
              <w:t>Proposal 3.1</w:t>
            </w:r>
            <w:r>
              <w:rPr>
                <w:rFonts w:eastAsiaTheme="minorEastAsia"/>
                <w:b/>
                <w:sz w:val="18"/>
                <w:szCs w:val="18"/>
                <w:lang w:eastAsia="zh-TW"/>
              </w:rPr>
              <w:t>B:</w:t>
            </w:r>
            <w:r w:rsidRPr="00B63231">
              <w:rPr>
                <w:rFonts w:eastAsiaTheme="minorEastAsia"/>
                <w:bCs/>
                <w:sz w:val="18"/>
                <w:szCs w:val="18"/>
                <w:lang w:eastAsia="zh-TW"/>
              </w:rPr>
              <w:t xml:space="preserve"> We s</w:t>
            </w:r>
            <w:r>
              <w:rPr>
                <w:rFonts w:eastAsiaTheme="minorEastAsia"/>
                <w:bCs/>
                <w:sz w:val="18"/>
                <w:szCs w:val="18"/>
                <w:lang w:eastAsia="zh-TW"/>
              </w:rPr>
              <w:t>upport Option-2.</w:t>
            </w:r>
          </w:p>
          <w:p w14:paraId="02DB5B79" w14:textId="77777777" w:rsidR="005C14C0" w:rsidRDefault="005C14C0" w:rsidP="005C14C0">
            <w:pPr>
              <w:snapToGrid w:val="0"/>
              <w:rPr>
                <w:rFonts w:eastAsiaTheme="minorEastAsia"/>
                <w:bCs/>
                <w:sz w:val="18"/>
                <w:szCs w:val="18"/>
                <w:lang w:eastAsia="zh-TW"/>
              </w:rPr>
            </w:pPr>
          </w:p>
          <w:p w14:paraId="3450E9AE" w14:textId="77777777" w:rsidR="005C14C0" w:rsidRDefault="005C14C0" w:rsidP="005C14C0">
            <w:pPr>
              <w:snapToGrid w:val="0"/>
              <w:rPr>
                <w:rFonts w:eastAsiaTheme="minorEastAsia"/>
                <w:bCs/>
                <w:sz w:val="18"/>
                <w:szCs w:val="18"/>
                <w:lang w:eastAsia="zh-TW"/>
              </w:rPr>
            </w:pPr>
            <w:r w:rsidRPr="002B6B10">
              <w:rPr>
                <w:rFonts w:eastAsiaTheme="minorEastAsia"/>
                <w:b/>
                <w:sz w:val="18"/>
                <w:szCs w:val="18"/>
                <w:lang w:eastAsia="zh-TW"/>
              </w:rPr>
              <w:t>Proposal 3.1</w:t>
            </w:r>
            <w:r>
              <w:rPr>
                <w:rFonts w:eastAsiaTheme="minorEastAsia"/>
                <w:b/>
                <w:sz w:val="18"/>
                <w:szCs w:val="18"/>
                <w:lang w:eastAsia="zh-TW"/>
              </w:rPr>
              <w:t>C:</w:t>
            </w:r>
            <w:r w:rsidRPr="00B63231">
              <w:rPr>
                <w:rFonts w:eastAsiaTheme="minorEastAsia"/>
                <w:bCs/>
                <w:sz w:val="18"/>
                <w:szCs w:val="18"/>
                <w:lang w:eastAsia="zh-TW"/>
              </w:rPr>
              <w:t xml:space="preserve"> We support this TP.</w:t>
            </w:r>
          </w:p>
          <w:p w14:paraId="1F217EF3" w14:textId="77777777" w:rsidR="005C14C0" w:rsidRDefault="005C14C0" w:rsidP="005C14C0">
            <w:pPr>
              <w:snapToGrid w:val="0"/>
              <w:rPr>
                <w:rFonts w:eastAsiaTheme="minorEastAsia"/>
                <w:bCs/>
                <w:sz w:val="18"/>
                <w:szCs w:val="18"/>
                <w:lang w:eastAsia="zh-TW"/>
              </w:rPr>
            </w:pPr>
          </w:p>
          <w:p w14:paraId="630FE660" w14:textId="77777777" w:rsidR="005C14C0" w:rsidRDefault="005C14C0" w:rsidP="005C14C0">
            <w:pPr>
              <w:snapToGrid w:val="0"/>
              <w:rPr>
                <w:rFonts w:eastAsiaTheme="minorEastAsia"/>
                <w:bCs/>
                <w:sz w:val="18"/>
                <w:szCs w:val="18"/>
                <w:lang w:eastAsia="zh-TW"/>
              </w:rPr>
            </w:pPr>
            <w:r w:rsidRPr="002B6B10">
              <w:rPr>
                <w:rFonts w:eastAsiaTheme="minorEastAsia"/>
                <w:b/>
                <w:sz w:val="18"/>
                <w:szCs w:val="18"/>
                <w:lang w:eastAsia="zh-TW"/>
              </w:rPr>
              <w:t>Proposal 3.</w:t>
            </w:r>
            <w:r>
              <w:rPr>
                <w:rFonts w:eastAsiaTheme="minorEastAsia"/>
                <w:b/>
                <w:sz w:val="18"/>
                <w:szCs w:val="18"/>
                <w:lang w:eastAsia="zh-TW"/>
              </w:rPr>
              <w:t>2</w:t>
            </w:r>
            <w:r>
              <w:rPr>
                <w:rFonts w:eastAsiaTheme="minorEastAsia"/>
                <w:bCs/>
                <w:sz w:val="18"/>
                <w:szCs w:val="18"/>
                <w:lang w:eastAsia="zh-TW"/>
              </w:rPr>
              <w:t xml:space="preserve">: </w:t>
            </w:r>
            <w:r w:rsidRPr="00B63231">
              <w:rPr>
                <w:rFonts w:eastAsiaTheme="minorEastAsia"/>
                <w:bCs/>
                <w:sz w:val="18"/>
                <w:szCs w:val="18"/>
                <w:lang w:eastAsia="zh-TW"/>
              </w:rPr>
              <w:t>We support this TP.</w:t>
            </w:r>
          </w:p>
          <w:p w14:paraId="7405D042" w14:textId="77777777" w:rsidR="005C14C0" w:rsidRDefault="005C14C0" w:rsidP="005C14C0">
            <w:pPr>
              <w:snapToGrid w:val="0"/>
              <w:rPr>
                <w:rFonts w:eastAsiaTheme="minorEastAsia"/>
                <w:bCs/>
                <w:sz w:val="18"/>
                <w:szCs w:val="18"/>
                <w:lang w:eastAsia="zh-TW"/>
              </w:rPr>
            </w:pPr>
          </w:p>
          <w:p w14:paraId="1E135696" w14:textId="77777777" w:rsidR="005C14C0" w:rsidRDefault="005C14C0" w:rsidP="005C14C0">
            <w:pPr>
              <w:snapToGrid w:val="0"/>
              <w:rPr>
                <w:rFonts w:eastAsiaTheme="minorEastAsia"/>
                <w:bCs/>
                <w:sz w:val="18"/>
                <w:szCs w:val="18"/>
                <w:lang w:eastAsia="zh-TW"/>
              </w:rPr>
            </w:pPr>
            <w:r w:rsidRPr="00B63231">
              <w:rPr>
                <w:rFonts w:eastAsiaTheme="minorEastAsia"/>
                <w:b/>
                <w:sz w:val="18"/>
                <w:szCs w:val="18"/>
                <w:lang w:eastAsia="zh-TW"/>
              </w:rPr>
              <w:t>Proposal 3.3:</w:t>
            </w:r>
            <w:r>
              <w:rPr>
                <w:rFonts w:eastAsiaTheme="minorEastAsia"/>
                <w:bCs/>
                <w:sz w:val="18"/>
                <w:szCs w:val="18"/>
                <w:lang w:eastAsia="zh-TW"/>
              </w:rPr>
              <w:t xml:space="preserve"> We support this TP.</w:t>
            </w:r>
          </w:p>
          <w:p w14:paraId="66ED6D77" w14:textId="77777777" w:rsidR="005C14C0" w:rsidRDefault="005C14C0" w:rsidP="005C14C0">
            <w:pPr>
              <w:snapToGrid w:val="0"/>
              <w:rPr>
                <w:rFonts w:eastAsiaTheme="minorEastAsia"/>
                <w:bCs/>
                <w:sz w:val="18"/>
                <w:szCs w:val="18"/>
                <w:lang w:eastAsia="zh-TW"/>
              </w:rPr>
            </w:pPr>
          </w:p>
          <w:p w14:paraId="3D8D582E" w14:textId="77777777" w:rsidR="005C14C0" w:rsidRDefault="005C14C0" w:rsidP="005C14C0">
            <w:pPr>
              <w:snapToGrid w:val="0"/>
              <w:rPr>
                <w:rFonts w:eastAsiaTheme="minorEastAsia"/>
                <w:b/>
                <w:sz w:val="18"/>
                <w:szCs w:val="18"/>
                <w:lang w:eastAsia="zh-TW"/>
              </w:rPr>
            </w:pPr>
            <w:r w:rsidRPr="002B6B10">
              <w:rPr>
                <w:rFonts w:eastAsiaTheme="minorEastAsia"/>
                <w:b/>
                <w:sz w:val="18"/>
                <w:szCs w:val="18"/>
                <w:lang w:eastAsia="zh-TW"/>
              </w:rPr>
              <w:t>Proposal 3.</w:t>
            </w:r>
            <w:r>
              <w:rPr>
                <w:rFonts w:eastAsiaTheme="minorEastAsia"/>
                <w:b/>
                <w:sz w:val="18"/>
                <w:szCs w:val="18"/>
                <w:lang w:eastAsia="zh-TW"/>
              </w:rPr>
              <w:t>4</w:t>
            </w:r>
            <w:r w:rsidRPr="002B6B10">
              <w:rPr>
                <w:rFonts w:eastAsiaTheme="minorEastAsia"/>
                <w:b/>
                <w:sz w:val="18"/>
                <w:szCs w:val="18"/>
                <w:lang w:eastAsia="zh-TW"/>
              </w:rPr>
              <w:t xml:space="preserve"> A</w:t>
            </w:r>
            <w:r>
              <w:rPr>
                <w:rFonts w:eastAsiaTheme="minorEastAsia"/>
                <w:b/>
                <w:sz w:val="18"/>
                <w:szCs w:val="18"/>
                <w:lang w:eastAsia="zh-TW"/>
              </w:rPr>
              <w:t xml:space="preserve">: </w:t>
            </w:r>
            <w:r w:rsidRPr="004D1130">
              <w:rPr>
                <w:rFonts w:eastAsiaTheme="minorEastAsia"/>
                <w:bCs/>
                <w:sz w:val="18"/>
                <w:szCs w:val="18"/>
                <w:lang w:eastAsia="zh-TW"/>
              </w:rPr>
              <w:t>We support this TP</w:t>
            </w:r>
            <w:r>
              <w:rPr>
                <w:rFonts w:eastAsiaTheme="minorEastAsia"/>
                <w:bCs/>
                <w:sz w:val="18"/>
                <w:szCs w:val="18"/>
                <w:lang w:eastAsia="zh-TW"/>
              </w:rPr>
              <w:t>, we think that is the best interpretation of the current agreements. Note that however that such TP has already been captured in V19.1.0 of 38.214.</w:t>
            </w:r>
          </w:p>
          <w:p w14:paraId="727CB067" w14:textId="77777777" w:rsidR="005C14C0" w:rsidRDefault="005C14C0" w:rsidP="005C14C0">
            <w:pPr>
              <w:snapToGrid w:val="0"/>
              <w:rPr>
                <w:rFonts w:eastAsiaTheme="minorEastAsia"/>
                <w:bCs/>
                <w:sz w:val="18"/>
                <w:szCs w:val="18"/>
                <w:lang w:eastAsia="zh-TW"/>
              </w:rPr>
            </w:pPr>
          </w:p>
          <w:p w14:paraId="34885B80" w14:textId="77777777" w:rsidR="005C14C0" w:rsidRDefault="005C14C0" w:rsidP="005C14C0">
            <w:pPr>
              <w:snapToGrid w:val="0"/>
              <w:rPr>
                <w:rFonts w:eastAsiaTheme="minorEastAsia"/>
                <w:bCs/>
                <w:sz w:val="18"/>
                <w:szCs w:val="18"/>
                <w:lang w:eastAsia="zh-TW"/>
              </w:rPr>
            </w:pPr>
            <w:r w:rsidRPr="002B6B10">
              <w:rPr>
                <w:rFonts w:eastAsiaTheme="minorEastAsia"/>
                <w:b/>
                <w:sz w:val="18"/>
                <w:szCs w:val="18"/>
                <w:lang w:eastAsia="zh-TW"/>
              </w:rPr>
              <w:t>Proposal 3.</w:t>
            </w:r>
            <w:r>
              <w:rPr>
                <w:rFonts w:eastAsiaTheme="minorEastAsia"/>
                <w:b/>
                <w:sz w:val="18"/>
                <w:szCs w:val="18"/>
                <w:lang w:eastAsia="zh-TW"/>
              </w:rPr>
              <w:t>4</w:t>
            </w:r>
            <w:r w:rsidRPr="002B6B10">
              <w:rPr>
                <w:rFonts w:eastAsiaTheme="minorEastAsia"/>
                <w:b/>
                <w:sz w:val="18"/>
                <w:szCs w:val="18"/>
                <w:lang w:eastAsia="zh-TW"/>
              </w:rPr>
              <w:t xml:space="preserve"> </w:t>
            </w:r>
            <w:r>
              <w:rPr>
                <w:rFonts w:eastAsiaTheme="minorEastAsia"/>
                <w:b/>
                <w:sz w:val="18"/>
                <w:szCs w:val="18"/>
                <w:lang w:eastAsia="zh-TW"/>
              </w:rPr>
              <w:t xml:space="preserve">B: </w:t>
            </w:r>
            <w:r w:rsidRPr="004A6722">
              <w:rPr>
                <w:rFonts w:eastAsiaTheme="minorEastAsia"/>
                <w:bCs/>
                <w:sz w:val="18"/>
                <w:szCs w:val="18"/>
                <w:lang w:eastAsia="zh-TW"/>
              </w:rPr>
              <w:t xml:space="preserve">We </w:t>
            </w:r>
            <w:r>
              <w:rPr>
                <w:rFonts w:eastAsiaTheme="minorEastAsia"/>
                <w:bCs/>
                <w:sz w:val="18"/>
                <w:szCs w:val="18"/>
                <w:lang w:eastAsia="zh-TW"/>
              </w:rPr>
              <w:t>support this TP, we indeed think that all these multiple CSI Report Configurations should be all either in Mode A or in Mode B.</w:t>
            </w:r>
          </w:p>
          <w:p w14:paraId="6E2B0F8B" w14:textId="77777777" w:rsidR="005C14C0" w:rsidRDefault="005C14C0" w:rsidP="005C14C0">
            <w:pPr>
              <w:snapToGrid w:val="0"/>
              <w:rPr>
                <w:rFonts w:eastAsiaTheme="minorEastAsia"/>
                <w:bCs/>
                <w:sz w:val="18"/>
                <w:szCs w:val="18"/>
                <w:lang w:eastAsia="zh-TW"/>
              </w:rPr>
            </w:pPr>
          </w:p>
          <w:p w14:paraId="050043BB" w14:textId="77777777" w:rsidR="005C14C0" w:rsidRDefault="005C14C0" w:rsidP="005C14C0">
            <w:pPr>
              <w:snapToGrid w:val="0"/>
              <w:rPr>
                <w:rFonts w:eastAsiaTheme="minorEastAsia"/>
                <w:bCs/>
                <w:sz w:val="18"/>
                <w:szCs w:val="18"/>
                <w:lang w:eastAsia="zh-TW"/>
              </w:rPr>
            </w:pPr>
            <w:r w:rsidRPr="006E4415">
              <w:rPr>
                <w:rFonts w:eastAsiaTheme="minorEastAsia"/>
                <w:b/>
                <w:sz w:val="18"/>
                <w:szCs w:val="18"/>
                <w:lang w:eastAsia="zh-TW"/>
              </w:rPr>
              <w:t>Proposal 3.5</w:t>
            </w:r>
            <w:r>
              <w:rPr>
                <w:rFonts w:eastAsiaTheme="minorEastAsia"/>
                <w:bCs/>
                <w:sz w:val="18"/>
                <w:szCs w:val="18"/>
                <w:lang w:eastAsia="zh-TW"/>
              </w:rPr>
              <w:t>: We support this TP.</w:t>
            </w:r>
          </w:p>
          <w:p w14:paraId="763316B3" w14:textId="77777777" w:rsidR="005C14C0" w:rsidRDefault="005C14C0" w:rsidP="005C14C0">
            <w:pPr>
              <w:snapToGrid w:val="0"/>
              <w:rPr>
                <w:rFonts w:eastAsiaTheme="minorEastAsia"/>
                <w:bCs/>
                <w:sz w:val="18"/>
                <w:szCs w:val="18"/>
                <w:lang w:eastAsia="zh-TW"/>
              </w:rPr>
            </w:pPr>
          </w:p>
          <w:p w14:paraId="20FAD2F5" w14:textId="77777777" w:rsidR="005C14C0" w:rsidRDefault="005C14C0" w:rsidP="005C14C0">
            <w:pPr>
              <w:snapToGrid w:val="0"/>
              <w:rPr>
                <w:rFonts w:eastAsiaTheme="minorEastAsia"/>
                <w:bCs/>
                <w:sz w:val="18"/>
                <w:szCs w:val="18"/>
                <w:lang w:eastAsia="zh-TW"/>
              </w:rPr>
            </w:pPr>
            <w:r w:rsidRPr="00355C2F">
              <w:rPr>
                <w:rFonts w:eastAsiaTheme="minorEastAsia"/>
                <w:b/>
                <w:sz w:val="18"/>
                <w:szCs w:val="18"/>
                <w:lang w:eastAsia="zh-TW"/>
              </w:rPr>
              <w:t>Proposal 3.6</w:t>
            </w:r>
            <w:r>
              <w:rPr>
                <w:rFonts w:eastAsiaTheme="minorEastAsia"/>
                <w:b/>
                <w:sz w:val="18"/>
                <w:szCs w:val="18"/>
                <w:lang w:eastAsia="zh-TW"/>
              </w:rPr>
              <w:t xml:space="preserve"> / Proposal 3.7: </w:t>
            </w:r>
            <w:r w:rsidRPr="00F5784D">
              <w:rPr>
                <w:rFonts w:eastAsiaTheme="minorEastAsia"/>
                <w:bCs/>
                <w:sz w:val="18"/>
                <w:szCs w:val="18"/>
                <w:lang w:eastAsia="zh-TW"/>
              </w:rPr>
              <w:t>We think more discussion is needed for such TPs. Indeed, in the same clauses there are other cases where such overlapping is captured.</w:t>
            </w:r>
          </w:p>
          <w:p w14:paraId="517BB348" w14:textId="77777777" w:rsidR="005C14C0" w:rsidRDefault="005C14C0" w:rsidP="005C14C0">
            <w:pPr>
              <w:snapToGrid w:val="0"/>
              <w:rPr>
                <w:rFonts w:eastAsiaTheme="minorEastAsia"/>
                <w:bCs/>
                <w:sz w:val="18"/>
                <w:szCs w:val="18"/>
                <w:lang w:eastAsia="zh-TW"/>
              </w:rPr>
            </w:pPr>
          </w:p>
          <w:p w14:paraId="1199A66E" w14:textId="77777777" w:rsidR="005C14C0" w:rsidRDefault="005C14C0" w:rsidP="005C14C0">
            <w:pPr>
              <w:snapToGrid w:val="0"/>
              <w:rPr>
                <w:rFonts w:eastAsiaTheme="minorEastAsia"/>
                <w:bCs/>
                <w:sz w:val="18"/>
                <w:szCs w:val="18"/>
                <w:lang w:eastAsia="zh-TW"/>
              </w:rPr>
            </w:pPr>
            <w:r w:rsidRPr="00355C2F">
              <w:rPr>
                <w:rFonts w:eastAsiaTheme="minorEastAsia"/>
                <w:b/>
                <w:sz w:val="18"/>
                <w:szCs w:val="18"/>
                <w:lang w:eastAsia="zh-TW"/>
              </w:rPr>
              <w:t>Proposal 3.</w:t>
            </w:r>
            <w:r>
              <w:rPr>
                <w:rFonts w:eastAsiaTheme="minorEastAsia"/>
                <w:b/>
                <w:sz w:val="18"/>
                <w:szCs w:val="18"/>
                <w:lang w:eastAsia="zh-TW"/>
              </w:rPr>
              <w:t>8</w:t>
            </w:r>
            <w:r>
              <w:rPr>
                <w:rFonts w:eastAsiaTheme="minorEastAsia"/>
                <w:bCs/>
                <w:sz w:val="18"/>
                <w:szCs w:val="18"/>
                <w:lang w:eastAsia="zh-TW"/>
              </w:rPr>
              <w:t>: We do not think such TP is needed.</w:t>
            </w:r>
          </w:p>
          <w:p w14:paraId="4E927232" w14:textId="77777777" w:rsidR="005C14C0" w:rsidRDefault="005C14C0" w:rsidP="005C14C0">
            <w:pPr>
              <w:snapToGrid w:val="0"/>
              <w:rPr>
                <w:rFonts w:eastAsiaTheme="minorEastAsia"/>
                <w:bCs/>
                <w:sz w:val="18"/>
                <w:szCs w:val="18"/>
                <w:lang w:eastAsia="zh-TW"/>
              </w:rPr>
            </w:pPr>
          </w:p>
          <w:p w14:paraId="6333D6C2" w14:textId="77777777" w:rsidR="005C14C0" w:rsidRDefault="005C14C0" w:rsidP="005C14C0">
            <w:pPr>
              <w:snapToGrid w:val="0"/>
              <w:rPr>
                <w:rFonts w:eastAsiaTheme="minorEastAsia"/>
                <w:bCs/>
                <w:sz w:val="18"/>
                <w:szCs w:val="18"/>
                <w:lang w:eastAsia="zh-TW"/>
              </w:rPr>
            </w:pPr>
            <w:r w:rsidRPr="002C246A">
              <w:rPr>
                <w:rFonts w:eastAsiaTheme="minorEastAsia"/>
                <w:b/>
                <w:sz w:val="18"/>
                <w:szCs w:val="18"/>
                <w:lang w:eastAsia="zh-TW"/>
              </w:rPr>
              <w:t>Proposal 3.9A</w:t>
            </w:r>
            <w:r>
              <w:rPr>
                <w:rFonts w:eastAsiaTheme="minorEastAsia"/>
                <w:bCs/>
                <w:sz w:val="18"/>
                <w:szCs w:val="18"/>
                <w:lang w:eastAsia="zh-TW"/>
              </w:rPr>
              <w:t>: We do not support this TP, it is unclear to us.</w:t>
            </w:r>
          </w:p>
          <w:p w14:paraId="56C2AE36" w14:textId="77777777" w:rsidR="005C14C0" w:rsidRDefault="005C14C0" w:rsidP="005C14C0">
            <w:pPr>
              <w:snapToGrid w:val="0"/>
              <w:rPr>
                <w:rFonts w:eastAsiaTheme="minorEastAsia"/>
                <w:bCs/>
                <w:sz w:val="18"/>
                <w:szCs w:val="18"/>
                <w:lang w:eastAsia="zh-TW"/>
              </w:rPr>
            </w:pPr>
          </w:p>
          <w:p w14:paraId="05A23060" w14:textId="77777777" w:rsidR="005C14C0" w:rsidRDefault="005C14C0" w:rsidP="005C14C0">
            <w:pPr>
              <w:snapToGrid w:val="0"/>
              <w:rPr>
                <w:rFonts w:eastAsiaTheme="minorEastAsia"/>
                <w:bCs/>
                <w:sz w:val="18"/>
                <w:szCs w:val="18"/>
                <w:lang w:eastAsia="zh-TW"/>
              </w:rPr>
            </w:pPr>
            <w:r w:rsidRPr="002C246A">
              <w:rPr>
                <w:rFonts w:eastAsiaTheme="minorEastAsia"/>
                <w:b/>
                <w:sz w:val="18"/>
                <w:szCs w:val="18"/>
                <w:lang w:eastAsia="zh-TW"/>
              </w:rPr>
              <w:t>Proposal 3.9</w:t>
            </w:r>
            <w:r>
              <w:rPr>
                <w:rFonts w:eastAsiaTheme="minorEastAsia"/>
                <w:b/>
                <w:sz w:val="18"/>
                <w:szCs w:val="18"/>
                <w:lang w:eastAsia="zh-TW"/>
              </w:rPr>
              <w:t>B</w:t>
            </w:r>
            <w:r>
              <w:rPr>
                <w:rFonts w:eastAsiaTheme="minorEastAsia"/>
                <w:bCs/>
                <w:sz w:val="18"/>
                <w:szCs w:val="18"/>
                <w:lang w:eastAsia="zh-TW"/>
              </w:rPr>
              <w:t>: We support this TP, we think this is an important enhancement in case of multiple CSI report configurations associated to the same first PUCCH but to different event types.</w:t>
            </w:r>
          </w:p>
          <w:p w14:paraId="3A2695C9" w14:textId="77777777" w:rsidR="005C14C0" w:rsidRDefault="005C14C0" w:rsidP="005C14C0">
            <w:pPr>
              <w:snapToGrid w:val="0"/>
              <w:rPr>
                <w:rFonts w:eastAsiaTheme="minorEastAsia"/>
                <w:bCs/>
                <w:sz w:val="18"/>
                <w:szCs w:val="18"/>
                <w:lang w:eastAsia="zh-TW"/>
              </w:rPr>
            </w:pPr>
          </w:p>
          <w:p w14:paraId="754D21B9" w14:textId="77777777" w:rsidR="005C14C0" w:rsidRDefault="005C14C0" w:rsidP="005C14C0">
            <w:pPr>
              <w:snapToGrid w:val="0"/>
              <w:rPr>
                <w:rFonts w:eastAsiaTheme="minorEastAsia"/>
                <w:bCs/>
                <w:sz w:val="18"/>
                <w:szCs w:val="18"/>
                <w:lang w:eastAsia="zh-TW"/>
              </w:rPr>
            </w:pPr>
            <w:r w:rsidRPr="002C246A">
              <w:rPr>
                <w:rFonts w:eastAsiaTheme="minorEastAsia"/>
                <w:b/>
                <w:sz w:val="18"/>
                <w:szCs w:val="18"/>
                <w:lang w:eastAsia="zh-TW"/>
              </w:rPr>
              <w:t>Proposal 3.</w:t>
            </w:r>
            <w:r>
              <w:rPr>
                <w:rFonts w:eastAsiaTheme="minorEastAsia"/>
                <w:b/>
                <w:sz w:val="18"/>
                <w:szCs w:val="18"/>
                <w:lang w:eastAsia="zh-TW"/>
              </w:rPr>
              <w:t>10A</w:t>
            </w:r>
            <w:r>
              <w:rPr>
                <w:rFonts w:eastAsiaTheme="minorEastAsia"/>
                <w:bCs/>
                <w:sz w:val="18"/>
                <w:szCs w:val="18"/>
                <w:lang w:eastAsia="zh-TW"/>
              </w:rPr>
              <w:t>: Support</w:t>
            </w:r>
          </w:p>
          <w:p w14:paraId="2B13B104" w14:textId="77777777" w:rsidR="005C14C0" w:rsidRDefault="005C14C0" w:rsidP="005C14C0">
            <w:pPr>
              <w:snapToGrid w:val="0"/>
              <w:rPr>
                <w:rFonts w:eastAsiaTheme="minorEastAsia"/>
                <w:bCs/>
                <w:sz w:val="18"/>
                <w:szCs w:val="18"/>
                <w:lang w:eastAsia="zh-TW"/>
              </w:rPr>
            </w:pPr>
          </w:p>
          <w:p w14:paraId="2D7AB534" w14:textId="77777777" w:rsidR="005C14C0" w:rsidRPr="004D1130" w:rsidRDefault="005C14C0" w:rsidP="005C14C0">
            <w:pPr>
              <w:snapToGrid w:val="0"/>
              <w:rPr>
                <w:rFonts w:eastAsiaTheme="minorEastAsia"/>
                <w:b/>
                <w:sz w:val="18"/>
                <w:szCs w:val="18"/>
                <w:lang w:eastAsia="zh-TW"/>
              </w:rPr>
            </w:pPr>
            <w:r w:rsidRPr="004D1130">
              <w:rPr>
                <w:rFonts w:eastAsiaTheme="minorEastAsia"/>
                <w:b/>
                <w:sz w:val="18"/>
                <w:szCs w:val="18"/>
                <w:lang w:eastAsia="zh-TW"/>
              </w:rPr>
              <w:t>Proposal 3.10B:</w:t>
            </w:r>
            <w:r>
              <w:rPr>
                <w:rFonts w:eastAsiaTheme="minorEastAsia"/>
                <w:b/>
                <w:sz w:val="18"/>
                <w:szCs w:val="18"/>
                <w:lang w:eastAsia="zh-TW"/>
              </w:rPr>
              <w:t xml:space="preserve"> </w:t>
            </w:r>
            <w:r w:rsidRPr="003107AE">
              <w:rPr>
                <w:rFonts w:eastAsiaTheme="minorEastAsia"/>
                <w:bCs/>
                <w:sz w:val="18"/>
                <w:szCs w:val="18"/>
                <w:lang w:eastAsia="zh-TW"/>
              </w:rPr>
              <w:t>We support this TP.</w:t>
            </w:r>
          </w:p>
          <w:p w14:paraId="5786620F" w14:textId="77777777" w:rsidR="005C14C0" w:rsidRDefault="005C14C0" w:rsidP="005C14C0">
            <w:pPr>
              <w:snapToGrid w:val="0"/>
              <w:rPr>
                <w:rFonts w:eastAsiaTheme="minorEastAsia"/>
                <w:bCs/>
                <w:sz w:val="18"/>
                <w:szCs w:val="18"/>
                <w:lang w:eastAsia="zh-TW"/>
              </w:rPr>
            </w:pPr>
          </w:p>
          <w:p w14:paraId="2221C344" w14:textId="77777777" w:rsidR="005C14C0" w:rsidRDefault="005C14C0" w:rsidP="005C14C0">
            <w:pPr>
              <w:snapToGrid w:val="0"/>
              <w:jc w:val="both"/>
              <w:rPr>
                <w:rFonts w:eastAsiaTheme="minorEastAsia"/>
                <w:bCs/>
                <w:sz w:val="18"/>
                <w:szCs w:val="18"/>
                <w:lang w:eastAsia="zh-TW"/>
              </w:rPr>
            </w:pPr>
            <w:r w:rsidRPr="00F86017">
              <w:rPr>
                <w:rFonts w:eastAsiaTheme="minorEastAsia"/>
                <w:b/>
                <w:sz w:val="18"/>
                <w:szCs w:val="18"/>
                <w:lang w:eastAsia="zh-TW"/>
              </w:rPr>
              <w:t>Proposal 3.11</w:t>
            </w:r>
            <w:r>
              <w:rPr>
                <w:rFonts w:eastAsiaTheme="minorEastAsia"/>
                <w:bCs/>
                <w:sz w:val="18"/>
                <w:szCs w:val="18"/>
                <w:lang w:eastAsia="zh-TW"/>
              </w:rPr>
              <w:t>: We do not support this TP.</w:t>
            </w:r>
          </w:p>
          <w:p w14:paraId="4B510CCB" w14:textId="3B9A2E96" w:rsidR="00C1497E" w:rsidRDefault="00C1497E" w:rsidP="005C14C0">
            <w:pPr>
              <w:snapToGrid w:val="0"/>
              <w:jc w:val="both"/>
              <w:rPr>
                <w:rFonts w:eastAsia="Malgun Gothic"/>
                <w:sz w:val="18"/>
                <w:szCs w:val="18"/>
              </w:rPr>
            </w:pPr>
            <w:r w:rsidRPr="00EA6902">
              <w:rPr>
                <w:rFonts w:ascii="Times" w:eastAsiaTheme="minorEastAsia" w:hAnsi="Times" w:cs="Times"/>
                <w:bCs/>
                <w:color w:val="0000FF"/>
                <w:sz w:val="18"/>
                <w:szCs w:val="18"/>
                <w:lang w:eastAsia="zh-CN"/>
              </w:rPr>
              <w:t>[Mod]: Captured!</w:t>
            </w:r>
            <w:r w:rsidR="00CD25E7">
              <w:rPr>
                <w:rFonts w:ascii="Times" w:eastAsiaTheme="minorEastAsia" w:hAnsi="Times" w:cs="Times"/>
                <w:bCs/>
                <w:color w:val="0000FF"/>
                <w:sz w:val="18"/>
                <w:szCs w:val="18"/>
                <w:lang w:eastAsia="zh-CN"/>
              </w:rPr>
              <w:t xml:space="preserve"> </w:t>
            </w:r>
          </w:p>
        </w:tc>
      </w:tr>
      <w:tr w:rsidR="00CC5FB3" w14:paraId="073969E9" w14:textId="77777777">
        <w:trPr>
          <w:gridAfter w:val="1"/>
          <w:wAfter w:w="46" w:type="dxa"/>
          <w:trHeight w:val="215"/>
        </w:trPr>
        <w:tc>
          <w:tcPr>
            <w:tcW w:w="1516" w:type="dxa"/>
            <w:tcBorders>
              <w:top w:val="single" w:sz="4" w:space="0" w:color="auto"/>
              <w:left w:val="single" w:sz="4" w:space="0" w:color="auto"/>
              <w:bottom w:val="single" w:sz="4" w:space="0" w:color="auto"/>
              <w:right w:val="single" w:sz="4" w:space="0" w:color="auto"/>
            </w:tcBorders>
          </w:tcPr>
          <w:p w14:paraId="504D638C" w14:textId="3A6E6765" w:rsidR="00CC5FB3" w:rsidRDefault="00CC5FB3" w:rsidP="00CC5FB3">
            <w:pPr>
              <w:snapToGrid w:val="0"/>
              <w:rPr>
                <w:rFonts w:eastAsia="MS Mincho"/>
                <w:color w:val="000000" w:themeColor="text1"/>
                <w:sz w:val="18"/>
                <w:szCs w:val="18"/>
                <w:lang w:eastAsia="ja-JP"/>
              </w:rPr>
            </w:pPr>
            <w:r>
              <w:rPr>
                <w:rFonts w:eastAsia="MS Mincho"/>
                <w:color w:val="000000" w:themeColor="text1"/>
                <w:sz w:val="18"/>
                <w:szCs w:val="18"/>
                <w:lang w:eastAsia="ja-JP"/>
              </w:rPr>
              <w:t>Samsung</w:t>
            </w:r>
          </w:p>
        </w:tc>
        <w:tc>
          <w:tcPr>
            <w:tcW w:w="8469" w:type="dxa"/>
            <w:tcBorders>
              <w:top w:val="single" w:sz="4" w:space="0" w:color="auto"/>
              <w:left w:val="single" w:sz="4" w:space="0" w:color="auto"/>
              <w:bottom w:val="single" w:sz="4" w:space="0" w:color="auto"/>
              <w:right w:val="single" w:sz="4" w:space="0" w:color="auto"/>
            </w:tcBorders>
          </w:tcPr>
          <w:p w14:paraId="1884C5A2" w14:textId="77777777" w:rsidR="00CC5FB3" w:rsidRPr="00CC2DB2" w:rsidRDefault="00CC5FB3" w:rsidP="00CC5FB3">
            <w:pPr>
              <w:snapToGrid w:val="0"/>
              <w:jc w:val="both"/>
              <w:rPr>
                <w:rFonts w:eastAsiaTheme="minorEastAsia"/>
                <w:bCs/>
                <w:iCs/>
                <w:sz w:val="18"/>
                <w:szCs w:val="18"/>
                <w:lang w:val="en-GB" w:eastAsia="zh-CN"/>
              </w:rPr>
            </w:pPr>
            <w:r w:rsidRPr="00CC2DB2">
              <w:rPr>
                <w:rFonts w:eastAsiaTheme="minorEastAsia"/>
                <w:b/>
                <w:sz w:val="18"/>
                <w:szCs w:val="18"/>
                <w:lang w:eastAsia="zh-CN"/>
              </w:rPr>
              <w:t>Proposal 3.1A</w:t>
            </w:r>
            <w:r>
              <w:rPr>
                <w:rFonts w:eastAsiaTheme="minorEastAsia"/>
                <w:bCs/>
                <w:sz w:val="18"/>
                <w:szCs w:val="18"/>
                <w:lang w:eastAsia="zh-CN"/>
              </w:rPr>
              <w:t xml:space="preserve">: support Option-2. </w:t>
            </w:r>
            <w:r w:rsidRPr="00CC2DB2">
              <w:rPr>
                <w:rFonts w:eastAsiaTheme="minorEastAsia"/>
                <w:bCs/>
                <w:iCs/>
                <w:sz w:val="18"/>
                <w:szCs w:val="18"/>
                <w:lang w:val="en-GB" w:eastAsia="zh-CN"/>
              </w:rPr>
              <w:t>In Rel-15, similar issue was discussed for overlapping multiple SRs and another PUCCH, and the current design is to report up to one positive SR to save the UCI payload considering that the probability of positive SR is not that high. For multiple UEI-RIs, the situation is quite similar such that more than one positive UEI-RI is not very likely; hence, in terms of overhead reduction, we believe that Option</w:t>
            </w:r>
            <w:r>
              <w:rPr>
                <w:rFonts w:eastAsiaTheme="minorEastAsia"/>
                <w:bCs/>
                <w:iCs/>
                <w:sz w:val="18"/>
                <w:szCs w:val="18"/>
                <w:lang w:val="en-GB" w:eastAsia="zh-CN"/>
              </w:rPr>
              <w:t>-</w:t>
            </w:r>
            <w:r w:rsidRPr="00CC2DB2">
              <w:rPr>
                <w:rFonts w:eastAsiaTheme="minorEastAsia"/>
                <w:bCs/>
                <w:iCs/>
                <w:sz w:val="18"/>
                <w:szCs w:val="18"/>
                <w:lang w:val="en-GB" w:eastAsia="zh-CN"/>
              </w:rPr>
              <w:t>2 is more feasible and aligned with the WID objectives of reducing overhead.</w:t>
            </w:r>
          </w:p>
          <w:p w14:paraId="389E8ABB" w14:textId="77777777" w:rsidR="00CC5FB3" w:rsidRPr="00CC2DB2" w:rsidRDefault="00CC5FB3" w:rsidP="00CC5FB3">
            <w:pPr>
              <w:snapToGrid w:val="0"/>
              <w:jc w:val="both"/>
              <w:rPr>
                <w:rFonts w:eastAsiaTheme="minorEastAsia"/>
                <w:bCs/>
                <w:iCs/>
                <w:sz w:val="18"/>
                <w:szCs w:val="18"/>
                <w:lang w:val="en-GB" w:eastAsia="zh-CN"/>
              </w:rPr>
            </w:pPr>
          </w:p>
          <w:p w14:paraId="353CE839" w14:textId="77777777" w:rsidR="00CC5FB3" w:rsidRPr="00CC2DB2" w:rsidRDefault="00CC5FB3" w:rsidP="00CC5FB3">
            <w:pPr>
              <w:snapToGrid w:val="0"/>
              <w:jc w:val="both"/>
              <w:rPr>
                <w:rFonts w:eastAsiaTheme="minorEastAsia"/>
                <w:b/>
                <w:bCs/>
                <w:iCs/>
                <w:sz w:val="18"/>
                <w:szCs w:val="18"/>
                <w:u w:val="single"/>
                <w:lang w:val="en-GB" w:eastAsia="zh-CN"/>
              </w:rPr>
            </w:pPr>
            <w:r w:rsidRPr="00CC2DB2">
              <w:rPr>
                <w:rFonts w:eastAsiaTheme="minorEastAsia"/>
                <w:bCs/>
                <w:iCs/>
                <w:sz w:val="18"/>
                <w:szCs w:val="18"/>
                <w:lang w:val="en-GB" w:eastAsia="zh-CN"/>
              </w:rPr>
              <w:t>More importantly, Option</w:t>
            </w:r>
            <w:r>
              <w:rPr>
                <w:rFonts w:eastAsiaTheme="minorEastAsia"/>
                <w:bCs/>
                <w:iCs/>
                <w:sz w:val="18"/>
                <w:szCs w:val="18"/>
                <w:lang w:val="en-GB" w:eastAsia="zh-CN"/>
              </w:rPr>
              <w:t>-</w:t>
            </w:r>
            <w:r w:rsidRPr="00CC2DB2">
              <w:rPr>
                <w:rFonts w:eastAsiaTheme="minorEastAsia"/>
                <w:bCs/>
                <w:iCs/>
                <w:sz w:val="18"/>
                <w:szCs w:val="18"/>
                <w:lang w:val="en-GB" w:eastAsia="zh-CN"/>
              </w:rPr>
              <w:t xml:space="preserve">1 would result in additional implementation complexity for both UE and network. This is because the UE would perform intra-UE multiplexing according to the following four steps as specified in TS 38.213 clause 9. The design principle is that the outcome of the previous step is the input of the next step and there is no go-back operation. </w:t>
            </w:r>
          </w:p>
          <w:p w14:paraId="7CA5A6B3" w14:textId="77777777" w:rsidR="00CC5FB3" w:rsidRPr="00CC2DB2" w:rsidRDefault="00CC5FB3" w:rsidP="00CC5FB3">
            <w:pPr>
              <w:snapToGrid w:val="0"/>
              <w:rPr>
                <w:rFonts w:eastAsiaTheme="minorEastAsia"/>
                <w:b/>
                <w:bCs/>
                <w:iCs/>
                <w:sz w:val="18"/>
                <w:szCs w:val="18"/>
                <w:u w:val="single"/>
                <w:lang w:val="en-GB" w:eastAsia="zh-CN"/>
              </w:rPr>
            </w:pPr>
          </w:p>
          <w:tbl>
            <w:tblPr>
              <w:tblStyle w:val="TableGrid"/>
              <w:tblW w:w="0" w:type="auto"/>
              <w:jc w:val="center"/>
              <w:tblLook w:val="04A0" w:firstRow="1" w:lastRow="0" w:firstColumn="1" w:lastColumn="0" w:noHBand="0" w:noVBand="1"/>
            </w:tblPr>
            <w:tblGrid>
              <w:gridCol w:w="8243"/>
            </w:tblGrid>
            <w:tr w:rsidR="00CC5FB3" w:rsidRPr="00CC2DB2" w14:paraId="2BEE25E4" w14:textId="77777777" w:rsidTr="001E2946">
              <w:trPr>
                <w:jc w:val="center"/>
              </w:trPr>
              <w:tc>
                <w:tcPr>
                  <w:tcW w:w="8243" w:type="dxa"/>
                </w:tcPr>
                <w:p w14:paraId="79F9129E" w14:textId="77777777" w:rsidR="00CC5FB3" w:rsidRPr="00CC2DB2" w:rsidRDefault="00CC5FB3" w:rsidP="00CC5FB3">
                  <w:pPr>
                    <w:snapToGrid w:val="0"/>
                    <w:rPr>
                      <w:rFonts w:eastAsiaTheme="minorEastAsia"/>
                      <w:bCs/>
                      <w:sz w:val="18"/>
                      <w:szCs w:val="18"/>
                      <w:lang w:val="en-GB" w:eastAsia="zh-CN"/>
                    </w:rPr>
                  </w:pPr>
                  <w:r w:rsidRPr="00CC2DB2">
                    <w:rPr>
                      <w:rFonts w:eastAsiaTheme="minorEastAsia"/>
                      <w:bCs/>
                      <w:sz w:val="18"/>
                      <w:szCs w:val="18"/>
                      <w:lang w:val="en-GB" w:eastAsia="zh-CN"/>
                    </w:rPr>
                    <w:t>When a UE determines overlapping for PUCCH and/or PUSCH transmissions of the same priority index other than PUCCH transmissions with SL HARQ-ACK reports before considering limitations for UE transmission due to cell DRX operation [11, TS 38.321] or as described in clauses 11.1,</w:t>
                  </w:r>
                  <w:r w:rsidRPr="00CC2DB2">
                    <w:rPr>
                      <w:rFonts w:eastAsiaTheme="minorEastAsia" w:hint="eastAsia"/>
                      <w:bCs/>
                      <w:sz w:val="18"/>
                      <w:szCs w:val="18"/>
                      <w:lang w:val="en-GB" w:eastAsia="zh-CN"/>
                    </w:rPr>
                    <w:t xml:space="preserve"> 11.1.1</w:t>
                  </w:r>
                  <w:r w:rsidRPr="00CC2DB2">
                    <w:rPr>
                      <w:rFonts w:eastAsiaTheme="minorEastAsia"/>
                      <w:bCs/>
                      <w:sz w:val="18"/>
                      <w:szCs w:val="18"/>
                      <w:lang w:val="en-GB" w:eastAsia="zh-CN"/>
                    </w:rPr>
                    <w:t>, 11.2A</w:t>
                  </w:r>
                  <w:r w:rsidRPr="00CC2DB2">
                    <w:rPr>
                      <w:rFonts w:eastAsiaTheme="minorEastAsia" w:hint="eastAsia"/>
                      <w:bCs/>
                      <w:sz w:val="18"/>
                      <w:szCs w:val="18"/>
                      <w:lang w:val="en-GB" w:eastAsia="zh-CN"/>
                    </w:rPr>
                    <w:t>,</w:t>
                  </w:r>
                  <w:r w:rsidRPr="00CC2DB2">
                    <w:rPr>
                      <w:rFonts w:eastAsiaTheme="minorEastAsia"/>
                      <w:bCs/>
                      <w:sz w:val="18"/>
                      <w:szCs w:val="18"/>
                      <w:lang w:val="en-GB" w:eastAsia="zh-CN"/>
                    </w:rPr>
                    <w:t xml:space="preserve"> </w:t>
                  </w:r>
                  <w:r w:rsidRPr="00CC2DB2">
                    <w:rPr>
                      <w:rFonts w:eastAsiaTheme="minorEastAsia" w:hint="eastAsia"/>
                      <w:bCs/>
                      <w:sz w:val="18"/>
                      <w:szCs w:val="18"/>
                      <w:lang w:val="en-GB" w:eastAsia="zh-CN"/>
                    </w:rPr>
                    <w:t>15</w:t>
                  </w:r>
                  <w:r w:rsidRPr="00CC2DB2">
                    <w:rPr>
                      <w:rFonts w:eastAsiaTheme="minorEastAsia"/>
                      <w:bCs/>
                      <w:sz w:val="18"/>
                      <w:szCs w:val="18"/>
                      <w:lang w:val="en-GB" w:eastAsia="zh-CN"/>
                    </w:rPr>
                    <w:t xml:space="preserve"> </w:t>
                  </w:r>
                  <w:r w:rsidRPr="00CC2DB2">
                    <w:rPr>
                      <w:rFonts w:eastAsiaTheme="minorEastAsia" w:hint="eastAsia"/>
                      <w:bCs/>
                      <w:sz w:val="18"/>
                      <w:szCs w:val="18"/>
                      <w:lang w:val="en-GB" w:eastAsia="zh-CN"/>
                    </w:rPr>
                    <w:t xml:space="preserve">and 17.2 </w:t>
                  </w:r>
                  <w:r w:rsidRPr="00CC2DB2">
                    <w:rPr>
                      <w:rFonts w:eastAsiaTheme="minorEastAsia"/>
                      <w:bCs/>
                      <w:sz w:val="18"/>
                      <w:szCs w:val="18"/>
                      <w:lang w:val="en-GB" w:eastAsia="zh-CN"/>
                    </w:rPr>
                    <w:t>including repetitions if any,</w:t>
                  </w:r>
                </w:p>
                <w:p w14:paraId="634C1F52" w14:textId="77777777" w:rsidR="00CC5FB3" w:rsidRPr="00CC2DB2" w:rsidRDefault="00CC5FB3" w:rsidP="00CC5FB3">
                  <w:pPr>
                    <w:snapToGrid w:val="0"/>
                    <w:rPr>
                      <w:rFonts w:eastAsiaTheme="minorEastAsia"/>
                      <w:bCs/>
                      <w:sz w:val="18"/>
                      <w:szCs w:val="18"/>
                      <w:lang w:val="en-GB" w:eastAsia="zh-CN"/>
                    </w:rPr>
                  </w:pPr>
                  <w:r w:rsidRPr="00CC2DB2">
                    <w:rPr>
                      <w:rFonts w:eastAsiaTheme="minorEastAsia"/>
                      <w:bCs/>
                      <w:sz w:val="18"/>
                      <w:szCs w:val="18"/>
                      <w:lang w:val="en-GB" w:eastAsia="zh-CN"/>
                    </w:rPr>
                    <w:t>-</w:t>
                  </w:r>
                  <w:r w:rsidRPr="00CC2DB2">
                    <w:rPr>
                      <w:rFonts w:eastAsiaTheme="minorEastAsia"/>
                      <w:bCs/>
                      <w:sz w:val="18"/>
                      <w:szCs w:val="18"/>
                      <w:lang w:val="en-GB" w:eastAsia="zh-CN"/>
                    </w:rPr>
                    <w:tab/>
                    <w:t>first, the UE resolves the overlapping for PUCCHs with repetitions as described in clause 9.2.6, if any</w:t>
                  </w:r>
                </w:p>
                <w:p w14:paraId="7A5A8A97" w14:textId="77777777" w:rsidR="00CC5FB3" w:rsidRPr="00CC2DB2" w:rsidRDefault="00CC5FB3" w:rsidP="00CC5FB3">
                  <w:pPr>
                    <w:snapToGrid w:val="0"/>
                    <w:rPr>
                      <w:rFonts w:eastAsiaTheme="minorEastAsia"/>
                      <w:bCs/>
                      <w:sz w:val="18"/>
                      <w:szCs w:val="18"/>
                      <w:lang w:val="en-GB" w:eastAsia="zh-CN"/>
                    </w:rPr>
                  </w:pPr>
                  <w:r w:rsidRPr="00CC2DB2">
                    <w:rPr>
                      <w:rFonts w:eastAsiaTheme="minorEastAsia" w:hint="eastAsia"/>
                      <w:bCs/>
                      <w:sz w:val="18"/>
                      <w:szCs w:val="18"/>
                      <w:lang w:val="en-GB" w:eastAsia="zh-CN"/>
                    </w:rPr>
                    <w:t>-</w:t>
                  </w:r>
                  <w:r w:rsidRPr="00CC2DB2">
                    <w:rPr>
                      <w:rFonts w:eastAsiaTheme="minorEastAsia"/>
                      <w:bCs/>
                      <w:sz w:val="18"/>
                      <w:szCs w:val="18"/>
                      <w:lang w:val="en-GB" w:eastAsia="zh-CN"/>
                    </w:rPr>
                    <w:tab/>
                    <w:t>second, the UE resolves the overlapping for PUCCHs without repetitions as described in clauses 9.2.5</w:t>
                  </w:r>
                </w:p>
                <w:p w14:paraId="7E83C215" w14:textId="77777777" w:rsidR="00CC5FB3" w:rsidRPr="00CC2DB2" w:rsidRDefault="00CC5FB3" w:rsidP="00CC5FB3">
                  <w:pPr>
                    <w:snapToGrid w:val="0"/>
                    <w:rPr>
                      <w:rFonts w:eastAsiaTheme="minorEastAsia"/>
                      <w:bCs/>
                      <w:sz w:val="18"/>
                      <w:szCs w:val="18"/>
                      <w:lang w:val="en-GB" w:eastAsia="zh-CN"/>
                    </w:rPr>
                  </w:pPr>
                  <w:r w:rsidRPr="00CC2DB2">
                    <w:rPr>
                      <w:rFonts w:eastAsiaTheme="minorEastAsia" w:hint="eastAsia"/>
                      <w:bCs/>
                      <w:sz w:val="18"/>
                      <w:szCs w:val="18"/>
                      <w:lang w:val="en-GB" w:eastAsia="zh-CN"/>
                    </w:rPr>
                    <w:t>-</w:t>
                  </w:r>
                  <w:r w:rsidRPr="00CC2DB2">
                    <w:rPr>
                      <w:rFonts w:eastAsiaTheme="minorEastAsia"/>
                      <w:bCs/>
                      <w:sz w:val="18"/>
                      <w:szCs w:val="18"/>
                      <w:lang w:val="en-GB" w:eastAsia="zh-CN"/>
                    </w:rPr>
                    <w:tab/>
                    <w:t>third, the UE resolves the overlapping for PUSCHs and PUCCHs with repetitions as described in clause 9.2.6</w:t>
                  </w:r>
                </w:p>
                <w:p w14:paraId="1FB989F4" w14:textId="77777777" w:rsidR="00CC5FB3" w:rsidRPr="00CC2DB2" w:rsidRDefault="00CC5FB3" w:rsidP="00CC5FB3">
                  <w:pPr>
                    <w:snapToGrid w:val="0"/>
                    <w:rPr>
                      <w:rFonts w:eastAsiaTheme="minorEastAsia"/>
                      <w:b/>
                      <w:bCs/>
                      <w:iCs/>
                      <w:sz w:val="18"/>
                      <w:szCs w:val="18"/>
                      <w:u w:val="single"/>
                      <w:lang w:val="en-GB" w:eastAsia="zh-CN"/>
                    </w:rPr>
                  </w:pPr>
                  <w:r w:rsidRPr="00CC2DB2">
                    <w:rPr>
                      <w:rFonts w:eastAsiaTheme="minorEastAsia" w:hint="eastAsia"/>
                      <w:bCs/>
                      <w:sz w:val="18"/>
                      <w:szCs w:val="18"/>
                      <w:lang w:val="en-GB" w:eastAsia="zh-CN"/>
                    </w:rPr>
                    <w:t>-</w:t>
                  </w:r>
                  <w:r w:rsidRPr="00CC2DB2">
                    <w:rPr>
                      <w:rFonts w:eastAsiaTheme="minorEastAsia"/>
                      <w:bCs/>
                      <w:sz w:val="18"/>
                      <w:szCs w:val="18"/>
                      <w:lang w:val="en-GB" w:eastAsia="zh-CN"/>
                    </w:rPr>
                    <w:tab/>
                    <w:t>fourth, the UE resolves the overlapping for PUSCHs and PUCCHs without repetitions as is subsequently described in this clause.</w:t>
                  </w:r>
                </w:p>
              </w:tc>
            </w:tr>
          </w:tbl>
          <w:p w14:paraId="6A3063E8" w14:textId="77777777" w:rsidR="00CC5FB3" w:rsidRDefault="00CC5FB3" w:rsidP="00CC5FB3">
            <w:pPr>
              <w:snapToGrid w:val="0"/>
              <w:rPr>
                <w:rFonts w:eastAsiaTheme="minorEastAsia"/>
                <w:bCs/>
                <w:iCs/>
                <w:sz w:val="18"/>
                <w:szCs w:val="18"/>
                <w:lang w:val="en-GB" w:eastAsia="zh-CN"/>
              </w:rPr>
            </w:pPr>
          </w:p>
          <w:p w14:paraId="5D75B171" w14:textId="77777777" w:rsidR="00CC5FB3" w:rsidRDefault="00CC5FB3" w:rsidP="00CC5FB3">
            <w:pPr>
              <w:snapToGrid w:val="0"/>
              <w:jc w:val="center"/>
              <w:rPr>
                <w:rFonts w:eastAsiaTheme="minorEastAsia"/>
                <w:bCs/>
                <w:iCs/>
                <w:sz w:val="18"/>
                <w:szCs w:val="18"/>
                <w:lang w:val="en-GB" w:eastAsia="zh-CN"/>
              </w:rPr>
            </w:pPr>
            <w:r w:rsidRPr="00CC2DB2">
              <w:rPr>
                <w:rFonts w:eastAsiaTheme="minorEastAsia"/>
                <w:bCs/>
                <w:noProof/>
                <w:sz w:val="18"/>
                <w:szCs w:val="18"/>
                <w:lang w:eastAsia="zh-CN"/>
              </w:rPr>
              <w:lastRenderedPageBreak/>
              <w:drawing>
                <wp:inline distT="0" distB="0" distL="0" distR="0" wp14:anchorId="1D1EBBDE" wp14:editId="3F19E374">
                  <wp:extent cx="1735494" cy="128008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47646" cy="1289051"/>
                          </a:xfrm>
                          <a:prstGeom prst="rect">
                            <a:avLst/>
                          </a:prstGeom>
                          <a:noFill/>
                        </pic:spPr>
                      </pic:pic>
                    </a:graphicData>
                  </a:graphic>
                </wp:inline>
              </w:drawing>
            </w:r>
          </w:p>
          <w:p w14:paraId="0725270D" w14:textId="77777777" w:rsidR="00CC5FB3" w:rsidRPr="00CC2DB2" w:rsidRDefault="00CC5FB3" w:rsidP="00CC5FB3">
            <w:pPr>
              <w:snapToGrid w:val="0"/>
              <w:rPr>
                <w:rFonts w:eastAsiaTheme="minorEastAsia"/>
                <w:bCs/>
                <w:iCs/>
                <w:sz w:val="18"/>
                <w:szCs w:val="18"/>
                <w:lang w:val="en-GB" w:eastAsia="zh-CN"/>
              </w:rPr>
            </w:pPr>
          </w:p>
          <w:p w14:paraId="3757DFE3" w14:textId="77777777" w:rsidR="00CC5FB3" w:rsidRPr="00CC2DB2" w:rsidRDefault="00CC5FB3" w:rsidP="00CC5FB3">
            <w:pPr>
              <w:snapToGrid w:val="0"/>
              <w:jc w:val="both"/>
              <w:rPr>
                <w:rFonts w:eastAsiaTheme="minorEastAsia"/>
                <w:bCs/>
                <w:iCs/>
                <w:sz w:val="18"/>
                <w:szCs w:val="18"/>
                <w:lang w:val="en-GB" w:eastAsia="zh-CN"/>
              </w:rPr>
            </w:pPr>
            <w:r w:rsidRPr="00CC2DB2">
              <w:rPr>
                <w:rFonts w:eastAsiaTheme="minorEastAsia"/>
                <w:bCs/>
                <w:iCs/>
                <w:sz w:val="18"/>
                <w:szCs w:val="18"/>
                <w:lang w:val="en-GB" w:eastAsia="zh-CN"/>
              </w:rPr>
              <w:t xml:space="preserve">In the example depicted in </w:t>
            </w:r>
            <w:r>
              <w:rPr>
                <w:rFonts w:eastAsiaTheme="minorEastAsia"/>
                <w:bCs/>
                <w:iCs/>
                <w:sz w:val="18"/>
                <w:szCs w:val="18"/>
                <w:lang w:val="en-GB" w:eastAsia="zh-CN"/>
              </w:rPr>
              <w:t>the above figure</w:t>
            </w:r>
            <w:r w:rsidRPr="00CC2DB2">
              <w:rPr>
                <w:rFonts w:eastAsiaTheme="minorEastAsia"/>
                <w:bCs/>
                <w:iCs/>
                <w:sz w:val="18"/>
                <w:szCs w:val="18"/>
                <w:lang w:val="en-GB" w:eastAsia="zh-CN"/>
              </w:rPr>
              <w:t>, two PUCCHs with positive UEI-RIs can overlap with a PUCCH format 2/3/4 and a PUSCH. In step 2, the UE would first multiplex UEI-RIs in the PUCCH format 2/3/4 with only one positive UEI-RI. In step 4, the UE would multiplex HARQ-ACK and UEI-RIs in the PUSCH. Option</w:t>
            </w:r>
            <w:r>
              <w:rPr>
                <w:rFonts w:eastAsiaTheme="minorEastAsia"/>
                <w:bCs/>
                <w:iCs/>
                <w:sz w:val="18"/>
                <w:szCs w:val="18"/>
                <w:lang w:val="en-GB" w:eastAsia="zh-CN"/>
              </w:rPr>
              <w:t>-</w:t>
            </w:r>
            <w:r w:rsidRPr="00CC2DB2">
              <w:rPr>
                <w:rFonts w:eastAsiaTheme="minorEastAsia"/>
                <w:bCs/>
                <w:iCs/>
                <w:sz w:val="18"/>
                <w:szCs w:val="18"/>
                <w:lang w:val="en-GB" w:eastAsia="zh-CN"/>
              </w:rPr>
              <w:t>1 requests the UE to keep all the original information of UEI-RI after performing step 2, which means that it would require a go-back operation which is not friendly for UE’s implementation. The same implementation issue also exists for the network. On the contrary, Option</w:t>
            </w:r>
            <w:r>
              <w:rPr>
                <w:rFonts w:eastAsiaTheme="minorEastAsia"/>
                <w:bCs/>
                <w:iCs/>
                <w:sz w:val="18"/>
                <w:szCs w:val="18"/>
                <w:lang w:val="en-GB" w:eastAsia="zh-CN"/>
              </w:rPr>
              <w:t>-</w:t>
            </w:r>
            <w:r w:rsidRPr="00CC2DB2">
              <w:rPr>
                <w:rFonts w:eastAsiaTheme="minorEastAsia"/>
                <w:bCs/>
                <w:iCs/>
                <w:sz w:val="18"/>
                <w:szCs w:val="18"/>
                <w:lang w:val="en-GB" w:eastAsia="zh-CN"/>
              </w:rPr>
              <w:t xml:space="preserve">2 only requires the result or outcome of step 2 by multiplexing the same UCI carried in the PUCCH in the PUSCH. </w:t>
            </w:r>
          </w:p>
          <w:p w14:paraId="4134C9DA" w14:textId="4AE896F1" w:rsidR="00CC5FB3" w:rsidRPr="00CD25E7" w:rsidRDefault="00CD25E7" w:rsidP="00CC5FB3">
            <w:pPr>
              <w:snapToGrid w:val="0"/>
              <w:rPr>
                <w:rFonts w:eastAsiaTheme="minorEastAsia"/>
                <w:bCs/>
                <w:color w:val="0000FF"/>
                <w:sz w:val="18"/>
                <w:szCs w:val="18"/>
                <w:lang w:eastAsia="zh-CN"/>
              </w:rPr>
            </w:pPr>
            <w:r w:rsidRPr="00CD25E7">
              <w:rPr>
                <w:rFonts w:eastAsiaTheme="minorEastAsia"/>
                <w:bCs/>
                <w:color w:val="0000FF"/>
                <w:sz w:val="18"/>
                <w:szCs w:val="18"/>
                <w:lang w:eastAsia="zh-CN"/>
              </w:rPr>
              <w:t xml:space="preserve">[Mod]: @all, please review Samsung’s input. </w:t>
            </w:r>
          </w:p>
          <w:p w14:paraId="5DF63F55" w14:textId="77777777" w:rsidR="00CD25E7" w:rsidRDefault="00CD25E7" w:rsidP="00CC5FB3">
            <w:pPr>
              <w:snapToGrid w:val="0"/>
              <w:rPr>
                <w:rFonts w:eastAsiaTheme="minorEastAsia"/>
                <w:bCs/>
                <w:sz w:val="18"/>
                <w:szCs w:val="18"/>
                <w:lang w:eastAsia="zh-CN"/>
              </w:rPr>
            </w:pPr>
          </w:p>
          <w:p w14:paraId="2130877D" w14:textId="77777777" w:rsidR="00CC5FB3" w:rsidRPr="00CC2DB2" w:rsidRDefault="00CC5FB3" w:rsidP="00CC5FB3">
            <w:pPr>
              <w:snapToGrid w:val="0"/>
              <w:jc w:val="both"/>
              <w:rPr>
                <w:rFonts w:eastAsiaTheme="minorEastAsia"/>
                <w:bCs/>
                <w:iCs/>
                <w:sz w:val="18"/>
                <w:szCs w:val="18"/>
                <w:lang w:val="en-GB" w:eastAsia="zh-CN"/>
              </w:rPr>
            </w:pPr>
            <w:r w:rsidRPr="00CC2DB2">
              <w:rPr>
                <w:rFonts w:eastAsiaTheme="minorEastAsia"/>
                <w:b/>
                <w:sz w:val="18"/>
                <w:szCs w:val="18"/>
                <w:lang w:eastAsia="zh-CN"/>
              </w:rPr>
              <w:t>Proposal 3.1B</w:t>
            </w:r>
            <w:r>
              <w:rPr>
                <w:rFonts w:eastAsiaTheme="minorEastAsia"/>
                <w:bCs/>
                <w:sz w:val="18"/>
                <w:szCs w:val="18"/>
                <w:lang w:eastAsia="zh-CN"/>
              </w:rPr>
              <w:t>: support Option-1 because it</w:t>
            </w:r>
            <w:r w:rsidRPr="00CC2DB2">
              <w:rPr>
                <w:rFonts w:eastAsiaTheme="minorEastAsia"/>
                <w:bCs/>
                <w:iCs/>
                <w:sz w:val="18"/>
                <w:szCs w:val="18"/>
                <w:lang w:val="en-GB" w:eastAsia="zh-CN"/>
              </w:rPr>
              <w:t xml:space="preserve"> has minimum standard impacts by reusing the legacy UCI multiplexing design for CG-UCI/UTO-UCI, i.e., </w:t>
            </w:r>
            <w:r w:rsidRPr="00CC2DB2">
              <w:rPr>
                <w:rFonts w:eastAsiaTheme="minorEastAsia"/>
                <w:bCs/>
                <w:sz w:val="18"/>
                <w:szCs w:val="18"/>
                <w:lang w:val="en-GB" w:eastAsia="zh-CN"/>
              </w:rPr>
              <w:t xml:space="preserve">jointly encoded with HARQ-ACK by </w:t>
            </w:r>
            <w:r w:rsidRPr="00CC2DB2">
              <w:rPr>
                <w:rFonts w:eastAsiaTheme="minorEastAsia"/>
                <w:bCs/>
                <w:iCs/>
                <w:sz w:val="18"/>
                <w:szCs w:val="18"/>
                <w:lang w:val="en-GB" w:eastAsia="zh-CN"/>
              </w:rPr>
              <w:t>appending the UEIRI to HARQ-ACK information bits. In addition, the design principle of Option-1 is consistent with</w:t>
            </w:r>
            <w:r>
              <w:rPr>
                <w:rFonts w:eastAsiaTheme="minorEastAsia"/>
                <w:bCs/>
                <w:iCs/>
                <w:sz w:val="18"/>
                <w:szCs w:val="18"/>
                <w:lang w:val="en-GB" w:eastAsia="zh-CN"/>
              </w:rPr>
              <w:t xml:space="preserve"> </w:t>
            </w:r>
            <w:r w:rsidRPr="00CC2DB2">
              <w:rPr>
                <w:rFonts w:eastAsiaTheme="minorEastAsia"/>
                <w:bCs/>
                <w:iCs/>
                <w:sz w:val="18"/>
                <w:szCs w:val="18"/>
                <w:lang w:val="en-GB" w:eastAsia="zh-CN"/>
              </w:rPr>
              <w:t xml:space="preserve">the UL power prioritization rules agreed in the last meeting RAN1#122, where the priority of UEI-RI is the same as HARQ-ACK and is higher than CSI.  </w:t>
            </w:r>
          </w:p>
          <w:p w14:paraId="5DCA9156" w14:textId="77777777" w:rsidR="00CC5FB3" w:rsidRDefault="00CC5FB3" w:rsidP="00CC5FB3">
            <w:pPr>
              <w:snapToGrid w:val="0"/>
              <w:rPr>
                <w:rFonts w:eastAsiaTheme="minorEastAsia"/>
                <w:bCs/>
                <w:sz w:val="18"/>
                <w:szCs w:val="18"/>
                <w:lang w:eastAsia="zh-CN"/>
              </w:rPr>
            </w:pPr>
          </w:p>
          <w:p w14:paraId="3F3682A8" w14:textId="77777777" w:rsidR="00CC5FB3" w:rsidRDefault="00CC5FB3" w:rsidP="00CC5FB3">
            <w:pPr>
              <w:snapToGrid w:val="0"/>
              <w:rPr>
                <w:rFonts w:eastAsiaTheme="minorEastAsia"/>
                <w:bCs/>
                <w:sz w:val="18"/>
                <w:szCs w:val="18"/>
                <w:lang w:eastAsia="zh-CN"/>
              </w:rPr>
            </w:pPr>
            <w:r w:rsidRPr="00CC2DB2">
              <w:rPr>
                <w:rFonts w:eastAsiaTheme="minorEastAsia"/>
                <w:b/>
                <w:sz w:val="18"/>
                <w:szCs w:val="18"/>
                <w:lang w:eastAsia="zh-CN"/>
              </w:rPr>
              <w:t>Proposal 3.1C</w:t>
            </w:r>
            <w:r>
              <w:rPr>
                <w:rFonts w:eastAsiaTheme="minorEastAsia"/>
                <w:bCs/>
                <w:sz w:val="18"/>
                <w:szCs w:val="18"/>
                <w:lang w:eastAsia="zh-CN"/>
              </w:rPr>
              <w:t>: do not support. Prefer to discuss in the post meeting discussion for Rel-19 CR after the details of multiplexing URI-BR in PUSCH is clearer.</w:t>
            </w:r>
          </w:p>
          <w:p w14:paraId="293F4EE2" w14:textId="77777777" w:rsidR="00CC5FB3" w:rsidRDefault="00CC5FB3" w:rsidP="00CC5FB3">
            <w:pPr>
              <w:snapToGrid w:val="0"/>
              <w:rPr>
                <w:rFonts w:eastAsiaTheme="minorEastAsia"/>
                <w:bCs/>
                <w:sz w:val="18"/>
                <w:szCs w:val="18"/>
                <w:lang w:eastAsia="zh-CN"/>
              </w:rPr>
            </w:pPr>
          </w:p>
          <w:p w14:paraId="7CC2047F" w14:textId="10A2F399" w:rsidR="00CC5FB3" w:rsidRDefault="00CC5FB3" w:rsidP="00CC5FB3">
            <w:pPr>
              <w:snapToGrid w:val="0"/>
              <w:rPr>
                <w:rFonts w:eastAsiaTheme="minorEastAsia"/>
                <w:bCs/>
                <w:sz w:val="18"/>
                <w:szCs w:val="18"/>
                <w:lang w:eastAsia="zh-CN"/>
              </w:rPr>
            </w:pPr>
            <w:r w:rsidRPr="00CC2DB2">
              <w:rPr>
                <w:rFonts w:eastAsiaTheme="minorEastAsia"/>
                <w:b/>
                <w:sz w:val="18"/>
                <w:szCs w:val="18"/>
                <w:lang w:eastAsia="zh-CN"/>
              </w:rPr>
              <w:t>Proposal 3</w:t>
            </w:r>
            <w:r>
              <w:rPr>
                <w:rFonts w:eastAsiaTheme="minorEastAsia"/>
                <w:b/>
                <w:sz w:val="18"/>
                <w:szCs w:val="18"/>
                <w:lang w:eastAsia="zh-CN"/>
              </w:rPr>
              <w:t>.2</w:t>
            </w:r>
            <w:r>
              <w:rPr>
                <w:rFonts w:eastAsiaTheme="minorEastAsia"/>
                <w:bCs/>
                <w:sz w:val="18"/>
                <w:szCs w:val="18"/>
                <w:lang w:eastAsia="zh-CN"/>
              </w:rPr>
              <w:t>: Open to discuss, though we think that the current spec. is clear, and there seems no need to further clarify.</w:t>
            </w:r>
          </w:p>
          <w:p w14:paraId="5667FA7D" w14:textId="271EA375" w:rsidR="00CD25E7" w:rsidRPr="00CD25E7" w:rsidRDefault="00CD25E7" w:rsidP="00CC5FB3">
            <w:pPr>
              <w:snapToGrid w:val="0"/>
              <w:rPr>
                <w:rFonts w:eastAsiaTheme="minorEastAsia"/>
                <w:bCs/>
                <w:color w:val="0000FF"/>
                <w:sz w:val="18"/>
                <w:szCs w:val="18"/>
                <w:lang w:eastAsia="zh-CN"/>
              </w:rPr>
            </w:pPr>
            <w:r>
              <w:rPr>
                <w:rFonts w:eastAsiaTheme="minorEastAsia"/>
                <w:bCs/>
                <w:color w:val="0000FF"/>
                <w:sz w:val="18"/>
                <w:szCs w:val="18"/>
                <w:lang w:eastAsia="zh-CN"/>
              </w:rPr>
              <w:t xml:space="preserve">[Mod]: </w:t>
            </w:r>
            <w:r>
              <w:rPr>
                <w:rFonts w:eastAsiaTheme="minorEastAsia" w:hint="eastAsia"/>
                <w:bCs/>
                <w:color w:val="0000FF"/>
                <w:sz w:val="18"/>
                <w:szCs w:val="18"/>
                <w:lang w:eastAsia="zh-CN"/>
              </w:rPr>
              <w:t>T</w:t>
            </w:r>
            <w:r>
              <w:rPr>
                <w:rFonts w:eastAsiaTheme="minorEastAsia"/>
                <w:bCs/>
                <w:color w:val="0000FF"/>
                <w:sz w:val="18"/>
                <w:szCs w:val="18"/>
                <w:lang w:eastAsia="zh-CN"/>
              </w:rPr>
              <w:t xml:space="preserve">hanks for being flexible. </w:t>
            </w:r>
          </w:p>
          <w:p w14:paraId="3A337885" w14:textId="77777777" w:rsidR="00CC5FB3" w:rsidRDefault="00CC5FB3" w:rsidP="00CC5FB3">
            <w:pPr>
              <w:overflowPunct w:val="0"/>
              <w:autoSpaceDE w:val="0"/>
              <w:autoSpaceDN w:val="0"/>
              <w:adjustRightInd w:val="0"/>
              <w:jc w:val="both"/>
              <w:textAlignment w:val="baseline"/>
              <w:rPr>
                <w:rFonts w:eastAsiaTheme="minorEastAsia"/>
                <w:b/>
                <w:sz w:val="18"/>
                <w:szCs w:val="18"/>
                <w:lang w:eastAsia="zh-CN"/>
              </w:rPr>
            </w:pPr>
          </w:p>
          <w:p w14:paraId="63A34DDF" w14:textId="77777777" w:rsidR="00CC5FB3" w:rsidRDefault="00CC5FB3" w:rsidP="00CC5FB3">
            <w:pPr>
              <w:overflowPunct w:val="0"/>
              <w:autoSpaceDE w:val="0"/>
              <w:autoSpaceDN w:val="0"/>
              <w:adjustRightInd w:val="0"/>
              <w:jc w:val="both"/>
              <w:textAlignment w:val="baseline"/>
              <w:rPr>
                <w:rFonts w:eastAsia="MS Mincho"/>
                <w:color w:val="000000" w:themeColor="text1"/>
                <w:sz w:val="18"/>
                <w:szCs w:val="18"/>
                <w:lang w:eastAsia="ja-JP"/>
              </w:rPr>
            </w:pPr>
            <w:r w:rsidRPr="009A7D9D">
              <w:rPr>
                <w:rFonts w:eastAsiaTheme="minorEastAsia"/>
                <w:b/>
                <w:sz w:val="18"/>
                <w:szCs w:val="18"/>
                <w:lang w:eastAsia="zh-CN"/>
              </w:rPr>
              <w:t>Proposal 3.3</w:t>
            </w:r>
            <w:r>
              <w:rPr>
                <w:rFonts w:eastAsiaTheme="minorEastAsia"/>
                <w:bCs/>
                <w:sz w:val="18"/>
                <w:szCs w:val="18"/>
                <w:lang w:eastAsia="zh-CN"/>
              </w:rPr>
              <w:t xml:space="preserve">: </w:t>
            </w:r>
            <w:r>
              <w:rPr>
                <w:rFonts w:eastAsia="MS Mincho"/>
                <w:color w:val="000000" w:themeColor="text1"/>
                <w:sz w:val="18"/>
                <w:szCs w:val="18"/>
                <w:lang w:eastAsia="ja-JP"/>
              </w:rPr>
              <w:t>do not support. The intention of the first PUCCH/UEIRI is to follow SR. At least for mode A, we don’t see any issues of symbol level periodicity. More importantly, the WID request to reduce latency, symbol level periodicity can be beneficial for latency reduction. Therefore, we don’t see the necessity to remove the agreed texts.</w:t>
            </w:r>
          </w:p>
          <w:p w14:paraId="0AEF4FC3" w14:textId="77777777" w:rsidR="00CC5FB3" w:rsidRDefault="00CC5FB3" w:rsidP="00CC5FB3">
            <w:pPr>
              <w:snapToGrid w:val="0"/>
              <w:jc w:val="both"/>
              <w:rPr>
                <w:rFonts w:eastAsiaTheme="minorEastAsia"/>
                <w:bCs/>
                <w:sz w:val="18"/>
                <w:szCs w:val="18"/>
                <w:lang w:eastAsia="zh-CN"/>
              </w:rPr>
            </w:pPr>
          </w:p>
          <w:p w14:paraId="19D3A6F6" w14:textId="77777777" w:rsidR="00CC5FB3" w:rsidRDefault="00CC5FB3" w:rsidP="00CC5FB3">
            <w:pPr>
              <w:snapToGrid w:val="0"/>
              <w:jc w:val="both"/>
              <w:rPr>
                <w:rFonts w:eastAsiaTheme="minorEastAsia"/>
                <w:bCs/>
                <w:sz w:val="18"/>
                <w:szCs w:val="18"/>
                <w:lang w:eastAsia="zh-CN"/>
              </w:rPr>
            </w:pPr>
            <w:r w:rsidRPr="009A7D9D">
              <w:rPr>
                <w:rFonts w:eastAsiaTheme="minorEastAsia"/>
                <w:b/>
                <w:sz w:val="18"/>
                <w:szCs w:val="18"/>
                <w:lang w:eastAsia="zh-CN"/>
              </w:rPr>
              <w:t>Proposal 3.4A</w:t>
            </w:r>
            <w:r>
              <w:rPr>
                <w:rFonts w:eastAsiaTheme="minorEastAsia"/>
                <w:bCs/>
                <w:sz w:val="18"/>
                <w:szCs w:val="18"/>
                <w:lang w:eastAsia="zh-CN"/>
              </w:rPr>
              <w:t xml:space="preserve">: we prefer the multiple CSI report configurations to be configured with a same event type. Having the same event type for the multiple CSI report configurations can greatly simplify UE’s operation(s) and implementations. If a mixture of different event types are allowed to be configured for the multiple CSI report configurations, the UE may need to measure different types of RSs (e.g., for event-1/event-2, the current beam RS is specific to the indicated TCI state while for event-7, the “current” beam RS is specific to an activated TCI state), maintain various types of counters/timers and etc. each corresponding to a different event type, which would inevitably increase UE’s implementation costs hence power consumption without any clear benefit(s). From this point view, we think that it is necessary to restrict the network’s configuration(s) of having the same event type for the multiple CSI report configurations to ease UE’s implementation(s).   </w:t>
            </w:r>
          </w:p>
          <w:p w14:paraId="67B8EAE7" w14:textId="77777777" w:rsidR="00CC5FB3" w:rsidRDefault="00CC5FB3" w:rsidP="00CC5FB3">
            <w:pPr>
              <w:snapToGrid w:val="0"/>
              <w:jc w:val="both"/>
              <w:rPr>
                <w:rFonts w:eastAsiaTheme="minorEastAsia"/>
                <w:bCs/>
                <w:sz w:val="18"/>
                <w:szCs w:val="18"/>
                <w:lang w:eastAsia="zh-CN"/>
              </w:rPr>
            </w:pPr>
          </w:p>
          <w:p w14:paraId="3C18A152" w14:textId="77777777" w:rsidR="00CC5FB3" w:rsidRDefault="00CC5FB3" w:rsidP="00CC5FB3">
            <w:pPr>
              <w:snapToGrid w:val="0"/>
              <w:jc w:val="both"/>
              <w:rPr>
                <w:rFonts w:eastAsiaTheme="minorEastAsia"/>
                <w:bCs/>
                <w:sz w:val="18"/>
                <w:szCs w:val="18"/>
                <w:lang w:eastAsia="zh-CN"/>
              </w:rPr>
            </w:pPr>
            <w:r w:rsidRPr="009A7D9D">
              <w:rPr>
                <w:rFonts w:eastAsiaTheme="minorEastAsia"/>
                <w:b/>
                <w:sz w:val="18"/>
                <w:szCs w:val="18"/>
                <w:lang w:eastAsia="zh-CN"/>
              </w:rPr>
              <w:t>Proposal 3.4B</w:t>
            </w:r>
            <w:r>
              <w:rPr>
                <w:rFonts w:eastAsiaTheme="minorEastAsia"/>
                <w:bCs/>
                <w:sz w:val="18"/>
                <w:szCs w:val="18"/>
                <w:lang w:eastAsia="zh-CN"/>
              </w:rPr>
              <w:t xml:space="preserve">: do not support; we do not see the need to specify UE’s behaviors that unnecessarily restrict network’s configuration(s). First of all, if the network sees the need, the network can configure the same transmission mode for all the CSI report configurations. In addition, even if a mixture of different transmission modes are configured for the multiple CSI report configurations (if the network really wants to configure it in this way) and the network is not aware which CSI report configuration hence the corresponding transmission mode the UE would choose to trigger the UEI-BR, it is still OK – after receiving UEIRI, the network can regardless send a DCI to schedule a DG PUSCH AND monitor corresponding occasion of type1 CG PUSCH on which the UE may send the corresponding UEIR.   </w:t>
            </w:r>
          </w:p>
          <w:p w14:paraId="17F194DE" w14:textId="77777777" w:rsidR="00CC5FB3" w:rsidRDefault="00CC5FB3" w:rsidP="00CC5FB3">
            <w:pPr>
              <w:snapToGrid w:val="0"/>
              <w:jc w:val="both"/>
              <w:rPr>
                <w:rFonts w:eastAsiaTheme="minorEastAsia"/>
                <w:bCs/>
                <w:sz w:val="18"/>
                <w:szCs w:val="18"/>
                <w:lang w:eastAsia="zh-CN"/>
              </w:rPr>
            </w:pPr>
          </w:p>
          <w:p w14:paraId="29E8C677" w14:textId="77777777" w:rsidR="00CC5FB3" w:rsidRDefault="00CC5FB3" w:rsidP="00CC5FB3">
            <w:pPr>
              <w:snapToGrid w:val="0"/>
              <w:jc w:val="both"/>
              <w:rPr>
                <w:rFonts w:eastAsiaTheme="minorEastAsia"/>
                <w:bCs/>
                <w:sz w:val="18"/>
                <w:szCs w:val="18"/>
                <w:lang w:eastAsia="zh-CN"/>
              </w:rPr>
            </w:pPr>
            <w:r w:rsidRPr="00217917">
              <w:rPr>
                <w:rFonts w:eastAsiaTheme="minorEastAsia"/>
                <w:b/>
                <w:sz w:val="18"/>
                <w:szCs w:val="18"/>
                <w:lang w:eastAsia="zh-CN"/>
              </w:rPr>
              <w:t>Proposal</w:t>
            </w:r>
            <w:r>
              <w:rPr>
                <w:rFonts w:eastAsiaTheme="minorEastAsia"/>
                <w:b/>
                <w:sz w:val="18"/>
                <w:szCs w:val="18"/>
                <w:lang w:eastAsia="zh-CN"/>
              </w:rPr>
              <w:t>s</w:t>
            </w:r>
            <w:r w:rsidRPr="00217917">
              <w:rPr>
                <w:rFonts w:eastAsiaTheme="minorEastAsia"/>
                <w:b/>
                <w:sz w:val="18"/>
                <w:szCs w:val="18"/>
                <w:lang w:eastAsia="zh-CN"/>
              </w:rPr>
              <w:t xml:space="preserve"> 3.5</w:t>
            </w:r>
            <w:r>
              <w:rPr>
                <w:rFonts w:eastAsiaTheme="minorEastAsia"/>
                <w:b/>
                <w:sz w:val="18"/>
                <w:szCs w:val="18"/>
                <w:lang w:eastAsia="zh-CN"/>
              </w:rPr>
              <w:t>, 3.6, 3.7</w:t>
            </w:r>
            <w:r>
              <w:rPr>
                <w:rFonts w:eastAsiaTheme="minorEastAsia"/>
                <w:bCs/>
                <w:sz w:val="18"/>
                <w:szCs w:val="18"/>
                <w:lang w:eastAsia="zh-CN"/>
              </w:rPr>
              <w:t xml:space="preserve">: further discussions may be required but we do not see these are essential features/corrections that are needed during maintenance discussions. </w:t>
            </w:r>
          </w:p>
          <w:p w14:paraId="62129773" w14:textId="77777777" w:rsidR="00CC5FB3" w:rsidRDefault="00CC5FB3" w:rsidP="00CC5FB3">
            <w:pPr>
              <w:snapToGrid w:val="0"/>
              <w:jc w:val="both"/>
              <w:rPr>
                <w:rFonts w:eastAsiaTheme="minorEastAsia"/>
                <w:bCs/>
                <w:sz w:val="18"/>
                <w:szCs w:val="18"/>
                <w:lang w:eastAsia="zh-CN"/>
              </w:rPr>
            </w:pPr>
          </w:p>
          <w:p w14:paraId="7E48F6E8" w14:textId="77777777" w:rsidR="00CC5FB3" w:rsidRDefault="00CC5FB3" w:rsidP="00CC5FB3">
            <w:pPr>
              <w:snapToGrid w:val="0"/>
              <w:jc w:val="both"/>
              <w:rPr>
                <w:rFonts w:eastAsiaTheme="minorEastAsia"/>
                <w:bCs/>
                <w:sz w:val="18"/>
                <w:szCs w:val="18"/>
                <w:lang w:eastAsia="zh-CN"/>
              </w:rPr>
            </w:pPr>
            <w:r>
              <w:rPr>
                <w:rFonts w:eastAsiaTheme="minorEastAsia"/>
                <w:b/>
                <w:sz w:val="18"/>
                <w:szCs w:val="18"/>
                <w:lang w:eastAsia="zh-CN"/>
              </w:rPr>
              <w:t>Proposal 3.8</w:t>
            </w:r>
            <w:r>
              <w:rPr>
                <w:rFonts w:eastAsiaTheme="minorEastAsia"/>
                <w:bCs/>
                <w:sz w:val="18"/>
                <w:szCs w:val="18"/>
                <w:lang w:eastAsia="zh-CN"/>
              </w:rPr>
              <w:t>: do not support. At least for this case (if not general), we do not see any necessity to specify UE behaviors like “UE does not expect…” and etc. which basically restricts network’s operation(s). A reasonable network’s configuration or implementation would prevent any “error” case(s) from happening. Furthermore, the same issue exits for SR, and we can simply reuse SR.</w:t>
            </w:r>
          </w:p>
          <w:p w14:paraId="50352435" w14:textId="77777777" w:rsidR="00CC5FB3" w:rsidRDefault="00CC5FB3" w:rsidP="00CC5FB3">
            <w:pPr>
              <w:snapToGrid w:val="0"/>
              <w:jc w:val="both"/>
              <w:rPr>
                <w:rFonts w:eastAsiaTheme="minorEastAsia"/>
                <w:bCs/>
                <w:sz w:val="18"/>
                <w:szCs w:val="18"/>
                <w:lang w:eastAsia="zh-CN"/>
              </w:rPr>
            </w:pPr>
          </w:p>
          <w:p w14:paraId="21BADDE5" w14:textId="77777777" w:rsidR="00CC5FB3" w:rsidRPr="00AE4431" w:rsidRDefault="00CC5FB3" w:rsidP="00CC5FB3">
            <w:pPr>
              <w:snapToGrid w:val="0"/>
              <w:jc w:val="both"/>
              <w:rPr>
                <w:rFonts w:eastAsiaTheme="minorEastAsia"/>
                <w:bCs/>
                <w:sz w:val="18"/>
                <w:szCs w:val="18"/>
                <w:lang w:val="en-GB" w:eastAsia="zh-CN"/>
              </w:rPr>
            </w:pPr>
            <w:r w:rsidRPr="00065581">
              <w:rPr>
                <w:rFonts w:eastAsiaTheme="minorEastAsia"/>
                <w:b/>
                <w:sz w:val="18"/>
                <w:szCs w:val="18"/>
                <w:lang w:eastAsia="zh-CN"/>
              </w:rPr>
              <w:lastRenderedPageBreak/>
              <w:t>Proposal 3.9A</w:t>
            </w:r>
            <w:r>
              <w:rPr>
                <w:rFonts w:eastAsiaTheme="minorEastAsia"/>
                <w:bCs/>
                <w:sz w:val="18"/>
                <w:szCs w:val="18"/>
                <w:lang w:eastAsia="zh-CN"/>
              </w:rPr>
              <w:t xml:space="preserve">: support. </w:t>
            </w:r>
            <w:r w:rsidRPr="00AE4431">
              <w:rPr>
                <w:rFonts w:eastAsiaTheme="minorEastAsia"/>
                <w:bCs/>
                <w:sz w:val="18"/>
                <w:szCs w:val="18"/>
                <w:lang w:val="en-GB" w:eastAsia="zh-CN"/>
              </w:rPr>
              <w:t xml:space="preserve">In case of UEI-BR for multiple CSI configurations, the value of </w:t>
            </w:r>
            <w:r w:rsidRPr="00AE4431">
              <w:rPr>
                <w:rFonts w:eastAsiaTheme="minorEastAsia"/>
                <w:bCs/>
                <w:i/>
                <w:iCs/>
                <w:sz w:val="18"/>
                <w:szCs w:val="18"/>
                <w:lang w:val="en-GB" w:eastAsia="zh-CN"/>
              </w:rPr>
              <w:t>s</w:t>
            </w:r>
            <w:r w:rsidRPr="00AE4431">
              <w:rPr>
                <w:rFonts w:eastAsiaTheme="minorEastAsia"/>
                <w:bCs/>
                <w:sz w:val="18"/>
                <w:szCs w:val="18"/>
                <w:lang w:val="en-GB" w:eastAsia="zh-CN"/>
              </w:rPr>
              <w:t xml:space="preserve"> needs to be revisited. In such case, NW does not know the associated UEI-BR is initiated by which CSI report configuration until the content of the report is decoded. However, for the handling of overlapping resources for CSI reports according to priority values, </w:t>
            </w:r>
            <w:r w:rsidRPr="00AE4431">
              <w:rPr>
                <w:rFonts w:eastAsiaTheme="minorEastAsia"/>
                <w:bCs/>
                <w:i/>
                <w:iCs/>
                <w:sz w:val="18"/>
                <w:szCs w:val="18"/>
                <w:lang w:val="en-GB" w:eastAsia="zh-CN"/>
              </w:rPr>
              <w:t>s</w:t>
            </w:r>
            <w:r w:rsidRPr="00AE4431">
              <w:rPr>
                <w:rFonts w:eastAsiaTheme="minorEastAsia"/>
                <w:bCs/>
                <w:sz w:val="18"/>
                <w:szCs w:val="18"/>
                <w:lang w:val="en-GB" w:eastAsia="zh-CN"/>
              </w:rPr>
              <w:t xml:space="preserve"> should be known by NW before the report is decoded. Hence, the </w:t>
            </w:r>
            <w:r w:rsidRPr="00AE4431">
              <w:rPr>
                <w:rFonts w:eastAsiaTheme="minorEastAsia"/>
                <w:bCs/>
                <w:i/>
                <w:iCs/>
                <w:sz w:val="18"/>
                <w:szCs w:val="18"/>
                <w:lang w:val="en-GB" w:eastAsia="zh-CN"/>
              </w:rPr>
              <w:t>s</w:t>
            </w:r>
            <w:r w:rsidRPr="00AE4431">
              <w:rPr>
                <w:rFonts w:eastAsiaTheme="minorEastAsia"/>
                <w:bCs/>
                <w:sz w:val="18"/>
                <w:szCs w:val="18"/>
                <w:lang w:val="en-GB" w:eastAsia="zh-CN"/>
              </w:rPr>
              <w:t xml:space="preserve"> should not be the value of CSI report configuration ID for the UEI-BR. Instead, </w:t>
            </w:r>
            <w:r w:rsidRPr="00AE4431">
              <w:rPr>
                <w:rFonts w:eastAsiaTheme="minorEastAsia"/>
                <w:bCs/>
                <w:i/>
                <w:iCs/>
                <w:sz w:val="18"/>
                <w:szCs w:val="18"/>
                <w:lang w:val="en-GB" w:eastAsia="zh-CN"/>
              </w:rPr>
              <w:t>s</w:t>
            </w:r>
            <w:r w:rsidRPr="00AE4431">
              <w:rPr>
                <w:rFonts w:eastAsiaTheme="minorEastAsia"/>
                <w:bCs/>
                <w:sz w:val="18"/>
                <w:szCs w:val="18"/>
                <w:lang w:val="en-GB" w:eastAsia="zh-CN"/>
              </w:rPr>
              <w:t xml:space="preserve"> should be a fixed value which is known by NW regardless of which CSI report configuration is initiated</w:t>
            </w:r>
            <w:r>
              <w:rPr>
                <w:rFonts w:eastAsiaTheme="minorEastAsia"/>
                <w:bCs/>
                <w:sz w:val="18"/>
                <w:szCs w:val="18"/>
                <w:lang w:val="en-GB" w:eastAsia="zh-CN"/>
              </w:rPr>
              <w:t xml:space="preserve"> – for simplicity, </w:t>
            </w:r>
            <w:r w:rsidRPr="00AE4431">
              <w:rPr>
                <w:rFonts w:eastAsiaTheme="minorEastAsia"/>
                <w:bCs/>
                <w:i/>
                <w:iCs/>
                <w:sz w:val="18"/>
                <w:szCs w:val="18"/>
                <w:lang w:val="en-GB" w:eastAsia="zh-CN"/>
              </w:rPr>
              <w:t>s</w:t>
            </w:r>
            <w:r w:rsidRPr="00AE4431">
              <w:rPr>
                <w:rFonts w:eastAsiaTheme="minorEastAsia"/>
                <w:bCs/>
                <w:sz w:val="18"/>
                <w:szCs w:val="18"/>
                <w:lang w:val="en-GB" w:eastAsia="zh-CN"/>
              </w:rPr>
              <w:t xml:space="preserve"> </w:t>
            </w:r>
            <w:r>
              <w:rPr>
                <w:rFonts w:eastAsiaTheme="minorEastAsia"/>
                <w:bCs/>
                <w:sz w:val="18"/>
                <w:szCs w:val="18"/>
                <w:lang w:val="en-GB" w:eastAsia="zh-CN"/>
              </w:rPr>
              <w:t>can be</w:t>
            </w:r>
            <w:r w:rsidRPr="00AE4431">
              <w:rPr>
                <w:rFonts w:eastAsiaTheme="minorEastAsia"/>
                <w:bCs/>
                <w:sz w:val="18"/>
                <w:szCs w:val="18"/>
                <w:lang w:val="en-GB" w:eastAsia="zh-CN"/>
              </w:rPr>
              <w:t xml:space="preserve"> the minimum value of the configuration IDs of the multiple CSI report configurations. </w:t>
            </w:r>
          </w:p>
          <w:p w14:paraId="18DF6F76" w14:textId="77777777" w:rsidR="00CC5FB3" w:rsidRDefault="00CC5FB3" w:rsidP="00CC5FB3">
            <w:pPr>
              <w:snapToGrid w:val="0"/>
              <w:jc w:val="both"/>
              <w:rPr>
                <w:rFonts w:eastAsiaTheme="minorEastAsia"/>
                <w:bCs/>
                <w:sz w:val="18"/>
                <w:szCs w:val="18"/>
                <w:lang w:eastAsia="zh-CN"/>
              </w:rPr>
            </w:pPr>
          </w:p>
          <w:p w14:paraId="4EC3D077" w14:textId="77777777" w:rsidR="00CC5FB3" w:rsidRDefault="00CC5FB3" w:rsidP="00CC5FB3">
            <w:pPr>
              <w:snapToGrid w:val="0"/>
              <w:jc w:val="both"/>
              <w:rPr>
                <w:rFonts w:eastAsiaTheme="minorEastAsia"/>
                <w:bCs/>
                <w:sz w:val="18"/>
                <w:szCs w:val="18"/>
                <w:lang w:eastAsia="zh-CN"/>
              </w:rPr>
            </w:pPr>
            <w:r w:rsidRPr="00065581">
              <w:rPr>
                <w:rFonts w:eastAsiaTheme="minorEastAsia"/>
                <w:b/>
                <w:sz w:val="18"/>
                <w:szCs w:val="18"/>
                <w:lang w:eastAsia="zh-CN"/>
              </w:rPr>
              <w:t>Proposal 3.9B</w:t>
            </w:r>
            <w:r>
              <w:rPr>
                <w:rFonts w:eastAsiaTheme="minorEastAsia"/>
                <w:bCs/>
                <w:sz w:val="18"/>
                <w:szCs w:val="18"/>
                <w:lang w:eastAsia="zh-CN"/>
              </w:rPr>
              <w:t>: motivation of the proposed changes is unclear to us. For multiple CSI report configurations, the UE anyways would determine only one CSI-</w:t>
            </w:r>
            <w:proofErr w:type="spellStart"/>
            <w:r>
              <w:rPr>
                <w:rFonts w:eastAsiaTheme="minorEastAsia"/>
                <w:bCs/>
                <w:sz w:val="18"/>
                <w:szCs w:val="18"/>
                <w:lang w:eastAsia="zh-CN"/>
              </w:rPr>
              <w:t>ReportConfig</w:t>
            </w:r>
            <w:proofErr w:type="spellEnd"/>
            <w:r>
              <w:rPr>
                <w:rFonts w:eastAsiaTheme="minorEastAsia"/>
                <w:bCs/>
                <w:sz w:val="18"/>
                <w:szCs w:val="18"/>
                <w:lang w:eastAsia="zh-CN"/>
              </w:rPr>
              <w:t>, and transmit the corresponding UEIRI/UEIR, though event conditions can be met for more than one CSI-</w:t>
            </w:r>
            <w:proofErr w:type="spellStart"/>
            <w:r>
              <w:rPr>
                <w:rFonts w:eastAsiaTheme="minorEastAsia"/>
                <w:bCs/>
                <w:sz w:val="18"/>
                <w:szCs w:val="18"/>
                <w:lang w:eastAsia="zh-CN"/>
              </w:rPr>
              <w:t>ReportConfig</w:t>
            </w:r>
            <w:proofErr w:type="spellEnd"/>
            <w:r>
              <w:rPr>
                <w:rFonts w:eastAsiaTheme="minorEastAsia"/>
                <w:bCs/>
                <w:sz w:val="18"/>
                <w:szCs w:val="18"/>
                <w:lang w:eastAsia="zh-CN"/>
              </w:rPr>
              <w:t>.</w:t>
            </w:r>
          </w:p>
          <w:p w14:paraId="492153D3" w14:textId="77777777" w:rsidR="00CC5FB3" w:rsidRDefault="00CC5FB3" w:rsidP="00CC5FB3">
            <w:pPr>
              <w:snapToGrid w:val="0"/>
              <w:jc w:val="both"/>
              <w:rPr>
                <w:rFonts w:eastAsiaTheme="minorEastAsia"/>
                <w:bCs/>
                <w:sz w:val="18"/>
                <w:szCs w:val="18"/>
                <w:lang w:eastAsia="zh-CN"/>
              </w:rPr>
            </w:pPr>
          </w:p>
          <w:p w14:paraId="1E99A364" w14:textId="77777777" w:rsidR="00CC5FB3" w:rsidRDefault="00CC5FB3" w:rsidP="00CC5FB3">
            <w:pPr>
              <w:snapToGrid w:val="0"/>
              <w:jc w:val="both"/>
              <w:rPr>
                <w:rFonts w:eastAsiaTheme="minorEastAsia"/>
                <w:bCs/>
                <w:sz w:val="18"/>
                <w:szCs w:val="18"/>
                <w:lang w:eastAsia="zh-CN"/>
              </w:rPr>
            </w:pPr>
            <w:r w:rsidRPr="00065581">
              <w:rPr>
                <w:rFonts w:eastAsiaTheme="minorEastAsia"/>
                <w:b/>
                <w:sz w:val="18"/>
                <w:szCs w:val="18"/>
                <w:lang w:eastAsia="zh-CN"/>
              </w:rPr>
              <w:t>Proposal 3.10A</w:t>
            </w:r>
            <w:r>
              <w:rPr>
                <w:rFonts w:eastAsiaTheme="minorEastAsia"/>
                <w:bCs/>
                <w:sz w:val="18"/>
                <w:szCs w:val="18"/>
                <w:lang w:eastAsia="zh-CN"/>
              </w:rPr>
              <w:t xml:space="preserve">: OK. In addition to </w:t>
            </w:r>
            <w:proofErr w:type="spellStart"/>
            <w:r w:rsidRPr="00065581">
              <w:rPr>
                <w:rFonts w:eastAsiaTheme="minorEastAsia"/>
                <w:bCs/>
                <w:i/>
                <w:iCs/>
                <w:sz w:val="18"/>
                <w:szCs w:val="18"/>
                <w:lang w:eastAsia="zh-CN"/>
              </w:rPr>
              <w:t>reportConfigType</w:t>
            </w:r>
            <w:proofErr w:type="spellEnd"/>
            <w:r>
              <w:rPr>
                <w:rFonts w:eastAsiaTheme="minorEastAsia"/>
                <w:bCs/>
                <w:sz w:val="18"/>
                <w:szCs w:val="18"/>
                <w:lang w:eastAsia="zh-CN"/>
              </w:rPr>
              <w:t xml:space="preserve">, we also think whether or not </w:t>
            </w:r>
            <w:proofErr w:type="spellStart"/>
            <w:r w:rsidRPr="00065581">
              <w:rPr>
                <w:rFonts w:eastAsiaTheme="minorEastAsia"/>
                <w:bCs/>
                <w:i/>
                <w:iCs/>
                <w:sz w:val="18"/>
                <w:szCs w:val="18"/>
                <w:lang w:eastAsia="zh-CN"/>
              </w:rPr>
              <w:t>reportQuantity</w:t>
            </w:r>
            <w:proofErr w:type="spellEnd"/>
            <w:r>
              <w:rPr>
                <w:rFonts w:eastAsiaTheme="minorEastAsia"/>
                <w:bCs/>
                <w:sz w:val="18"/>
                <w:szCs w:val="18"/>
                <w:lang w:eastAsia="zh-CN"/>
              </w:rPr>
              <w:t xml:space="preserve"> can be ignored needs to be discussed. To our understanding, for UEI-BR, </w:t>
            </w:r>
            <w:proofErr w:type="spellStart"/>
            <w:r w:rsidRPr="00065581">
              <w:rPr>
                <w:rFonts w:eastAsiaTheme="minorEastAsia"/>
                <w:bCs/>
                <w:i/>
                <w:iCs/>
                <w:sz w:val="18"/>
                <w:szCs w:val="18"/>
                <w:lang w:eastAsia="zh-CN"/>
              </w:rPr>
              <w:t>reportQuantity</w:t>
            </w:r>
            <w:proofErr w:type="spellEnd"/>
            <w:r>
              <w:rPr>
                <w:rFonts w:eastAsiaTheme="minorEastAsia"/>
                <w:bCs/>
                <w:sz w:val="18"/>
                <w:szCs w:val="18"/>
                <w:lang w:eastAsia="zh-CN"/>
              </w:rPr>
              <w:t xml:space="preserve"> can be set to ‘none’, and whether to report SSBRI or CRI would just depend on whether </w:t>
            </w:r>
            <w:r w:rsidRPr="00065581">
              <w:rPr>
                <w:rFonts w:eastAsiaTheme="minorEastAsia"/>
                <w:bCs/>
                <w:i/>
                <w:iCs/>
                <w:sz w:val="18"/>
                <w:szCs w:val="18"/>
                <w:lang w:eastAsia="zh-CN"/>
              </w:rPr>
              <w:t>CSI-SSB-</w:t>
            </w:r>
            <w:proofErr w:type="spellStart"/>
            <w:r w:rsidRPr="00065581">
              <w:rPr>
                <w:rFonts w:eastAsiaTheme="minorEastAsia"/>
                <w:bCs/>
                <w:i/>
                <w:iCs/>
                <w:sz w:val="18"/>
                <w:szCs w:val="18"/>
                <w:lang w:eastAsia="zh-CN"/>
              </w:rPr>
              <w:t>ResourceSet</w:t>
            </w:r>
            <w:proofErr w:type="spellEnd"/>
            <w:r>
              <w:rPr>
                <w:rFonts w:eastAsiaTheme="minorEastAsia"/>
                <w:bCs/>
                <w:sz w:val="18"/>
                <w:szCs w:val="18"/>
                <w:lang w:eastAsia="zh-CN"/>
              </w:rPr>
              <w:t xml:space="preserve"> or </w:t>
            </w:r>
            <w:r w:rsidRPr="00065581">
              <w:rPr>
                <w:rFonts w:eastAsiaTheme="minorEastAsia"/>
                <w:bCs/>
                <w:i/>
                <w:iCs/>
                <w:sz w:val="18"/>
                <w:szCs w:val="18"/>
                <w:lang w:eastAsia="zh-CN"/>
              </w:rPr>
              <w:t>NZP-CSI-RS-</w:t>
            </w:r>
            <w:proofErr w:type="spellStart"/>
            <w:r w:rsidRPr="00065581">
              <w:rPr>
                <w:rFonts w:eastAsiaTheme="minorEastAsia"/>
                <w:bCs/>
                <w:i/>
                <w:iCs/>
                <w:sz w:val="18"/>
                <w:szCs w:val="18"/>
                <w:lang w:eastAsia="zh-CN"/>
              </w:rPr>
              <w:t>ResourceSet</w:t>
            </w:r>
            <w:proofErr w:type="spellEnd"/>
            <w:r>
              <w:rPr>
                <w:rFonts w:eastAsiaTheme="minorEastAsia"/>
                <w:bCs/>
                <w:sz w:val="18"/>
                <w:szCs w:val="18"/>
                <w:lang w:eastAsia="zh-CN"/>
              </w:rPr>
              <w:t xml:space="preserve"> is configured as the new beam RS set. </w:t>
            </w:r>
          </w:p>
          <w:p w14:paraId="071DEFB9" w14:textId="77777777" w:rsidR="00CC5FB3" w:rsidRDefault="00CC5FB3" w:rsidP="00CC5FB3">
            <w:pPr>
              <w:snapToGrid w:val="0"/>
              <w:jc w:val="both"/>
              <w:rPr>
                <w:rFonts w:eastAsiaTheme="minorEastAsia"/>
                <w:bCs/>
                <w:sz w:val="18"/>
                <w:szCs w:val="18"/>
                <w:lang w:eastAsia="zh-CN"/>
              </w:rPr>
            </w:pPr>
          </w:p>
          <w:p w14:paraId="22824F1F" w14:textId="77777777" w:rsidR="00CC5FB3" w:rsidRPr="00217917" w:rsidRDefault="00CC5FB3" w:rsidP="00CC5FB3">
            <w:pPr>
              <w:snapToGrid w:val="0"/>
              <w:jc w:val="both"/>
              <w:rPr>
                <w:rFonts w:eastAsiaTheme="minorEastAsia"/>
                <w:bCs/>
                <w:sz w:val="18"/>
                <w:szCs w:val="18"/>
                <w:lang w:eastAsia="zh-CN"/>
              </w:rPr>
            </w:pPr>
            <w:r w:rsidRPr="00065581">
              <w:rPr>
                <w:rFonts w:eastAsiaTheme="minorEastAsia"/>
                <w:b/>
                <w:sz w:val="18"/>
                <w:szCs w:val="18"/>
                <w:lang w:eastAsia="zh-CN"/>
              </w:rPr>
              <w:t>Proposal 3.10B</w:t>
            </w:r>
            <w:r>
              <w:rPr>
                <w:rFonts w:eastAsiaTheme="minorEastAsia"/>
                <w:bCs/>
                <w:sz w:val="18"/>
                <w:szCs w:val="18"/>
                <w:lang w:eastAsia="zh-CN"/>
              </w:rPr>
              <w:t xml:space="preserve">: we do not think it is needed. In 214, UEI-BR related design aspects including resource/report setting(s), triggering procedures and etc. for both Mode A and Mode B are discussed and specified using dedicated sections. It seems unnecessary to have the UEI-BR related design components (e.g., the proposed TP for Mode-A) in the general descriptions of AP/SP CSI-RS/CSI triggering/activation.  </w:t>
            </w:r>
          </w:p>
          <w:p w14:paraId="7C22139A" w14:textId="77777777" w:rsidR="00CC5FB3" w:rsidRDefault="00CC5FB3" w:rsidP="00CC5FB3">
            <w:pPr>
              <w:snapToGrid w:val="0"/>
              <w:jc w:val="both"/>
              <w:rPr>
                <w:rFonts w:eastAsiaTheme="minorEastAsia"/>
                <w:b/>
                <w:sz w:val="18"/>
                <w:szCs w:val="18"/>
                <w:lang w:eastAsia="zh-CN"/>
              </w:rPr>
            </w:pPr>
          </w:p>
          <w:p w14:paraId="4256F5C1" w14:textId="77777777" w:rsidR="00CC5FB3" w:rsidRDefault="00CC5FB3" w:rsidP="00CC5FB3">
            <w:pPr>
              <w:snapToGrid w:val="0"/>
              <w:jc w:val="both"/>
              <w:rPr>
                <w:rFonts w:eastAsiaTheme="minorEastAsia"/>
                <w:bCs/>
                <w:sz w:val="18"/>
                <w:szCs w:val="18"/>
                <w:lang w:eastAsia="zh-CN"/>
              </w:rPr>
            </w:pPr>
            <w:r w:rsidRPr="009A7D9D">
              <w:rPr>
                <w:rFonts w:eastAsiaTheme="minorEastAsia"/>
                <w:b/>
                <w:sz w:val="18"/>
                <w:szCs w:val="18"/>
                <w:lang w:eastAsia="zh-CN"/>
              </w:rPr>
              <w:t>Proposal 3.11</w:t>
            </w:r>
            <w:r>
              <w:rPr>
                <w:rFonts w:eastAsiaTheme="minorEastAsia"/>
                <w:bCs/>
                <w:sz w:val="18"/>
                <w:szCs w:val="18"/>
                <w:lang w:eastAsia="zh-CN"/>
              </w:rPr>
              <w:t>: do not support. Not an essential feature to be supported at current stage of maintenance discussions.</w:t>
            </w:r>
          </w:p>
          <w:p w14:paraId="43F0C81A" w14:textId="2EAF68E0" w:rsidR="00CC5FB3" w:rsidRDefault="00DB17CC" w:rsidP="00CC5FB3">
            <w:pPr>
              <w:overflowPunct w:val="0"/>
              <w:autoSpaceDE w:val="0"/>
              <w:autoSpaceDN w:val="0"/>
              <w:adjustRightInd w:val="0"/>
              <w:textAlignment w:val="baseline"/>
              <w:rPr>
                <w:rFonts w:eastAsia="MS Mincho"/>
                <w:color w:val="000000" w:themeColor="text1"/>
                <w:sz w:val="18"/>
                <w:szCs w:val="18"/>
                <w:lang w:eastAsia="ja-JP"/>
              </w:rPr>
            </w:pPr>
            <w:r w:rsidRPr="00EA6902">
              <w:rPr>
                <w:rFonts w:ascii="Times" w:eastAsiaTheme="minorEastAsia" w:hAnsi="Times" w:cs="Times"/>
                <w:bCs/>
                <w:color w:val="0000FF"/>
                <w:sz w:val="18"/>
                <w:szCs w:val="18"/>
                <w:lang w:eastAsia="zh-CN"/>
              </w:rPr>
              <w:t>[Mod]: Captured!</w:t>
            </w:r>
            <w:r w:rsidR="00894EE3">
              <w:rPr>
                <w:rFonts w:ascii="Times" w:eastAsiaTheme="minorEastAsia" w:hAnsi="Times" w:cs="Times"/>
                <w:bCs/>
                <w:color w:val="0000FF"/>
                <w:sz w:val="18"/>
                <w:szCs w:val="18"/>
                <w:lang w:eastAsia="zh-CN"/>
              </w:rPr>
              <w:t xml:space="preserve"> </w:t>
            </w:r>
          </w:p>
        </w:tc>
      </w:tr>
      <w:tr w:rsidR="00CC0576" w14:paraId="53973F1F" w14:textId="77777777">
        <w:trPr>
          <w:gridAfter w:val="1"/>
          <w:wAfter w:w="46" w:type="dxa"/>
          <w:trHeight w:val="215"/>
        </w:trPr>
        <w:tc>
          <w:tcPr>
            <w:tcW w:w="1516" w:type="dxa"/>
            <w:tcBorders>
              <w:top w:val="single" w:sz="4" w:space="0" w:color="auto"/>
              <w:left w:val="single" w:sz="4" w:space="0" w:color="auto"/>
              <w:bottom w:val="single" w:sz="4" w:space="0" w:color="auto"/>
              <w:right w:val="single" w:sz="4" w:space="0" w:color="auto"/>
            </w:tcBorders>
          </w:tcPr>
          <w:p w14:paraId="40A0C8AA" w14:textId="00339D51" w:rsidR="00CC0576" w:rsidRDefault="00CC0576" w:rsidP="00CC0576">
            <w:pPr>
              <w:snapToGrid w:val="0"/>
              <w:rPr>
                <w:rFonts w:eastAsia="MS Mincho"/>
                <w:color w:val="000000" w:themeColor="text1"/>
                <w:sz w:val="18"/>
                <w:szCs w:val="18"/>
                <w:lang w:eastAsia="ja-JP"/>
              </w:rPr>
            </w:pPr>
            <w:proofErr w:type="spellStart"/>
            <w:r w:rsidRPr="00690908">
              <w:rPr>
                <w:rFonts w:eastAsia="Malgun Gothic" w:hint="eastAsia"/>
                <w:sz w:val="18"/>
                <w:szCs w:val="18"/>
              </w:rPr>
              <w:lastRenderedPageBreak/>
              <w:t>Ofinno</w:t>
            </w:r>
            <w:proofErr w:type="spellEnd"/>
          </w:p>
        </w:tc>
        <w:tc>
          <w:tcPr>
            <w:tcW w:w="8469" w:type="dxa"/>
            <w:tcBorders>
              <w:top w:val="single" w:sz="4" w:space="0" w:color="auto"/>
              <w:left w:val="single" w:sz="4" w:space="0" w:color="auto"/>
              <w:bottom w:val="single" w:sz="4" w:space="0" w:color="auto"/>
              <w:right w:val="single" w:sz="4" w:space="0" w:color="auto"/>
            </w:tcBorders>
          </w:tcPr>
          <w:p w14:paraId="4E558264" w14:textId="77777777" w:rsidR="00CC0576" w:rsidRPr="0001400D" w:rsidRDefault="00CC0576" w:rsidP="00CC0576">
            <w:pPr>
              <w:tabs>
                <w:tab w:val="left" w:pos="1680"/>
              </w:tabs>
              <w:overflowPunct w:val="0"/>
              <w:autoSpaceDE w:val="0"/>
              <w:autoSpaceDN w:val="0"/>
              <w:adjustRightInd w:val="0"/>
              <w:textAlignment w:val="baseline"/>
              <w:rPr>
                <w:rFonts w:eastAsia="Malgun Gothic"/>
                <w:b/>
                <w:bCs/>
                <w:sz w:val="18"/>
                <w:szCs w:val="18"/>
              </w:rPr>
            </w:pPr>
            <w:r w:rsidRPr="0001400D">
              <w:rPr>
                <w:rFonts w:eastAsia="Malgun Gothic" w:hint="eastAsia"/>
                <w:b/>
                <w:bCs/>
                <w:sz w:val="18"/>
                <w:szCs w:val="18"/>
              </w:rPr>
              <w:t>Proposal 3.1A: Option 2.</w:t>
            </w:r>
          </w:p>
          <w:p w14:paraId="41781D0E"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37FF7D0D" w14:textId="77777777" w:rsidR="00CC0576" w:rsidRPr="0001400D" w:rsidRDefault="00CC0576" w:rsidP="00CC0576">
            <w:pPr>
              <w:tabs>
                <w:tab w:val="left" w:pos="1680"/>
              </w:tabs>
              <w:overflowPunct w:val="0"/>
              <w:autoSpaceDE w:val="0"/>
              <w:autoSpaceDN w:val="0"/>
              <w:adjustRightInd w:val="0"/>
              <w:textAlignment w:val="baseline"/>
              <w:rPr>
                <w:rFonts w:eastAsia="Malgun Gothic"/>
                <w:b/>
                <w:bCs/>
                <w:sz w:val="18"/>
                <w:szCs w:val="18"/>
              </w:rPr>
            </w:pPr>
            <w:r w:rsidRPr="0001400D">
              <w:rPr>
                <w:rFonts w:eastAsia="Malgun Gothic" w:hint="eastAsia"/>
                <w:b/>
                <w:bCs/>
                <w:sz w:val="18"/>
                <w:szCs w:val="18"/>
              </w:rPr>
              <w:t>Proposal 3.1B: Option 1.</w:t>
            </w:r>
          </w:p>
          <w:p w14:paraId="5F6D22D4"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78DE0750" w14:textId="77777777" w:rsidR="00CC0576" w:rsidRPr="0001400D" w:rsidRDefault="00CC0576" w:rsidP="00CC0576">
            <w:pPr>
              <w:tabs>
                <w:tab w:val="left" w:pos="1680"/>
              </w:tabs>
              <w:overflowPunct w:val="0"/>
              <w:autoSpaceDE w:val="0"/>
              <w:autoSpaceDN w:val="0"/>
              <w:adjustRightInd w:val="0"/>
              <w:textAlignment w:val="baseline"/>
              <w:rPr>
                <w:rFonts w:eastAsia="Malgun Gothic"/>
                <w:b/>
                <w:bCs/>
                <w:sz w:val="18"/>
                <w:szCs w:val="18"/>
              </w:rPr>
            </w:pPr>
            <w:r w:rsidRPr="0001400D">
              <w:rPr>
                <w:rFonts w:eastAsia="Malgun Gothic" w:hint="eastAsia"/>
                <w:b/>
                <w:bCs/>
                <w:sz w:val="18"/>
                <w:szCs w:val="18"/>
              </w:rPr>
              <w:t>Proposal 3.1C: Support.</w:t>
            </w:r>
          </w:p>
          <w:p w14:paraId="325174CC"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79FA86F4" w14:textId="77777777" w:rsidR="00CC0576" w:rsidRDefault="00CC0576" w:rsidP="00CC0576">
            <w:pPr>
              <w:tabs>
                <w:tab w:val="left" w:pos="1680"/>
              </w:tabs>
              <w:overflowPunct w:val="0"/>
              <w:autoSpaceDE w:val="0"/>
              <w:autoSpaceDN w:val="0"/>
              <w:adjustRightInd w:val="0"/>
              <w:textAlignment w:val="baseline"/>
              <w:rPr>
                <w:rFonts w:eastAsia="Malgun Gothic"/>
                <w:b/>
                <w:bCs/>
                <w:sz w:val="18"/>
                <w:szCs w:val="18"/>
              </w:rPr>
            </w:pPr>
            <w:r w:rsidRPr="00B37BE5">
              <w:rPr>
                <w:rFonts w:eastAsia="Malgun Gothic" w:hint="eastAsia"/>
                <w:b/>
                <w:bCs/>
                <w:sz w:val="18"/>
                <w:szCs w:val="18"/>
              </w:rPr>
              <w:t>Proposal 3.2</w:t>
            </w:r>
            <w:r>
              <w:rPr>
                <w:rFonts w:eastAsia="Malgun Gothic" w:hint="eastAsia"/>
                <w:b/>
                <w:bCs/>
                <w:sz w:val="18"/>
                <w:szCs w:val="18"/>
              </w:rPr>
              <w:t>:</w:t>
            </w:r>
            <w:r w:rsidRPr="00B37BE5">
              <w:rPr>
                <w:rFonts w:eastAsia="Malgun Gothic" w:hint="eastAsia"/>
                <w:b/>
                <w:bCs/>
                <w:sz w:val="18"/>
                <w:szCs w:val="18"/>
              </w:rPr>
              <w:t xml:space="preserve"> </w:t>
            </w:r>
            <w:r>
              <w:rPr>
                <w:rFonts w:eastAsia="Malgun Gothic"/>
                <w:b/>
                <w:bCs/>
                <w:sz w:val="18"/>
                <w:szCs w:val="18"/>
              </w:rPr>
              <w:t>Support</w:t>
            </w:r>
            <w:r>
              <w:rPr>
                <w:rFonts w:eastAsia="Malgun Gothic" w:hint="eastAsia"/>
                <w:b/>
                <w:bCs/>
                <w:sz w:val="18"/>
                <w:szCs w:val="18"/>
              </w:rPr>
              <w:t xml:space="preserve"> in principle</w:t>
            </w:r>
          </w:p>
          <w:p w14:paraId="1B183E79" w14:textId="77777777" w:rsidR="00CC0576" w:rsidRPr="00422DA9" w:rsidRDefault="00CC0576" w:rsidP="00CC0576">
            <w:pPr>
              <w:tabs>
                <w:tab w:val="left" w:pos="1680"/>
              </w:tabs>
              <w:overflowPunct w:val="0"/>
              <w:autoSpaceDE w:val="0"/>
              <w:autoSpaceDN w:val="0"/>
              <w:adjustRightInd w:val="0"/>
              <w:textAlignment w:val="baseline"/>
              <w:rPr>
                <w:rFonts w:eastAsia="Malgun Gothic"/>
                <w:sz w:val="18"/>
                <w:szCs w:val="18"/>
              </w:rPr>
            </w:pPr>
            <w:r w:rsidRPr="00422DA9">
              <w:rPr>
                <w:rFonts w:eastAsia="Malgun Gothic"/>
                <w:sz w:val="18"/>
                <w:szCs w:val="18"/>
              </w:rPr>
              <w:t xml:space="preserve">We do not agree with the argument that the legacy aperiodic CSI report is </w:t>
            </w:r>
            <w:r>
              <w:rPr>
                <w:rFonts w:eastAsia="Malgun Gothic"/>
                <w:sz w:val="18"/>
                <w:szCs w:val="18"/>
              </w:rPr>
              <w:t xml:space="preserve">the same as </w:t>
            </w:r>
            <w:r w:rsidRPr="00422DA9">
              <w:rPr>
                <w:rFonts w:eastAsia="Malgun Gothic"/>
                <w:sz w:val="18"/>
                <w:szCs w:val="18"/>
              </w:rPr>
              <w:t>the Mode-A UE-initiated CSI report. If they were the same, it would not be necessary to include the paragraph on the priority rule in TS 38.214, which clearly indicates that they have different priorities</w:t>
            </w:r>
            <w:r>
              <w:rPr>
                <w:rFonts w:eastAsia="Malgun Gothic"/>
                <w:sz w:val="18"/>
                <w:szCs w:val="18"/>
              </w:rPr>
              <w:t>, which means they cannot be the same.</w:t>
            </w:r>
          </w:p>
          <w:p w14:paraId="0C2156F1"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tbl>
            <w:tblPr>
              <w:tblStyle w:val="TableGrid"/>
              <w:tblW w:w="0" w:type="auto"/>
              <w:tblLook w:val="04A0" w:firstRow="1" w:lastRow="0" w:firstColumn="1" w:lastColumn="0" w:noHBand="0" w:noVBand="1"/>
            </w:tblPr>
            <w:tblGrid>
              <w:gridCol w:w="8243"/>
            </w:tblGrid>
            <w:tr w:rsidR="00CC0576" w14:paraId="6223DA45" w14:textId="77777777" w:rsidTr="001E2946">
              <w:tc>
                <w:tcPr>
                  <w:tcW w:w="8243" w:type="dxa"/>
                </w:tcPr>
                <w:p w14:paraId="76110AC1" w14:textId="77777777" w:rsidR="00CC0576" w:rsidRPr="00B37BE5" w:rsidRDefault="00CC0576" w:rsidP="00CC0576">
                  <w:pPr>
                    <w:keepNext/>
                    <w:keepLines/>
                    <w:spacing w:before="120" w:after="180"/>
                    <w:ind w:left="1134" w:hanging="1134"/>
                    <w:outlineLvl w:val="2"/>
                    <w:rPr>
                      <w:rFonts w:ascii="Arial" w:eastAsia="宋体" w:hAnsi="Arial"/>
                      <w:color w:val="000000"/>
                      <w:sz w:val="28"/>
                      <w:szCs w:val="20"/>
                      <w:lang w:val="x-none" w:eastAsia="en-US"/>
                    </w:rPr>
                  </w:pPr>
                  <w:bookmarkStart w:id="149" w:name="_Toc11352134"/>
                  <w:bookmarkStart w:id="150" w:name="_Toc20318024"/>
                  <w:bookmarkStart w:id="151" w:name="_Toc27299922"/>
                  <w:bookmarkStart w:id="152" w:name="_Toc29673193"/>
                  <w:bookmarkStart w:id="153" w:name="_Toc29673334"/>
                  <w:bookmarkStart w:id="154" w:name="_Toc29674327"/>
                  <w:bookmarkStart w:id="155" w:name="_Toc36645557"/>
                  <w:bookmarkStart w:id="156" w:name="_Toc45810602"/>
                  <w:bookmarkStart w:id="157" w:name="_Toc208949249"/>
                  <w:bookmarkStart w:id="158" w:name="_Toc208951210"/>
                  <w:r w:rsidRPr="00B37BE5">
                    <w:rPr>
                      <w:rFonts w:ascii="Arial" w:eastAsia="宋体" w:hAnsi="Arial"/>
                      <w:color w:val="000000"/>
                      <w:sz w:val="28"/>
                      <w:szCs w:val="20"/>
                      <w:lang w:val="x-none" w:eastAsia="en-US"/>
                    </w:rPr>
                    <w:t>5.2.5</w:t>
                  </w:r>
                  <w:r w:rsidRPr="00B37BE5">
                    <w:rPr>
                      <w:rFonts w:ascii="Arial" w:eastAsia="宋体" w:hAnsi="Arial"/>
                      <w:color w:val="000000"/>
                      <w:sz w:val="28"/>
                      <w:szCs w:val="20"/>
                      <w:lang w:val="x-none" w:eastAsia="en-US"/>
                    </w:rPr>
                    <w:tab/>
                    <w:t>Priority rules for CSI reports</w:t>
                  </w:r>
                  <w:bookmarkEnd w:id="149"/>
                  <w:bookmarkEnd w:id="150"/>
                  <w:bookmarkEnd w:id="151"/>
                  <w:bookmarkEnd w:id="152"/>
                  <w:bookmarkEnd w:id="153"/>
                  <w:bookmarkEnd w:id="154"/>
                  <w:bookmarkEnd w:id="155"/>
                  <w:bookmarkEnd w:id="156"/>
                  <w:bookmarkEnd w:id="157"/>
                  <w:bookmarkEnd w:id="158"/>
                </w:p>
                <w:p w14:paraId="06D67897" w14:textId="77777777" w:rsidR="00CC0576" w:rsidRDefault="00CC0576" w:rsidP="00CC0576">
                  <w:pPr>
                    <w:spacing w:after="180"/>
                    <w:rPr>
                      <w:rFonts w:eastAsia="Malgun Gothic"/>
                      <w:color w:val="000000"/>
                      <w:sz w:val="20"/>
                      <w:szCs w:val="20"/>
                    </w:rPr>
                  </w:pPr>
                  <w:r>
                    <w:rPr>
                      <w:rFonts w:eastAsia="Malgun Gothic"/>
                      <w:color w:val="000000"/>
                      <w:sz w:val="20"/>
                      <w:szCs w:val="20"/>
                    </w:rPr>
                    <w:t>…</w:t>
                  </w:r>
                </w:p>
                <w:p w14:paraId="6CDCF0AD" w14:textId="77777777" w:rsidR="00CC0576" w:rsidRPr="00B37BE5" w:rsidRDefault="00CC0576" w:rsidP="00CC0576">
                  <w:pPr>
                    <w:spacing w:after="180"/>
                    <w:rPr>
                      <w:rFonts w:eastAsia="宋体"/>
                      <w:color w:val="000000"/>
                      <w:sz w:val="20"/>
                      <w:szCs w:val="20"/>
                      <w:lang w:eastAsia="en-US"/>
                    </w:rPr>
                  </w:pPr>
                  <w:r w:rsidRPr="00B37BE5">
                    <w:rPr>
                      <w:rFonts w:eastAsia="宋体"/>
                      <w:color w:val="000000"/>
                      <w:sz w:val="20"/>
                      <w:szCs w:val="20"/>
                      <w:lang w:eastAsia="en-US"/>
                    </w:rPr>
                    <w:t xml:space="preserve">CSI reports are associated with a priority value </w:t>
                  </w:r>
                  <m:oMath>
                    <m:sSub>
                      <m:sSubPr>
                        <m:ctrlPr>
                          <w:rPr>
                            <w:rFonts w:ascii="Cambria Math" w:eastAsia="宋体" w:hAnsi="Cambria Math"/>
                            <w:color w:val="000000"/>
                            <w:sz w:val="20"/>
                            <w:szCs w:val="20"/>
                            <w:lang w:eastAsia="en-US"/>
                          </w:rPr>
                        </m:ctrlPr>
                      </m:sSubPr>
                      <m:e>
                        <m:r>
                          <m:rPr>
                            <m:sty m:val="p"/>
                          </m:rPr>
                          <w:rPr>
                            <w:rFonts w:ascii="Cambria Math" w:eastAsia="宋体" w:hAnsi="Cambria Math"/>
                            <w:color w:val="000000"/>
                            <w:sz w:val="20"/>
                            <w:szCs w:val="20"/>
                            <w:lang w:eastAsia="en-US"/>
                          </w:rPr>
                          <m:t>Pri</m:t>
                        </m:r>
                      </m:e>
                      <m:sub>
                        <m:r>
                          <w:rPr>
                            <w:rFonts w:ascii="Cambria Math" w:eastAsia="宋体" w:hAnsi="Cambria Math"/>
                            <w:color w:val="000000"/>
                            <w:sz w:val="20"/>
                            <w:szCs w:val="20"/>
                            <w:lang w:eastAsia="en-US"/>
                          </w:rPr>
                          <m:t>iCSI</m:t>
                        </m:r>
                      </m:sub>
                    </m:sSub>
                    <m:d>
                      <m:dPr>
                        <m:ctrlPr>
                          <w:rPr>
                            <w:rFonts w:ascii="Cambria Math" w:eastAsia="宋体" w:hAnsi="Cambria Math"/>
                            <w:i/>
                            <w:color w:val="000000"/>
                            <w:sz w:val="20"/>
                            <w:szCs w:val="20"/>
                            <w:lang w:eastAsia="en-US"/>
                          </w:rPr>
                        </m:ctrlPr>
                      </m:dPr>
                      <m:e>
                        <m:r>
                          <w:rPr>
                            <w:rFonts w:ascii="Cambria Math" w:eastAsia="宋体" w:hAnsi="Cambria Math"/>
                            <w:color w:val="000000"/>
                            <w:sz w:val="20"/>
                            <w:szCs w:val="20"/>
                            <w:lang w:eastAsia="en-US"/>
                          </w:rPr>
                          <m:t>y,k,c,s</m:t>
                        </m:r>
                      </m:e>
                    </m:d>
                    <m:r>
                      <w:rPr>
                        <w:rFonts w:ascii="Cambria Math" w:eastAsia="宋体" w:hAnsi="Cambria Math"/>
                        <w:color w:val="000000"/>
                        <w:sz w:val="20"/>
                        <w:szCs w:val="20"/>
                        <w:lang w:eastAsia="en-US"/>
                      </w:rPr>
                      <m:t>=2∙</m:t>
                    </m:r>
                    <m:sSub>
                      <m:sSubPr>
                        <m:ctrlPr>
                          <w:rPr>
                            <w:rFonts w:ascii="Cambria Math" w:eastAsia="宋体" w:hAnsi="Cambria Math"/>
                            <w:i/>
                            <w:color w:val="000000"/>
                            <w:sz w:val="20"/>
                            <w:szCs w:val="20"/>
                            <w:lang w:eastAsia="en-US"/>
                          </w:rPr>
                        </m:ctrlPr>
                      </m:sSubPr>
                      <m:e>
                        <m:r>
                          <w:rPr>
                            <w:rFonts w:ascii="Cambria Math" w:eastAsia="宋体" w:hAnsi="Cambria Math"/>
                            <w:color w:val="000000"/>
                            <w:sz w:val="20"/>
                            <w:szCs w:val="20"/>
                            <w:lang w:eastAsia="en-US"/>
                          </w:rPr>
                          <m:t>N</m:t>
                        </m:r>
                      </m:e>
                      <m:sub>
                        <m:r>
                          <w:rPr>
                            <w:rFonts w:ascii="Cambria Math" w:eastAsia="宋体" w:hAnsi="Cambria Math"/>
                            <w:color w:val="000000"/>
                            <w:sz w:val="20"/>
                            <w:szCs w:val="20"/>
                            <w:lang w:eastAsia="en-US"/>
                          </w:rPr>
                          <m:t>cells</m:t>
                        </m:r>
                      </m:sub>
                    </m:sSub>
                    <m:r>
                      <w:rPr>
                        <w:rFonts w:ascii="Cambria Math" w:eastAsia="宋体" w:hAnsi="Cambria Math"/>
                        <w:color w:val="000000"/>
                        <w:sz w:val="20"/>
                        <w:szCs w:val="20"/>
                        <w:lang w:eastAsia="en-US"/>
                      </w:rPr>
                      <m:t>∙</m:t>
                    </m:r>
                    <m:sSub>
                      <m:sSubPr>
                        <m:ctrlPr>
                          <w:rPr>
                            <w:rFonts w:ascii="Cambria Math" w:eastAsia="宋体" w:hAnsi="Cambria Math"/>
                            <w:i/>
                            <w:color w:val="000000"/>
                            <w:sz w:val="20"/>
                            <w:szCs w:val="20"/>
                            <w:lang w:eastAsia="en-US"/>
                          </w:rPr>
                        </m:ctrlPr>
                      </m:sSubPr>
                      <m:e>
                        <m:r>
                          <w:rPr>
                            <w:rFonts w:ascii="Cambria Math" w:eastAsia="宋体" w:hAnsi="Cambria Math"/>
                            <w:color w:val="000000"/>
                            <w:sz w:val="20"/>
                            <w:szCs w:val="20"/>
                            <w:lang w:eastAsia="en-US"/>
                          </w:rPr>
                          <m:t>M</m:t>
                        </m:r>
                      </m:e>
                      <m:sub>
                        <m:r>
                          <w:rPr>
                            <w:rFonts w:ascii="Cambria Math" w:eastAsia="宋体" w:hAnsi="Cambria Math"/>
                            <w:color w:val="000000"/>
                            <w:sz w:val="20"/>
                            <w:szCs w:val="20"/>
                            <w:lang w:eastAsia="en-US"/>
                          </w:rPr>
                          <m:t>s</m:t>
                        </m:r>
                      </m:sub>
                    </m:sSub>
                    <m:r>
                      <w:rPr>
                        <w:rFonts w:ascii="Cambria Math" w:eastAsia="宋体" w:hAnsi="Cambria Math"/>
                        <w:color w:val="000000"/>
                        <w:sz w:val="20"/>
                        <w:szCs w:val="20"/>
                        <w:lang w:eastAsia="en-US"/>
                      </w:rPr>
                      <m:t>∙y+</m:t>
                    </m:r>
                    <m:sSub>
                      <m:sSubPr>
                        <m:ctrlPr>
                          <w:rPr>
                            <w:rFonts w:ascii="Cambria Math" w:eastAsia="宋体" w:hAnsi="Cambria Math"/>
                            <w:i/>
                            <w:color w:val="000000"/>
                            <w:sz w:val="20"/>
                            <w:szCs w:val="20"/>
                            <w:lang w:eastAsia="en-US"/>
                          </w:rPr>
                        </m:ctrlPr>
                      </m:sSubPr>
                      <m:e>
                        <m:r>
                          <w:rPr>
                            <w:rFonts w:ascii="Cambria Math" w:eastAsia="宋体" w:hAnsi="Cambria Math"/>
                            <w:color w:val="000000"/>
                            <w:sz w:val="20"/>
                            <w:szCs w:val="20"/>
                            <w:lang w:eastAsia="en-US"/>
                          </w:rPr>
                          <m:t>N</m:t>
                        </m:r>
                      </m:e>
                      <m:sub>
                        <m:r>
                          <w:rPr>
                            <w:rFonts w:ascii="Cambria Math" w:eastAsia="宋体" w:hAnsi="Cambria Math"/>
                            <w:color w:val="000000"/>
                            <w:sz w:val="20"/>
                            <w:szCs w:val="20"/>
                            <w:lang w:eastAsia="en-US"/>
                          </w:rPr>
                          <m:t>cells</m:t>
                        </m:r>
                      </m:sub>
                    </m:sSub>
                    <m:r>
                      <w:rPr>
                        <w:rFonts w:ascii="Cambria Math" w:eastAsia="宋体" w:hAnsi="Cambria Math"/>
                        <w:color w:val="000000"/>
                        <w:sz w:val="20"/>
                        <w:szCs w:val="20"/>
                        <w:lang w:eastAsia="en-US"/>
                      </w:rPr>
                      <m:t>∙</m:t>
                    </m:r>
                    <m:sSub>
                      <m:sSubPr>
                        <m:ctrlPr>
                          <w:rPr>
                            <w:rFonts w:ascii="Cambria Math" w:eastAsia="宋体" w:hAnsi="Cambria Math"/>
                            <w:i/>
                            <w:color w:val="000000"/>
                            <w:sz w:val="20"/>
                            <w:szCs w:val="20"/>
                            <w:lang w:eastAsia="en-US"/>
                          </w:rPr>
                        </m:ctrlPr>
                      </m:sSubPr>
                      <m:e>
                        <m:r>
                          <w:rPr>
                            <w:rFonts w:ascii="Cambria Math" w:eastAsia="宋体" w:hAnsi="Cambria Math"/>
                            <w:color w:val="000000"/>
                            <w:sz w:val="20"/>
                            <w:szCs w:val="20"/>
                            <w:lang w:eastAsia="en-US"/>
                          </w:rPr>
                          <m:t>M</m:t>
                        </m:r>
                      </m:e>
                      <m:sub>
                        <m:r>
                          <w:rPr>
                            <w:rFonts w:ascii="Cambria Math" w:eastAsia="宋体" w:hAnsi="Cambria Math"/>
                            <w:color w:val="000000"/>
                            <w:sz w:val="20"/>
                            <w:szCs w:val="20"/>
                            <w:lang w:eastAsia="en-US"/>
                          </w:rPr>
                          <m:t>s</m:t>
                        </m:r>
                      </m:sub>
                    </m:sSub>
                    <m:r>
                      <w:rPr>
                        <w:rFonts w:ascii="Cambria Math" w:eastAsia="宋体" w:hAnsi="Cambria Math"/>
                        <w:color w:val="000000"/>
                        <w:sz w:val="20"/>
                        <w:szCs w:val="20"/>
                        <w:lang w:eastAsia="en-US"/>
                      </w:rPr>
                      <m:t>∙k+</m:t>
                    </m:r>
                    <m:sSub>
                      <m:sSubPr>
                        <m:ctrlPr>
                          <w:rPr>
                            <w:rFonts w:ascii="Cambria Math" w:eastAsia="宋体" w:hAnsi="Cambria Math"/>
                            <w:i/>
                            <w:color w:val="000000"/>
                            <w:sz w:val="20"/>
                            <w:szCs w:val="20"/>
                            <w:lang w:eastAsia="en-US"/>
                          </w:rPr>
                        </m:ctrlPr>
                      </m:sSubPr>
                      <m:e>
                        <m:r>
                          <w:rPr>
                            <w:rFonts w:ascii="Cambria Math" w:eastAsia="宋体" w:hAnsi="Cambria Math"/>
                            <w:color w:val="000000"/>
                            <w:sz w:val="20"/>
                            <w:szCs w:val="20"/>
                            <w:lang w:eastAsia="en-US"/>
                          </w:rPr>
                          <m:t>M</m:t>
                        </m:r>
                      </m:e>
                      <m:sub>
                        <m:r>
                          <w:rPr>
                            <w:rFonts w:ascii="Cambria Math" w:eastAsia="宋体" w:hAnsi="Cambria Math"/>
                            <w:color w:val="000000"/>
                            <w:sz w:val="20"/>
                            <w:szCs w:val="20"/>
                            <w:lang w:eastAsia="en-US"/>
                          </w:rPr>
                          <m:t>s</m:t>
                        </m:r>
                      </m:sub>
                    </m:sSub>
                    <m:r>
                      <w:rPr>
                        <w:rFonts w:ascii="Cambria Math" w:eastAsia="宋体" w:hAnsi="Cambria Math"/>
                        <w:color w:val="000000"/>
                        <w:sz w:val="20"/>
                        <w:szCs w:val="20"/>
                        <w:lang w:eastAsia="en-US"/>
                      </w:rPr>
                      <m:t>∙c+s</m:t>
                    </m:r>
                  </m:oMath>
                  <w:r w:rsidRPr="00B37BE5">
                    <w:rPr>
                      <w:rFonts w:eastAsia="宋体"/>
                      <w:color w:val="000000"/>
                      <w:sz w:val="20"/>
                      <w:szCs w:val="20"/>
                      <w:lang w:eastAsia="en-US"/>
                    </w:rPr>
                    <w:t xml:space="preserve"> where</w:t>
                  </w:r>
                </w:p>
                <w:p w14:paraId="730A030C"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r w:rsidRPr="00B37BE5">
                    <w:rPr>
                      <w:rFonts w:eastAsia="宋体"/>
                      <w:sz w:val="20"/>
                      <w:szCs w:val="20"/>
                      <w:lang w:val="x-none" w:eastAsia="en-US"/>
                    </w:rPr>
                    <w:t>-</w:t>
                  </w:r>
                  <w:r w:rsidRPr="00B37BE5">
                    <w:rPr>
                      <w:rFonts w:eastAsia="宋体"/>
                      <w:sz w:val="20"/>
                      <w:szCs w:val="20"/>
                      <w:lang w:val="x-none" w:eastAsia="en-US"/>
                    </w:rPr>
                    <w:tab/>
                  </w:r>
                  <w:r w:rsidRPr="00B37BE5">
                    <w:rPr>
                      <w:rFonts w:eastAsia="宋体" w:cs="Times New Roman"/>
                      <w:position w:val="-10"/>
                      <w:sz w:val="20"/>
                      <w:szCs w:val="20"/>
                      <w:lang w:val="x-none" w:eastAsia="en-US"/>
                    </w:rPr>
                    <w:object w:dxaOrig="499" w:dyaOrig="279" w14:anchorId="09DB6D6C">
                      <v:shape id="_x0000_i1029" type="#_x0000_t75" style="width:20.8pt;height:14.55pt" o:ole="">
                        <v:imagedata r:id="rId12" o:title=""/>
                      </v:shape>
                      <o:OLEObject Type="Embed" ProgID="Equation.3" ShapeID="_x0000_i1029" DrawAspect="Content" ObjectID="_1821883925" r:id="rId21"/>
                    </w:object>
                  </w:r>
                  <w:r w:rsidRPr="00B37BE5">
                    <w:rPr>
                      <w:rFonts w:eastAsia="宋体"/>
                      <w:sz w:val="20"/>
                      <w:szCs w:val="20"/>
                      <w:lang w:val="x-none" w:eastAsia="en-US"/>
                    </w:rPr>
                    <w:t xml:space="preserve"> for </w:t>
                  </w:r>
                  <w:r w:rsidRPr="00B37BE5">
                    <w:rPr>
                      <w:rFonts w:eastAsia="宋体"/>
                      <w:sz w:val="20"/>
                      <w:szCs w:val="20"/>
                      <w:highlight w:val="yellow"/>
                      <w:lang w:val="x-none" w:eastAsia="en-US"/>
                    </w:rPr>
                    <w:t xml:space="preserve">CSI reporting with </w:t>
                  </w:r>
                  <w:r w:rsidRPr="00B37BE5">
                    <w:rPr>
                      <w:rFonts w:eastAsia="宋体"/>
                      <w:i/>
                      <w:iCs/>
                      <w:sz w:val="20"/>
                      <w:szCs w:val="20"/>
                      <w:highlight w:val="yellow"/>
                      <w:lang w:val="x-none" w:eastAsia="en-US"/>
                    </w:rPr>
                    <w:t>CSI-</w:t>
                  </w:r>
                  <w:proofErr w:type="spellStart"/>
                  <w:r w:rsidRPr="00B37BE5">
                    <w:rPr>
                      <w:rFonts w:eastAsia="宋体"/>
                      <w:i/>
                      <w:iCs/>
                      <w:sz w:val="20"/>
                      <w:szCs w:val="20"/>
                      <w:highlight w:val="yellow"/>
                      <w:lang w:val="x-none" w:eastAsia="en-US"/>
                    </w:rPr>
                    <w:t>ReportConfig</w:t>
                  </w:r>
                  <w:proofErr w:type="spellEnd"/>
                  <w:r w:rsidRPr="00B37BE5">
                    <w:rPr>
                      <w:rFonts w:eastAsia="宋体"/>
                      <w:sz w:val="20"/>
                      <w:szCs w:val="20"/>
                      <w:highlight w:val="yellow"/>
                      <w:lang w:val="x-none" w:eastAsia="en-US"/>
                    </w:rPr>
                    <w:t xml:space="preserve"> with </w:t>
                  </w:r>
                  <w:proofErr w:type="spellStart"/>
                  <w:r w:rsidRPr="00B37BE5">
                    <w:rPr>
                      <w:rFonts w:eastAsia="宋体"/>
                      <w:i/>
                      <w:iCs/>
                      <w:sz w:val="20"/>
                      <w:szCs w:val="20"/>
                      <w:highlight w:val="yellow"/>
                      <w:lang w:val="x-none" w:eastAsia="en-US"/>
                    </w:rPr>
                    <w:t>eventType</w:t>
                  </w:r>
                  <w:proofErr w:type="spellEnd"/>
                  <w:r w:rsidRPr="00B37BE5">
                    <w:rPr>
                      <w:rFonts w:eastAsia="宋体"/>
                      <w:sz w:val="20"/>
                      <w:szCs w:val="20"/>
                      <w:highlight w:val="yellow"/>
                      <w:lang w:val="x-none" w:eastAsia="en-US"/>
                    </w:rPr>
                    <w:t xml:space="preserve"> and with </w:t>
                  </w:r>
                  <w:proofErr w:type="spellStart"/>
                  <w:r w:rsidRPr="00B37BE5">
                    <w:rPr>
                      <w:rFonts w:eastAsia="宋体"/>
                      <w:i/>
                      <w:iCs/>
                      <w:sz w:val="20"/>
                      <w:szCs w:val="20"/>
                      <w:highlight w:val="yellow"/>
                      <w:lang w:val="x-none" w:eastAsia="en-US"/>
                    </w:rPr>
                    <w:t>reportTransmissionMode</w:t>
                  </w:r>
                  <w:proofErr w:type="spellEnd"/>
                  <w:r w:rsidRPr="00B37BE5">
                    <w:rPr>
                      <w:rFonts w:eastAsia="宋体"/>
                      <w:sz w:val="20"/>
                      <w:szCs w:val="20"/>
                      <w:highlight w:val="yellow"/>
                      <w:lang w:val="x-none" w:eastAsia="en-US"/>
                    </w:rPr>
                    <w:t xml:space="preserve"> set to ‘</w:t>
                  </w:r>
                  <w:proofErr w:type="spellStart"/>
                  <w:r w:rsidRPr="00B37BE5">
                    <w:rPr>
                      <w:rFonts w:eastAsia="宋体"/>
                      <w:sz w:val="20"/>
                      <w:szCs w:val="20"/>
                      <w:highlight w:val="yellow"/>
                      <w:lang w:val="x-none" w:eastAsia="en-US"/>
                    </w:rPr>
                    <w:t>ModeA</w:t>
                  </w:r>
                  <w:proofErr w:type="spellEnd"/>
                  <w:r w:rsidRPr="00B37BE5">
                    <w:rPr>
                      <w:rFonts w:eastAsia="宋体"/>
                      <w:sz w:val="20"/>
                      <w:szCs w:val="20"/>
                      <w:highlight w:val="yellow"/>
                      <w:lang w:val="x-none" w:eastAsia="en-US"/>
                    </w:rPr>
                    <w:t>’</w:t>
                  </w:r>
                  <w:r w:rsidRPr="00B37BE5">
                    <w:rPr>
                      <w:rFonts w:eastAsia="宋体"/>
                      <w:sz w:val="20"/>
                      <w:szCs w:val="20"/>
                      <w:lang w:val="x-none" w:eastAsia="en-US"/>
                    </w:rPr>
                    <w:t xml:space="preserve">, </w:t>
                  </w:r>
                  <w:r w:rsidRPr="00B37BE5">
                    <w:rPr>
                      <w:rFonts w:eastAsia="宋体"/>
                      <w:i/>
                      <w:iCs/>
                      <w:sz w:val="20"/>
                      <w:szCs w:val="20"/>
                      <w:highlight w:val="cyan"/>
                      <w:lang w:val="x-none" w:eastAsia="en-US"/>
                    </w:rPr>
                    <w:t>y</w:t>
                  </w:r>
                  <w:r w:rsidRPr="00B37BE5">
                    <w:rPr>
                      <w:rFonts w:eastAsia="宋体"/>
                      <w:sz w:val="20"/>
                      <w:szCs w:val="20"/>
                      <w:highlight w:val="cyan"/>
                      <w:lang w:val="x-none" w:eastAsia="en-US"/>
                    </w:rPr>
                    <w:t xml:space="preserve"> =1 for aperiodic CSI reports</w:t>
                  </w:r>
                  <w:r w:rsidRPr="00B37BE5">
                    <w:rPr>
                      <w:rFonts w:eastAsia="宋体"/>
                      <w:sz w:val="20"/>
                      <w:szCs w:val="20"/>
                      <w:lang w:val="x-none" w:eastAsia="en-US"/>
                    </w:rPr>
                    <w:t xml:space="preserve"> to be carried on PUSCH, </w:t>
                  </w:r>
                  <w:r w:rsidRPr="00B37BE5">
                    <w:rPr>
                      <w:rFonts w:eastAsia="宋体"/>
                      <w:i/>
                      <w:iCs/>
                      <w:sz w:val="20"/>
                      <w:szCs w:val="20"/>
                      <w:lang w:val="x-none" w:eastAsia="en-US"/>
                    </w:rPr>
                    <w:t>y</w:t>
                  </w:r>
                  <w:r w:rsidRPr="00B37BE5">
                    <w:rPr>
                      <w:rFonts w:eastAsia="宋体"/>
                      <w:sz w:val="20"/>
                      <w:szCs w:val="20"/>
                      <w:lang w:val="x-none" w:eastAsia="en-US"/>
                    </w:rPr>
                    <w:t xml:space="preserve"> = 2 for CSI reporting with </w:t>
                  </w:r>
                  <w:r w:rsidRPr="00B37BE5">
                    <w:rPr>
                      <w:rFonts w:eastAsia="宋体"/>
                      <w:i/>
                      <w:iCs/>
                      <w:sz w:val="20"/>
                      <w:szCs w:val="20"/>
                      <w:lang w:val="x-none" w:eastAsia="en-US"/>
                    </w:rPr>
                    <w:t>CSI-</w:t>
                  </w:r>
                  <w:proofErr w:type="spellStart"/>
                  <w:r w:rsidRPr="00B37BE5">
                    <w:rPr>
                      <w:rFonts w:eastAsia="宋体"/>
                      <w:i/>
                      <w:iCs/>
                      <w:sz w:val="20"/>
                      <w:szCs w:val="20"/>
                      <w:lang w:val="x-none" w:eastAsia="en-US"/>
                    </w:rPr>
                    <w:t>ReportConfig</w:t>
                  </w:r>
                  <w:proofErr w:type="spellEnd"/>
                  <w:r w:rsidRPr="00B37BE5">
                    <w:rPr>
                      <w:rFonts w:eastAsia="宋体"/>
                      <w:sz w:val="20"/>
                      <w:szCs w:val="20"/>
                      <w:lang w:val="x-none" w:eastAsia="en-US"/>
                    </w:rPr>
                    <w:t xml:space="preserve"> with </w:t>
                  </w:r>
                  <w:proofErr w:type="spellStart"/>
                  <w:r w:rsidRPr="00B37BE5">
                    <w:rPr>
                      <w:rFonts w:eastAsia="宋体"/>
                      <w:i/>
                      <w:iCs/>
                      <w:sz w:val="20"/>
                      <w:szCs w:val="20"/>
                      <w:lang w:val="x-none" w:eastAsia="en-US"/>
                    </w:rPr>
                    <w:t>eventType</w:t>
                  </w:r>
                  <w:proofErr w:type="spellEnd"/>
                  <w:r w:rsidRPr="00B37BE5">
                    <w:rPr>
                      <w:rFonts w:eastAsia="宋体"/>
                      <w:sz w:val="20"/>
                      <w:szCs w:val="20"/>
                      <w:lang w:val="x-none" w:eastAsia="en-US"/>
                    </w:rPr>
                    <w:t xml:space="preserve"> and with </w:t>
                  </w:r>
                  <w:proofErr w:type="spellStart"/>
                  <w:r w:rsidRPr="00B37BE5">
                    <w:rPr>
                      <w:rFonts w:eastAsia="宋体"/>
                      <w:i/>
                      <w:iCs/>
                      <w:sz w:val="20"/>
                      <w:szCs w:val="20"/>
                      <w:lang w:val="x-none" w:eastAsia="en-US"/>
                    </w:rPr>
                    <w:t>reportTransmissionMode</w:t>
                  </w:r>
                  <w:proofErr w:type="spellEnd"/>
                  <w:r w:rsidRPr="00B37BE5">
                    <w:rPr>
                      <w:rFonts w:eastAsia="宋体"/>
                      <w:sz w:val="20"/>
                      <w:szCs w:val="20"/>
                      <w:lang w:val="x-none" w:eastAsia="en-US"/>
                    </w:rPr>
                    <w:t xml:space="preserve"> set to ‘</w:t>
                  </w:r>
                  <w:proofErr w:type="spellStart"/>
                  <w:r w:rsidRPr="00B37BE5">
                    <w:rPr>
                      <w:rFonts w:eastAsia="宋体"/>
                      <w:sz w:val="20"/>
                      <w:szCs w:val="20"/>
                      <w:lang w:val="x-none" w:eastAsia="en-US"/>
                    </w:rPr>
                    <w:t>ModeB</w:t>
                  </w:r>
                  <w:proofErr w:type="spellEnd"/>
                  <w:r w:rsidRPr="00B37BE5">
                    <w:rPr>
                      <w:rFonts w:eastAsia="宋体"/>
                      <w:sz w:val="20"/>
                      <w:szCs w:val="20"/>
                      <w:lang w:val="x-none" w:eastAsia="en-US"/>
                    </w:rPr>
                    <w:t>’,</w:t>
                  </w:r>
                  <w:r w:rsidRPr="00B37BE5">
                    <w:rPr>
                      <w:rFonts w:eastAsia="宋体"/>
                      <w:i/>
                      <w:iCs/>
                      <w:sz w:val="20"/>
                      <w:szCs w:val="20"/>
                      <w:lang w:val="x-none" w:eastAsia="en-US"/>
                    </w:rPr>
                    <w:t>y</w:t>
                  </w:r>
                  <w:r w:rsidRPr="00B37BE5">
                    <w:rPr>
                      <w:rFonts w:eastAsia="宋体"/>
                      <w:sz w:val="20"/>
                      <w:szCs w:val="20"/>
                      <w:lang w:val="x-none" w:eastAsia="en-US"/>
                    </w:rPr>
                    <w:t xml:space="preserve"> = 3 for semi-persistent CSI reports to be carried on PUSCH, </w:t>
                  </w:r>
                  <w:r w:rsidRPr="00B37BE5">
                    <w:rPr>
                      <w:rFonts w:eastAsia="宋体"/>
                      <w:i/>
                      <w:iCs/>
                      <w:sz w:val="20"/>
                      <w:szCs w:val="20"/>
                      <w:lang w:val="x-none" w:eastAsia="en-US"/>
                    </w:rPr>
                    <w:t>y</w:t>
                  </w:r>
                  <w:r w:rsidRPr="00B37BE5">
                    <w:rPr>
                      <w:rFonts w:eastAsia="宋体"/>
                      <w:sz w:val="20"/>
                      <w:szCs w:val="20"/>
                      <w:lang w:val="x-none" w:eastAsia="en-US"/>
                    </w:rPr>
                    <w:t xml:space="preserve"> = 4 for semi-persistent CSI reports to be carried on PUCCH and </w:t>
                  </w:r>
                  <w:r w:rsidRPr="00B37BE5">
                    <w:rPr>
                      <w:rFonts w:eastAsia="宋体"/>
                      <w:i/>
                      <w:iCs/>
                      <w:sz w:val="20"/>
                      <w:szCs w:val="20"/>
                      <w:lang w:val="x-none" w:eastAsia="en-US"/>
                    </w:rPr>
                    <w:t>y</w:t>
                  </w:r>
                  <w:r w:rsidRPr="00B37BE5">
                    <w:rPr>
                      <w:rFonts w:eastAsia="宋体"/>
                      <w:sz w:val="20"/>
                      <w:szCs w:val="20"/>
                      <w:lang w:val="x-none" w:eastAsia="en-US"/>
                    </w:rPr>
                    <w:t xml:space="preserve"> = 5 for periodic CSI reports to be carried on PUCCH;</w:t>
                  </w:r>
                </w:p>
              </w:tc>
            </w:tr>
          </w:tbl>
          <w:p w14:paraId="14796D19"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115B1E5E"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r w:rsidRPr="00422DA9">
              <w:rPr>
                <w:rFonts w:eastAsia="Malgun Gothic"/>
                <w:sz w:val="18"/>
                <w:szCs w:val="18"/>
              </w:rPr>
              <w:t>Moreover, as shown below, TS 38.214 would not need to include the following text for Mode-A if there was no need to distinguish between them.</w:t>
            </w:r>
          </w:p>
          <w:p w14:paraId="6FA8BE28"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tbl>
            <w:tblPr>
              <w:tblStyle w:val="TableGrid"/>
              <w:tblW w:w="0" w:type="auto"/>
              <w:tblLook w:val="04A0" w:firstRow="1" w:lastRow="0" w:firstColumn="1" w:lastColumn="0" w:noHBand="0" w:noVBand="1"/>
            </w:tblPr>
            <w:tblGrid>
              <w:gridCol w:w="8243"/>
            </w:tblGrid>
            <w:tr w:rsidR="00CC0576" w14:paraId="719845E8" w14:textId="77777777" w:rsidTr="001E2946">
              <w:tc>
                <w:tcPr>
                  <w:tcW w:w="8243" w:type="dxa"/>
                </w:tcPr>
                <w:p w14:paraId="379405B5" w14:textId="77777777" w:rsidR="00CC0576" w:rsidRPr="00B37BE5" w:rsidRDefault="00CC0576" w:rsidP="00CC0576">
                  <w:pPr>
                    <w:keepNext/>
                    <w:keepLines/>
                    <w:spacing w:before="120" w:after="180"/>
                    <w:ind w:left="1418" w:hanging="1418"/>
                    <w:outlineLvl w:val="3"/>
                    <w:rPr>
                      <w:rFonts w:ascii="Arial" w:eastAsia="宋体" w:hAnsi="Arial"/>
                      <w:szCs w:val="20"/>
                      <w:lang w:val="x-none" w:eastAsia="en-US"/>
                    </w:rPr>
                  </w:pPr>
                  <w:bookmarkStart w:id="159" w:name="_Toc11352131"/>
                  <w:bookmarkStart w:id="160" w:name="_Toc20318021"/>
                  <w:bookmarkStart w:id="161" w:name="_Toc27299919"/>
                  <w:bookmarkStart w:id="162" w:name="_Toc29673190"/>
                  <w:bookmarkStart w:id="163" w:name="_Toc29673331"/>
                  <w:bookmarkStart w:id="164" w:name="_Toc29674324"/>
                  <w:bookmarkStart w:id="165" w:name="_Toc36645554"/>
                  <w:bookmarkStart w:id="166" w:name="_Toc45810599"/>
                  <w:bookmarkStart w:id="167" w:name="_Toc208949239"/>
                  <w:bookmarkStart w:id="168" w:name="_Toc208951200"/>
                  <w:bookmarkStart w:id="169" w:name="_Hlk201154020"/>
                  <w:r w:rsidRPr="00B37BE5">
                    <w:rPr>
                      <w:rFonts w:ascii="Arial" w:eastAsia="宋体" w:hAnsi="Arial"/>
                      <w:szCs w:val="20"/>
                      <w:lang w:val="x-none" w:eastAsia="en-US"/>
                    </w:rPr>
                    <w:t>5.2.2.5</w:t>
                  </w:r>
                  <w:r w:rsidRPr="00B37BE5">
                    <w:rPr>
                      <w:rFonts w:ascii="Arial" w:eastAsia="宋体" w:hAnsi="Arial"/>
                      <w:szCs w:val="20"/>
                      <w:lang w:val="x-none" w:eastAsia="en-US"/>
                    </w:rPr>
                    <w:tab/>
                    <w:t>CSI reference resource definition</w:t>
                  </w:r>
                  <w:bookmarkEnd w:id="159"/>
                  <w:bookmarkEnd w:id="160"/>
                  <w:bookmarkEnd w:id="161"/>
                  <w:bookmarkEnd w:id="162"/>
                  <w:bookmarkEnd w:id="163"/>
                  <w:bookmarkEnd w:id="164"/>
                  <w:bookmarkEnd w:id="165"/>
                  <w:bookmarkEnd w:id="166"/>
                  <w:bookmarkEnd w:id="167"/>
                  <w:bookmarkEnd w:id="168"/>
                </w:p>
                <w:bookmarkEnd w:id="169"/>
                <w:p w14:paraId="44ABD04A" w14:textId="77777777" w:rsidR="00CC0576" w:rsidRDefault="00CC0576" w:rsidP="00CC0576">
                  <w:pPr>
                    <w:spacing w:after="180"/>
                    <w:rPr>
                      <w:rFonts w:eastAsia="Malgun Gothic"/>
                      <w:color w:val="000000"/>
                      <w:sz w:val="20"/>
                      <w:szCs w:val="20"/>
                    </w:rPr>
                  </w:pPr>
                  <w:r>
                    <w:rPr>
                      <w:rFonts w:eastAsia="Malgun Gothic"/>
                      <w:color w:val="000000"/>
                      <w:sz w:val="20"/>
                      <w:szCs w:val="20"/>
                    </w:rPr>
                    <w:t>…</w:t>
                  </w:r>
                </w:p>
                <w:p w14:paraId="0E627111" w14:textId="77777777" w:rsidR="00CC0576" w:rsidRPr="004D552C" w:rsidRDefault="00CC0576" w:rsidP="00CC0576">
                  <w:pPr>
                    <w:spacing w:after="180"/>
                    <w:ind w:left="851" w:hanging="284"/>
                    <w:rPr>
                      <w:rFonts w:eastAsia="Times New Roman"/>
                      <w:sz w:val="20"/>
                      <w:szCs w:val="20"/>
                      <w:lang w:eastAsia="en-US"/>
                    </w:rPr>
                  </w:pPr>
                  <w:r w:rsidRPr="00B37BE5">
                    <w:rPr>
                      <w:rFonts w:eastAsia="宋体"/>
                      <w:sz w:val="20"/>
                      <w:szCs w:val="20"/>
                      <w:lang w:eastAsia="en-US"/>
                    </w:rPr>
                    <w:t>-</w:t>
                  </w:r>
                  <w:r w:rsidRPr="00B37BE5">
                    <w:rPr>
                      <w:rFonts w:eastAsia="宋体"/>
                      <w:sz w:val="20"/>
                      <w:szCs w:val="20"/>
                      <w:lang w:eastAsia="en-US"/>
                    </w:rPr>
                    <w:tab/>
                    <w:t xml:space="preserve">where </w:t>
                  </w:r>
                  <w:r w:rsidRPr="00B37BE5">
                    <w:rPr>
                      <w:rFonts w:eastAsia="宋体"/>
                      <w:sz w:val="20"/>
                      <w:szCs w:val="20"/>
                      <w:highlight w:val="cyan"/>
                      <w:lang w:eastAsia="en-US"/>
                    </w:rPr>
                    <w:t>for aperiodic CSI reporting</w:t>
                  </w:r>
                  <w:r w:rsidRPr="00B37BE5">
                    <w:rPr>
                      <w:rFonts w:eastAsia="宋体"/>
                      <w:sz w:val="20"/>
                      <w:szCs w:val="20"/>
                      <w:lang w:eastAsia="en-US"/>
                    </w:rPr>
                    <w:t xml:space="preserve"> and </w:t>
                  </w:r>
                  <w:r w:rsidRPr="00B37BE5">
                    <w:rPr>
                      <w:rFonts w:eastAsia="宋体"/>
                      <w:sz w:val="20"/>
                      <w:szCs w:val="20"/>
                      <w:highlight w:val="yellow"/>
                      <w:lang w:eastAsia="en-US"/>
                    </w:rPr>
                    <w:t>for CSI reporting with</w:t>
                  </w:r>
                  <w:r w:rsidRPr="00B37BE5">
                    <w:rPr>
                      <w:rFonts w:eastAsia="宋体"/>
                      <w:i/>
                      <w:iCs/>
                      <w:sz w:val="20"/>
                      <w:szCs w:val="20"/>
                      <w:highlight w:val="yellow"/>
                      <w:lang w:eastAsia="en-US"/>
                    </w:rPr>
                    <w:t xml:space="preserve"> CSI-</w:t>
                  </w:r>
                  <w:proofErr w:type="spellStart"/>
                  <w:r w:rsidRPr="00B37BE5">
                    <w:rPr>
                      <w:rFonts w:eastAsia="宋体"/>
                      <w:i/>
                      <w:iCs/>
                      <w:sz w:val="20"/>
                      <w:szCs w:val="20"/>
                      <w:highlight w:val="yellow"/>
                      <w:lang w:eastAsia="en-US"/>
                    </w:rPr>
                    <w:t>ReportConfig</w:t>
                  </w:r>
                  <w:proofErr w:type="spellEnd"/>
                  <w:r w:rsidRPr="00B37BE5">
                    <w:rPr>
                      <w:rFonts w:eastAsia="宋体"/>
                      <w:sz w:val="20"/>
                      <w:szCs w:val="20"/>
                      <w:highlight w:val="yellow"/>
                      <w:lang w:eastAsia="en-US"/>
                    </w:rPr>
                    <w:t xml:space="preserve"> with </w:t>
                  </w:r>
                  <w:proofErr w:type="spellStart"/>
                  <w:r w:rsidRPr="00B37BE5">
                    <w:rPr>
                      <w:rFonts w:eastAsia="宋体"/>
                      <w:i/>
                      <w:iCs/>
                      <w:sz w:val="20"/>
                      <w:szCs w:val="20"/>
                      <w:highlight w:val="yellow"/>
                      <w:lang w:eastAsia="en-US"/>
                    </w:rPr>
                    <w:t>eventType</w:t>
                  </w:r>
                  <w:proofErr w:type="spellEnd"/>
                  <w:r w:rsidRPr="00B37BE5">
                    <w:rPr>
                      <w:rFonts w:eastAsia="宋体"/>
                      <w:sz w:val="20"/>
                      <w:szCs w:val="20"/>
                      <w:highlight w:val="yellow"/>
                      <w:lang w:eastAsia="en-US"/>
                    </w:rPr>
                    <w:t xml:space="preserve"> and with </w:t>
                  </w:r>
                  <w:proofErr w:type="spellStart"/>
                  <w:r w:rsidRPr="00B37BE5">
                    <w:rPr>
                      <w:rFonts w:eastAsia="宋体"/>
                      <w:i/>
                      <w:iCs/>
                      <w:sz w:val="20"/>
                      <w:szCs w:val="20"/>
                      <w:highlight w:val="yellow"/>
                      <w:lang w:eastAsia="en-US"/>
                    </w:rPr>
                    <w:t>reportTransmissionMode</w:t>
                  </w:r>
                  <w:proofErr w:type="spellEnd"/>
                  <w:r w:rsidRPr="00B37BE5">
                    <w:rPr>
                      <w:rFonts w:eastAsia="宋体"/>
                      <w:sz w:val="20"/>
                      <w:szCs w:val="20"/>
                      <w:highlight w:val="yellow"/>
                      <w:lang w:eastAsia="en-US"/>
                    </w:rPr>
                    <w:t xml:space="preserve"> set to ‘</w:t>
                  </w:r>
                  <w:proofErr w:type="spellStart"/>
                  <w:r w:rsidRPr="00B37BE5">
                    <w:rPr>
                      <w:rFonts w:eastAsia="宋体"/>
                      <w:sz w:val="20"/>
                      <w:szCs w:val="20"/>
                      <w:highlight w:val="yellow"/>
                      <w:lang w:eastAsia="en-US"/>
                    </w:rPr>
                    <w:t>ModeA</w:t>
                  </w:r>
                  <w:proofErr w:type="spellEnd"/>
                  <w:r w:rsidRPr="00B37BE5">
                    <w:rPr>
                      <w:rFonts w:eastAsia="宋体"/>
                      <w:sz w:val="20"/>
                      <w:szCs w:val="20"/>
                      <w:highlight w:val="yellow"/>
                      <w:lang w:eastAsia="en-US"/>
                    </w:rPr>
                    <w:t>’</w:t>
                  </w:r>
                  <w:r w:rsidRPr="00B37BE5">
                    <w:rPr>
                      <w:rFonts w:eastAsia="宋体"/>
                      <w:sz w:val="20"/>
                      <w:szCs w:val="20"/>
                      <w:lang w:eastAsia="en-US"/>
                    </w:rPr>
                    <w:t xml:space="preserve">, </w:t>
                  </w:r>
                  <w:r w:rsidRPr="00422DA9">
                    <w:rPr>
                      <w:rFonts w:eastAsia="宋体"/>
                      <w:sz w:val="20"/>
                      <w:szCs w:val="20"/>
                      <w:highlight w:val="cyan"/>
                      <w:lang w:eastAsia="en-US"/>
                    </w:rPr>
                    <w:t>if the UE is indicated by the DCI to report CSI in the same slot as the CSI request</w:t>
                  </w:r>
                  <w:r w:rsidRPr="00B37BE5">
                    <w:rPr>
                      <w:rFonts w:eastAsia="宋体"/>
                      <w:sz w:val="20"/>
                      <w:szCs w:val="20"/>
                      <w:lang w:eastAsia="en-US"/>
                    </w:rPr>
                    <w:t xml:space="preserve">, </w:t>
                  </w:r>
                  <w:proofErr w:type="spellStart"/>
                  <w:r w:rsidRPr="00B37BE5">
                    <w:rPr>
                      <w:rFonts w:eastAsia="宋体"/>
                      <w:i/>
                      <w:sz w:val="20"/>
                      <w:szCs w:val="20"/>
                      <w:lang w:eastAsia="en-US"/>
                    </w:rPr>
                    <w:t>n</w:t>
                  </w:r>
                  <w:r w:rsidRPr="00B37BE5">
                    <w:rPr>
                      <w:rFonts w:eastAsia="宋体"/>
                      <w:i/>
                      <w:sz w:val="20"/>
                      <w:szCs w:val="20"/>
                      <w:vertAlign w:val="subscript"/>
                      <w:lang w:eastAsia="en-US"/>
                    </w:rPr>
                    <w:t>CSI_ref</w:t>
                  </w:r>
                  <w:proofErr w:type="spellEnd"/>
                  <w:r w:rsidRPr="00B37BE5">
                    <w:rPr>
                      <w:rFonts w:eastAsia="宋体"/>
                      <w:sz w:val="20"/>
                      <w:szCs w:val="20"/>
                      <w:lang w:eastAsia="en-US"/>
                    </w:rPr>
                    <w:t xml:space="preserve"> is such that the reference resource is in the same valid downlink slot as the corresponding CSI request, otherwise </w:t>
                  </w:r>
                  <w:proofErr w:type="spellStart"/>
                  <w:r w:rsidRPr="00B37BE5">
                    <w:rPr>
                      <w:rFonts w:eastAsia="宋体"/>
                      <w:i/>
                      <w:sz w:val="20"/>
                      <w:szCs w:val="20"/>
                      <w:lang w:eastAsia="en-US"/>
                    </w:rPr>
                    <w:t>n</w:t>
                  </w:r>
                  <w:r w:rsidRPr="00B37BE5">
                    <w:rPr>
                      <w:rFonts w:eastAsia="宋体"/>
                      <w:i/>
                      <w:sz w:val="20"/>
                      <w:szCs w:val="20"/>
                      <w:vertAlign w:val="subscript"/>
                      <w:lang w:eastAsia="en-US"/>
                    </w:rPr>
                    <w:t>CSI_ref</w:t>
                  </w:r>
                  <w:proofErr w:type="spellEnd"/>
                  <w:r w:rsidRPr="00B37BE5">
                    <w:rPr>
                      <w:rFonts w:eastAsia="宋体"/>
                      <w:sz w:val="20"/>
                      <w:szCs w:val="20"/>
                      <w:lang w:eastAsia="en-US"/>
                    </w:rPr>
                    <w:t xml:space="preserve"> is the smallest value greater than or equal to </w:t>
                  </w:r>
                  <w:r w:rsidRPr="00B37BE5">
                    <w:rPr>
                      <w:rFonts w:eastAsia="宋体" w:cs="Times New Roman"/>
                      <w:position w:val="-14"/>
                      <w:sz w:val="20"/>
                      <w:szCs w:val="20"/>
                      <w:lang w:eastAsia="en-US"/>
                    </w:rPr>
                    <w:object w:dxaOrig="999" w:dyaOrig="380" w14:anchorId="42017E42">
                      <v:shape id="_x0000_i1030" type="#_x0000_t75" style="width:49.95pt;height:22.05pt" o:ole="">
                        <v:imagedata r:id="rId22" o:title=""/>
                      </v:shape>
                      <o:OLEObject Type="Embed" ProgID="Equation.3" ShapeID="_x0000_i1030" DrawAspect="Content" ObjectID="_1821883926" r:id="rId23"/>
                    </w:object>
                  </w:r>
                  <w:r w:rsidRPr="00B37BE5">
                    <w:rPr>
                      <w:rFonts w:eastAsia="宋体"/>
                      <w:sz w:val="20"/>
                      <w:szCs w:val="20"/>
                      <w:lang w:eastAsia="en-US"/>
                    </w:rPr>
                    <w:t xml:space="preserve">, such that slot </w:t>
                  </w:r>
                  <w:r w:rsidRPr="00B37BE5">
                    <w:rPr>
                      <w:rFonts w:eastAsia="宋体"/>
                      <w:i/>
                      <w:sz w:val="20"/>
                      <w:szCs w:val="20"/>
                      <w:lang w:eastAsia="en-US"/>
                    </w:rPr>
                    <w:t>n</w:t>
                  </w:r>
                  <w:r w:rsidRPr="00B37BE5">
                    <w:rPr>
                      <w:rFonts w:eastAsia="宋体"/>
                      <w:sz w:val="20"/>
                      <w:szCs w:val="20"/>
                      <w:lang w:eastAsia="en-US"/>
                    </w:rPr>
                    <w:t>-</w:t>
                  </w:r>
                  <w:r w:rsidRPr="00B37BE5">
                    <w:rPr>
                      <w:rFonts w:eastAsia="宋体"/>
                      <w:i/>
                      <w:sz w:val="20"/>
                      <w:szCs w:val="20"/>
                      <w:lang w:eastAsia="en-US"/>
                    </w:rPr>
                    <w:t xml:space="preserve"> </w:t>
                  </w:r>
                  <w:proofErr w:type="spellStart"/>
                  <w:r w:rsidRPr="00B37BE5">
                    <w:rPr>
                      <w:rFonts w:eastAsia="宋体"/>
                      <w:i/>
                      <w:sz w:val="20"/>
                      <w:szCs w:val="20"/>
                      <w:lang w:eastAsia="en-US"/>
                    </w:rPr>
                    <w:t>n</w:t>
                  </w:r>
                  <w:r w:rsidRPr="00B37BE5">
                    <w:rPr>
                      <w:rFonts w:eastAsia="宋体"/>
                      <w:i/>
                      <w:sz w:val="20"/>
                      <w:szCs w:val="20"/>
                      <w:vertAlign w:val="subscript"/>
                      <w:lang w:eastAsia="en-US"/>
                    </w:rPr>
                    <w:t>CSI_ref</w:t>
                  </w:r>
                  <w:proofErr w:type="spellEnd"/>
                  <w:r w:rsidRPr="00B37BE5">
                    <w:rPr>
                      <w:rFonts w:eastAsia="宋体"/>
                      <w:sz w:val="20"/>
                      <w:szCs w:val="20"/>
                      <w:lang w:eastAsia="en-US"/>
                    </w:rPr>
                    <w:t xml:space="preserve"> </w:t>
                  </w:r>
                  <w:r w:rsidRPr="00B37BE5">
                    <w:rPr>
                      <w:rFonts w:eastAsia="宋体"/>
                      <w:sz w:val="20"/>
                      <w:szCs w:val="20"/>
                      <w:lang w:eastAsia="en-US"/>
                    </w:rPr>
                    <w:lastRenderedPageBreak/>
                    <w:t xml:space="preserve">corresponds to a valid downlink slot, where </w:t>
                  </w:r>
                  <w:r w:rsidRPr="00B37BE5">
                    <w:rPr>
                      <w:rFonts w:eastAsia="宋体"/>
                      <w:i/>
                      <w:sz w:val="20"/>
                      <w:szCs w:val="20"/>
                      <w:lang w:eastAsia="en-US"/>
                    </w:rPr>
                    <w:t>Z'</w:t>
                  </w:r>
                  <w:r w:rsidRPr="00B37BE5">
                    <w:rPr>
                      <w:rFonts w:eastAsia="宋体"/>
                      <w:sz w:val="20"/>
                      <w:szCs w:val="20"/>
                      <w:lang w:eastAsia="en-US"/>
                    </w:rPr>
                    <w:t xml:space="preserve"> corresponds to the delay requirement as defined in Clause 5.4.</w:t>
                  </w:r>
                </w:p>
              </w:tc>
            </w:tr>
          </w:tbl>
          <w:p w14:paraId="79BEBFFA"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25D7CCD6"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62DA00B0" w14:textId="78482658" w:rsidR="00CC0576" w:rsidRDefault="00CC0576" w:rsidP="00CC0576">
            <w:pPr>
              <w:tabs>
                <w:tab w:val="left" w:pos="1680"/>
              </w:tabs>
              <w:overflowPunct w:val="0"/>
              <w:autoSpaceDE w:val="0"/>
              <w:autoSpaceDN w:val="0"/>
              <w:adjustRightInd w:val="0"/>
              <w:textAlignment w:val="baseline"/>
              <w:rPr>
                <w:rFonts w:eastAsia="Malgun Gothic"/>
                <w:sz w:val="18"/>
                <w:szCs w:val="18"/>
              </w:rPr>
            </w:pPr>
            <w:r>
              <w:rPr>
                <w:rFonts w:eastAsia="Malgun Gothic" w:hint="eastAsia"/>
                <w:sz w:val="18"/>
                <w:szCs w:val="18"/>
              </w:rPr>
              <w:t xml:space="preserve">Maybe inserting one </w:t>
            </w:r>
            <w:r>
              <w:rPr>
                <w:rFonts w:eastAsia="Malgun Gothic"/>
                <w:sz w:val="18"/>
                <w:szCs w:val="18"/>
              </w:rPr>
              <w:t>sentence</w:t>
            </w:r>
            <w:r>
              <w:rPr>
                <w:rFonts w:eastAsia="Malgun Gothic" w:hint="eastAsia"/>
                <w:sz w:val="18"/>
                <w:szCs w:val="18"/>
              </w:rPr>
              <w:t xml:space="preserve"> saying </w:t>
            </w:r>
            <w:r>
              <w:rPr>
                <w:rFonts w:eastAsia="Malgun Gothic"/>
                <w:sz w:val="18"/>
                <w:szCs w:val="18"/>
              </w:rPr>
              <w:t>“</w:t>
            </w:r>
            <w:r>
              <w:rPr>
                <w:rFonts w:eastAsia="Malgun Gothic" w:hint="eastAsia"/>
                <w:sz w:val="18"/>
                <w:szCs w:val="18"/>
              </w:rPr>
              <w:t xml:space="preserve">unless otherwise stated, aperiodic CSI report is the same as </w:t>
            </w:r>
            <w:r>
              <w:rPr>
                <w:rFonts w:eastAsia="Malgun Gothic"/>
                <w:sz w:val="18"/>
                <w:szCs w:val="18"/>
              </w:rPr>
              <w:t>‘</w:t>
            </w:r>
            <w:proofErr w:type="spellStart"/>
            <w:r>
              <w:rPr>
                <w:rFonts w:eastAsia="Malgun Gothic" w:hint="eastAsia"/>
                <w:sz w:val="18"/>
                <w:szCs w:val="18"/>
              </w:rPr>
              <w:t>ModeA</w:t>
            </w:r>
            <w:proofErr w:type="spellEnd"/>
            <w:r>
              <w:rPr>
                <w:rFonts w:eastAsia="Malgun Gothic"/>
                <w:sz w:val="18"/>
                <w:szCs w:val="18"/>
              </w:rPr>
              <w:t>’</w:t>
            </w:r>
            <w:r>
              <w:rPr>
                <w:rFonts w:eastAsia="Malgun Gothic" w:hint="eastAsia"/>
                <w:sz w:val="18"/>
                <w:szCs w:val="18"/>
              </w:rPr>
              <w:t xml:space="preserve"> CSI reporting.</w:t>
            </w:r>
            <w:r>
              <w:rPr>
                <w:rFonts w:eastAsia="Malgun Gothic"/>
                <w:sz w:val="18"/>
                <w:szCs w:val="18"/>
              </w:rPr>
              <w:t>”</w:t>
            </w:r>
          </w:p>
          <w:p w14:paraId="02F405F8" w14:textId="6695A247" w:rsidR="00926DC9" w:rsidRDefault="00926DC9" w:rsidP="00CC0576">
            <w:pPr>
              <w:tabs>
                <w:tab w:val="left" w:pos="1680"/>
              </w:tabs>
              <w:overflowPunct w:val="0"/>
              <w:autoSpaceDE w:val="0"/>
              <w:autoSpaceDN w:val="0"/>
              <w:adjustRightInd w:val="0"/>
              <w:textAlignment w:val="baseline"/>
              <w:rPr>
                <w:rFonts w:eastAsia="Malgun Gothic"/>
                <w:sz w:val="18"/>
                <w:szCs w:val="18"/>
              </w:rPr>
            </w:pPr>
          </w:p>
          <w:p w14:paraId="157F7DED" w14:textId="488A0715" w:rsidR="00926DC9" w:rsidRPr="00136471" w:rsidRDefault="00926DC9" w:rsidP="00CC0576">
            <w:pPr>
              <w:tabs>
                <w:tab w:val="left" w:pos="1680"/>
              </w:tabs>
              <w:overflowPunct w:val="0"/>
              <w:autoSpaceDE w:val="0"/>
              <w:autoSpaceDN w:val="0"/>
              <w:adjustRightInd w:val="0"/>
              <w:textAlignment w:val="baseline"/>
              <w:rPr>
                <w:rFonts w:eastAsia="Malgun Gothic"/>
                <w:sz w:val="18"/>
                <w:szCs w:val="18"/>
              </w:rPr>
            </w:pPr>
            <w:r w:rsidRPr="00926DC9">
              <w:rPr>
                <w:rFonts w:eastAsia="Malgun Gothic"/>
                <w:color w:val="0000FF"/>
                <w:sz w:val="18"/>
                <w:szCs w:val="18"/>
              </w:rPr>
              <w:t xml:space="preserve">[Mod]: Good suggestion. </w:t>
            </w:r>
            <w:r>
              <w:rPr>
                <w:rFonts w:eastAsia="Malgun Gothic"/>
                <w:color w:val="0000FF"/>
                <w:sz w:val="18"/>
                <w:szCs w:val="18"/>
              </w:rPr>
              <w:t xml:space="preserve">Done! Perhaps, similar description should be provided in TS 38.214 as well. </w:t>
            </w:r>
            <w:r w:rsidRPr="00926DC9">
              <w:rPr>
                <w:rFonts w:eastAsia="Malgun Gothic"/>
                <w:color w:val="0000FF"/>
                <w:sz w:val="18"/>
                <w:szCs w:val="18"/>
              </w:rPr>
              <w:t>Let’s check other’s views.</w:t>
            </w:r>
          </w:p>
          <w:p w14:paraId="60593CB2"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5A7A73EB" w14:textId="77777777" w:rsidR="00CC0576" w:rsidRPr="00B37BE5" w:rsidRDefault="00CC0576" w:rsidP="00CC0576">
            <w:pPr>
              <w:tabs>
                <w:tab w:val="left" w:pos="1680"/>
              </w:tabs>
              <w:overflowPunct w:val="0"/>
              <w:autoSpaceDE w:val="0"/>
              <w:autoSpaceDN w:val="0"/>
              <w:adjustRightInd w:val="0"/>
              <w:textAlignment w:val="baseline"/>
              <w:rPr>
                <w:rFonts w:eastAsia="Malgun Gothic"/>
                <w:b/>
                <w:bCs/>
                <w:sz w:val="18"/>
                <w:szCs w:val="18"/>
              </w:rPr>
            </w:pPr>
            <w:r w:rsidRPr="00B37BE5">
              <w:rPr>
                <w:rFonts w:eastAsia="Malgun Gothic" w:hint="eastAsia"/>
                <w:b/>
                <w:bCs/>
                <w:sz w:val="18"/>
                <w:szCs w:val="18"/>
              </w:rPr>
              <w:t>Proposal 3.</w:t>
            </w:r>
            <w:r>
              <w:rPr>
                <w:rFonts w:eastAsia="Malgun Gothic"/>
                <w:b/>
                <w:bCs/>
                <w:sz w:val="18"/>
                <w:szCs w:val="18"/>
              </w:rPr>
              <w:t>3</w:t>
            </w:r>
            <w:r w:rsidRPr="00B37BE5">
              <w:rPr>
                <w:rFonts w:eastAsia="Malgun Gothic" w:hint="eastAsia"/>
                <w:b/>
                <w:bCs/>
                <w:sz w:val="18"/>
                <w:szCs w:val="18"/>
              </w:rPr>
              <w:t>: No need.</w:t>
            </w:r>
          </w:p>
          <w:p w14:paraId="26BDF6DC"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r>
              <w:rPr>
                <w:rFonts w:eastAsia="Malgun Gothic" w:hint="eastAsia"/>
                <w:sz w:val="18"/>
                <w:szCs w:val="18"/>
              </w:rPr>
              <w:t xml:space="preserve">Since there is no explicit agreement limiting such behavior, we think legacy UE behavior should be </w:t>
            </w:r>
            <w:r>
              <w:rPr>
                <w:rFonts w:eastAsia="Malgun Gothic"/>
                <w:sz w:val="18"/>
                <w:szCs w:val="18"/>
              </w:rPr>
              <w:t>supported</w:t>
            </w:r>
            <w:r>
              <w:rPr>
                <w:rFonts w:eastAsia="Malgun Gothic" w:hint="eastAsia"/>
                <w:sz w:val="18"/>
                <w:szCs w:val="18"/>
              </w:rPr>
              <w:t>.</w:t>
            </w:r>
          </w:p>
          <w:p w14:paraId="60B40C65"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764C5A8D" w14:textId="77777777" w:rsidR="00CC0576" w:rsidRPr="00136471" w:rsidRDefault="00CC0576" w:rsidP="00CC0576">
            <w:pPr>
              <w:tabs>
                <w:tab w:val="left" w:pos="1680"/>
              </w:tabs>
              <w:overflowPunct w:val="0"/>
              <w:autoSpaceDE w:val="0"/>
              <w:autoSpaceDN w:val="0"/>
              <w:adjustRightInd w:val="0"/>
              <w:textAlignment w:val="baseline"/>
              <w:rPr>
                <w:rFonts w:eastAsia="Malgun Gothic"/>
                <w:b/>
                <w:bCs/>
                <w:sz w:val="18"/>
                <w:szCs w:val="18"/>
              </w:rPr>
            </w:pPr>
            <w:r w:rsidRPr="00136471">
              <w:rPr>
                <w:rFonts w:eastAsia="Malgun Gothic" w:hint="eastAsia"/>
                <w:b/>
                <w:bCs/>
                <w:sz w:val="18"/>
                <w:szCs w:val="18"/>
              </w:rPr>
              <w:t xml:space="preserve">Proposal 3.4A: </w:t>
            </w:r>
            <w:r>
              <w:rPr>
                <w:rFonts w:eastAsia="Malgun Gothic" w:hint="eastAsia"/>
                <w:b/>
                <w:bCs/>
                <w:sz w:val="18"/>
                <w:szCs w:val="18"/>
              </w:rPr>
              <w:t>S</w:t>
            </w:r>
            <w:r w:rsidRPr="00136471">
              <w:rPr>
                <w:rFonts w:eastAsia="Malgun Gothic" w:hint="eastAsia"/>
                <w:b/>
                <w:bCs/>
                <w:sz w:val="18"/>
                <w:szCs w:val="18"/>
              </w:rPr>
              <w:t>upport.</w:t>
            </w:r>
          </w:p>
          <w:p w14:paraId="6A3AC796"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6C07A2C7" w14:textId="77777777" w:rsidR="00CC0576" w:rsidRPr="00136471" w:rsidRDefault="00CC0576" w:rsidP="00CC0576">
            <w:pPr>
              <w:tabs>
                <w:tab w:val="left" w:pos="1680"/>
              </w:tabs>
              <w:overflowPunct w:val="0"/>
              <w:autoSpaceDE w:val="0"/>
              <w:autoSpaceDN w:val="0"/>
              <w:adjustRightInd w:val="0"/>
              <w:textAlignment w:val="baseline"/>
              <w:rPr>
                <w:rFonts w:eastAsia="Malgun Gothic"/>
                <w:b/>
                <w:bCs/>
                <w:sz w:val="18"/>
                <w:szCs w:val="18"/>
              </w:rPr>
            </w:pPr>
            <w:r w:rsidRPr="00136471">
              <w:rPr>
                <w:rFonts w:eastAsia="Malgun Gothic" w:hint="eastAsia"/>
                <w:b/>
                <w:bCs/>
                <w:sz w:val="18"/>
                <w:szCs w:val="18"/>
              </w:rPr>
              <w:t>Proposal 3.4B: Not support.</w:t>
            </w:r>
          </w:p>
          <w:p w14:paraId="7BFC8B99"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r>
              <w:rPr>
                <w:rFonts w:eastAsia="Malgun Gothic" w:hint="eastAsia"/>
                <w:sz w:val="18"/>
                <w:szCs w:val="18"/>
              </w:rPr>
              <w:t>Agree with OPPO</w:t>
            </w:r>
            <w:r>
              <w:rPr>
                <w:rFonts w:eastAsia="Malgun Gothic"/>
                <w:sz w:val="18"/>
                <w:szCs w:val="18"/>
              </w:rPr>
              <w:t>’</w:t>
            </w:r>
            <w:r>
              <w:rPr>
                <w:rFonts w:eastAsia="Malgun Gothic" w:hint="eastAsia"/>
                <w:sz w:val="18"/>
                <w:szCs w:val="18"/>
              </w:rPr>
              <w:t>s comment.</w:t>
            </w:r>
          </w:p>
          <w:p w14:paraId="22846E96"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4D9329A9" w14:textId="77777777" w:rsidR="00CC0576" w:rsidRPr="00B427DD" w:rsidRDefault="00CC0576" w:rsidP="00CC0576">
            <w:pPr>
              <w:tabs>
                <w:tab w:val="left" w:pos="1680"/>
              </w:tabs>
              <w:overflowPunct w:val="0"/>
              <w:autoSpaceDE w:val="0"/>
              <w:autoSpaceDN w:val="0"/>
              <w:adjustRightInd w:val="0"/>
              <w:textAlignment w:val="baseline"/>
              <w:rPr>
                <w:rFonts w:eastAsia="Malgun Gothic"/>
                <w:b/>
                <w:bCs/>
                <w:sz w:val="18"/>
                <w:szCs w:val="18"/>
              </w:rPr>
            </w:pPr>
            <w:r w:rsidRPr="00B427DD">
              <w:rPr>
                <w:rFonts w:eastAsia="Malgun Gothic" w:hint="eastAsia"/>
                <w:b/>
                <w:bCs/>
                <w:sz w:val="18"/>
                <w:szCs w:val="18"/>
              </w:rPr>
              <w:t>Proposal 3.5: Support.</w:t>
            </w:r>
          </w:p>
          <w:p w14:paraId="21B228F0"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4AD95248" w14:textId="77777777" w:rsidR="00CC0576" w:rsidRPr="00B427DD" w:rsidRDefault="00CC0576" w:rsidP="00CC0576">
            <w:pPr>
              <w:tabs>
                <w:tab w:val="left" w:pos="1680"/>
              </w:tabs>
              <w:overflowPunct w:val="0"/>
              <w:autoSpaceDE w:val="0"/>
              <w:autoSpaceDN w:val="0"/>
              <w:adjustRightInd w:val="0"/>
              <w:textAlignment w:val="baseline"/>
              <w:rPr>
                <w:rFonts w:eastAsia="Malgun Gothic"/>
                <w:b/>
                <w:bCs/>
                <w:sz w:val="18"/>
                <w:szCs w:val="18"/>
              </w:rPr>
            </w:pPr>
            <w:r w:rsidRPr="00B427DD">
              <w:rPr>
                <w:rFonts w:eastAsia="Malgun Gothic" w:hint="eastAsia"/>
                <w:b/>
                <w:bCs/>
                <w:sz w:val="18"/>
                <w:szCs w:val="18"/>
              </w:rPr>
              <w:t>Proposal 3.6: Support.</w:t>
            </w:r>
          </w:p>
          <w:p w14:paraId="0E367EDC"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5BAD6435" w14:textId="77777777" w:rsidR="00CC0576" w:rsidRPr="00B427DD" w:rsidRDefault="00CC0576" w:rsidP="00CC0576">
            <w:pPr>
              <w:tabs>
                <w:tab w:val="left" w:pos="1680"/>
              </w:tabs>
              <w:overflowPunct w:val="0"/>
              <w:autoSpaceDE w:val="0"/>
              <w:autoSpaceDN w:val="0"/>
              <w:adjustRightInd w:val="0"/>
              <w:textAlignment w:val="baseline"/>
              <w:rPr>
                <w:rFonts w:eastAsia="Malgun Gothic"/>
                <w:b/>
                <w:bCs/>
                <w:sz w:val="18"/>
                <w:szCs w:val="18"/>
              </w:rPr>
            </w:pPr>
            <w:r w:rsidRPr="00B427DD">
              <w:rPr>
                <w:rFonts w:eastAsia="Malgun Gothic" w:hint="eastAsia"/>
                <w:b/>
                <w:bCs/>
                <w:sz w:val="18"/>
                <w:szCs w:val="18"/>
              </w:rPr>
              <w:t>Proposal 3.8: Support.</w:t>
            </w:r>
          </w:p>
          <w:p w14:paraId="25EA3E7D"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266C1734" w14:textId="77777777" w:rsidR="00CC0576" w:rsidRPr="00BD4CCD" w:rsidRDefault="00CC0576" w:rsidP="00CC0576">
            <w:pPr>
              <w:tabs>
                <w:tab w:val="left" w:pos="1680"/>
              </w:tabs>
              <w:overflowPunct w:val="0"/>
              <w:autoSpaceDE w:val="0"/>
              <w:autoSpaceDN w:val="0"/>
              <w:adjustRightInd w:val="0"/>
              <w:textAlignment w:val="baseline"/>
              <w:rPr>
                <w:rFonts w:eastAsia="Malgun Gothic"/>
                <w:b/>
                <w:bCs/>
                <w:sz w:val="18"/>
                <w:szCs w:val="18"/>
              </w:rPr>
            </w:pPr>
            <w:r w:rsidRPr="00BD4CCD">
              <w:rPr>
                <w:rFonts w:eastAsia="Malgun Gothic" w:hint="eastAsia"/>
                <w:b/>
                <w:bCs/>
                <w:sz w:val="18"/>
                <w:szCs w:val="18"/>
              </w:rPr>
              <w:t>Proposal 3.9A: Not needed.</w:t>
            </w:r>
          </w:p>
          <w:p w14:paraId="1BC2FEE8"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r>
              <w:rPr>
                <w:rFonts w:eastAsia="Malgun Gothic"/>
                <w:sz w:val="18"/>
                <w:szCs w:val="18"/>
              </w:rPr>
              <w:t>T</w:t>
            </w:r>
            <w:r>
              <w:rPr>
                <w:rFonts w:eastAsia="Malgun Gothic" w:hint="eastAsia"/>
                <w:sz w:val="18"/>
                <w:szCs w:val="18"/>
              </w:rPr>
              <w:t xml:space="preserve">he </w:t>
            </w:r>
            <w:proofErr w:type="spellStart"/>
            <w:r w:rsidRPr="00BD4CCD">
              <w:rPr>
                <w:rFonts w:eastAsia="Malgun Gothic" w:hint="eastAsia"/>
                <w:i/>
                <w:iCs/>
                <w:sz w:val="18"/>
                <w:szCs w:val="18"/>
              </w:rPr>
              <w:t>reportConfigID</w:t>
            </w:r>
            <w:proofErr w:type="spellEnd"/>
            <w:r>
              <w:rPr>
                <w:rFonts w:eastAsia="Malgun Gothic" w:hint="eastAsia"/>
                <w:sz w:val="18"/>
                <w:szCs w:val="18"/>
              </w:rPr>
              <w:t>, s, is the value configured by the NW. We should not mandate specific configuration of NW.</w:t>
            </w:r>
          </w:p>
          <w:p w14:paraId="22B9DC08"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4F3AD8E6" w14:textId="5A17E6E2" w:rsidR="00CC0576" w:rsidRPr="007F0FAE" w:rsidRDefault="00CC0576" w:rsidP="00CC0576">
            <w:pPr>
              <w:tabs>
                <w:tab w:val="left" w:pos="1680"/>
              </w:tabs>
              <w:overflowPunct w:val="0"/>
              <w:autoSpaceDE w:val="0"/>
              <w:autoSpaceDN w:val="0"/>
              <w:adjustRightInd w:val="0"/>
              <w:textAlignment w:val="baseline"/>
              <w:rPr>
                <w:rFonts w:eastAsia="Malgun Gothic"/>
                <w:b/>
                <w:bCs/>
                <w:sz w:val="18"/>
                <w:szCs w:val="18"/>
              </w:rPr>
            </w:pPr>
            <w:r w:rsidRPr="007F0FAE">
              <w:rPr>
                <w:rFonts w:eastAsia="Malgun Gothic" w:hint="eastAsia"/>
                <w:b/>
                <w:bCs/>
                <w:sz w:val="18"/>
                <w:szCs w:val="18"/>
              </w:rPr>
              <w:t xml:space="preserve">Proposal 3.9B: </w:t>
            </w:r>
            <w:r>
              <w:rPr>
                <w:rFonts w:eastAsia="Malgun Gothic" w:hint="eastAsia"/>
                <w:b/>
                <w:bCs/>
                <w:sz w:val="18"/>
                <w:szCs w:val="18"/>
              </w:rPr>
              <w:t>Support.</w:t>
            </w:r>
          </w:p>
          <w:p w14:paraId="5362124E" w14:textId="10461DA2" w:rsidR="00CC0576" w:rsidRDefault="00CC0576" w:rsidP="00CC0576">
            <w:pPr>
              <w:tabs>
                <w:tab w:val="left" w:pos="1680"/>
              </w:tabs>
              <w:overflowPunct w:val="0"/>
              <w:autoSpaceDE w:val="0"/>
              <w:autoSpaceDN w:val="0"/>
              <w:adjustRightInd w:val="0"/>
              <w:textAlignment w:val="baseline"/>
              <w:rPr>
                <w:rFonts w:eastAsia="Malgun Gothic"/>
                <w:sz w:val="18"/>
                <w:szCs w:val="18"/>
              </w:rPr>
            </w:pPr>
            <w:r w:rsidRPr="00CC0576">
              <w:rPr>
                <w:rFonts w:eastAsia="Malgun Gothic"/>
                <w:sz w:val="18"/>
                <w:szCs w:val="18"/>
              </w:rPr>
              <w:t>We support this TP. It is an important enhancement when multiple CSI-report configurations share the same first PUCCH but target different event types.</w:t>
            </w:r>
          </w:p>
          <w:p w14:paraId="21F780BE"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74652927" w14:textId="77777777" w:rsidR="00CC0576" w:rsidRPr="007F0FAE" w:rsidRDefault="00CC0576" w:rsidP="00CC0576">
            <w:pPr>
              <w:tabs>
                <w:tab w:val="left" w:pos="1680"/>
              </w:tabs>
              <w:overflowPunct w:val="0"/>
              <w:autoSpaceDE w:val="0"/>
              <w:autoSpaceDN w:val="0"/>
              <w:adjustRightInd w:val="0"/>
              <w:textAlignment w:val="baseline"/>
              <w:rPr>
                <w:rFonts w:eastAsia="Malgun Gothic"/>
                <w:b/>
                <w:bCs/>
                <w:sz w:val="18"/>
                <w:szCs w:val="18"/>
              </w:rPr>
            </w:pPr>
            <w:r w:rsidRPr="007F0FAE">
              <w:rPr>
                <w:rFonts w:eastAsia="Malgun Gothic" w:hint="eastAsia"/>
                <w:b/>
                <w:bCs/>
                <w:sz w:val="18"/>
                <w:szCs w:val="18"/>
              </w:rPr>
              <w:t>Proposal 3.10</w:t>
            </w:r>
            <w:r>
              <w:rPr>
                <w:rFonts w:eastAsia="Malgun Gothic"/>
                <w:b/>
                <w:bCs/>
                <w:sz w:val="18"/>
                <w:szCs w:val="18"/>
              </w:rPr>
              <w:t>A</w:t>
            </w:r>
            <w:r w:rsidRPr="007F0FAE">
              <w:rPr>
                <w:rFonts w:eastAsia="Malgun Gothic" w:hint="eastAsia"/>
                <w:b/>
                <w:bCs/>
                <w:sz w:val="18"/>
                <w:szCs w:val="18"/>
              </w:rPr>
              <w:t>: Support.</w:t>
            </w:r>
          </w:p>
          <w:p w14:paraId="67E8AFCE" w14:textId="77777777" w:rsidR="00CC0576" w:rsidRDefault="00CC0576" w:rsidP="00CC0576">
            <w:pPr>
              <w:tabs>
                <w:tab w:val="left" w:pos="1680"/>
              </w:tabs>
              <w:overflowPunct w:val="0"/>
              <w:autoSpaceDE w:val="0"/>
              <w:autoSpaceDN w:val="0"/>
              <w:adjustRightInd w:val="0"/>
              <w:textAlignment w:val="baseline"/>
              <w:rPr>
                <w:rFonts w:eastAsia="Malgun Gothic"/>
                <w:b/>
                <w:bCs/>
                <w:sz w:val="18"/>
                <w:szCs w:val="18"/>
              </w:rPr>
            </w:pPr>
          </w:p>
          <w:p w14:paraId="64AD6EBD" w14:textId="77777777" w:rsidR="00CC0576" w:rsidRPr="007F0FAE" w:rsidRDefault="00CC0576" w:rsidP="00CC0576">
            <w:pPr>
              <w:tabs>
                <w:tab w:val="left" w:pos="1680"/>
              </w:tabs>
              <w:overflowPunct w:val="0"/>
              <w:autoSpaceDE w:val="0"/>
              <w:autoSpaceDN w:val="0"/>
              <w:adjustRightInd w:val="0"/>
              <w:textAlignment w:val="baseline"/>
              <w:rPr>
                <w:rFonts w:eastAsia="Malgun Gothic"/>
                <w:b/>
                <w:bCs/>
                <w:sz w:val="18"/>
                <w:szCs w:val="18"/>
              </w:rPr>
            </w:pPr>
            <w:r w:rsidRPr="007F0FAE">
              <w:rPr>
                <w:rFonts w:eastAsia="Malgun Gothic" w:hint="eastAsia"/>
                <w:b/>
                <w:bCs/>
                <w:sz w:val="18"/>
                <w:szCs w:val="18"/>
              </w:rPr>
              <w:t>Proposal 3.10B: Support.</w:t>
            </w:r>
          </w:p>
          <w:p w14:paraId="6C7E40FE"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42904589" w14:textId="77777777" w:rsidR="00CC0576" w:rsidRPr="007F0FAE" w:rsidRDefault="00CC0576" w:rsidP="00CC0576">
            <w:pPr>
              <w:tabs>
                <w:tab w:val="left" w:pos="1680"/>
              </w:tabs>
              <w:overflowPunct w:val="0"/>
              <w:autoSpaceDE w:val="0"/>
              <w:autoSpaceDN w:val="0"/>
              <w:adjustRightInd w:val="0"/>
              <w:textAlignment w:val="baseline"/>
              <w:rPr>
                <w:rFonts w:eastAsia="Malgun Gothic"/>
                <w:b/>
                <w:bCs/>
                <w:sz w:val="18"/>
                <w:szCs w:val="18"/>
              </w:rPr>
            </w:pPr>
            <w:r w:rsidRPr="007F0FAE">
              <w:rPr>
                <w:rFonts w:eastAsia="Malgun Gothic" w:hint="eastAsia"/>
                <w:b/>
                <w:bCs/>
                <w:sz w:val="18"/>
                <w:szCs w:val="18"/>
              </w:rPr>
              <w:t>Proposal 3.11: Support.</w:t>
            </w:r>
          </w:p>
          <w:p w14:paraId="33C87CF3"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r w:rsidRPr="002C0A60">
              <w:rPr>
                <w:rFonts w:eastAsia="Malgun Gothic"/>
                <w:sz w:val="18"/>
                <w:szCs w:val="18"/>
              </w:rPr>
              <w:t>As discussed in Proposal 3.2, the Mode-A UE-initiated CSI report is different from the legacy aperiodic CSI report. Therefore, these changes are justified.</w:t>
            </w:r>
            <w:r>
              <w:rPr>
                <w:rFonts w:eastAsia="Malgun Gothic"/>
                <w:sz w:val="18"/>
                <w:szCs w:val="18"/>
              </w:rPr>
              <w:t xml:space="preserve"> </w:t>
            </w:r>
            <w:r w:rsidRPr="002C0A60">
              <w:rPr>
                <w:rFonts w:eastAsia="Malgun Gothic"/>
                <w:sz w:val="18"/>
                <w:szCs w:val="18"/>
              </w:rPr>
              <w:t xml:space="preserve">Alternatively, a similar clarification to what is proposed in Proposal 3.2 could be added in TS </w:t>
            </w:r>
            <w:proofErr w:type="gramStart"/>
            <w:r w:rsidRPr="002C0A60">
              <w:rPr>
                <w:rFonts w:eastAsia="Malgun Gothic"/>
                <w:sz w:val="18"/>
                <w:szCs w:val="18"/>
              </w:rPr>
              <w:t>38.214</w:t>
            </w:r>
            <w:r>
              <w:rPr>
                <w:rFonts w:eastAsia="Malgun Gothic"/>
                <w:sz w:val="18"/>
                <w:szCs w:val="18"/>
              </w:rPr>
              <w:t xml:space="preserve">  as</w:t>
            </w:r>
            <w:proofErr w:type="gramEnd"/>
            <w:r>
              <w:rPr>
                <w:rFonts w:eastAsia="Malgun Gothic"/>
                <w:sz w:val="18"/>
                <w:szCs w:val="18"/>
              </w:rPr>
              <w:t xml:space="preserve"> shown below:</w:t>
            </w:r>
          </w:p>
          <w:p w14:paraId="2D6E4A80" w14:textId="77777777" w:rsidR="00CC0576" w:rsidRDefault="00CC0576" w:rsidP="00CC0576">
            <w:pPr>
              <w:tabs>
                <w:tab w:val="left" w:pos="1680"/>
              </w:tabs>
              <w:overflowPunct w:val="0"/>
              <w:autoSpaceDE w:val="0"/>
              <w:autoSpaceDN w:val="0"/>
              <w:adjustRightInd w:val="0"/>
              <w:textAlignment w:val="baseline"/>
              <w:rPr>
                <w:rFonts w:eastAsia="Malgun Gothic"/>
                <w:sz w:val="18"/>
                <w:szCs w:val="18"/>
              </w:rPr>
            </w:pPr>
          </w:p>
          <w:p w14:paraId="7B2CCA44" w14:textId="77777777" w:rsidR="00CC0576" w:rsidRDefault="00CC0576" w:rsidP="00CC0576">
            <w:pPr>
              <w:ind w:left="720"/>
              <w:rPr>
                <w:bCs/>
                <w:color w:val="FF0000"/>
                <w:sz w:val="18"/>
                <w:szCs w:val="18"/>
              </w:rPr>
            </w:pPr>
            <w:r>
              <w:rPr>
                <w:color w:val="FF0000"/>
                <w:sz w:val="18"/>
                <w:szCs w:val="18"/>
              </w:rPr>
              <w:t xml:space="preserve">For the remaining of this clause, unless otherwise stated, reference to PUSCH with aperiodic CSI reports includes a PUSCH with UE initiated report </w:t>
            </w:r>
            <w:r>
              <w:rPr>
                <w:bCs/>
                <w:color w:val="FF0000"/>
                <w:sz w:val="18"/>
                <w:szCs w:val="18"/>
              </w:rPr>
              <w:t xml:space="preserve">when </w:t>
            </w:r>
            <w:proofErr w:type="spellStart"/>
            <w:r>
              <w:rPr>
                <w:bCs/>
                <w:i/>
                <w:iCs/>
                <w:color w:val="FF0000"/>
                <w:sz w:val="18"/>
                <w:szCs w:val="18"/>
              </w:rPr>
              <w:t>reportTransmissionMode</w:t>
            </w:r>
            <w:proofErr w:type="spellEnd"/>
            <w:r>
              <w:rPr>
                <w:bCs/>
                <w:color w:val="FF0000"/>
                <w:sz w:val="18"/>
                <w:szCs w:val="18"/>
              </w:rPr>
              <w:t xml:space="preserve"> is configured as ‘</w:t>
            </w:r>
            <w:proofErr w:type="spellStart"/>
            <w:r>
              <w:rPr>
                <w:bCs/>
                <w:color w:val="FF0000"/>
                <w:sz w:val="18"/>
                <w:szCs w:val="18"/>
              </w:rPr>
              <w:t>ModeA</w:t>
            </w:r>
            <w:proofErr w:type="spellEnd"/>
            <w:r>
              <w:rPr>
                <w:bCs/>
                <w:color w:val="FF0000"/>
                <w:sz w:val="18"/>
                <w:szCs w:val="18"/>
              </w:rPr>
              <w:t xml:space="preserve">’ </w:t>
            </w:r>
            <w:r>
              <w:rPr>
                <w:rFonts w:eastAsia="PMingLiU"/>
                <w:color w:val="FF0000"/>
                <w:kern w:val="2"/>
                <w:sz w:val="18"/>
                <w:szCs w:val="18"/>
              </w:rPr>
              <w:t>in the CSI report configuration</w:t>
            </w:r>
            <w:r>
              <w:rPr>
                <w:bCs/>
                <w:color w:val="FF0000"/>
                <w:sz w:val="18"/>
                <w:szCs w:val="18"/>
              </w:rPr>
              <w:t>.</w:t>
            </w:r>
          </w:p>
          <w:p w14:paraId="733F045C" w14:textId="77777777" w:rsidR="00CC0576" w:rsidRPr="00CC0576" w:rsidRDefault="00CC0576" w:rsidP="00CC0576">
            <w:pPr>
              <w:overflowPunct w:val="0"/>
              <w:autoSpaceDE w:val="0"/>
              <w:autoSpaceDN w:val="0"/>
              <w:adjustRightInd w:val="0"/>
              <w:textAlignment w:val="baseline"/>
              <w:rPr>
                <w:rFonts w:eastAsia="Malgun Gothic"/>
                <w:b/>
                <w:color w:val="000000" w:themeColor="text1"/>
                <w:sz w:val="18"/>
                <w:szCs w:val="18"/>
              </w:rPr>
            </w:pPr>
          </w:p>
        </w:tc>
      </w:tr>
      <w:tr w:rsidR="00CC0576" w14:paraId="1B631DD3" w14:textId="77777777">
        <w:trPr>
          <w:gridAfter w:val="1"/>
          <w:wAfter w:w="46" w:type="dxa"/>
          <w:trHeight w:val="215"/>
        </w:trPr>
        <w:tc>
          <w:tcPr>
            <w:tcW w:w="1516" w:type="dxa"/>
          </w:tcPr>
          <w:p w14:paraId="6C5D7248" w14:textId="2367BD57" w:rsidR="00CC0576" w:rsidRPr="008A0C57" w:rsidRDefault="008A0C57" w:rsidP="00CC0576">
            <w:pPr>
              <w:tabs>
                <w:tab w:val="left" w:pos="1170"/>
              </w:tabs>
              <w:snapToGrid w:val="0"/>
              <w:rPr>
                <w:rFonts w:eastAsiaTheme="minorEastAsia"/>
                <w:sz w:val="18"/>
                <w:szCs w:val="18"/>
                <w:lang w:eastAsia="zh-CN"/>
              </w:rPr>
            </w:pPr>
            <w:r w:rsidRPr="008A0C57">
              <w:rPr>
                <w:rFonts w:eastAsiaTheme="minorEastAsia" w:hint="eastAsia"/>
                <w:sz w:val="18"/>
                <w:szCs w:val="18"/>
                <w:lang w:eastAsia="zh-CN"/>
              </w:rPr>
              <w:lastRenderedPageBreak/>
              <w:t>Fujitsu</w:t>
            </w:r>
          </w:p>
        </w:tc>
        <w:tc>
          <w:tcPr>
            <w:tcW w:w="8469" w:type="dxa"/>
          </w:tcPr>
          <w:p w14:paraId="7625FA23" w14:textId="77777777" w:rsidR="008A0C57" w:rsidRDefault="008A0C57" w:rsidP="008A0C57">
            <w:pPr>
              <w:snapToGrid w:val="0"/>
              <w:rPr>
                <w:rFonts w:eastAsiaTheme="minorEastAsia"/>
                <w:bCs/>
                <w:sz w:val="18"/>
                <w:szCs w:val="18"/>
                <w:lang w:eastAsia="zh-TW"/>
              </w:rPr>
            </w:pPr>
            <w:r w:rsidRPr="002B6B10">
              <w:rPr>
                <w:rFonts w:eastAsiaTheme="minorEastAsia"/>
                <w:b/>
                <w:sz w:val="18"/>
                <w:szCs w:val="18"/>
                <w:lang w:eastAsia="zh-TW"/>
              </w:rPr>
              <w:t>Proposal 3.1 A/B/C</w:t>
            </w:r>
            <w:r>
              <w:rPr>
                <w:rFonts w:eastAsiaTheme="minorEastAsia"/>
                <w:bCs/>
                <w:sz w:val="18"/>
                <w:szCs w:val="18"/>
                <w:lang w:eastAsia="zh-TW"/>
              </w:rPr>
              <w:t xml:space="preserve">: Same position. </w:t>
            </w:r>
          </w:p>
          <w:p w14:paraId="29FA0109" w14:textId="77777777" w:rsidR="008A0C57" w:rsidRDefault="008A0C57" w:rsidP="008A0C57">
            <w:pPr>
              <w:snapToGrid w:val="0"/>
              <w:rPr>
                <w:rFonts w:eastAsiaTheme="minorEastAsia"/>
                <w:bCs/>
                <w:sz w:val="18"/>
                <w:szCs w:val="18"/>
                <w:lang w:eastAsia="zh-TW"/>
              </w:rPr>
            </w:pPr>
            <w:r w:rsidRPr="002B6B10">
              <w:rPr>
                <w:rFonts w:eastAsiaTheme="minorEastAsia"/>
                <w:b/>
                <w:sz w:val="18"/>
                <w:szCs w:val="18"/>
                <w:lang w:eastAsia="zh-TW"/>
              </w:rPr>
              <w:t>Proposal 3.</w:t>
            </w:r>
            <w:r>
              <w:rPr>
                <w:rFonts w:eastAsiaTheme="minorEastAsia"/>
                <w:b/>
                <w:sz w:val="18"/>
                <w:szCs w:val="18"/>
                <w:lang w:eastAsia="zh-TW"/>
              </w:rPr>
              <w:t>2</w:t>
            </w:r>
            <w:r>
              <w:rPr>
                <w:rFonts w:eastAsiaTheme="minorEastAsia"/>
                <w:bCs/>
                <w:sz w:val="18"/>
                <w:szCs w:val="18"/>
                <w:lang w:eastAsia="zh-TW"/>
              </w:rPr>
              <w:t xml:space="preserve">: Same position. </w:t>
            </w:r>
          </w:p>
          <w:p w14:paraId="4DB1836F" w14:textId="77777777" w:rsidR="008A0C57" w:rsidRDefault="008A0C57" w:rsidP="008A0C57">
            <w:pPr>
              <w:overflowPunct w:val="0"/>
              <w:autoSpaceDE w:val="0"/>
              <w:autoSpaceDN w:val="0"/>
              <w:adjustRightInd w:val="0"/>
              <w:textAlignment w:val="baseline"/>
              <w:rPr>
                <w:rFonts w:eastAsiaTheme="minorEastAsia"/>
                <w:bCs/>
                <w:sz w:val="18"/>
                <w:szCs w:val="18"/>
                <w:lang w:eastAsia="zh-TW"/>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3.4A: </w:t>
            </w:r>
            <w:r>
              <w:rPr>
                <w:rFonts w:eastAsiaTheme="minorEastAsia"/>
                <w:bCs/>
                <w:sz w:val="18"/>
                <w:szCs w:val="18"/>
                <w:lang w:eastAsia="zh-TW"/>
              </w:rPr>
              <w:t xml:space="preserve">Same position. </w:t>
            </w:r>
          </w:p>
          <w:p w14:paraId="2E0C273F" w14:textId="77777777" w:rsidR="008A0C57" w:rsidRDefault="008A0C57" w:rsidP="008A0C57">
            <w:pPr>
              <w:overflowPunct w:val="0"/>
              <w:autoSpaceDE w:val="0"/>
              <w:autoSpaceDN w:val="0"/>
              <w:adjustRightInd w:val="0"/>
              <w:textAlignment w:val="baseline"/>
              <w:rPr>
                <w:rFonts w:eastAsiaTheme="minorEastAsia"/>
                <w:bCs/>
                <w:sz w:val="18"/>
                <w:szCs w:val="18"/>
                <w:lang w:eastAsia="zh-TW"/>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3.4B: </w:t>
            </w:r>
            <w:r>
              <w:rPr>
                <w:rFonts w:eastAsiaTheme="minorEastAsia"/>
                <w:bCs/>
                <w:sz w:val="18"/>
                <w:szCs w:val="18"/>
                <w:lang w:eastAsia="zh-TW"/>
              </w:rPr>
              <w:t xml:space="preserve">Support. </w:t>
            </w:r>
          </w:p>
          <w:p w14:paraId="234A6146" w14:textId="1C28A38D" w:rsidR="008A0C57" w:rsidRDefault="008A0C57" w:rsidP="008A0C57">
            <w:pPr>
              <w:overflowPunct w:val="0"/>
              <w:autoSpaceDE w:val="0"/>
              <w:autoSpaceDN w:val="0"/>
              <w:adjustRightInd w:val="0"/>
              <w:textAlignment w:val="baseline"/>
              <w:rPr>
                <w:rFonts w:eastAsiaTheme="minorEastAsia"/>
                <w:bCs/>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3.5: </w:t>
            </w:r>
            <w:r>
              <w:rPr>
                <w:rFonts w:eastAsiaTheme="minorEastAsia"/>
                <w:bCs/>
                <w:sz w:val="18"/>
                <w:szCs w:val="18"/>
                <w:lang w:eastAsia="zh-TW"/>
              </w:rPr>
              <w:t>Support</w:t>
            </w:r>
            <w:r w:rsidR="001674CC">
              <w:rPr>
                <w:rFonts w:eastAsiaTheme="minorEastAsia" w:hint="eastAsia"/>
                <w:bCs/>
                <w:sz w:val="18"/>
                <w:szCs w:val="18"/>
                <w:lang w:eastAsia="zh-CN"/>
              </w:rPr>
              <w:t>.</w:t>
            </w:r>
          </w:p>
          <w:p w14:paraId="20A8340D" w14:textId="76C91B48" w:rsidR="001674CC" w:rsidRDefault="008A0C57" w:rsidP="008A0C57">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3.6</w:t>
            </w:r>
            <w:r w:rsidR="001674CC">
              <w:rPr>
                <w:rFonts w:eastAsiaTheme="minorEastAsia" w:hint="eastAsia"/>
                <w:b/>
                <w:color w:val="000000" w:themeColor="text1"/>
                <w:sz w:val="18"/>
                <w:szCs w:val="18"/>
                <w:lang w:eastAsia="zh-CN"/>
              </w:rPr>
              <w:t xml:space="preserve">: </w:t>
            </w:r>
            <w:r w:rsidR="001674CC">
              <w:rPr>
                <w:rFonts w:eastAsiaTheme="minorEastAsia"/>
                <w:bCs/>
                <w:sz w:val="18"/>
                <w:szCs w:val="18"/>
                <w:lang w:eastAsia="zh-TW"/>
              </w:rPr>
              <w:t>Support.</w:t>
            </w:r>
          </w:p>
          <w:p w14:paraId="7782758C" w14:textId="0330FED5" w:rsidR="008A0C57" w:rsidRDefault="001674CC" w:rsidP="008A0C57">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 xml:space="preserve">Proposal </w:t>
            </w:r>
            <w:r w:rsidR="008A0C57">
              <w:rPr>
                <w:rFonts w:eastAsiaTheme="minorEastAsia"/>
                <w:b/>
                <w:color w:val="000000" w:themeColor="text1"/>
                <w:sz w:val="18"/>
                <w:szCs w:val="18"/>
                <w:lang w:eastAsia="zh-CN"/>
              </w:rPr>
              <w:t xml:space="preserve">3.7: </w:t>
            </w:r>
            <w:r w:rsidR="008A0C57">
              <w:rPr>
                <w:rFonts w:eastAsiaTheme="minorEastAsia"/>
                <w:color w:val="000000" w:themeColor="text1"/>
                <w:sz w:val="18"/>
                <w:szCs w:val="18"/>
                <w:lang w:eastAsia="zh-CN"/>
              </w:rPr>
              <w:t>Support</w:t>
            </w:r>
            <w:r w:rsidR="008A0C57" w:rsidRPr="00434A60">
              <w:rPr>
                <w:rFonts w:eastAsiaTheme="minorEastAsia"/>
                <w:color w:val="000000" w:themeColor="text1"/>
                <w:sz w:val="18"/>
                <w:szCs w:val="18"/>
                <w:lang w:eastAsia="zh-CN"/>
              </w:rPr>
              <w:t>.</w:t>
            </w:r>
          </w:p>
          <w:p w14:paraId="37FD031C" w14:textId="72C0CECA" w:rsidR="001674CC" w:rsidRDefault="001674CC" w:rsidP="008A0C57">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 xml:space="preserve">Proposal </w:t>
            </w:r>
            <w:r>
              <w:rPr>
                <w:rFonts w:eastAsiaTheme="minorEastAsia"/>
                <w:b/>
                <w:color w:val="000000" w:themeColor="text1"/>
                <w:sz w:val="18"/>
                <w:szCs w:val="18"/>
                <w:lang w:eastAsia="zh-CN"/>
              </w:rPr>
              <w:t>3.</w:t>
            </w:r>
            <w:r>
              <w:rPr>
                <w:rFonts w:eastAsiaTheme="minorEastAsia" w:hint="eastAsia"/>
                <w:b/>
                <w:color w:val="000000" w:themeColor="text1"/>
                <w:sz w:val="18"/>
                <w:szCs w:val="18"/>
                <w:lang w:eastAsia="zh-CN"/>
              </w:rPr>
              <w:t>8</w:t>
            </w:r>
            <w:r>
              <w:rPr>
                <w:rFonts w:eastAsiaTheme="minorEastAsia"/>
                <w:b/>
                <w:color w:val="000000" w:themeColor="text1"/>
                <w:sz w:val="18"/>
                <w:szCs w:val="18"/>
                <w:lang w:eastAsia="zh-CN"/>
              </w:rPr>
              <w:t xml:space="preserve">: </w:t>
            </w:r>
            <w:r>
              <w:rPr>
                <w:rFonts w:eastAsiaTheme="minorEastAsia" w:hint="eastAsia"/>
                <w:color w:val="000000" w:themeColor="text1"/>
                <w:sz w:val="18"/>
                <w:szCs w:val="18"/>
                <w:lang w:eastAsia="zh-CN"/>
              </w:rPr>
              <w:t xml:space="preserve">It can be up to </w:t>
            </w:r>
            <w:proofErr w:type="spellStart"/>
            <w:r>
              <w:rPr>
                <w:rFonts w:eastAsiaTheme="minorEastAsia" w:hint="eastAsia"/>
                <w:color w:val="000000" w:themeColor="text1"/>
                <w:sz w:val="18"/>
                <w:szCs w:val="18"/>
                <w:lang w:eastAsia="zh-CN"/>
              </w:rPr>
              <w:t>gNB</w:t>
            </w:r>
            <w:proofErr w:type="spellEnd"/>
            <w:r>
              <w:rPr>
                <w:rFonts w:eastAsiaTheme="minorEastAsia" w:hint="eastAsia"/>
                <w:color w:val="000000" w:themeColor="text1"/>
                <w:sz w:val="18"/>
                <w:szCs w:val="18"/>
                <w:lang w:eastAsia="zh-CN"/>
              </w:rPr>
              <w:t xml:space="preserve"> implementation</w:t>
            </w:r>
            <w:r w:rsidRPr="00434A60">
              <w:rPr>
                <w:rFonts w:eastAsiaTheme="minorEastAsia"/>
                <w:color w:val="000000" w:themeColor="text1"/>
                <w:sz w:val="18"/>
                <w:szCs w:val="18"/>
                <w:lang w:eastAsia="zh-CN"/>
              </w:rPr>
              <w:t>.</w:t>
            </w:r>
            <w:r w:rsidR="00E45D95">
              <w:rPr>
                <w:rFonts w:eastAsiaTheme="minorEastAsia" w:hint="eastAsia"/>
                <w:color w:val="000000" w:themeColor="text1"/>
                <w:sz w:val="18"/>
                <w:szCs w:val="18"/>
                <w:lang w:eastAsia="zh-CN"/>
              </w:rPr>
              <w:t xml:space="preserve"> If nothing is specified in the Spec., </w:t>
            </w:r>
            <w:proofErr w:type="spellStart"/>
            <w:r w:rsidR="00E45D95">
              <w:rPr>
                <w:rFonts w:eastAsiaTheme="minorEastAsia" w:hint="eastAsia"/>
                <w:color w:val="000000" w:themeColor="text1"/>
                <w:sz w:val="18"/>
                <w:szCs w:val="18"/>
                <w:lang w:eastAsia="zh-CN"/>
              </w:rPr>
              <w:t>gNB</w:t>
            </w:r>
            <w:proofErr w:type="spellEnd"/>
            <w:r w:rsidR="00E45D95">
              <w:rPr>
                <w:rFonts w:eastAsiaTheme="minorEastAsia" w:hint="eastAsia"/>
                <w:color w:val="000000" w:themeColor="text1"/>
                <w:sz w:val="18"/>
                <w:szCs w:val="18"/>
                <w:lang w:eastAsia="zh-CN"/>
              </w:rPr>
              <w:t xml:space="preserve"> </w:t>
            </w:r>
            <w:r w:rsidR="00243262">
              <w:rPr>
                <w:rFonts w:eastAsiaTheme="minorEastAsia" w:hint="eastAsia"/>
                <w:color w:val="000000" w:themeColor="text1"/>
                <w:sz w:val="18"/>
                <w:szCs w:val="18"/>
                <w:lang w:eastAsia="zh-CN"/>
              </w:rPr>
              <w:t xml:space="preserve">will </w:t>
            </w:r>
            <w:r w:rsidR="00E45D95">
              <w:rPr>
                <w:rFonts w:eastAsiaTheme="minorEastAsia" w:hint="eastAsia"/>
                <w:color w:val="000000" w:themeColor="text1"/>
                <w:sz w:val="18"/>
                <w:szCs w:val="18"/>
                <w:lang w:eastAsia="zh-CN"/>
              </w:rPr>
              <w:t>avoid such scheduling.</w:t>
            </w:r>
          </w:p>
          <w:p w14:paraId="5C6245F0" w14:textId="5AAD09B9" w:rsidR="00BA077F" w:rsidRDefault="00BA077F" w:rsidP="00BA077F">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w:t>
            </w:r>
            <w:r>
              <w:rPr>
                <w:rFonts w:eastAsiaTheme="minorEastAsia" w:hint="eastAsia"/>
                <w:b/>
                <w:color w:val="000000" w:themeColor="text1"/>
                <w:sz w:val="18"/>
                <w:szCs w:val="18"/>
                <w:lang w:eastAsia="zh-CN"/>
              </w:rPr>
              <w:t>9</w:t>
            </w:r>
            <w:r>
              <w:rPr>
                <w:rFonts w:eastAsiaTheme="minorEastAsia"/>
                <w:b/>
                <w:color w:val="000000" w:themeColor="text1"/>
                <w:sz w:val="18"/>
                <w:szCs w:val="18"/>
                <w:lang w:eastAsia="zh-CN"/>
              </w:rPr>
              <w:t xml:space="preserve">A: </w:t>
            </w:r>
            <w:r w:rsidR="00F9627B">
              <w:rPr>
                <w:rFonts w:eastAsiaTheme="minorEastAsia" w:hint="eastAsia"/>
                <w:color w:val="000000" w:themeColor="text1"/>
                <w:sz w:val="18"/>
                <w:szCs w:val="18"/>
                <w:lang w:eastAsia="zh-CN"/>
              </w:rPr>
              <w:t>Support.</w:t>
            </w:r>
          </w:p>
          <w:p w14:paraId="0C1352F5" w14:textId="55D4B73F" w:rsidR="00BA077F" w:rsidRPr="00243262" w:rsidRDefault="00243262" w:rsidP="008A0C57">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w:t>
            </w:r>
            <w:r>
              <w:rPr>
                <w:rFonts w:eastAsiaTheme="minorEastAsia" w:hint="eastAsia"/>
                <w:b/>
                <w:color w:val="000000" w:themeColor="text1"/>
                <w:sz w:val="18"/>
                <w:szCs w:val="18"/>
                <w:lang w:eastAsia="zh-CN"/>
              </w:rPr>
              <w:t>9B</w:t>
            </w:r>
            <w:r>
              <w:rPr>
                <w:rFonts w:eastAsiaTheme="minorEastAsia"/>
                <w:b/>
                <w:color w:val="000000" w:themeColor="text1"/>
                <w:sz w:val="18"/>
                <w:szCs w:val="18"/>
                <w:lang w:eastAsia="zh-CN"/>
              </w:rPr>
              <w:t xml:space="preserve">: </w:t>
            </w:r>
            <w:r>
              <w:rPr>
                <w:rFonts w:eastAsiaTheme="minorEastAsia" w:hint="eastAsia"/>
                <w:color w:val="000000" w:themeColor="text1"/>
                <w:sz w:val="18"/>
                <w:szCs w:val="18"/>
                <w:lang w:eastAsia="zh-CN"/>
              </w:rPr>
              <w:t>Support.</w:t>
            </w:r>
          </w:p>
          <w:p w14:paraId="389BAAE8" w14:textId="09130AC3" w:rsidR="000160B2" w:rsidRDefault="008A0C57" w:rsidP="008A0C57">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3.10A</w:t>
            </w:r>
            <w:r w:rsidR="000160B2">
              <w:rPr>
                <w:rFonts w:eastAsiaTheme="minorEastAsia"/>
                <w:b/>
                <w:color w:val="000000" w:themeColor="text1"/>
                <w:sz w:val="18"/>
                <w:szCs w:val="18"/>
                <w:lang w:eastAsia="zh-CN"/>
              </w:rPr>
              <w:t xml:space="preserve">: </w:t>
            </w:r>
            <w:r w:rsidR="000160B2">
              <w:rPr>
                <w:rFonts w:eastAsiaTheme="minorEastAsia" w:hint="eastAsia"/>
                <w:color w:val="000000" w:themeColor="text1"/>
                <w:sz w:val="18"/>
                <w:szCs w:val="18"/>
                <w:lang w:eastAsia="zh-CN"/>
              </w:rPr>
              <w:t xml:space="preserve">Support in principle. </w:t>
            </w:r>
          </w:p>
          <w:p w14:paraId="62E461C3" w14:textId="2ED66041" w:rsidR="008A0C57" w:rsidRDefault="000160B2" w:rsidP="008A0C57">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3.10</w:t>
            </w:r>
            <w:r w:rsidR="008A0C57">
              <w:rPr>
                <w:rFonts w:eastAsiaTheme="minorEastAsia"/>
                <w:b/>
                <w:color w:val="000000" w:themeColor="text1"/>
                <w:sz w:val="18"/>
                <w:szCs w:val="18"/>
                <w:lang w:eastAsia="zh-CN"/>
              </w:rPr>
              <w:t xml:space="preserve">B: </w:t>
            </w:r>
            <w:r>
              <w:rPr>
                <w:rFonts w:eastAsiaTheme="minorEastAsia" w:hint="eastAsia"/>
                <w:color w:val="000000" w:themeColor="text1"/>
                <w:sz w:val="18"/>
                <w:szCs w:val="18"/>
                <w:lang w:eastAsia="zh-CN"/>
              </w:rPr>
              <w:t>Support.</w:t>
            </w:r>
          </w:p>
          <w:p w14:paraId="45F7A518" w14:textId="77777777" w:rsidR="00CC0576" w:rsidRDefault="008A0C57" w:rsidP="008A0C57">
            <w:pPr>
              <w:snapToGrid w:val="0"/>
              <w:jc w:val="both"/>
              <w:rPr>
                <w:rFonts w:eastAsiaTheme="minorEastAsia"/>
                <w:color w:val="000000" w:themeColor="text1"/>
                <w:sz w:val="18"/>
                <w:szCs w:val="18"/>
                <w:lang w:eastAsia="zh-CN"/>
              </w:rPr>
            </w:pPr>
            <w:r w:rsidRPr="009830B5">
              <w:rPr>
                <w:rFonts w:eastAsiaTheme="minorEastAsia" w:hint="eastAsia"/>
                <w:b/>
                <w:color w:val="000000" w:themeColor="text1"/>
                <w:sz w:val="18"/>
                <w:szCs w:val="18"/>
                <w:lang w:eastAsia="zh-CN"/>
              </w:rPr>
              <w:t>P</w:t>
            </w:r>
            <w:r w:rsidRPr="009830B5">
              <w:rPr>
                <w:rFonts w:eastAsiaTheme="minorEastAsia"/>
                <w:b/>
                <w:color w:val="000000" w:themeColor="text1"/>
                <w:sz w:val="18"/>
                <w:szCs w:val="18"/>
                <w:lang w:eastAsia="zh-CN"/>
              </w:rPr>
              <w:t>roposal 3.11</w:t>
            </w:r>
            <w:r>
              <w:rPr>
                <w:rFonts w:eastAsiaTheme="minorEastAsia"/>
                <w:color w:val="000000" w:themeColor="text1"/>
                <w:sz w:val="18"/>
                <w:szCs w:val="18"/>
                <w:lang w:eastAsia="zh-CN"/>
              </w:rPr>
              <w:t xml:space="preserve">: </w:t>
            </w:r>
            <w:r w:rsidR="005406BB">
              <w:rPr>
                <w:rFonts w:eastAsiaTheme="minorEastAsia" w:hint="eastAsia"/>
                <w:color w:val="000000" w:themeColor="text1"/>
                <w:sz w:val="18"/>
                <w:szCs w:val="18"/>
                <w:lang w:eastAsia="zh-CN"/>
              </w:rPr>
              <w:t>We are f</w:t>
            </w:r>
            <w:r>
              <w:rPr>
                <w:rFonts w:eastAsiaTheme="minorEastAsia"/>
                <w:color w:val="000000" w:themeColor="text1"/>
                <w:sz w:val="18"/>
                <w:szCs w:val="18"/>
                <w:lang w:eastAsia="zh-CN"/>
              </w:rPr>
              <w:t>ine</w:t>
            </w:r>
            <w:r w:rsidR="005406BB">
              <w:rPr>
                <w:rFonts w:eastAsiaTheme="minorEastAsia" w:hint="eastAsia"/>
                <w:color w:val="000000" w:themeColor="text1"/>
                <w:sz w:val="18"/>
                <w:szCs w:val="18"/>
                <w:lang w:eastAsia="zh-CN"/>
              </w:rPr>
              <w:t xml:space="preserve"> with such clarification. </w:t>
            </w:r>
          </w:p>
          <w:p w14:paraId="57F6352F" w14:textId="788812F7" w:rsidR="007D1099" w:rsidRDefault="007D1099" w:rsidP="008A0C57">
            <w:pPr>
              <w:snapToGrid w:val="0"/>
              <w:jc w:val="both"/>
              <w:rPr>
                <w:rFonts w:eastAsia="Malgun Gothic"/>
                <w:color w:val="0000FF"/>
                <w:sz w:val="18"/>
                <w:szCs w:val="18"/>
              </w:rPr>
            </w:pPr>
            <w:r w:rsidRPr="00926DC9">
              <w:rPr>
                <w:rFonts w:eastAsia="Malgun Gothic"/>
                <w:color w:val="0000FF"/>
                <w:sz w:val="18"/>
                <w:szCs w:val="18"/>
              </w:rPr>
              <w:t>[Mod]:</w:t>
            </w:r>
            <w:r>
              <w:rPr>
                <w:rFonts w:eastAsia="Malgun Gothic"/>
                <w:color w:val="0000FF"/>
                <w:sz w:val="18"/>
                <w:szCs w:val="18"/>
              </w:rPr>
              <w:t xml:space="preserve"> Captured!</w:t>
            </w:r>
          </w:p>
        </w:tc>
      </w:tr>
      <w:tr w:rsidR="00CC0576" w14:paraId="2867F346" w14:textId="77777777">
        <w:trPr>
          <w:gridAfter w:val="1"/>
          <w:wAfter w:w="46" w:type="dxa"/>
          <w:trHeight w:val="215"/>
        </w:trPr>
        <w:tc>
          <w:tcPr>
            <w:tcW w:w="1516" w:type="dxa"/>
          </w:tcPr>
          <w:p w14:paraId="447BE1A6" w14:textId="525C24FC" w:rsidR="00CC0576" w:rsidRDefault="00713CDA" w:rsidP="00CC0576">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8469" w:type="dxa"/>
          </w:tcPr>
          <w:p w14:paraId="5402010D"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Proposal 3.1A: Support option-1: it’s better to provide more information to the NW</w:t>
            </w:r>
          </w:p>
          <w:p w14:paraId="6BEF4129"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Proposal 3.1B: Support</w:t>
            </w:r>
          </w:p>
          <w:p w14:paraId="54A3C23F"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Proposal 3.1C: OK, but I did not find it in [5]</w:t>
            </w:r>
          </w:p>
          <w:p w14:paraId="295FCA92"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Proposal 3.2: Support</w:t>
            </w:r>
          </w:p>
          <w:p w14:paraId="5AEB1B27"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Proposal 3.3: Do not support. Up to NW configuration</w:t>
            </w:r>
          </w:p>
          <w:p w14:paraId="087D9863"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lastRenderedPageBreak/>
              <w:t>Proposal 3.4A: Support. We do not see there is a need for any agreement – the editor could fix this.</w:t>
            </w:r>
          </w:p>
          <w:p w14:paraId="554BD30C"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Proposal 3.4B: Do not support – up to NW configuration</w:t>
            </w:r>
          </w:p>
          <w:p w14:paraId="58EC5F54"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Proposal 3.5: Support</w:t>
            </w:r>
          </w:p>
          <w:p w14:paraId="7F120FE6"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Proposal 3.6: Support</w:t>
            </w:r>
          </w:p>
          <w:p w14:paraId="72F8EA74"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Proposal 3.7: Support</w:t>
            </w:r>
          </w:p>
          <w:p w14:paraId="524766BD"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Proposal 3.8: We did discuss this, and RAN1 decided not to handle the situation. In this collision case, the NW would have to provide both a UCI grant and an UL-SCH grant</w:t>
            </w:r>
          </w:p>
          <w:p w14:paraId="183D5194"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 xml:space="preserve">Proposal 3.9A: Do not support. </w:t>
            </w:r>
          </w:p>
          <w:p w14:paraId="036F6A58"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Proposal 3.9B: Why is this needed? It is the same as the prioritization rules in 5.2.5.</w:t>
            </w:r>
          </w:p>
          <w:p w14:paraId="644F61B2"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Proposal 3.10A: Support</w:t>
            </w:r>
          </w:p>
          <w:p w14:paraId="5463DE8D"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Proposal 3.10B: Support</w:t>
            </w:r>
          </w:p>
          <w:p w14:paraId="05765C85" w14:textId="77777777" w:rsidR="00CC0576" w:rsidRDefault="00713CDA" w:rsidP="00CC0576">
            <w:pPr>
              <w:snapToGrid w:val="0"/>
              <w:rPr>
                <w:rFonts w:eastAsiaTheme="minorEastAsia"/>
                <w:sz w:val="18"/>
                <w:szCs w:val="18"/>
                <w:lang w:eastAsia="zh-CN"/>
              </w:rPr>
            </w:pPr>
            <w:r>
              <w:rPr>
                <w:rFonts w:eastAsiaTheme="minorEastAsia"/>
                <w:sz w:val="18"/>
                <w:szCs w:val="18"/>
                <w:lang w:eastAsia="zh-CN"/>
              </w:rPr>
              <w:t>Proposal 3.11: Support.</w:t>
            </w:r>
          </w:p>
          <w:p w14:paraId="5F8C6768" w14:textId="28C806D3" w:rsidR="003029EA" w:rsidRDefault="003029EA" w:rsidP="00CC0576">
            <w:pPr>
              <w:snapToGrid w:val="0"/>
              <w:rPr>
                <w:rFonts w:eastAsiaTheme="minorEastAsia"/>
                <w:sz w:val="18"/>
                <w:szCs w:val="18"/>
                <w:lang w:eastAsia="zh-CN"/>
              </w:rPr>
            </w:pPr>
            <w:r w:rsidRPr="00926DC9">
              <w:rPr>
                <w:rFonts w:eastAsia="Malgun Gothic"/>
                <w:color w:val="0000FF"/>
                <w:sz w:val="18"/>
                <w:szCs w:val="18"/>
              </w:rPr>
              <w:t>[Mod]:</w:t>
            </w:r>
            <w:r>
              <w:rPr>
                <w:rFonts w:eastAsia="Malgun Gothic"/>
                <w:color w:val="0000FF"/>
                <w:sz w:val="18"/>
                <w:szCs w:val="18"/>
              </w:rPr>
              <w:t xml:space="preserve"> Captured!</w:t>
            </w:r>
          </w:p>
        </w:tc>
      </w:tr>
      <w:tr w:rsidR="00CC0576" w14:paraId="2520CB6B" w14:textId="77777777">
        <w:trPr>
          <w:gridAfter w:val="1"/>
          <w:wAfter w:w="46" w:type="dxa"/>
          <w:trHeight w:val="215"/>
        </w:trPr>
        <w:tc>
          <w:tcPr>
            <w:tcW w:w="1516" w:type="dxa"/>
          </w:tcPr>
          <w:p w14:paraId="36EC8CE3" w14:textId="75920EF6" w:rsidR="00CC0576" w:rsidRDefault="00703C4B" w:rsidP="00CC0576">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Panasonic</w:t>
            </w:r>
          </w:p>
        </w:tc>
        <w:tc>
          <w:tcPr>
            <w:tcW w:w="8469" w:type="dxa"/>
          </w:tcPr>
          <w:p w14:paraId="7F54FAE9" w14:textId="77777777" w:rsidR="00703C4B" w:rsidRDefault="00703C4B" w:rsidP="00703C4B">
            <w:pPr>
              <w:rPr>
                <w:rFonts w:eastAsia="宋体" w:cs="Times New Roman"/>
                <w:bCs/>
                <w:sz w:val="18"/>
                <w:szCs w:val="18"/>
              </w:rPr>
            </w:pPr>
            <w:r>
              <w:rPr>
                <w:rFonts w:eastAsia="宋体" w:cs="Times New Roman"/>
                <w:bCs/>
                <w:sz w:val="18"/>
                <w:szCs w:val="18"/>
              </w:rPr>
              <w:t>--</w:t>
            </w:r>
          </w:p>
          <w:p w14:paraId="7A2AAD1C" w14:textId="77777777" w:rsidR="00703C4B" w:rsidRDefault="00703C4B" w:rsidP="00703C4B">
            <w:pPr>
              <w:rPr>
                <w:rFonts w:eastAsia="宋体" w:cs="Times New Roman"/>
                <w:bCs/>
                <w:sz w:val="18"/>
                <w:szCs w:val="18"/>
              </w:rPr>
            </w:pPr>
            <w:r w:rsidRPr="00064F91">
              <w:rPr>
                <w:rFonts w:eastAsia="宋体" w:cs="Times New Roman"/>
                <w:bCs/>
                <w:sz w:val="18"/>
                <w:szCs w:val="18"/>
              </w:rPr>
              <w:t>Proposal 3.1A (from RAN1#122):</w:t>
            </w:r>
            <w:r>
              <w:rPr>
                <w:rFonts w:eastAsia="宋体" w:cs="Times New Roman"/>
                <w:bCs/>
                <w:sz w:val="18"/>
                <w:szCs w:val="18"/>
              </w:rPr>
              <w:t xml:space="preserve"> We lean towards Option 2 but both are fine. </w:t>
            </w:r>
          </w:p>
          <w:p w14:paraId="523FFDBD" w14:textId="77777777" w:rsidR="00703C4B" w:rsidRDefault="00703C4B" w:rsidP="00703C4B">
            <w:pPr>
              <w:rPr>
                <w:rFonts w:eastAsia="宋体" w:cs="Times New Roman"/>
                <w:bCs/>
                <w:sz w:val="18"/>
                <w:szCs w:val="18"/>
              </w:rPr>
            </w:pPr>
            <w:r>
              <w:rPr>
                <w:rFonts w:eastAsia="宋体" w:cs="Times New Roman"/>
                <w:bCs/>
                <w:sz w:val="18"/>
                <w:szCs w:val="18"/>
              </w:rPr>
              <w:t xml:space="preserve">Issue 3.3 Proposal 3.6: Not support </w:t>
            </w:r>
          </w:p>
          <w:p w14:paraId="7BF60B28" w14:textId="1CBAA273" w:rsidR="00703C4B" w:rsidRDefault="00703C4B" w:rsidP="00703C4B">
            <w:pPr>
              <w:rPr>
                <w:rFonts w:eastAsia="宋体" w:cs="Times New Roman"/>
                <w:bCs/>
                <w:color w:val="C00000"/>
                <w:sz w:val="18"/>
                <w:szCs w:val="18"/>
              </w:rPr>
            </w:pPr>
            <w:r w:rsidRPr="00DC6A6B">
              <w:rPr>
                <w:rFonts w:eastAsia="宋体" w:cs="Times New Roman"/>
                <w:bCs/>
                <w:color w:val="C00000"/>
                <w:sz w:val="18"/>
                <w:szCs w:val="18"/>
              </w:rPr>
              <w:t xml:space="preserve">!!!! in the FL summary there are two proposals </w:t>
            </w:r>
            <w:proofErr w:type="gramStart"/>
            <w:r w:rsidRPr="00DC6A6B">
              <w:rPr>
                <w:rFonts w:eastAsia="宋体" w:cs="Times New Roman"/>
                <w:bCs/>
                <w:color w:val="C00000"/>
                <w:sz w:val="18"/>
                <w:szCs w:val="18"/>
              </w:rPr>
              <w:t>3.6 !!!</w:t>
            </w:r>
            <w:proofErr w:type="gramEnd"/>
          </w:p>
          <w:p w14:paraId="3EF6C86E" w14:textId="0B90AD09" w:rsidR="003029EA" w:rsidRPr="003029EA" w:rsidRDefault="003029EA" w:rsidP="00703C4B">
            <w:pPr>
              <w:rPr>
                <w:rFonts w:eastAsia="Malgun Gothic" w:cs="Times New Roman"/>
                <w:bCs/>
                <w:color w:val="0000FF"/>
                <w:sz w:val="18"/>
                <w:szCs w:val="18"/>
                <w:lang w:eastAsia="zh-CN"/>
              </w:rPr>
            </w:pPr>
            <w:r>
              <w:rPr>
                <w:rFonts w:eastAsia="宋体" w:cs="Times New Roman"/>
                <w:bCs/>
                <w:color w:val="0000FF"/>
                <w:sz w:val="18"/>
                <w:szCs w:val="18"/>
              </w:rPr>
              <w:t>[Mod]</w:t>
            </w:r>
            <w:r>
              <w:rPr>
                <w:rFonts w:eastAsia="宋体" w:cs="Times New Roman" w:hint="eastAsia"/>
                <w:bCs/>
                <w:color w:val="0000FF"/>
                <w:sz w:val="18"/>
                <w:szCs w:val="18"/>
                <w:lang w:eastAsia="zh-CN"/>
              </w:rPr>
              <w:t>:</w:t>
            </w:r>
            <w:r>
              <w:rPr>
                <w:rFonts w:eastAsia="宋体" w:cs="Times New Roman"/>
                <w:bCs/>
                <w:color w:val="0000FF"/>
                <w:sz w:val="18"/>
                <w:szCs w:val="18"/>
                <w:lang w:eastAsia="zh-CN"/>
              </w:rPr>
              <w:t xml:space="preserve"> Thanks for warning. Clearly, the first proposal ‘3.6’ should ‘3.3’. Correct!</w:t>
            </w:r>
          </w:p>
          <w:p w14:paraId="2916F305" w14:textId="77777777" w:rsidR="00703C4B" w:rsidRDefault="00703C4B" w:rsidP="00703C4B">
            <w:pPr>
              <w:rPr>
                <w:rFonts w:eastAsia="宋体" w:cs="Times New Roman"/>
                <w:bCs/>
                <w:sz w:val="18"/>
                <w:szCs w:val="18"/>
              </w:rPr>
            </w:pPr>
            <w:r w:rsidRPr="00301F5D">
              <w:rPr>
                <w:rFonts w:eastAsia="宋体" w:cs="Times New Roman"/>
                <w:bCs/>
                <w:sz w:val="18"/>
                <w:szCs w:val="18"/>
              </w:rPr>
              <w:t>Proposal 3.4A:</w:t>
            </w:r>
            <w:r>
              <w:rPr>
                <w:rFonts w:eastAsia="宋体" w:cs="Times New Roman"/>
                <w:bCs/>
                <w:sz w:val="18"/>
                <w:szCs w:val="18"/>
              </w:rPr>
              <w:t xml:space="preserve"> We do not support as no agreement was made on this.</w:t>
            </w:r>
          </w:p>
          <w:p w14:paraId="7075D976" w14:textId="77777777" w:rsidR="00703C4B" w:rsidRDefault="00703C4B" w:rsidP="00703C4B">
            <w:pPr>
              <w:rPr>
                <w:rFonts w:eastAsia="宋体" w:cs="Times New Roman"/>
                <w:bCs/>
                <w:sz w:val="18"/>
                <w:szCs w:val="18"/>
              </w:rPr>
            </w:pPr>
            <w:r w:rsidRPr="007B3B42">
              <w:rPr>
                <w:rFonts w:eastAsia="宋体" w:cs="Times New Roman"/>
                <w:bCs/>
                <w:sz w:val="18"/>
                <w:szCs w:val="18"/>
              </w:rPr>
              <w:t>Proposal 3.4B:</w:t>
            </w:r>
            <w:r>
              <w:rPr>
                <w:rFonts w:eastAsia="宋体" w:cs="Times New Roman"/>
                <w:bCs/>
                <w:sz w:val="18"/>
                <w:szCs w:val="18"/>
              </w:rPr>
              <w:t xml:space="preserve"> </w:t>
            </w:r>
            <w:proofErr w:type="gramStart"/>
            <w:r>
              <w:rPr>
                <w:rFonts w:eastAsia="宋体" w:cs="Times New Roman"/>
                <w:bCs/>
                <w:sz w:val="18"/>
                <w:szCs w:val="18"/>
              </w:rPr>
              <w:t>Yes</w:t>
            </w:r>
            <w:proofErr w:type="gramEnd"/>
            <w:r>
              <w:rPr>
                <w:rFonts w:eastAsia="宋体" w:cs="Times New Roman"/>
                <w:bCs/>
                <w:sz w:val="18"/>
                <w:szCs w:val="18"/>
              </w:rPr>
              <w:t xml:space="preserve"> multiple modes should not be supported simultaneously. No clear use case for that. </w:t>
            </w:r>
          </w:p>
          <w:p w14:paraId="2BE5ACBE" w14:textId="57F67993" w:rsidR="00CC0576" w:rsidRDefault="006E3241" w:rsidP="00CC0576">
            <w:pPr>
              <w:shd w:val="clear" w:color="auto" w:fill="FFFFFF"/>
              <w:adjustRightInd w:val="0"/>
              <w:snapToGrid w:val="0"/>
              <w:rPr>
                <w:rFonts w:eastAsia="Malgun Gothic"/>
                <w:sz w:val="18"/>
                <w:szCs w:val="18"/>
              </w:rPr>
            </w:pPr>
            <w:r w:rsidRPr="00926DC9">
              <w:rPr>
                <w:rFonts w:eastAsia="Malgun Gothic"/>
                <w:color w:val="0000FF"/>
                <w:sz w:val="18"/>
                <w:szCs w:val="18"/>
              </w:rPr>
              <w:t>[Mod]:</w:t>
            </w:r>
            <w:r>
              <w:rPr>
                <w:rFonts w:eastAsia="Malgun Gothic"/>
                <w:color w:val="0000FF"/>
                <w:sz w:val="18"/>
                <w:szCs w:val="18"/>
              </w:rPr>
              <w:t xml:space="preserve"> Captured!</w:t>
            </w:r>
          </w:p>
        </w:tc>
      </w:tr>
      <w:tr w:rsidR="00CC0576" w14:paraId="75DE84A9" w14:textId="77777777">
        <w:trPr>
          <w:gridAfter w:val="1"/>
          <w:wAfter w:w="46" w:type="dxa"/>
          <w:trHeight w:val="215"/>
        </w:trPr>
        <w:tc>
          <w:tcPr>
            <w:tcW w:w="1516" w:type="dxa"/>
          </w:tcPr>
          <w:p w14:paraId="76288BE7" w14:textId="14F3C475" w:rsidR="00CC0576" w:rsidRPr="006E3241" w:rsidRDefault="006E3241" w:rsidP="00CC0576">
            <w:pPr>
              <w:snapToGrid w:val="0"/>
              <w:rPr>
                <w:rFonts w:eastAsia="Malgun Gothic"/>
                <w:color w:val="0000FF"/>
                <w:sz w:val="18"/>
                <w:szCs w:val="18"/>
              </w:rPr>
            </w:pPr>
            <w:r w:rsidRPr="006E3241">
              <w:rPr>
                <w:rFonts w:eastAsia="Malgun Gothic"/>
                <w:color w:val="0000FF"/>
                <w:sz w:val="18"/>
                <w:szCs w:val="18"/>
              </w:rPr>
              <w:t>Mod</w:t>
            </w:r>
          </w:p>
        </w:tc>
        <w:tc>
          <w:tcPr>
            <w:tcW w:w="8469" w:type="dxa"/>
          </w:tcPr>
          <w:p w14:paraId="0C8C1A6D" w14:textId="216548ED" w:rsidR="00CC0576" w:rsidRPr="006E3241" w:rsidRDefault="006E3241" w:rsidP="00CC0576">
            <w:pPr>
              <w:tabs>
                <w:tab w:val="left" w:pos="1680"/>
              </w:tabs>
              <w:overflowPunct w:val="0"/>
              <w:autoSpaceDE w:val="0"/>
              <w:autoSpaceDN w:val="0"/>
              <w:adjustRightInd w:val="0"/>
              <w:textAlignment w:val="baseline"/>
              <w:rPr>
                <w:color w:val="0000FF"/>
                <w:sz w:val="18"/>
                <w:szCs w:val="18"/>
                <w:lang w:eastAsia="zh-CN"/>
              </w:rPr>
            </w:pPr>
            <w:r w:rsidRPr="006E3241">
              <w:rPr>
                <w:color w:val="0000FF"/>
                <w:sz w:val="18"/>
                <w:szCs w:val="18"/>
                <w:lang w:eastAsia="zh-CN"/>
              </w:rPr>
              <w:t>Capture companies’ input accordingly!</w:t>
            </w:r>
          </w:p>
        </w:tc>
      </w:tr>
      <w:tr w:rsidR="00602435" w14:paraId="75B007D3" w14:textId="77777777">
        <w:trPr>
          <w:gridAfter w:val="1"/>
          <w:wAfter w:w="46" w:type="dxa"/>
          <w:trHeight w:val="215"/>
        </w:trPr>
        <w:tc>
          <w:tcPr>
            <w:tcW w:w="1516" w:type="dxa"/>
          </w:tcPr>
          <w:p w14:paraId="0D08A808" w14:textId="68867377" w:rsidR="00602435" w:rsidRPr="00602435" w:rsidRDefault="00602435" w:rsidP="00CC0576">
            <w:pPr>
              <w:snapToGrid w:val="0"/>
              <w:rPr>
                <w:rFonts w:eastAsiaTheme="minorEastAsia"/>
                <w:color w:val="0000FF"/>
                <w:sz w:val="18"/>
                <w:szCs w:val="18"/>
                <w:lang w:eastAsia="zh-CN"/>
              </w:rPr>
            </w:pPr>
            <w:r w:rsidRPr="00602435">
              <w:rPr>
                <w:rFonts w:eastAsiaTheme="minorEastAsia" w:hint="eastAsia"/>
                <w:color w:val="000000" w:themeColor="text1"/>
                <w:sz w:val="18"/>
                <w:szCs w:val="18"/>
                <w:lang w:eastAsia="zh-CN"/>
              </w:rPr>
              <w:t>CATT</w:t>
            </w:r>
          </w:p>
        </w:tc>
        <w:tc>
          <w:tcPr>
            <w:tcW w:w="8469" w:type="dxa"/>
          </w:tcPr>
          <w:p w14:paraId="3471F98F" w14:textId="735A6AC1" w:rsidR="008C566B" w:rsidRDefault="008C566B" w:rsidP="008C566B">
            <w:pPr>
              <w:snapToGrid w:val="0"/>
              <w:rPr>
                <w:rFonts w:eastAsiaTheme="minorEastAsia"/>
                <w:bCs/>
                <w:sz w:val="18"/>
                <w:szCs w:val="18"/>
                <w:lang w:eastAsia="zh-CN"/>
              </w:rPr>
            </w:pPr>
            <w:r>
              <w:rPr>
                <w:rFonts w:eastAsiaTheme="minorEastAsia"/>
                <w:b/>
                <w:sz w:val="18"/>
                <w:szCs w:val="18"/>
                <w:lang w:eastAsia="zh-TW"/>
              </w:rPr>
              <w:t>Proposal 3.1A</w:t>
            </w:r>
            <w:r>
              <w:rPr>
                <w:rFonts w:eastAsiaTheme="minorEastAsia"/>
                <w:bCs/>
                <w:sz w:val="18"/>
                <w:szCs w:val="18"/>
                <w:lang w:eastAsia="zh-TW"/>
              </w:rPr>
              <w:t xml:space="preserve">: </w:t>
            </w:r>
            <w:r>
              <w:rPr>
                <w:rFonts w:eastAsiaTheme="minorEastAsia" w:hint="eastAsia"/>
                <w:bCs/>
                <w:sz w:val="18"/>
                <w:szCs w:val="18"/>
                <w:lang w:eastAsia="zh-CN"/>
              </w:rPr>
              <w:t xml:space="preserve">Support option-2. In the current spec, when a UE determines overlapping for PUCCH and/or PUSCH transmission of the same priority index, first the UE resolves the overlapping for PUCCHs with repetitions, similar rule should also be applied to UEIBR. Since it has been agreed that regarding </w:t>
            </w:r>
            <w:r w:rsidRPr="00B86E5A">
              <w:rPr>
                <w:rFonts w:eastAsiaTheme="minorEastAsia"/>
                <w:bCs/>
                <w:sz w:val="18"/>
                <w:szCs w:val="18"/>
                <w:lang w:eastAsia="zh-CN"/>
              </w:rPr>
              <w:t xml:space="preserve">the multiplexing a number of L (L&gt;=1) PUCCH format 0/1 with UEIRIs are collided/overlapped with a PUCCH format 2/3/4 carrying HARQ/CSI, </w:t>
            </w:r>
            <w:r w:rsidRPr="00B86E5A">
              <w:rPr>
                <w:rFonts w:eastAsiaTheme="minorEastAsia" w:hint="eastAsia"/>
                <w:bCs/>
                <w:sz w:val="18"/>
                <w:szCs w:val="18"/>
                <w:lang w:eastAsia="zh-CN"/>
              </w:rPr>
              <w:t xml:space="preserve">a </w:t>
            </w:r>
            <w:r w:rsidRPr="00B86E5A">
              <w:rPr>
                <w:rFonts w:eastAsiaTheme="minorEastAsia"/>
                <w:bCs/>
                <w:sz w:val="18"/>
                <w:szCs w:val="18"/>
                <w:lang w:eastAsia="zh-CN"/>
              </w:rPr>
              <w:t xml:space="preserve">field </w:t>
            </w:r>
            <w:r w:rsidRPr="00B86E5A">
              <w:rPr>
                <w:rFonts w:eastAsiaTheme="minorEastAsia" w:hint="eastAsia"/>
                <w:bCs/>
                <w:sz w:val="18"/>
                <w:szCs w:val="18"/>
                <w:lang w:eastAsia="zh-CN"/>
              </w:rPr>
              <w:t xml:space="preserve">of </w:t>
            </w:r>
            <m:oMath>
              <m:d>
                <m:dPr>
                  <m:begChr m:val="⌈"/>
                  <m:endChr m:val="⌉"/>
                  <m:ctrlPr>
                    <w:rPr>
                      <w:rFonts w:ascii="Cambria Math" w:eastAsiaTheme="minorEastAsia" w:hAnsi="Cambria Math"/>
                      <w:bCs/>
                      <w:sz w:val="18"/>
                      <w:szCs w:val="18"/>
                      <w:lang w:eastAsia="zh-CN"/>
                    </w:rPr>
                  </m:ctrlPr>
                </m:dPr>
                <m:e>
                  <m:sSub>
                    <m:sSubPr>
                      <m:ctrlPr>
                        <w:rPr>
                          <w:rFonts w:ascii="Cambria Math" w:eastAsiaTheme="minorEastAsia" w:hAnsi="Cambria Math"/>
                          <w:bCs/>
                          <w:sz w:val="18"/>
                          <w:szCs w:val="18"/>
                          <w:lang w:eastAsia="zh-CN"/>
                        </w:rPr>
                      </m:ctrlPr>
                    </m:sSubPr>
                    <m:e>
                      <m:r>
                        <m:rPr>
                          <m:sty m:val="p"/>
                        </m:rPr>
                        <w:rPr>
                          <w:rFonts w:ascii="Cambria Math" w:eastAsiaTheme="minorEastAsia" w:hAnsi="Cambria Math"/>
                          <w:sz w:val="18"/>
                          <w:szCs w:val="18"/>
                          <w:lang w:eastAsia="zh-CN"/>
                        </w:rPr>
                        <m:t>log</m:t>
                      </m:r>
                    </m:e>
                    <m:sub>
                      <m:r>
                        <m:rPr>
                          <m:sty m:val="p"/>
                        </m:rPr>
                        <w:rPr>
                          <w:rFonts w:ascii="Cambria Math" w:eastAsiaTheme="minorEastAsia" w:hAnsi="Cambria Math"/>
                          <w:sz w:val="18"/>
                          <w:szCs w:val="18"/>
                          <w:lang w:eastAsia="zh-CN"/>
                        </w:rPr>
                        <m:t>2</m:t>
                      </m:r>
                    </m:sub>
                  </m:sSub>
                  <m:d>
                    <m:dPr>
                      <m:ctrlPr>
                        <w:rPr>
                          <w:rFonts w:ascii="Cambria Math" w:eastAsiaTheme="minorEastAsia" w:hAnsi="Cambria Math"/>
                          <w:bCs/>
                          <w:sz w:val="18"/>
                          <w:szCs w:val="18"/>
                          <w:lang w:eastAsia="zh-CN"/>
                        </w:rPr>
                      </m:ctrlPr>
                    </m:dPr>
                    <m:e>
                      <m:r>
                        <m:rPr>
                          <m:sty m:val="p"/>
                        </m:rPr>
                        <w:rPr>
                          <w:rFonts w:ascii="Cambria Math" w:eastAsiaTheme="minorEastAsia" w:hAnsi="Cambria Math"/>
                          <w:sz w:val="18"/>
                          <w:szCs w:val="18"/>
                          <w:lang w:eastAsia="zh-CN"/>
                        </w:rPr>
                        <m:t>L+1</m:t>
                      </m:r>
                    </m:e>
                  </m:d>
                </m:e>
              </m:d>
            </m:oMath>
            <w:r w:rsidRPr="00B86E5A">
              <w:rPr>
                <w:rFonts w:eastAsiaTheme="minorEastAsia"/>
                <w:bCs/>
                <w:sz w:val="18"/>
                <w:szCs w:val="18"/>
                <w:lang w:eastAsia="zh-CN"/>
              </w:rPr>
              <w:t xml:space="preserve"> bits of representing at most one of positive UEIRI is </w:t>
            </w:r>
            <w:r w:rsidRPr="00B86E5A">
              <w:rPr>
                <w:rFonts w:eastAsiaTheme="minorEastAsia" w:hint="eastAsia"/>
                <w:bCs/>
                <w:sz w:val="18"/>
                <w:szCs w:val="18"/>
                <w:lang w:eastAsia="zh-CN"/>
              </w:rPr>
              <w:t>adopted</w:t>
            </w:r>
            <w:r w:rsidRPr="00B86E5A">
              <w:rPr>
                <w:rFonts w:eastAsiaTheme="minorEastAsia"/>
                <w:bCs/>
                <w:sz w:val="18"/>
                <w:szCs w:val="18"/>
                <w:lang w:eastAsia="zh-CN"/>
              </w:rPr>
              <w:t>.</w:t>
            </w:r>
            <w:r>
              <w:rPr>
                <w:rFonts w:eastAsiaTheme="minorEastAsia" w:cs="Times" w:hint="eastAsia"/>
                <w:lang w:eastAsia="zh-CN"/>
              </w:rPr>
              <w:t xml:space="preserve"> </w:t>
            </w:r>
            <w:r w:rsidRPr="00B86E5A">
              <w:rPr>
                <w:rFonts w:eastAsiaTheme="minorEastAsia" w:hint="eastAsia"/>
                <w:bCs/>
                <w:sz w:val="18"/>
                <w:szCs w:val="18"/>
                <w:lang w:eastAsia="zh-CN"/>
              </w:rPr>
              <w:t xml:space="preserve">Therefore, for the multiplex the L </w:t>
            </w:r>
            <w:r w:rsidRPr="00B86E5A">
              <w:rPr>
                <w:rFonts w:eastAsiaTheme="minorEastAsia"/>
                <w:bCs/>
                <w:sz w:val="18"/>
                <w:szCs w:val="18"/>
                <w:lang w:eastAsia="zh-CN"/>
              </w:rPr>
              <w:t>(L&gt;=1)</w:t>
            </w:r>
            <w:r w:rsidRPr="00B86E5A">
              <w:rPr>
                <w:rFonts w:eastAsiaTheme="minorEastAsia" w:hint="eastAsia"/>
                <w:bCs/>
                <w:sz w:val="18"/>
                <w:szCs w:val="18"/>
                <w:lang w:eastAsia="zh-CN"/>
              </w:rPr>
              <w:t xml:space="preserve"> first PUCCH(s) with UEIRIs with a PUSCH when L first PUCCH(s) collide/overlap with a PUSCH, a </w:t>
            </w:r>
            <w:r w:rsidRPr="00B86E5A">
              <w:rPr>
                <w:rFonts w:eastAsiaTheme="minorEastAsia"/>
                <w:bCs/>
                <w:sz w:val="18"/>
                <w:szCs w:val="18"/>
                <w:lang w:eastAsia="zh-CN"/>
              </w:rPr>
              <w:t xml:space="preserve">field </w:t>
            </w:r>
            <w:r w:rsidRPr="00B86E5A">
              <w:rPr>
                <w:rFonts w:eastAsiaTheme="minorEastAsia" w:hint="eastAsia"/>
                <w:bCs/>
                <w:sz w:val="18"/>
                <w:szCs w:val="18"/>
                <w:lang w:eastAsia="zh-CN"/>
              </w:rPr>
              <w:t xml:space="preserve">of </w:t>
            </w:r>
            <m:oMath>
              <m:d>
                <m:dPr>
                  <m:begChr m:val="⌈"/>
                  <m:endChr m:val="⌉"/>
                  <m:ctrlPr>
                    <w:rPr>
                      <w:rFonts w:ascii="Cambria Math" w:eastAsiaTheme="minorEastAsia" w:hAnsi="Cambria Math"/>
                      <w:bCs/>
                      <w:sz w:val="18"/>
                      <w:szCs w:val="18"/>
                      <w:lang w:eastAsia="zh-CN"/>
                    </w:rPr>
                  </m:ctrlPr>
                </m:dPr>
                <m:e>
                  <m:sSub>
                    <m:sSubPr>
                      <m:ctrlPr>
                        <w:rPr>
                          <w:rFonts w:ascii="Cambria Math" w:eastAsiaTheme="minorEastAsia" w:hAnsi="Cambria Math"/>
                          <w:bCs/>
                          <w:sz w:val="18"/>
                          <w:szCs w:val="18"/>
                          <w:lang w:eastAsia="zh-CN"/>
                        </w:rPr>
                      </m:ctrlPr>
                    </m:sSubPr>
                    <m:e>
                      <m:r>
                        <m:rPr>
                          <m:sty m:val="p"/>
                        </m:rPr>
                        <w:rPr>
                          <w:rFonts w:ascii="Cambria Math" w:eastAsiaTheme="minorEastAsia" w:hAnsi="Cambria Math"/>
                          <w:sz w:val="18"/>
                          <w:szCs w:val="18"/>
                          <w:lang w:eastAsia="zh-CN"/>
                        </w:rPr>
                        <m:t>log</m:t>
                      </m:r>
                    </m:e>
                    <m:sub>
                      <m:r>
                        <m:rPr>
                          <m:sty m:val="p"/>
                        </m:rPr>
                        <w:rPr>
                          <w:rFonts w:ascii="Cambria Math" w:eastAsiaTheme="minorEastAsia" w:hAnsi="Cambria Math"/>
                          <w:sz w:val="18"/>
                          <w:szCs w:val="18"/>
                          <w:lang w:eastAsia="zh-CN"/>
                        </w:rPr>
                        <m:t>2</m:t>
                      </m:r>
                    </m:sub>
                  </m:sSub>
                  <m:d>
                    <m:dPr>
                      <m:ctrlPr>
                        <w:rPr>
                          <w:rFonts w:ascii="Cambria Math" w:eastAsiaTheme="minorEastAsia" w:hAnsi="Cambria Math"/>
                          <w:bCs/>
                          <w:sz w:val="18"/>
                          <w:szCs w:val="18"/>
                          <w:lang w:eastAsia="zh-CN"/>
                        </w:rPr>
                      </m:ctrlPr>
                    </m:dPr>
                    <m:e>
                      <m:r>
                        <m:rPr>
                          <m:sty m:val="p"/>
                        </m:rPr>
                        <w:rPr>
                          <w:rFonts w:ascii="Cambria Math" w:eastAsiaTheme="minorEastAsia" w:hAnsi="Cambria Math"/>
                          <w:sz w:val="18"/>
                          <w:szCs w:val="18"/>
                          <w:lang w:eastAsia="zh-CN"/>
                        </w:rPr>
                        <m:t>L+1</m:t>
                      </m:r>
                    </m:e>
                  </m:d>
                </m:e>
              </m:d>
            </m:oMath>
            <w:r w:rsidRPr="00B86E5A">
              <w:rPr>
                <w:rFonts w:eastAsiaTheme="minorEastAsia"/>
                <w:bCs/>
                <w:sz w:val="18"/>
                <w:szCs w:val="18"/>
                <w:lang w:eastAsia="zh-CN"/>
              </w:rPr>
              <w:t xml:space="preserve"> bits of representing at most one of positive UEIRI</w:t>
            </w:r>
            <w:r w:rsidRPr="00B86E5A">
              <w:rPr>
                <w:rFonts w:eastAsiaTheme="minorEastAsia" w:hint="eastAsia"/>
                <w:bCs/>
                <w:sz w:val="18"/>
                <w:szCs w:val="18"/>
                <w:lang w:eastAsia="zh-CN"/>
              </w:rPr>
              <w:t xml:space="preserve"> should be adopted</w:t>
            </w:r>
            <w:r>
              <w:rPr>
                <w:rFonts w:eastAsiaTheme="minorEastAsia" w:hint="eastAsia"/>
                <w:bCs/>
                <w:sz w:val="18"/>
                <w:szCs w:val="18"/>
                <w:lang w:eastAsia="zh-CN"/>
              </w:rPr>
              <w:t>.</w:t>
            </w:r>
          </w:p>
          <w:p w14:paraId="15474A1C" w14:textId="1975B85E" w:rsidR="008C566B" w:rsidRDefault="008C566B" w:rsidP="008C566B">
            <w:pPr>
              <w:snapToGrid w:val="0"/>
              <w:rPr>
                <w:rFonts w:eastAsiaTheme="minorEastAsia"/>
                <w:bCs/>
                <w:sz w:val="18"/>
                <w:szCs w:val="18"/>
                <w:lang w:eastAsia="zh-CN"/>
              </w:rPr>
            </w:pPr>
            <w:r>
              <w:rPr>
                <w:rFonts w:eastAsiaTheme="minorEastAsia"/>
                <w:b/>
                <w:sz w:val="18"/>
                <w:szCs w:val="18"/>
                <w:lang w:eastAsia="zh-TW"/>
              </w:rPr>
              <w:t>Proposal 3.1</w:t>
            </w:r>
            <w:r>
              <w:rPr>
                <w:rFonts w:eastAsiaTheme="minorEastAsia" w:hint="eastAsia"/>
                <w:b/>
                <w:sz w:val="18"/>
                <w:szCs w:val="18"/>
                <w:lang w:eastAsia="zh-CN"/>
              </w:rPr>
              <w:t>B</w:t>
            </w:r>
            <w:r>
              <w:rPr>
                <w:rFonts w:eastAsiaTheme="minorEastAsia"/>
                <w:bCs/>
                <w:sz w:val="18"/>
                <w:szCs w:val="18"/>
                <w:lang w:eastAsia="zh-TW"/>
              </w:rPr>
              <w:t>:</w:t>
            </w:r>
            <w:r>
              <w:rPr>
                <w:rFonts w:eastAsiaTheme="minorEastAsia" w:hint="eastAsia"/>
                <w:bCs/>
                <w:sz w:val="18"/>
                <w:szCs w:val="18"/>
                <w:lang w:eastAsia="zh-CN"/>
              </w:rPr>
              <w:t xml:space="preserve"> Support option-1. We share similar view as Samsung considering that the option-1 is consistent with the UL power priority rules agreed in RAN1#122, where the priority of UEIRI is the same as HARQ-ACK and is higher than CSI.</w:t>
            </w:r>
          </w:p>
          <w:p w14:paraId="6AF2E192" w14:textId="1CB90044" w:rsidR="008C566B" w:rsidRDefault="008C566B" w:rsidP="008C566B">
            <w:pPr>
              <w:snapToGrid w:val="0"/>
              <w:rPr>
                <w:rFonts w:eastAsiaTheme="minorEastAsia"/>
                <w:bCs/>
                <w:sz w:val="18"/>
                <w:szCs w:val="18"/>
                <w:lang w:eastAsia="zh-CN"/>
              </w:rPr>
            </w:pPr>
            <w:r>
              <w:rPr>
                <w:rFonts w:eastAsiaTheme="minorEastAsia" w:hint="eastAsia"/>
                <w:b/>
                <w:bCs/>
                <w:sz w:val="18"/>
                <w:szCs w:val="18"/>
                <w:lang w:eastAsia="zh-CN"/>
              </w:rPr>
              <w:t>Proposal 3.1</w:t>
            </w:r>
            <w:r w:rsidRPr="00B87598">
              <w:rPr>
                <w:rFonts w:eastAsiaTheme="minorEastAsia" w:hint="eastAsia"/>
                <w:b/>
                <w:bCs/>
                <w:sz w:val="18"/>
                <w:szCs w:val="18"/>
                <w:lang w:eastAsia="zh-CN"/>
              </w:rPr>
              <w:t>C:</w:t>
            </w:r>
            <w:r>
              <w:rPr>
                <w:rFonts w:eastAsiaTheme="minorEastAsia" w:hint="eastAsia"/>
                <w:bCs/>
                <w:sz w:val="18"/>
                <w:szCs w:val="18"/>
                <w:lang w:eastAsia="zh-CN"/>
              </w:rPr>
              <w:t xml:space="preserve"> Support.</w:t>
            </w:r>
          </w:p>
          <w:p w14:paraId="02C4903C" w14:textId="79467E26" w:rsidR="008C566B" w:rsidRPr="00EA618C" w:rsidRDefault="008C566B" w:rsidP="008C566B">
            <w:pPr>
              <w:snapToGrid w:val="0"/>
              <w:rPr>
                <w:color w:val="000000" w:themeColor="text1"/>
                <w:sz w:val="18"/>
                <w:szCs w:val="18"/>
                <w:lang w:eastAsia="zh-CN"/>
              </w:rPr>
            </w:pPr>
            <w:r w:rsidRPr="00EA618C">
              <w:rPr>
                <w:rFonts w:eastAsiaTheme="minorEastAsia" w:hint="eastAsia"/>
                <w:b/>
                <w:bCs/>
                <w:sz w:val="18"/>
                <w:szCs w:val="18"/>
                <w:lang w:eastAsia="zh-CN"/>
              </w:rPr>
              <w:t>Proposal 3.2:</w:t>
            </w:r>
            <w:r>
              <w:rPr>
                <w:rFonts w:eastAsiaTheme="minorEastAsia" w:hint="eastAsia"/>
                <w:b/>
                <w:bCs/>
                <w:sz w:val="18"/>
                <w:szCs w:val="18"/>
                <w:lang w:eastAsia="zh-CN"/>
              </w:rPr>
              <w:t xml:space="preserve"> </w:t>
            </w:r>
            <w:r>
              <w:rPr>
                <w:rFonts w:hint="eastAsia"/>
                <w:color w:val="000000" w:themeColor="text1"/>
                <w:sz w:val="18"/>
                <w:szCs w:val="18"/>
                <w:lang w:eastAsia="zh-CN"/>
              </w:rPr>
              <w:t>Th</w:t>
            </w:r>
            <w:r>
              <w:rPr>
                <w:color w:val="000000" w:themeColor="text1"/>
                <w:sz w:val="18"/>
                <w:szCs w:val="18"/>
                <w:lang w:eastAsia="zh-CN"/>
              </w:rPr>
              <w:t>e TP is not needed.</w:t>
            </w:r>
          </w:p>
          <w:p w14:paraId="49DDFA61" w14:textId="77777777" w:rsidR="008C566B" w:rsidRDefault="008C566B" w:rsidP="008C566B">
            <w:pPr>
              <w:snapToGrid w:val="0"/>
              <w:rPr>
                <w:rFonts w:eastAsiaTheme="minorEastAsia"/>
                <w:bCs/>
                <w:sz w:val="18"/>
                <w:szCs w:val="18"/>
                <w:lang w:eastAsia="zh-CN"/>
              </w:rPr>
            </w:pPr>
            <w:r w:rsidRPr="002B6B10">
              <w:rPr>
                <w:rFonts w:eastAsiaTheme="minorEastAsia"/>
                <w:b/>
                <w:sz w:val="18"/>
                <w:szCs w:val="18"/>
                <w:lang w:eastAsia="zh-TW"/>
              </w:rPr>
              <w:t>Proposal 3.</w:t>
            </w:r>
            <w:r>
              <w:rPr>
                <w:rFonts w:eastAsiaTheme="minorEastAsia"/>
                <w:b/>
                <w:sz w:val="18"/>
                <w:szCs w:val="18"/>
                <w:lang w:eastAsia="zh-TW"/>
              </w:rPr>
              <w:t>3</w:t>
            </w:r>
            <w:r>
              <w:rPr>
                <w:rFonts w:eastAsiaTheme="minorEastAsia"/>
                <w:bCs/>
                <w:sz w:val="18"/>
                <w:szCs w:val="18"/>
                <w:lang w:eastAsia="zh-TW"/>
              </w:rPr>
              <w:t>: S</w:t>
            </w:r>
            <w:r>
              <w:rPr>
                <w:rFonts w:eastAsiaTheme="minorEastAsia" w:hint="eastAsia"/>
                <w:bCs/>
                <w:sz w:val="18"/>
                <w:szCs w:val="18"/>
                <w:lang w:eastAsia="zh-CN"/>
              </w:rPr>
              <w:t>upport.</w:t>
            </w:r>
          </w:p>
          <w:p w14:paraId="63DB3800" w14:textId="77777777" w:rsidR="008C566B" w:rsidRDefault="008C566B" w:rsidP="008C566B">
            <w:pPr>
              <w:overflowPunct w:val="0"/>
              <w:autoSpaceDE w:val="0"/>
              <w:autoSpaceDN w:val="0"/>
              <w:adjustRightInd w:val="0"/>
              <w:textAlignment w:val="baseline"/>
              <w:rPr>
                <w:rFonts w:eastAsiaTheme="minorEastAsia"/>
                <w:bCs/>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3.4A: </w:t>
            </w:r>
            <w:r>
              <w:rPr>
                <w:rFonts w:eastAsiaTheme="minorEastAsia"/>
                <w:bCs/>
                <w:sz w:val="18"/>
                <w:szCs w:val="18"/>
                <w:lang w:eastAsia="zh-TW"/>
              </w:rPr>
              <w:t>S</w:t>
            </w:r>
            <w:r>
              <w:rPr>
                <w:rFonts w:eastAsiaTheme="minorEastAsia" w:hint="eastAsia"/>
                <w:bCs/>
                <w:sz w:val="18"/>
                <w:szCs w:val="18"/>
                <w:lang w:eastAsia="zh-CN"/>
              </w:rPr>
              <w:t xml:space="preserve">upport. </w:t>
            </w:r>
            <w:r>
              <w:rPr>
                <w:rFonts w:hint="eastAsia"/>
                <w:bCs/>
                <w:color w:val="000000" w:themeColor="text1"/>
                <w:sz w:val="18"/>
                <w:szCs w:val="18"/>
                <w:lang w:eastAsia="zh-CN"/>
              </w:rPr>
              <w:t>There</w:t>
            </w:r>
            <w:r>
              <w:rPr>
                <w:bCs/>
                <w:color w:val="000000" w:themeColor="text1"/>
                <w:sz w:val="18"/>
                <w:szCs w:val="18"/>
                <w:lang w:eastAsia="zh-CN"/>
              </w:rPr>
              <w:t xml:space="preserve"> is no agreement on restricting that the UEI CSI report configurations associated with the same PUCCH resource must be associated with the same event type.</w:t>
            </w:r>
          </w:p>
          <w:p w14:paraId="6C0043E5" w14:textId="77777777" w:rsidR="008C566B" w:rsidRDefault="008C566B" w:rsidP="008C566B">
            <w:pPr>
              <w:overflowPunct w:val="0"/>
              <w:autoSpaceDE w:val="0"/>
              <w:autoSpaceDN w:val="0"/>
              <w:adjustRightInd w:val="0"/>
              <w:textAlignment w:val="baseline"/>
              <w:rPr>
                <w:rFonts w:eastAsiaTheme="minorEastAsia"/>
                <w:bCs/>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3.4B:</w:t>
            </w:r>
            <w:r>
              <w:rPr>
                <w:rFonts w:eastAsiaTheme="minorEastAsia" w:hint="eastAsia"/>
                <w:b/>
                <w:color w:val="000000" w:themeColor="text1"/>
                <w:sz w:val="18"/>
                <w:szCs w:val="18"/>
                <w:lang w:eastAsia="zh-CN"/>
              </w:rPr>
              <w:t xml:space="preserve"> </w:t>
            </w:r>
            <w:r w:rsidRPr="002C102A">
              <w:rPr>
                <w:rFonts w:eastAsiaTheme="minorEastAsia" w:hint="eastAsia"/>
                <w:bCs/>
                <w:sz w:val="18"/>
                <w:szCs w:val="18"/>
                <w:lang w:eastAsia="zh-TW"/>
              </w:rPr>
              <w:t>Open to discuss.</w:t>
            </w:r>
            <w:r>
              <w:rPr>
                <w:rFonts w:eastAsiaTheme="minorEastAsia" w:hint="eastAsia"/>
                <w:bCs/>
                <w:sz w:val="18"/>
                <w:szCs w:val="18"/>
                <w:lang w:eastAsia="zh-CN"/>
              </w:rPr>
              <w:t xml:space="preserve"> </w:t>
            </w:r>
          </w:p>
          <w:p w14:paraId="6139979C" w14:textId="4DF57AE2" w:rsidR="008C566B" w:rsidRDefault="008C566B" w:rsidP="008C566B">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3.5</w:t>
            </w:r>
            <w:r>
              <w:rPr>
                <w:rFonts w:eastAsiaTheme="minorEastAsia" w:hint="eastAsia"/>
                <w:b/>
                <w:color w:val="000000" w:themeColor="text1"/>
                <w:sz w:val="18"/>
                <w:szCs w:val="18"/>
                <w:lang w:eastAsia="zh-CN"/>
              </w:rPr>
              <w:t xml:space="preserve">:  </w:t>
            </w:r>
            <w:r w:rsidRPr="00BC42F7">
              <w:rPr>
                <w:rFonts w:eastAsiaTheme="minorEastAsia" w:hint="eastAsia"/>
                <w:color w:val="000000" w:themeColor="text1"/>
                <w:sz w:val="18"/>
                <w:szCs w:val="18"/>
                <w:lang w:eastAsia="zh-CN"/>
              </w:rPr>
              <w:t>Support</w:t>
            </w:r>
            <w:r w:rsidR="00B92DE6">
              <w:rPr>
                <w:rFonts w:eastAsiaTheme="minorEastAsia" w:hint="eastAsia"/>
                <w:color w:val="000000" w:themeColor="text1"/>
                <w:sz w:val="18"/>
                <w:szCs w:val="18"/>
                <w:lang w:eastAsia="zh-CN"/>
              </w:rPr>
              <w:t>.</w:t>
            </w:r>
          </w:p>
          <w:p w14:paraId="797A1967" w14:textId="5D780C56" w:rsidR="008C566B" w:rsidRDefault="008C566B" w:rsidP="008C566B">
            <w:pPr>
              <w:overflowPunct w:val="0"/>
              <w:autoSpaceDE w:val="0"/>
              <w:autoSpaceDN w:val="0"/>
              <w:adjustRightInd w:val="0"/>
              <w:textAlignment w:val="baseline"/>
              <w:rPr>
                <w:rFonts w:eastAsiaTheme="minorEastAsia"/>
                <w:bCs/>
                <w:sz w:val="18"/>
                <w:szCs w:val="18"/>
                <w:lang w:eastAsia="zh-CN"/>
              </w:rPr>
            </w:pPr>
            <w:r>
              <w:rPr>
                <w:rFonts w:eastAsiaTheme="minorEastAsia" w:hint="eastAsia"/>
                <w:b/>
                <w:color w:val="000000" w:themeColor="text1"/>
                <w:sz w:val="18"/>
                <w:szCs w:val="18"/>
                <w:lang w:eastAsia="zh-CN"/>
              </w:rPr>
              <w:t>Proposal 3.6/3.7</w:t>
            </w:r>
            <w:r>
              <w:rPr>
                <w:rFonts w:eastAsiaTheme="minorEastAsia"/>
                <w:b/>
                <w:color w:val="000000" w:themeColor="text1"/>
                <w:sz w:val="18"/>
                <w:szCs w:val="18"/>
                <w:lang w:eastAsia="zh-CN"/>
              </w:rPr>
              <w:t xml:space="preserve">: </w:t>
            </w:r>
            <w:r>
              <w:rPr>
                <w:rFonts w:eastAsiaTheme="minorEastAsia"/>
                <w:bCs/>
                <w:sz w:val="18"/>
                <w:szCs w:val="18"/>
                <w:lang w:eastAsia="zh-TW"/>
              </w:rPr>
              <w:t>Support</w:t>
            </w:r>
            <w:r w:rsidR="00B92DE6">
              <w:rPr>
                <w:rFonts w:eastAsiaTheme="minorEastAsia" w:hint="eastAsia"/>
                <w:bCs/>
                <w:sz w:val="18"/>
                <w:szCs w:val="18"/>
                <w:lang w:eastAsia="zh-CN"/>
              </w:rPr>
              <w:t>.</w:t>
            </w:r>
          </w:p>
          <w:p w14:paraId="5C2D8D89" w14:textId="617E3015" w:rsidR="008C566B" w:rsidRDefault="008C566B" w:rsidP="008C566B">
            <w:pPr>
              <w:snapToGrid w:val="0"/>
              <w:rPr>
                <w:rFonts w:eastAsiaTheme="minorEastAsia"/>
                <w:bCs/>
                <w:sz w:val="18"/>
                <w:szCs w:val="18"/>
                <w:lang w:eastAsia="zh-CN"/>
              </w:rPr>
            </w:pPr>
            <w:bookmarkStart w:id="170" w:name="OLE_LINK1"/>
            <w:bookmarkStart w:id="171" w:name="OLE_LINK2"/>
            <w:r w:rsidRPr="008C566B">
              <w:rPr>
                <w:rFonts w:eastAsiaTheme="minorEastAsia"/>
                <w:b/>
                <w:sz w:val="18"/>
                <w:szCs w:val="18"/>
                <w:lang w:eastAsia="zh-CN"/>
              </w:rPr>
              <w:t>Proposal 3.9A</w:t>
            </w:r>
            <w:bookmarkEnd w:id="170"/>
            <w:bookmarkEnd w:id="171"/>
            <w:r w:rsidRPr="008C566B">
              <w:rPr>
                <w:rFonts w:eastAsiaTheme="minorEastAsia"/>
                <w:bCs/>
                <w:sz w:val="18"/>
                <w:szCs w:val="18"/>
                <w:lang w:eastAsia="zh-CN"/>
              </w:rPr>
              <w:t>:</w:t>
            </w:r>
            <w:r>
              <w:rPr>
                <w:rFonts w:eastAsiaTheme="minorEastAsia"/>
                <w:bCs/>
                <w:sz w:val="18"/>
                <w:szCs w:val="18"/>
                <w:lang w:eastAsia="zh-CN"/>
              </w:rPr>
              <w:t xml:space="preserve"> </w:t>
            </w:r>
            <w:r>
              <w:rPr>
                <w:rFonts w:eastAsiaTheme="minorEastAsia" w:hint="eastAsia"/>
                <w:bCs/>
                <w:sz w:val="18"/>
                <w:szCs w:val="18"/>
                <w:lang w:eastAsia="zh-CN"/>
              </w:rPr>
              <w:t>Support</w:t>
            </w:r>
            <w:r w:rsidR="00B92DE6">
              <w:rPr>
                <w:rFonts w:eastAsiaTheme="minorEastAsia" w:hint="eastAsia"/>
                <w:bCs/>
                <w:sz w:val="18"/>
                <w:szCs w:val="18"/>
                <w:lang w:eastAsia="zh-CN"/>
              </w:rPr>
              <w:t>.</w:t>
            </w:r>
          </w:p>
          <w:p w14:paraId="62B89CB0" w14:textId="77777777" w:rsidR="00602435" w:rsidRDefault="008C566B" w:rsidP="008C566B">
            <w:pPr>
              <w:snapToGrid w:val="0"/>
              <w:jc w:val="both"/>
              <w:rPr>
                <w:rFonts w:eastAsiaTheme="minorEastAsia"/>
                <w:color w:val="000000" w:themeColor="text1"/>
                <w:sz w:val="18"/>
                <w:szCs w:val="18"/>
                <w:lang w:eastAsia="zh-CN"/>
              </w:rPr>
            </w:pPr>
            <w:r w:rsidRPr="009830B5">
              <w:rPr>
                <w:rFonts w:eastAsiaTheme="minorEastAsia" w:hint="eastAsia"/>
                <w:b/>
                <w:color w:val="000000" w:themeColor="text1"/>
                <w:sz w:val="18"/>
                <w:szCs w:val="18"/>
                <w:lang w:eastAsia="zh-CN"/>
              </w:rPr>
              <w:t>P</w:t>
            </w:r>
            <w:r w:rsidRPr="009830B5">
              <w:rPr>
                <w:rFonts w:eastAsiaTheme="minorEastAsia"/>
                <w:b/>
                <w:color w:val="000000" w:themeColor="text1"/>
                <w:sz w:val="18"/>
                <w:szCs w:val="18"/>
                <w:lang w:eastAsia="zh-CN"/>
              </w:rPr>
              <w:t>roposal 3.11</w:t>
            </w:r>
            <w:r>
              <w:rPr>
                <w:rFonts w:eastAsiaTheme="minorEastAsia"/>
                <w:color w:val="000000" w:themeColor="text1"/>
                <w:sz w:val="18"/>
                <w:szCs w:val="18"/>
                <w:lang w:eastAsia="zh-CN"/>
              </w:rPr>
              <w:t xml:space="preserve">: </w:t>
            </w:r>
            <w:r>
              <w:rPr>
                <w:rFonts w:eastAsiaTheme="minorEastAsia" w:hint="eastAsia"/>
                <w:color w:val="000000" w:themeColor="text1"/>
                <w:sz w:val="18"/>
                <w:szCs w:val="18"/>
                <w:lang w:eastAsia="zh-CN"/>
              </w:rPr>
              <w:t xml:space="preserve"> Do not </w:t>
            </w:r>
            <w:r>
              <w:rPr>
                <w:rFonts w:eastAsiaTheme="minorEastAsia"/>
                <w:color w:val="000000" w:themeColor="text1"/>
                <w:sz w:val="18"/>
                <w:szCs w:val="18"/>
                <w:lang w:eastAsia="zh-CN"/>
              </w:rPr>
              <w:t>support</w:t>
            </w:r>
            <w:r>
              <w:rPr>
                <w:rFonts w:eastAsiaTheme="minorEastAsia" w:hint="eastAsia"/>
                <w:color w:val="000000" w:themeColor="text1"/>
                <w:sz w:val="18"/>
                <w:szCs w:val="18"/>
                <w:lang w:eastAsia="zh-CN"/>
              </w:rPr>
              <w:t xml:space="preserve"> this TP.  </w:t>
            </w:r>
          </w:p>
          <w:p w14:paraId="2022E4CB" w14:textId="17426631" w:rsidR="00107078" w:rsidRPr="008C566B" w:rsidRDefault="00107078" w:rsidP="008C566B">
            <w:pPr>
              <w:snapToGrid w:val="0"/>
              <w:jc w:val="both"/>
              <w:rPr>
                <w:rFonts w:eastAsiaTheme="minorEastAsia"/>
                <w:color w:val="000000" w:themeColor="text1"/>
                <w:sz w:val="18"/>
                <w:szCs w:val="18"/>
                <w:lang w:eastAsia="zh-CN"/>
              </w:rPr>
            </w:pPr>
            <w:r w:rsidRPr="00926DC9">
              <w:rPr>
                <w:rFonts w:eastAsia="Malgun Gothic"/>
                <w:color w:val="0000FF"/>
                <w:sz w:val="18"/>
                <w:szCs w:val="18"/>
              </w:rPr>
              <w:t>[Mod]:</w:t>
            </w:r>
            <w:r>
              <w:rPr>
                <w:rFonts w:eastAsia="Malgun Gothic"/>
                <w:color w:val="0000FF"/>
                <w:sz w:val="18"/>
                <w:szCs w:val="18"/>
              </w:rPr>
              <w:t xml:space="preserve"> Captured!</w:t>
            </w:r>
            <w:r w:rsidR="007B6D2D">
              <w:rPr>
                <w:rFonts w:eastAsia="Malgun Gothic"/>
                <w:color w:val="0000FF"/>
                <w:sz w:val="18"/>
                <w:szCs w:val="18"/>
              </w:rPr>
              <w:t xml:space="preserve"> </w:t>
            </w:r>
          </w:p>
        </w:tc>
      </w:tr>
      <w:tr w:rsidR="003E2A56" w14:paraId="6282FE06" w14:textId="77777777" w:rsidTr="003E2A56">
        <w:trPr>
          <w:gridAfter w:val="1"/>
          <w:wAfter w:w="46" w:type="dxa"/>
          <w:trHeight w:val="215"/>
        </w:trPr>
        <w:tc>
          <w:tcPr>
            <w:tcW w:w="1516" w:type="dxa"/>
          </w:tcPr>
          <w:p w14:paraId="6D1A2A31" w14:textId="77777777" w:rsidR="003E2A56" w:rsidRDefault="003E2A56" w:rsidP="007F387E">
            <w:pPr>
              <w:snapToGrid w:val="0"/>
              <w:rPr>
                <w:rFonts w:eastAsia="Malgun Gothic"/>
                <w:color w:val="000000" w:themeColor="text1"/>
                <w:sz w:val="18"/>
                <w:szCs w:val="18"/>
              </w:rPr>
            </w:pPr>
            <w:r>
              <w:rPr>
                <w:rFonts w:eastAsia="Malgun Gothic"/>
                <w:color w:val="000000" w:themeColor="text1"/>
                <w:sz w:val="18"/>
                <w:szCs w:val="18"/>
              </w:rPr>
              <w:t xml:space="preserve">Huawei, </w:t>
            </w:r>
            <w:proofErr w:type="spellStart"/>
            <w:r>
              <w:rPr>
                <w:rFonts w:eastAsia="Malgun Gothic"/>
                <w:color w:val="000000" w:themeColor="text1"/>
                <w:sz w:val="18"/>
                <w:szCs w:val="18"/>
              </w:rPr>
              <w:t>HiSilicon</w:t>
            </w:r>
            <w:proofErr w:type="spellEnd"/>
          </w:p>
        </w:tc>
        <w:tc>
          <w:tcPr>
            <w:tcW w:w="8469" w:type="dxa"/>
          </w:tcPr>
          <w:p w14:paraId="1FD1949C" w14:textId="77777777" w:rsidR="003E2A56" w:rsidRPr="00941639" w:rsidRDefault="003E2A56" w:rsidP="007F387E">
            <w:pPr>
              <w:overflowPunct w:val="0"/>
              <w:autoSpaceDE w:val="0"/>
              <w:autoSpaceDN w:val="0"/>
              <w:adjustRightInd w:val="0"/>
              <w:textAlignment w:val="baseline"/>
              <w:rPr>
                <w:rFonts w:eastAsia="MS Mincho"/>
                <w:color w:val="000000" w:themeColor="text1"/>
                <w:sz w:val="18"/>
                <w:szCs w:val="18"/>
                <w:lang w:eastAsia="ja-JP"/>
              </w:rPr>
            </w:pPr>
            <w:r w:rsidRPr="00941639">
              <w:rPr>
                <w:rFonts w:eastAsia="MS Mincho"/>
                <w:color w:val="000000" w:themeColor="text1"/>
                <w:sz w:val="18"/>
                <w:szCs w:val="18"/>
                <w:lang w:eastAsia="ja-JP"/>
              </w:rPr>
              <w:t xml:space="preserve">Proposal 3.1A: Support Option-2. </w:t>
            </w:r>
          </w:p>
          <w:p w14:paraId="463EF36C" w14:textId="77777777" w:rsidR="003E2A56" w:rsidRPr="00941639" w:rsidRDefault="003E2A56" w:rsidP="007F387E">
            <w:pPr>
              <w:overflowPunct w:val="0"/>
              <w:autoSpaceDE w:val="0"/>
              <w:autoSpaceDN w:val="0"/>
              <w:adjustRightInd w:val="0"/>
              <w:textAlignment w:val="baseline"/>
              <w:rPr>
                <w:rFonts w:eastAsia="MS Mincho"/>
                <w:color w:val="000000" w:themeColor="text1"/>
                <w:sz w:val="18"/>
                <w:szCs w:val="18"/>
                <w:lang w:eastAsia="ja-JP"/>
              </w:rPr>
            </w:pPr>
          </w:p>
          <w:p w14:paraId="780D4C66" w14:textId="77777777" w:rsidR="003E2A56" w:rsidRPr="00941639" w:rsidRDefault="003E2A56" w:rsidP="007F387E">
            <w:pPr>
              <w:overflowPunct w:val="0"/>
              <w:autoSpaceDE w:val="0"/>
              <w:autoSpaceDN w:val="0"/>
              <w:adjustRightInd w:val="0"/>
              <w:textAlignment w:val="baseline"/>
              <w:rPr>
                <w:rFonts w:eastAsia="MS Mincho"/>
                <w:color w:val="000000" w:themeColor="text1"/>
                <w:sz w:val="18"/>
                <w:szCs w:val="18"/>
                <w:lang w:eastAsia="ja-JP"/>
              </w:rPr>
            </w:pPr>
            <w:r w:rsidRPr="00941639">
              <w:rPr>
                <w:rFonts w:eastAsia="MS Mincho"/>
                <w:color w:val="000000" w:themeColor="text1"/>
                <w:sz w:val="18"/>
                <w:szCs w:val="18"/>
                <w:lang w:eastAsia="ja-JP"/>
              </w:rPr>
              <w:t xml:space="preserve">Similar to what is agreed for multiplexing between first PUCCH and PUCCH format 2/3/4 carrying HARQ/CSI/SR, </w:t>
            </w:r>
            <m:oMath>
              <m:d>
                <m:dPr>
                  <m:begChr m:val="⌈"/>
                  <m:endChr m:val="⌉"/>
                  <m:ctrlPr>
                    <w:rPr>
                      <w:rFonts w:ascii="Cambria Math" w:eastAsia="MS Mincho" w:hAnsi="Cambria Math"/>
                      <w:color w:val="000000" w:themeColor="text1"/>
                      <w:sz w:val="18"/>
                      <w:szCs w:val="18"/>
                      <w:lang w:eastAsia="ja-JP"/>
                    </w:rPr>
                  </m:ctrlPr>
                </m:dPr>
                <m:e>
                  <m:func>
                    <m:funcPr>
                      <m:ctrlPr>
                        <w:rPr>
                          <w:rFonts w:ascii="Cambria Math" w:eastAsia="MS Mincho" w:hAnsi="Cambria Math"/>
                          <w:color w:val="000000" w:themeColor="text1"/>
                          <w:sz w:val="18"/>
                          <w:szCs w:val="18"/>
                          <w:lang w:eastAsia="ja-JP"/>
                        </w:rPr>
                      </m:ctrlPr>
                    </m:funcPr>
                    <m:fName>
                      <m:sSub>
                        <m:sSubPr>
                          <m:ctrlPr>
                            <w:rPr>
                              <w:rFonts w:ascii="Cambria Math" w:eastAsia="MS Mincho" w:hAnsi="Cambria Math"/>
                              <w:color w:val="000000" w:themeColor="text1"/>
                              <w:sz w:val="18"/>
                              <w:szCs w:val="18"/>
                              <w:lang w:eastAsia="ja-JP"/>
                            </w:rPr>
                          </m:ctrlPr>
                        </m:sSubPr>
                        <m:e>
                          <m:r>
                            <m:rPr>
                              <m:sty m:val="p"/>
                            </m:rPr>
                            <w:rPr>
                              <w:rFonts w:ascii="Cambria Math" w:eastAsia="MS Mincho" w:hAnsi="Cambria Math"/>
                              <w:color w:val="000000" w:themeColor="text1"/>
                              <w:sz w:val="18"/>
                              <w:szCs w:val="18"/>
                              <w:lang w:eastAsia="ja-JP"/>
                            </w:rPr>
                            <m:t>log</m:t>
                          </m:r>
                        </m:e>
                        <m:sub>
                          <m:r>
                            <m:rPr>
                              <m:sty m:val="p"/>
                            </m:rPr>
                            <w:rPr>
                              <w:rFonts w:ascii="Cambria Math" w:eastAsia="MS Mincho" w:hAnsi="Cambria Math"/>
                              <w:color w:val="000000" w:themeColor="text1"/>
                              <w:sz w:val="18"/>
                              <w:szCs w:val="18"/>
                              <w:lang w:eastAsia="ja-JP"/>
                            </w:rPr>
                            <m:t>2</m:t>
                          </m:r>
                        </m:sub>
                      </m:sSub>
                    </m:fName>
                    <m:e>
                      <m:d>
                        <m:dPr>
                          <m:ctrlPr>
                            <w:rPr>
                              <w:rFonts w:ascii="Cambria Math" w:eastAsia="MS Mincho" w:hAnsi="Cambria Math"/>
                              <w:color w:val="000000" w:themeColor="text1"/>
                              <w:sz w:val="18"/>
                              <w:szCs w:val="18"/>
                              <w:lang w:eastAsia="ja-JP"/>
                            </w:rPr>
                          </m:ctrlPr>
                        </m:dPr>
                        <m:e>
                          <m:r>
                            <w:rPr>
                              <w:rFonts w:ascii="Cambria Math" w:eastAsia="MS Mincho" w:hAnsi="Cambria Math"/>
                              <w:color w:val="000000" w:themeColor="text1"/>
                              <w:sz w:val="18"/>
                              <w:szCs w:val="18"/>
                              <w:lang w:eastAsia="ja-JP"/>
                            </w:rPr>
                            <m:t>L</m:t>
                          </m:r>
                          <m:r>
                            <m:rPr>
                              <m:sty m:val="p"/>
                            </m:rPr>
                            <w:rPr>
                              <w:rFonts w:ascii="Cambria Math" w:eastAsia="MS Mincho" w:hAnsi="Cambria Math"/>
                              <w:color w:val="000000" w:themeColor="text1"/>
                              <w:sz w:val="18"/>
                              <w:szCs w:val="18"/>
                              <w:lang w:eastAsia="ja-JP"/>
                            </w:rPr>
                            <m:t>+1</m:t>
                          </m:r>
                        </m:e>
                      </m:d>
                    </m:e>
                  </m:func>
                </m:e>
              </m:d>
            </m:oMath>
            <w:r w:rsidRPr="00941639">
              <w:rPr>
                <w:rFonts w:eastAsia="MS Mincho"/>
                <w:color w:val="000000" w:themeColor="text1"/>
                <w:sz w:val="18"/>
                <w:szCs w:val="18"/>
                <w:lang w:eastAsia="ja-JP"/>
              </w:rPr>
              <w:t xml:space="preserve"> bits can be used to represent a positive UEIRI or negative UEIRI (when all </w:t>
            </w:r>
            <m:oMath>
              <m:d>
                <m:dPr>
                  <m:begChr m:val="⌈"/>
                  <m:endChr m:val="⌉"/>
                  <m:ctrlPr>
                    <w:rPr>
                      <w:rFonts w:ascii="Cambria Math" w:eastAsia="MS Mincho" w:hAnsi="Cambria Math"/>
                      <w:color w:val="000000" w:themeColor="text1"/>
                      <w:sz w:val="18"/>
                      <w:szCs w:val="18"/>
                      <w:lang w:eastAsia="ja-JP"/>
                    </w:rPr>
                  </m:ctrlPr>
                </m:dPr>
                <m:e>
                  <m:func>
                    <m:funcPr>
                      <m:ctrlPr>
                        <w:rPr>
                          <w:rFonts w:ascii="Cambria Math" w:eastAsia="MS Mincho" w:hAnsi="Cambria Math"/>
                          <w:color w:val="000000" w:themeColor="text1"/>
                          <w:sz w:val="18"/>
                          <w:szCs w:val="18"/>
                          <w:lang w:eastAsia="ja-JP"/>
                        </w:rPr>
                      </m:ctrlPr>
                    </m:funcPr>
                    <m:fName>
                      <m:sSub>
                        <m:sSubPr>
                          <m:ctrlPr>
                            <w:rPr>
                              <w:rFonts w:ascii="Cambria Math" w:eastAsia="MS Mincho" w:hAnsi="Cambria Math"/>
                              <w:color w:val="000000" w:themeColor="text1"/>
                              <w:sz w:val="18"/>
                              <w:szCs w:val="18"/>
                              <w:lang w:eastAsia="ja-JP"/>
                            </w:rPr>
                          </m:ctrlPr>
                        </m:sSubPr>
                        <m:e>
                          <m:r>
                            <m:rPr>
                              <m:sty m:val="p"/>
                            </m:rPr>
                            <w:rPr>
                              <w:rFonts w:ascii="Cambria Math" w:eastAsia="MS Mincho" w:hAnsi="Cambria Math"/>
                              <w:color w:val="000000" w:themeColor="text1"/>
                              <w:sz w:val="18"/>
                              <w:szCs w:val="18"/>
                              <w:lang w:eastAsia="ja-JP"/>
                            </w:rPr>
                            <m:t>log</m:t>
                          </m:r>
                        </m:e>
                        <m:sub>
                          <m:r>
                            <m:rPr>
                              <m:sty m:val="p"/>
                            </m:rPr>
                            <w:rPr>
                              <w:rFonts w:ascii="Cambria Math" w:eastAsia="MS Mincho" w:hAnsi="Cambria Math"/>
                              <w:color w:val="000000" w:themeColor="text1"/>
                              <w:sz w:val="18"/>
                              <w:szCs w:val="18"/>
                              <w:lang w:eastAsia="ja-JP"/>
                            </w:rPr>
                            <m:t>2</m:t>
                          </m:r>
                        </m:sub>
                      </m:sSub>
                    </m:fName>
                    <m:e>
                      <m:d>
                        <m:dPr>
                          <m:ctrlPr>
                            <w:rPr>
                              <w:rFonts w:ascii="Cambria Math" w:eastAsia="MS Mincho" w:hAnsi="Cambria Math"/>
                              <w:color w:val="000000" w:themeColor="text1"/>
                              <w:sz w:val="18"/>
                              <w:szCs w:val="18"/>
                              <w:lang w:eastAsia="ja-JP"/>
                            </w:rPr>
                          </m:ctrlPr>
                        </m:dPr>
                        <m:e>
                          <m:r>
                            <w:rPr>
                              <w:rFonts w:ascii="Cambria Math" w:eastAsia="MS Mincho" w:hAnsi="Cambria Math"/>
                              <w:color w:val="000000" w:themeColor="text1"/>
                              <w:sz w:val="18"/>
                              <w:szCs w:val="18"/>
                              <w:lang w:eastAsia="ja-JP"/>
                            </w:rPr>
                            <m:t>L</m:t>
                          </m:r>
                          <m:r>
                            <m:rPr>
                              <m:sty m:val="p"/>
                            </m:rPr>
                            <w:rPr>
                              <w:rFonts w:ascii="Cambria Math" w:eastAsia="MS Mincho" w:hAnsi="Cambria Math"/>
                              <w:color w:val="000000" w:themeColor="text1"/>
                              <w:sz w:val="18"/>
                              <w:szCs w:val="18"/>
                              <w:lang w:eastAsia="ja-JP"/>
                            </w:rPr>
                            <m:t>+1</m:t>
                          </m:r>
                        </m:e>
                      </m:d>
                    </m:e>
                  </m:func>
                </m:e>
              </m:d>
            </m:oMath>
            <w:r w:rsidRPr="00941639">
              <w:rPr>
                <w:rFonts w:eastAsia="MS Mincho"/>
                <w:color w:val="000000" w:themeColor="text1"/>
                <w:sz w:val="18"/>
                <w:szCs w:val="18"/>
                <w:lang w:eastAsia="ja-JP"/>
              </w:rPr>
              <w:t xml:space="preserve"> bits are set to zero). Also, it is unlikely to have more than one positive UEIRI colliding with a PUSCH in the same slot. So, Option-1 seems an overkill.</w:t>
            </w:r>
          </w:p>
          <w:p w14:paraId="3138E0EA" w14:textId="77777777" w:rsidR="003E2A56" w:rsidRPr="00941639" w:rsidRDefault="003E2A56" w:rsidP="007F387E">
            <w:pPr>
              <w:overflowPunct w:val="0"/>
              <w:autoSpaceDE w:val="0"/>
              <w:autoSpaceDN w:val="0"/>
              <w:adjustRightInd w:val="0"/>
              <w:textAlignment w:val="baseline"/>
              <w:rPr>
                <w:rFonts w:eastAsia="MS Mincho"/>
                <w:color w:val="000000" w:themeColor="text1"/>
                <w:sz w:val="18"/>
                <w:szCs w:val="18"/>
                <w:lang w:eastAsia="ja-JP"/>
              </w:rPr>
            </w:pPr>
          </w:p>
          <w:p w14:paraId="6E192E39" w14:textId="77777777" w:rsidR="003E2A56" w:rsidRPr="00941639" w:rsidRDefault="003E2A56" w:rsidP="007F387E">
            <w:pPr>
              <w:overflowPunct w:val="0"/>
              <w:autoSpaceDE w:val="0"/>
              <w:autoSpaceDN w:val="0"/>
              <w:adjustRightInd w:val="0"/>
              <w:textAlignment w:val="baseline"/>
              <w:rPr>
                <w:rFonts w:eastAsia="MS Mincho"/>
                <w:color w:val="000000" w:themeColor="text1"/>
                <w:sz w:val="18"/>
                <w:szCs w:val="18"/>
                <w:lang w:eastAsia="ja-JP"/>
              </w:rPr>
            </w:pPr>
            <w:r w:rsidRPr="00941639">
              <w:rPr>
                <w:rFonts w:eastAsia="MS Mincho"/>
                <w:color w:val="000000" w:themeColor="text1"/>
                <w:sz w:val="18"/>
                <w:szCs w:val="18"/>
                <w:lang w:eastAsia="ja-JP"/>
              </w:rPr>
              <w:t>Proposal 3.1B: Support Option 1.</w:t>
            </w:r>
          </w:p>
          <w:p w14:paraId="570F29E8" w14:textId="77777777" w:rsidR="003E2A56" w:rsidRPr="00941639" w:rsidRDefault="003E2A56" w:rsidP="007F387E">
            <w:pPr>
              <w:overflowPunct w:val="0"/>
              <w:autoSpaceDE w:val="0"/>
              <w:autoSpaceDN w:val="0"/>
              <w:adjustRightInd w:val="0"/>
              <w:textAlignment w:val="baseline"/>
              <w:rPr>
                <w:rFonts w:eastAsia="MS Mincho"/>
                <w:color w:val="000000" w:themeColor="text1"/>
                <w:sz w:val="18"/>
                <w:szCs w:val="18"/>
                <w:lang w:eastAsia="ja-JP"/>
              </w:rPr>
            </w:pPr>
          </w:p>
          <w:p w14:paraId="7BC78404" w14:textId="77777777" w:rsidR="003E2A56" w:rsidRDefault="003E2A56" w:rsidP="007F387E">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Option 1 is functional and follows exactly the solution for UTO-UCI and has less specification impact. We don’t see a strong reason to treat UEIRI as CSI-part 1 as in Option-2.</w:t>
            </w:r>
          </w:p>
          <w:p w14:paraId="30208C62" w14:textId="77777777" w:rsidR="003E2A56" w:rsidRPr="00941639" w:rsidRDefault="003E2A56" w:rsidP="007F387E">
            <w:pPr>
              <w:overflowPunct w:val="0"/>
              <w:autoSpaceDE w:val="0"/>
              <w:autoSpaceDN w:val="0"/>
              <w:adjustRightInd w:val="0"/>
              <w:textAlignment w:val="baseline"/>
              <w:rPr>
                <w:rFonts w:eastAsia="MS Mincho"/>
                <w:color w:val="000000" w:themeColor="text1"/>
                <w:sz w:val="18"/>
                <w:szCs w:val="18"/>
                <w:lang w:eastAsia="ja-JP"/>
              </w:rPr>
            </w:pPr>
            <w:r w:rsidRPr="00941639">
              <w:rPr>
                <w:rFonts w:eastAsia="MS Mincho"/>
                <w:color w:val="000000" w:themeColor="text1"/>
                <w:sz w:val="18"/>
                <w:szCs w:val="18"/>
                <w:lang w:eastAsia="ja-JP"/>
              </w:rPr>
              <w:t>Also, in the Note, we think UEIBR should be changed to UEIRI. Further, we suggest to add the following note:</w:t>
            </w:r>
          </w:p>
          <w:p w14:paraId="6BB65A0D" w14:textId="1AFFA386" w:rsidR="003E2A56" w:rsidRPr="00F6743D" w:rsidRDefault="00F6743D" w:rsidP="007F387E">
            <w:pPr>
              <w:overflowPunct w:val="0"/>
              <w:autoSpaceDE w:val="0"/>
              <w:autoSpaceDN w:val="0"/>
              <w:adjustRightInd w:val="0"/>
              <w:textAlignment w:val="baseline"/>
              <w:rPr>
                <w:rFonts w:eastAsia="MS Mincho"/>
                <w:color w:val="0000FF"/>
                <w:sz w:val="18"/>
                <w:szCs w:val="18"/>
                <w:lang w:eastAsia="ja-JP"/>
              </w:rPr>
            </w:pPr>
            <w:r w:rsidRPr="00F6743D">
              <w:rPr>
                <w:rFonts w:eastAsia="MS Mincho"/>
                <w:color w:val="0000FF"/>
                <w:sz w:val="18"/>
                <w:szCs w:val="18"/>
                <w:lang w:eastAsia="ja-JP"/>
              </w:rPr>
              <w:t>[Mod]: Good catch!</w:t>
            </w:r>
          </w:p>
          <w:p w14:paraId="4DA98561" w14:textId="77777777" w:rsidR="003E2A56" w:rsidRPr="00941639" w:rsidRDefault="003E2A56" w:rsidP="007F387E">
            <w:pPr>
              <w:overflowPunct w:val="0"/>
              <w:autoSpaceDE w:val="0"/>
              <w:autoSpaceDN w:val="0"/>
              <w:adjustRightInd w:val="0"/>
              <w:textAlignment w:val="baseline"/>
              <w:rPr>
                <w:rFonts w:eastAsia="MS Mincho"/>
                <w:color w:val="000000" w:themeColor="text1"/>
                <w:sz w:val="18"/>
                <w:szCs w:val="18"/>
                <w:lang w:eastAsia="ja-JP"/>
              </w:rPr>
            </w:pPr>
            <w:r w:rsidRPr="00941639">
              <w:rPr>
                <w:rFonts w:eastAsia="MS Mincho"/>
                <w:color w:val="000000" w:themeColor="text1"/>
                <w:sz w:val="18"/>
                <w:szCs w:val="18"/>
                <w:lang w:eastAsia="ja-JP"/>
              </w:rPr>
              <w:t>Note2: Multiplexing between first PUCCH and PUSCH is realized by replacing CG-UCI with the UEIRI in the first PUCCH.</w:t>
            </w:r>
          </w:p>
          <w:p w14:paraId="7B6EC05D" w14:textId="77777777" w:rsidR="003E2A56" w:rsidRPr="00941639" w:rsidRDefault="003E2A56" w:rsidP="007F387E">
            <w:pPr>
              <w:overflowPunct w:val="0"/>
              <w:autoSpaceDE w:val="0"/>
              <w:autoSpaceDN w:val="0"/>
              <w:adjustRightInd w:val="0"/>
              <w:textAlignment w:val="baseline"/>
              <w:rPr>
                <w:rFonts w:eastAsia="MS Mincho"/>
                <w:color w:val="000000" w:themeColor="text1"/>
                <w:sz w:val="18"/>
                <w:szCs w:val="18"/>
                <w:lang w:eastAsia="ja-JP"/>
              </w:rPr>
            </w:pPr>
          </w:p>
          <w:p w14:paraId="62D69FBA" w14:textId="77777777" w:rsidR="003E2A56" w:rsidRDefault="003E2A56" w:rsidP="007F387E">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Proposal 3.1C: Not support. </w:t>
            </w:r>
          </w:p>
          <w:p w14:paraId="5EBA8ACB" w14:textId="77777777" w:rsidR="003E2A56" w:rsidRPr="00941639" w:rsidRDefault="003E2A56" w:rsidP="007F387E">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To our understanding the proposal tries to address the same issue as in Proposal 3.1B. We think Option-1 in 3.1B resolves the PUCCH/PUSCH collision issue clearly.</w:t>
            </w:r>
          </w:p>
          <w:p w14:paraId="356B80FD" w14:textId="77777777" w:rsidR="003E2A56" w:rsidRPr="00941639"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p>
          <w:p w14:paraId="78402B52" w14:textId="77777777" w:rsidR="003E2A56" w:rsidRDefault="003E2A56" w:rsidP="007F387E">
            <w:pPr>
              <w:overflowPunct w:val="0"/>
              <w:autoSpaceDE w:val="0"/>
              <w:autoSpaceDN w:val="0"/>
              <w:adjustRightInd w:val="0"/>
              <w:textAlignment w:val="baseline"/>
              <w:rPr>
                <w:rFonts w:eastAsia="MS Mincho"/>
                <w:color w:val="000000" w:themeColor="text1"/>
                <w:sz w:val="18"/>
                <w:szCs w:val="18"/>
                <w:lang w:eastAsia="ja-JP"/>
              </w:rPr>
            </w:pPr>
            <w:r w:rsidRPr="007C19C8">
              <w:rPr>
                <w:rFonts w:eastAsia="MS Mincho"/>
                <w:color w:val="000000" w:themeColor="text1"/>
                <w:sz w:val="18"/>
                <w:szCs w:val="18"/>
                <w:lang w:eastAsia="ja-JP"/>
              </w:rPr>
              <w:lastRenderedPageBreak/>
              <w:t>Proposal 3.2: OK</w:t>
            </w:r>
            <w:r>
              <w:rPr>
                <w:rFonts w:eastAsia="MS Mincho"/>
                <w:color w:val="000000" w:themeColor="text1"/>
                <w:sz w:val="18"/>
                <w:szCs w:val="18"/>
                <w:lang w:eastAsia="ja-JP"/>
              </w:rPr>
              <w:t xml:space="preserve"> with the clarification. </w:t>
            </w:r>
          </w:p>
          <w:p w14:paraId="50CAD895" w14:textId="77777777" w:rsidR="003E2A56" w:rsidRDefault="003E2A56" w:rsidP="007F387E">
            <w:pPr>
              <w:overflowPunct w:val="0"/>
              <w:autoSpaceDE w:val="0"/>
              <w:autoSpaceDN w:val="0"/>
              <w:adjustRightInd w:val="0"/>
              <w:textAlignment w:val="baseline"/>
              <w:rPr>
                <w:rFonts w:eastAsia="MS Mincho"/>
                <w:color w:val="000000" w:themeColor="text1"/>
                <w:sz w:val="18"/>
                <w:szCs w:val="18"/>
                <w:lang w:eastAsia="ja-JP"/>
              </w:rPr>
            </w:pPr>
          </w:p>
          <w:p w14:paraId="10E3A645" w14:textId="77777777" w:rsidR="003E2A56" w:rsidRDefault="003E2A56" w:rsidP="007F387E">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Issue 3.3 (Proposal 3.6): Not support.</w:t>
            </w:r>
          </w:p>
          <w:p w14:paraId="086E6C41" w14:textId="77777777" w:rsidR="003E2A56" w:rsidRDefault="003E2A56" w:rsidP="007F387E">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Current spec text has no problem. We don’t see how removing sub-slot level periodicity from the spec serves any purpose.</w:t>
            </w:r>
          </w:p>
          <w:p w14:paraId="0F3B9C29" w14:textId="77777777" w:rsidR="003E2A56" w:rsidRDefault="003E2A56" w:rsidP="007F387E">
            <w:pPr>
              <w:overflowPunct w:val="0"/>
              <w:autoSpaceDE w:val="0"/>
              <w:autoSpaceDN w:val="0"/>
              <w:adjustRightInd w:val="0"/>
              <w:textAlignment w:val="baseline"/>
              <w:rPr>
                <w:rFonts w:eastAsia="MS Mincho"/>
                <w:color w:val="000000" w:themeColor="text1"/>
                <w:sz w:val="18"/>
                <w:szCs w:val="18"/>
                <w:lang w:eastAsia="ja-JP"/>
              </w:rPr>
            </w:pPr>
          </w:p>
          <w:p w14:paraId="7CE27A40" w14:textId="77777777" w:rsidR="003E2A56" w:rsidRDefault="003E2A56" w:rsidP="007F387E">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Proposal 3.4A: Not support.</w:t>
            </w:r>
          </w:p>
          <w:p w14:paraId="1778F3A5" w14:textId="77777777" w:rsidR="003E2A56" w:rsidRDefault="003E2A56" w:rsidP="007F387E">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This is already fixed in the latest version of the spec! The issue can be closed. </w:t>
            </w:r>
          </w:p>
          <w:p w14:paraId="0B674F9C" w14:textId="77777777" w:rsidR="00431C98" w:rsidRPr="00431C98" w:rsidRDefault="00431C98" w:rsidP="00431C98">
            <w:pPr>
              <w:tabs>
                <w:tab w:val="left" w:pos="1680"/>
              </w:tabs>
              <w:overflowPunct w:val="0"/>
              <w:autoSpaceDE w:val="0"/>
              <w:autoSpaceDN w:val="0"/>
              <w:adjustRightInd w:val="0"/>
              <w:textAlignment w:val="baseline"/>
              <w:rPr>
                <w:rFonts w:eastAsia="MS Mincho"/>
                <w:color w:val="0000FF"/>
                <w:sz w:val="18"/>
                <w:szCs w:val="18"/>
                <w:lang w:eastAsia="ja-JP"/>
              </w:rPr>
            </w:pPr>
            <w:r w:rsidRPr="00431C98">
              <w:rPr>
                <w:rFonts w:eastAsia="MS Mincho"/>
                <w:color w:val="0000FF"/>
                <w:sz w:val="18"/>
                <w:szCs w:val="18"/>
                <w:lang w:eastAsia="ja-JP"/>
              </w:rPr>
              <w:t>[Mod]: Good catch! Removed.</w:t>
            </w:r>
          </w:p>
          <w:p w14:paraId="1627C74D" w14:textId="77777777" w:rsidR="003E2A56" w:rsidRDefault="003E2A56" w:rsidP="007F387E">
            <w:pPr>
              <w:overflowPunct w:val="0"/>
              <w:autoSpaceDE w:val="0"/>
              <w:autoSpaceDN w:val="0"/>
              <w:adjustRightInd w:val="0"/>
              <w:textAlignment w:val="baseline"/>
              <w:rPr>
                <w:rFonts w:eastAsia="MS Mincho"/>
                <w:color w:val="000000" w:themeColor="text1"/>
                <w:sz w:val="18"/>
                <w:szCs w:val="18"/>
                <w:lang w:eastAsia="ja-JP"/>
              </w:rPr>
            </w:pPr>
          </w:p>
          <w:p w14:paraId="0F159DF5" w14:textId="77777777" w:rsidR="003E2A56" w:rsidRDefault="003E2A56" w:rsidP="007F387E">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Proposal 3.4B: Support.</w:t>
            </w:r>
          </w:p>
          <w:p w14:paraId="4B597055" w14:textId="77777777" w:rsidR="003E2A56" w:rsidRPr="00941639" w:rsidRDefault="003E2A56" w:rsidP="007F387E">
            <w:pPr>
              <w:rPr>
                <w:rFonts w:eastAsia="MS Mincho"/>
                <w:color w:val="000000" w:themeColor="text1"/>
                <w:sz w:val="18"/>
                <w:szCs w:val="18"/>
                <w:lang w:eastAsia="ja-JP"/>
              </w:rPr>
            </w:pPr>
            <w:r w:rsidRPr="00F8787A">
              <w:rPr>
                <w:rFonts w:eastAsia="MS Mincho"/>
                <w:color w:val="000000" w:themeColor="text1"/>
                <w:sz w:val="18"/>
                <w:szCs w:val="18"/>
                <w:lang w:eastAsia="ja-JP"/>
              </w:rPr>
              <w:t>Considering one first PUCCH can be associated with multipl</w:t>
            </w:r>
            <w:r w:rsidRPr="00F8787A">
              <w:rPr>
                <w:rFonts w:eastAsia="MS Mincho" w:hint="eastAsia"/>
                <w:color w:val="000000" w:themeColor="text1"/>
                <w:sz w:val="18"/>
                <w:szCs w:val="18"/>
                <w:lang w:eastAsia="ja-JP"/>
              </w:rPr>
              <w:t>e</w:t>
            </w:r>
            <w:r w:rsidRPr="00F8787A">
              <w:rPr>
                <w:rFonts w:eastAsia="MS Mincho"/>
                <w:color w:val="000000" w:themeColor="text1"/>
                <w:sz w:val="18"/>
                <w:szCs w:val="18"/>
                <w:lang w:eastAsia="ja-JP"/>
              </w:rPr>
              <w:t xml:space="preserve"> CSI report configurations, we think multiple CSI report configurations associated with the same first PUCCH should be configured with the same </w:t>
            </w:r>
            <w:bookmarkStart w:id="172" w:name="_Hlk203636836"/>
            <w:r w:rsidRPr="00F8787A">
              <w:rPr>
                <w:rFonts w:eastAsia="MS Mincho"/>
                <w:color w:val="000000" w:themeColor="text1"/>
                <w:sz w:val="18"/>
                <w:szCs w:val="18"/>
                <w:lang w:eastAsia="ja-JP"/>
              </w:rPr>
              <w:t>reportTransmissionMode-r19,</w:t>
            </w:r>
            <w:bookmarkEnd w:id="172"/>
            <w:r w:rsidRPr="00F8787A">
              <w:rPr>
                <w:rFonts w:eastAsia="MS Mincho"/>
                <w:color w:val="000000" w:themeColor="text1"/>
                <w:sz w:val="18"/>
                <w:szCs w:val="18"/>
                <w:lang w:eastAsia="ja-JP"/>
              </w:rPr>
              <w:t xml:space="preserve"> e.g. Mode A or Mode B: If a first PUCCH is associated with multiple CSI report configurations with different reportTransmissionMode-r19, </w:t>
            </w:r>
            <w:proofErr w:type="spellStart"/>
            <w:r w:rsidRPr="00F8787A">
              <w:rPr>
                <w:rFonts w:eastAsia="MS Mincho"/>
                <w:color w:val="000000" w:themeColor="text1"/>
                <w:sz w:val="18"/>
                <w:szCs w:val="18"/>
                <w:lang w:eastAsia="ja-JP"/>
              </w:rPr>
              <w:t>gNB</w:t>
            </w:r>
            <w:proofErr w:type="spellEnd"/>
            <w:r w:rsidRPr="00F8787A">
              <w:rPr>
                <w:rFonts w:eastAsia="MS Mincho"/>
                <w:color w:val="000000" w:themeColor="text1"/>
                <w:sz w:val="18"/>
                <w:szCs w:val="18"/>
                <w:lang w:eastAsia="ja-JP"/>
              </w:rPr>
              <w:t xml:space="preserve"> cannot determine whether to receive CSI report in Type 1 CG PUSCH or to schedule UL </w:t>
            </w:r>
            <w:r w:rsidRPr="00F8787A">
              <w:rPr>
                <w:rFonts w:eastAsia="MS Mincho" w:hint="eastAsia"/>
                <w:color w:val="000000" w:themeColor="text1"/>
                <w:sz w:val="18"/>
                <w:szCs w:val="18"/>
                <w:lang w:eastAsia="ja-JP"/>
              </w:rPr>
              <w:t>source</w:t>
            </w:r>
            <w:r w:rsidRPr="00F8787A">
              <w:rPr>
                <w:rFonts w:eastAsia="MS Mincho"/>
                <w:color w:val="000000" w:themeColor="text1"/>
                <w:sz w:val="18"/>
                <w:szCs w:val="18"/>
                <w:lang w:eastAsia="ja-JP"/>
              </w:rPr>
              <w:t xml:space="preserve"> for carry</w:t>
            </w:r>
            <w:r w:rsidRPr="00F8787A">
              <w:rPr>
                <w:rFonts w:eastAsia="MS Mincho" w:hint="eastAsia"/>
                <w:color w:val="000000" w:themeColor="text1"/>
                <w:sz w:val="18"/>
                <w:szCs w:val="18"/>
                <w:lang w:eastAsia="ja-JP"/>
              </w:rPr>
              <w:t>ing</w:t>
            </w:r>
            <w:r w:rsidRPr="00F8787A">
              <w:rPr>
                <w:rFonts w:eastAsia="MS Mincho"/>
                <w:color w:val="000000" w:themeColor="text1"/>
                <w:sz w:val="18"/>
                <w:szCs w:val="18"/>
                <w:lang w:eastAsia="ja-JP"/>
              </w:rPr>
              <w:t xml:space="preserve"> CSI report as it has no idea which </w:t>
            </w:r>
            <w:r w:rsidRPr="00F8787A">
              <w:rPr>
                <w:rFonts w:eastAsia="MS Mincho" w:hint="eastAsia"/>
                <w:color w:val="000000" w:themeColor="text1"/>
                <w:sz w:val="18"/>
                <w:szCs w:val="18"/>
                <w:lang w:eastAsia="ja-JP"/>
              </w:rPr>
              <w:t>type</w:t>
            </w:r>
            <w:r w:rsidRPr="00F8787A">
              <w:rPr>
                <w:rFonts w:eastAsia="MS Mincho"/>
                <w:color w:val="000000" w:themeColor="text1"/>
                <w:sz w:val="18"/>
                <w:szCs w:val="18"/>
                <w:lang w:eastAsia="ja-JP"/>
              </w:rPr>
              <w:t xml:space="preserve"> of </w:t>
            </w:r>
            <w:r w:rsidRPr="00F8787A">
              <w:rPr>
                <w:rFonts w:eastAsia="MS Mincho" w:hint="eastAsia"/>
                <w:color w:val="000000" w:themeColor="text1"/>
                <w:sz w:val="18"/>
                <w:szCs w:val="18"/>
                <w:lang w:eastAsia="ja-JP"/>
              </w:rPr>
              <w:t>ass</w:t>
            </w:r>
            <w:r w:rsidRPr="00F8787A">
              <w:rPr>
                <w:rFonts w:eastAsia="MS Mincho"/>
                <w:color w:val="000000" w:themeColor="text1"/>
                <w:sz w:val="18"/>
                <w:szCs w:val="18"/>
                <w:lang w:eastAsia="ja-JP"/>
              </w:rPr>
              <w:t>ociated CSI report triggers the UE</w:t>
            </w:r>
            <w:r w:rsidRPr="00F8787A">
              <w:rPr>
                <w:rFonts w:eastAsia="MS Mincho" w:hint="eastAsia"/>
                <w:color w:val="000000" w:themeColor="text1"/>
                <w:sz w:val="18"/>
                <w:szCs w:val="18"/>
                <w:lang w:eastAsia="ja-JP"/>
              </w:rPr>
              <w:t>-initiated</w:t>
            </w:r>
            <w:r w:rsidRPr="00F8787A">
              <w:rPr>
                <w:rFonts w:eastAsia="MS Mincho"/>
                <w:color w:val="000000" w:themeColor="text1"/>
                <w:sz w:val="18"/>
                <w:szCs w:val="18"/>
                <w:lang w:eastAsia="ja-JP"/>
              </w:rPr>
              <w:t xml:space="preserve"> beam reporting </w:t>
            </w:r>
            <w:r w:rsidRPr="00F8787A">
              <w:rPr>
                <w:rFonts w:eastAsia="MS Mincho" w:hint="eastAsia"/>
                <w:color w:val="000000" w:themeColor="text1"/>
                <w:sz w:val="18"/>
                <w:szCs w:val="18"/>
                <w:lang w:eastAsia="ja-JP"/>
              </w:rPr>
              <w:t>procedure</w:t>
            </w:r>
            <w:r w:rsidRPr="00F8787A">
              <w:rPr>
                <w:rFonts w:eastAsia="MS Mincho"/>
                <w:color w:val="000000" w:themeColor="text1"/>
                <w:sz w:val="18"/>
                <w:szCs w:val="18"/>
                <w:lang w:eastAsia="ja-JP"/>
              </w:rPr>
              <w:t>.</w:t>
            </w:r>
            <w:r w:rsidRPr="00941639">
              <w:rPr>
                <w:rFonts w:eastAsia="MS Mincho"/>
                <w:color w:val="000000" w:themeColor="text1"/>
                <w:sz w:val="18"/>
                <w:szCs w:val="18"/>
                <w:lang w:eastAsia="ja-JP"/>
              </w:rPr>
              <w:t xml:space="preserve"> </w:t>
            </w:r>
          </w:p>
          <w:p w14:paraId="41374CCA" w14:textId="77777777" w:rsidR="003E2A56" w:rsidRDefault="003E2A56" w:rsidP="007F387E">
            <w:pPr>
              <w:overflowPunct w:val="0"/>
              <w:autoSpaceDE w:val="0"/>
              <w:autoSpaceDN w:val="0"/>
              <w:adjustRightInd w:val="0"/>
              <w:textAlignment w:val="baseline"/>
              <w:rPr>
                <w:rFonts w:eastAsia="MS Mincho"/>
                <w:color w:val="000000" w:themeColor="text1"/>
                <w:sz w:val="18"/>
                <w:szCs w:val="18"/>
                <w:lang w:eastAsia="ja-JP"/>
              </w:rPr>
            </w:pPr>
          </w:p>
          <w:p w14:paraId="0189A80B"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r w:rsidRPr="00B008DB">
              <w:rPr>
                <w:rFonts w:eastAsia="MS Mincho"/>
                <w:color w:val="000000" w:themeColor="text1"/>
                <w:sz w:val="18"/>
                <w:szCs w:val="18"/>
                <w:lang w:eastAsia="ja-JP"/>
              </w:rPr>
              <w:t xml:space="preserve">Proposal 3.5: Support. </w:t>
            </w:r>
          </w:p>
          <w:p w14:paraId="19006C7D"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Proposal 3.6: Support</w:t>
            </w:r>
          </w:p>
          <w:p w14:paraId="404EBD9F"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Proposal 3.7: Support</w:t>
            </w:r>
          </w:p>
          <w:p w14:paraId="27CD434F"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p>
          <w:p w14:paraId="089BF4E3"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Proposal 3.8: Support</w:t>
            </w:r>
          </w:p>
          <w:p w14:paraId="620E4B01" w14:textId="77777777" w:rsidR="003E2A56" w:rsidRPr="00D61BA5" w:rsidRDefault="003E2A56" w:rsidP="007F387E">
            <w:pPr>
              <w:spacing w:beforeLines="50" w:before="182"/>
              <w:rPr>
                <w:rFonts w:eastAsia="MS Mincho"/>
                <w:color w:val="000000" w:themeColor="text1"/>
                <w:sz w:val="18"/>
                <w:szCs w:val="18"/>
                <w:lang w:eastAsia="ja-JP"/>
              </w:rPr>
            </w:pPr>
            <w:r w:rsidRPr="00D61BA5">
              <w:rPr>
                <w:rFonts w:eastAsia="MS Mincho"/>
                <w:color w:val="000000" w:themeColor="text1"/>
                <w:sz w:val="18"/>
                <w:szCs w:val="18"/>
                <w:lang w:eastAsia="ja-JP"/>
              </w:rPr>
              <w:t xml:space="preserve">priority among first PUCCH, SR and LRR is defined using the following agreement: </w:t>
            </w:r>
          </w:p>
          <w:p w14:paraId="59605B73" w14:textId="77777777" w:rsidR="003E2A56" w:rsidRPr="00D61BA5" w:rsidRDefault="003E2A56" w:rsidP="007F387E">
            <w:pPr>
              <w:spacing w:beforeLines="50" w:before="182"/>
              <w:rPr>
                <w:rFonts w:eastAsia="MS Mincho"/>
                <w:color w:val="000000" w:themeColor="text1"/>
                <w:sz w:val="18"/>
                <w:szCs w:val="18"/>
                <w:lang w:eastAsia="ja-JP"/>
              </w:rPr>
            </w:pPr>
          </w:p>
          <w:tbl>
            <w:tblPr>
              <w:tblStyle w:val="TableGrid"/>
              <w:tblW w:w="0" w:type="auto"/>
              <w:tblLook w:val="04A0" w:firstRow="1" w:lastRow="0" w:firstColumn="1" w:lastColumn="0" w:noHBand="0" w:noVBand="1"/>
            </w:tblPr>
            <w:tblGrid>
              <w:gridCol w:w="8243"/>
            </w:tblGrid>
            <w:tr w:rsidR="003E2A56" w:rsidRPr="00D61BA5" w14:paraId="5A6EF08D" w14:textId="77777777" w:rsidTr="007F387E">
              <w:tc>
                <w:tcPr>
                  <w:tcW w:w="8243" w:type="dxa"/>
                </w:tcPr>
                <w:p w14:paraId="60A12ECE" w14:textId="77777777" w:rsidR="003E2A56" w:rsidRPr="00941639" w:rsidRDefault="003E2A56" w:rsidP="007F387E">
                  <w:pPr>
                    <w:rPr>
                      <w:rFonts w:eastAsia="MS Mincho"/>
                      <w:color w:val="000000" w:themeColor="text1"/>
                      <w:sz w:val="18"/>
                      <w:szCs w:val="18"/>
                      <w:lang w:eastAsia="ja-JP"/>
                    </w:rPr>
                  </w:pPr>
                  <w:r w:rsidRPr="00941639">
                    <w:rPr>
                      <w:rFonts w:eastAsia="MS Mincho"/>
                      <w:color w:val="000000" w:themeColor="text1"/>
                      <w:sz w:val="18"/>
                      <w:szCs w:val="18"/>
                      <w:lang w:eastAsia="ja-JP"/>
                    </w:rPr>
                    <w:t>Agreement</w:t>
                  </w:r>
                </w:p>
                <w:p w14:paraId="228D817C" w14:textId="77777777" w:rsidR="003E2A56" w:rsidRPr="00D61BA5" w:rsidRDefault="003E2A56" w:rsidP="007F387E">
                  <w:pPr>
                    <w:rPr>
                      <w:rFonts w:eastAsia="MS Mincho"/>
                      <w:color w:val="000000" w:themeColor="text1"/>
                      <w:sz w:val="18"/>
                      <w:szCs w:val="18"/>
                      <w:lang w:eastAsia="ja-JP"/>
                    </w:rPr>
                  </w:pPr>
                </w:p>
                <w:p w14:paraId="29AD340F" w14:textId="77777777" w:rsidR="003E2A56" w:rsidRPr="00D61BA5" w:rsidRDefault="003E2A56" w:rsidP="007F387E">
                  <w:pPr>
                    <w:shd w:val="clear" w:color="auto" w:fill="FFFFFF"/>
                    <w:adjustRightInd w:val="0"/>
                    <w:snapToGrid w:val="0"/>
                    <w:rPr>
                      <w:rFonts w:eastAsia="MS Mincho"/>
                      <w:color w:val="000000" w:themeColor="text1"/>
                      <w:sz w:val="18"/>
                      <w:szCs w:val="18"/>
                      <w:lang w:eastAsia="ja-JP"/>
                    </w:rPr>
                  </w:pPr>
                  <w:r w:rsidRPr="00D61BA5">
                    <w:rPr>
                      <w:rFonts w:eastAsia="MS Mincho"/>
                      <w:color w:val="000000" w:themeColor="text1"/>
                      <w:sz w:val="18"/>
                      <w:szCs w:val="18"/>
                      <w:lang w:eastAsia="ja-JP"/>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74B2FE42" w14:textId="77777777" w:rsidR="003E2A56" w:rsidRPr="00D61BA5" w:rsidRDefault="003E2A56" w:rsidP="003E2A56">
                  <w:pPr>
                    <w:numPr>
                      <w:ilvl w:val="0"/>
                      <w:numId w:val="34"/>
                    </w:numPr>
                    <w:shd w:val="clear" w:color="auto" w:fill="FFFFFF"/>
                    <w:adjustRightInd w:val="0"/>
                    <w:snapToGrid w:val="0"/>
                    <w:rPr>
                      <w:rFonts w:eastAsia="MS Mincho"/>
                      <w:color w:val="000000" w:themeColor="text1"/>
                      <w:sz w:val="18"/>
                      <w:szCs w:val="18"/>
                      <w:lang w:eastAsia="ja-JP"/>
                    </w:rPr>
                  </w:pPr>
                  <w:r w:rsidRPr="00D61BA5">
                    <w:rPr>
                      <w:rFonts w:eastAsia="MS Mincho"/>
                      <w:color w:val="000000" w:themeColor="text1"/>
                      <w:sz w:val="18"/>
                      <w:szCs w:val="18"/>
                      <w:lang w:eastAsia="ja-JP"/>
                    </w:rPr>
                    <w:t>Option-1: LRR &gt; first PUCCH &gt; normal SR</w:t>
                  </w:r>
                </w:p>
                <w:p w14:paraId="11D12FE0" w14:textId="77777777" w:rsidR="003E2A56" w:rsidRPr="00D61BA5" w:rsidRDefault="003E2A56" w:rsidP="007F387E">
                  <w:pPr>
                    <w:shd w:val="clear" w:color="auto" w:fill="FFFFFF"/>
                    <w:snapToGrid w:val="0"/>
                    <w:rPr>
                      <w:rFonts w:eastAsia="MS Mincho"/>
                      <w:color w:val="000000" w:themeColor="text1"/>
                      <w:sz w:val="18"/>
                      <w:szCs w:val="18"/>
                      <w:lang w:eastAsia="ja-JP"/>
                    </w:rPr>
                  </w:pPr>
                  <w:r w:rsidRPr="00D61BA5">
                    <w:rPr>
                      <w:rFonts w:eastAsia="MS Mincho"/>
                      <w:color w:val="000000" w:themeColor="text1"/>
                      <w:sz w:val="18"/>
                      <w:szCs w:val="18"/>
                      <w:lang w:eastAsia="ja-JP"/>
                    </w:rPr>
                    <w:t>Note: When the 1-bit first PUCCH is collided/overlapped with a PUCCH carrying normal SR and/or a PUCCH with normal LRR, only one of them is transmitted based on the above priority rule</w:t>
                  </w:r>
                  <w:r>
                    <w:rPr>
                      <w:rFonts w:eastAsia="MS Mincho"/>
                      <w:color w:val="000000" w:themeColor="text1"/>
                      <w:sz w:val="18"/>
                      <w:szCs w:val="18"/>
                      <w:lang w:eastAsia="ja-JP"/>
                    </w:rPr>
                    <w:t>.</w:t>
                  </w:r>
                </w:p>
                <w:p w14:paraId="21266EA2" w14:textId="77777777" w:rsidR="003E2A56" w:rsidRPr="00D61BA5" w:rsidRDefault="003E2A56" w:rsidP="007F387E">
                  <w:pPr>
                    <w:spacing w:beforeLines="50" w:before="182"/>
                    <w:rPr>
                      <w:rFonts w:eastAsia="MS Mincho"/>
                      <w:color w:val="000000" w:themeColor="text1"/>
                      <w:sz w:val="18"/>
                      <w:szCs w:val="18"/>
                      <w:lang w:eastAsia="ja-JP"/>
                    </w:rPr>
                  </w:pPr>
                </w:p>
              </w:tc>
            </w:tr>
          </w:tbl>
          <w:p w14:paraId="6D0F37CC" w14:textId="77777777" w:rsidR="003E2A56" w:rsidRPr="00D61BA5" w:rsidRDefault="003E2A56" w:rsidP="007F387E">
            <w:pPr>
              <w:spacing w:beforeLines="50" w:before="182"/>
              <w:rPr>
                <w:rFonts w:eastAsia="MS Mincho"/>
                <w:color w:val="000000" w:themeColor="text1"/>
                <w:sz w:val="18"/>
                <w:szCs w:val="18"/>
                <w:lang w:eastAsia="ja-JP"/>
              </w:rPr>
            </w:pPr>
            <w:r w:rsidRPr="00D61BA5">
              <w:rPr>
                <w:rFonts w:eastAsia="MS Mincho" w:hint="eastAsia"/>
                <w:color w:val="000000" w:themeColor="text1"/>
                <w:sz w:val="18"/>
                <w:szCs w:val="18"/>
                <w:lang w:eastAsia="ja-JP"/>
              </w:rPr>
              <w:t>With</w:t>
            </w:r>
            <w:r w:rsidRPr="00D61BA5">
              <w:rPr>
                <w:rFonts w:eastAsia="MS Mincho"/>
                <w:color w:val="000000" w:themeColor="text1"/>
                <w:sz w:val="18"/>
                <w:szCs w:val="18"/>
                <w:lang w:eastAsia="ja-JP"/>
              </w:rPr>
              <w:t xml:space="preserve"> such priority rule, UE can determine which channel is transmitted by dropping the channels with relatively lower priority. For example, when UE intends to transmit colliding first PUCCH and LRR, </w:t>
            </w:r>
            <w:r w:rsidRPr="00D61BA5">
              <w:rPr>
                <w:rFonts w:eastAsia="MS Mincho" w:hint="eastAsia"/>
                <w:color w:val="000000" w:themeColor="text1"/>
                <w:sz w:val="18"/>
                <w:szCs w:val="18"/>
                <w:lang w:eastAsia="ja-JP"/>
              </w:rPr>
              <w:t>the</w:t>
            </w:r>
            <w:r w:rsidRPr="00D61BA5">
              <w:rPr>
                <w:rFonts w:eastAsia="MS Mincho"/>
                <w:color w:val="000000" w:themeColor="text1"/>
                <w:sz w:val="18"/>
                <w:szCs w:val="18"/>
                <w:lang w:eastAsia="ja-JP"/>
              </w:rPr>
              <w:t xml:space="preserve"> UE transmits only the LRR and drops the first PUCCH. However, </w:t>
            </w:r>
            <w:proofErr w:type="spellStart"/>
            <w:r w:rsidRPr="00D61BA5">
              <w:rPr>
                <w:rFonts w:eastAsia="MS Mincho"/>
                <w:color w:val="000000" w:themeColor="text1"/>
                <w:sz w:val="18"/>
                <w:szCs w:val="18"/>
                <w:lang w:eastAsia="ja-JP"/>
              </w:rPr>
              <w:t>gNB</w:t>
            </w:r>
            <w:proofErr w:type="spellEnd"/>
            <w:r w:rsidRPr="00D61BA5">
              <w:rPr>
                <w:rFonts w:eastAsia="MS Mincho"/>
                <w:color w:val="000000" w:themeColor="text1"/>
                <w:sz w:val="18"/>
                <w:szCs w:val="18"/>
                <w:lang w:eastAsia="ja-JP"/>
              </w:rPr>
              <w:t xml:space="preserve"> does not know which one of the two is transmitted. From the perspective of </w:t>
            </w:r>
            <w:proofErr w:type="spellStart"/>
            <w:r w:rsidRPr="00D61BA5">
              <w:rPr>
                <w:rFonts w:eastAsia="MS Mincho"/>
                <w:color w:val="000000" w:themeColor="text1"/>
                <w:sz w:val="18"/>
                <w:szCs w:val="18"/>
                <w:lang w:eastAsia="ja-JP"/>
              </w:rPr>
              <w:t>gNB</w:t>
            </w:r>
            <w:proofErr w:type="spellEnd"/>
            <w:r w:rsidRPr="00D61BA5">
              <w:rPr>
                <w:rFonts w:eastAsia="MS Mincho"/>
                <w:color w:val="000000" w:themeColor="text1"/>
                <w:sz w:val="18"/>
                <w:szCs w:val="18"/>
                <w:lang w:eastAsia="ja-JP"/>
              </w:rPr>
              <w:t>, there can be three cases:</w:t>
            </w:r>
          </w:p>
          <w:p w14:paraId="7BDC807F" w14:textId="77777777" w:rsidR="003E2A56" w:rsidRPr="00D61BA5" w:rsidRDefault="003E2A56" w:rsidP="007F387E">
            <w:pPr>
              <w:spacing w:beforeLines="50" w:before="182"/>
              <w:rPr>
                <w:rFonts w:eastAsia="MS Mincho"/>
                <w:color w:val="000000" w:themeColor="text1"/>
                <w:sz w:val="18"/>
                <w:szCs w:val="18"/>
                <w:lang w:eastAsia="ja-JP"/>
              </w:rPr>
            </w:pPr>
            <w:r w:rsidRPr="00D61BA5">
              <w:rPr>
                <w:rFonts w:eastAsia="MS Mincho"/>
                <w:color w:val="000000" w:themeColor="text1"/>
                <w:sz w:val="18"/>
                <w:szCs w:val="18"/>
                <w:lang w:eastAsia="ja-JP"/>
              </w:rPr>
              <w:t>Case 1: The UE only intends to transmit the first PUCCH. Then, no collision between the first PUCCH and the LRR occurs. In this case, the first PUCCH is transmitted.</w:t>
            </w:r>
          </w:p>
          <w:p w14:paraId="553A7DD9" w14:textId="77777777" w:rsidR="003E2A56" w:rsidRPr="00D61BA5" w:rsidRDefault="003E2A56" w:rsidP="007F387E">
            <w:pPr>
              <w:spacing w:beforeLines="50" w:before="182"/>
              <w:rPr>
                <w:rFonts w:eastAsia="MS Mincho"/>
                <w:color w:val="000000" w:themeColor="text1"/>
                <w:sz w:val="18"/>
                <w:szCs w:val="18"/>
                <w:lang w:eastAsia="ja-JP"/>
              </w:rPr>
            </w:pPr>
            <w:r w:rsidRPr="00D61BA5">
              <w:rPr>
                <w:rFonts w:eastAsia="MS Mincho" w:hint="eastAsia"/>
                <w:color w:val="000000" w:themeColor="text1"/>
                <w:sz w:val="18"/>
                <w:szCs w:val="18"/>
                <w:lang w:eastAsia="ja-JP"/>
              </w:rPr>
              <w:t>C</w:t>
            </w:r>
            <w:r w:rsidRPr="00D61BA5">
              <w:rPr>
                <w:rFonts w:eastAsia="MS Mincho"/>
                <w:color w:val="000000" w:themeColor="text1"/>
                <w:sz w:val="18"/>
                <w:szCs w:val="18"/>
                <w:lang w:eastAsia="ja-JP"/>
              </w:rPr>
              <w:t>ase 2: The UE only intends to transmit LRR. Then, no collision between the first PUCCH and LRR occurs. In this case, LRR is transmitted.</w:t>
            </w:r>
          </w:p>
          <w:p w14:paraId="3FFAD575" w14:textId="77777777" w:rsidR="003E2A56" w:rsidRDefault="003E2A56" w:rsidP="007F387E">
            <w:pPr>
              <w:spacing w:beforeLines="50" w:before="182"/>
              <w:rPr>
                <w:rFonts w:eastAsia="MS Mincho"/>
                <w:color w:val="000000" w:themeColor="text1"/>
                <w:sz w:val="18"/>
                <w:szCs w:val="18"/>
                <w:lang w:eastAsia="ja-JP"/>
              </w:rPr>
            </w:pPr>
            <w:r w:rsidRPr="00D61BA5">
              <w:rPr>
                <w:rFonts w:eastAsia="MS Mincho" w:hint="eastAsia"/>
                <w:color w:val="000000" w:themeColor="text1"/>
                <w:sz w:val="18"/>
                <w:szCs w:val="18"/>
                <w:lang w:eastAsia="ja-JP"/>
              </w:rPr>
              <w:t>C</w:t>
            </w:r>
            <w:r w:rsidRPr="00D61BA5">
              <w:rPr>
                <w:rFonts w:eastAsia="MS Mincho"/>
                <w:color w:val="000000" w:themeColor="text1"/>
                <w:sz w:val="18"/>
                <w:szCs w:val="18"/>
                <w:lang w:eastAsia="ja-JP"/>
              </w:rPr>
              <w:t>ase 3: The UE intends to transmit the first PUCCH and the LRR. Then, collision between the first PUCCH and the LRR occurs. In this case, the LRR is transmitted.</w:t>
            </w:r>
          </w:p>
          <w:p w14:paraId="14DBCB5D" w14:textId="77777777" w:rsidR="003E2A56" w:rsidRPr="00D61BA5" w:rsidRDefault="003E2A56" w:rsidP="007F387E">
            <w:pPr>
              <w:spacing w:beforeLines="50" w:before="182"/>
              <w:rPr>
                <w:rFonts w:eastAsia="MS Mincho"/>
                <w:color w:val="000000" w:themeColor="text1"/>
                <w:sz w:val="18"/>
                <w:szCs w:val="18"/>
                <w:lang w:eastAsia="ja-JP"/>
              </w:rPr>
            </w:pPr>
          </w:p>
          <w:p w14:paraId="4F156ACD"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r w:rsidRPr="00D61BA5">
              <w:rPr>
                <w:rFonts w:eastAsia="MS Mincho"/>
                <w:color w:val="000000" w:themeColor="text1"/>
                <w:sz w:val="18"/>
                <w:szCs w:val="18"/>
                <w:lang w:eastAsia="ja-JP"/>
              </w:rPr>
              <w:t xml:space="preserve">However, </w:t>
            </w:r>
            <w:proofErr w:type="spellStart"/>
            <w:r w:rsidRPr="00D61BA5">
              <w:rPr>
                <w:rFonts w:eastAsia="MS Mincho" w:hint="eastAsia"/>
                <w:color w:val="000000" w:themeColor="text1"/>
                <w:sz w:val="18"/>
                <w:szCs w:val="18"/>
                <w:lang w:eastAsia="ja-JP"/>
              </w:rPr>
              <w:t>g</w:t>
            </w:r>
            <w:r w:rsidRPr="00D61BA5">
              <w:rPr>
                <w:rFonts w:eastAsia="MS Mincho"/>
                <w:color w:val="000000" w:themeColor="text1"/>
                <w:sz w:val="18"/>
                <w:szCs w:val="18"/>
                <w:lang w:eastAsia="ja-JP"/>
              </w:rPr>
              <w:t>NB</w:t>
            </w:r>
            <w:proofErr w:type="spellEnd"/>
            <w:r w:rsidRPr="00D61BA5">
              <w:rPr>
                <w:rFonts w:eastAsia="MS Mincho"/>
                <w:color w:val="000000" w:themeColor="text1"/>
                <w:sz w:val="18"/>
                <w:szCs w:val="18"/>
                <w:lang w:eastAsia="ja-JP"/>
              </w:rPr>
              <w:t xml:space="preserve"> does not know which of the above three cases was considered at the UE side and cannot correctly interpret the received channel.</w:t>
            </w:r>
            <w:r>
              <w:rPr>
                <w:rFonts w:eastAsia="MS Mincho"/>
                <w:color w:val="000000" w:themeColor="text1"/>
                <w:sz w:val="18"/>
                <w:szCs w:val="18"/>
                <w:lang w:eastAsia="ja-JP"/>
              </w:rPr>
              <w:t xml:space="preserve"> </w:t>
            </w:r>
          </w:p>
          <w:p w14:paraId="03AF2746"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r w:rsidRPr="00941639">
              <w:rPr>
                <w:rFonts w:eastAsia="MS Mincho"/>
                <w:color w:val="000000" w:themeColor="text1"/>
                <w:sz w:val="18"/>
                <w:szCs w:val="18"/>
                <w:lang w:eastAsia="ja-JP"/>
              </w:rPr>
              <w:t xml:space="preserve">We don’t think we can rely on NW implementation to avoid such collision. Above cited agreement simply says that the collision of SR and LRR with HARQ-ACK using PUCCH format 0 or PUCCH format 1 is NOT an error case and can be handled using priority rules. So, the unwanted implication of the agreement needs to be explicitly ruled out in the spec.  </w:t>
            </w:r>
          </w:p>
          <w:p w14:paraId="71825203"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p>
          <w:p w14:paraId="2F913607"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Proposal 3.9A: We think it is a valid problem and the issue should be further discussed. </w:t>
            </w:r>
          </w:p>
          <w:p w14:paraId="70D2649C"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p>
          <w:p w14:paraId="526AAC1B"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NW needs to assume a specific value for s to be able to figure out which one(s) of the colliding CSI reports are actually transmitted. In current spec, if the UEIBR is </w:t>
            </w:r>
            <w:r w:rsidRPr="00941639">
              <w:rPr>
                <w:rFonts w:eastAsia="MS Mincho"/>
                <w:color w:val="000000" w:themeColor="text1"/>
                <w:sz w:val="18"/>
                <w:szCs w:val="18"/>
                <w:lang w:eastAsia="ja-JP"/>
              </w:rPr>
              <w:t>associated with multiple CSI-</w:t>
            </w:r>
            <w:proofErr w:type="spellStart"/>
            <w:r w:rsidRPr="00941639">
              <w:rPr>
                <w:rFonts w:eastAsia="MS Mincho"/>
                <w:color w:val="000000" w:themeColor="text1"/>
                <w:sz w:val="18"/>
                <w:szCs w:val="18"/>
                <w:lang w:eastAsia="ja-JP"/>
              </w:rPr>
              <w:t>ReportConfig</w:t>
            </w:r>
            <w:proofErr w:type="spellEnd"/>
            <w:r w:rsidRPr="00941639">
              <w:rPr>
                <w:rFonts w:eastAsia="MS Mincho"/>
                <w:color w:val="000000" w:themeColor="text1"/>
                <w:sz w:val="18"/>
                <w:szCs w:val="18"/>
                <w:lang w:eastAsia="ja-JP"/>
              </w:rPr>
              <w:t xml:space="preserve"> with same higher layer parameters </w:t>
            </w:r>
            <w:proofErr w:type="spellStart"/>
            <w:r w:rsidRPr="00941639">
              <w:rPr>
                <w:rFonts w:eastAsia="MS Mincho"/>
                <w:color w:val="000000" w:themeColor="text1"/>
                <w:sz w:val="18"/>
                <w:szCs w:val="18"/>
                <w:lang w:eastAsia="ja-JP"/>
              </w:rPr>
              <w:t>eventType</w:t>
            </w:r>
            <w:proofErr w:type="spellEnd"/>
            <w:r w:rsidRPr="00941639">
              <w:rPr>
                <w:rFonts w:eastAsia="MS Mincho"/>
                <w:color w:val="000000" w:themeColor="text1"/>
                <w:sz w:val="18"/>
                <w:szCs w:val="18"/>
                <w:lang w:eastAsia="ja-JP"/>
              </w:rPr>
              <w:t xml:space="preserve"> and </w:t>
            </w:r>
            <w:proofErr w:type="spellStart"/>
            <w:r w:rsidRPr="00941639">
              <w:rPr>
                <w:rFonts w:eastAsia="MS Mincho"/>
                <w:color w:val="000000" w:themeColor="text1"/>
                <w:sz w:val="18"/>
                <w:szCs w:val="18"/>
                <w:lang w:eastAsia="ja-JP"/>
              </w:rPr>
              <w:t>PUCCHResource</w:t>
            </w:r>
            <w:proofErr w:type="spellEnd"/>
            <w:r w:rsidRPr="00941639">
              <w:rPr>
                <w:rFonts w:eastAsia="MS Mincho"/>
                <w:color w:val="000000" w:themeColor="text1"/>
                <w:sz w:val="18"/>
                <w:szCs w:val="18"/>
                <w:lang w:eastAsia="ja-JP"/>
              </w:rPr>
              <w:t xml:space="preserve">, there is ambiguity in the corresponding value of s. </w:t>
            </w:r>
          </w:p>
          <w:p w14:paraId="413578C4" w14:textId="77777777" w:rsidR="00431C98" w:rsidRDefault="00431C98"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p>
          <w:p w14:paraId="401D4B48"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lastRenderedPageBreak/>
              <w:t>Proposal 3.9B: This also tries to address the same problem as in 3.9A and we are open to discuss this solution as well. However, we don’t understand why TP is restricted to the case that “</w:t>
            </w:r>
            <w:r w:rsidRPr="007A0CFA">
              <w:rPr>
                <w:rFonts w:eastAsia="MS Mincho"/>
                <w:color w:val="000000" w:themeColor="text1"/>
                <w:sz w:val="18"/>
                <w:szCs w:val="18"/>
                <w:lang w:eastAsia="ja-JP"/>
              </w:rPr>
              <w:t>multiple CSI-</w:t>
            </w:r>
            <w:proofErr w:type="spellStart"/>
            <w:r w:rsidRPr="007A0CFA">
              <w:rPr>
                <w:rFonts w:eastAsia="MS Mincho"/>
                <w:color w:val="000000" w:themeColor="text1"/>
                <w:sz w:val="18"/>
                <w:szCs w:val="18"/>
                <w:lang w:eastAsia="ja-JP"/>
              </w:rPr>
              <w:t>ReportConfig</w:t>
            </w:r>
            <w:proofErr w:type="spellEnd"/>
            <w:r w:rsidRPr="007A0CFA">
              <w:rPr>
                <w:rFonts w:eastAsia="MS Mincho"/>
                <w:color w:val="000000" w:themeColor="text1"/>
                <w:sz w:val="18"/>
                <w:szCs w:val="18"/>
                <w:lang w:eastAsia="ja-JP"/>
              </w:rPr>
              <w:t xml:space="preserve"> have different higher layer parameter </w:t>
            </w:r>
            <w:proofErr w:type="spellStart"/>
            <w:r w:rsidRPr="007A0CFA">
              <w:rPr>
                <w:rFonts w:eastAsia="MS Mincho"/>
                <w:color w:val="000000" w:themeColor="text1"/>
                <w:sz w:val="18"/>
                <w:szCs w:val="18"/>
                <w:lang w:eastAsia="ja-JP"/>
              </w:rPr>
              <w:t>eventType</w:t>
            </w:r>
            <w:proofErr w:type="spellEnd"/>
            <w:r w:rsidRPr="007A0CFA">
              <w:rPr>
                <w:rFonts w:eastAsia="MS Mincho"/>
                <w:color w:val="000000" w:themeColor="text1"/>
                <w:sz w:val="18"/>
                <w:szCs w:val="18"/>
                <w:lang w:eastAsia="ja-JP"/>
              </w:rPr>
              <w:t xml:space="preserve">”. </w:t>
            </w:r>
          </w:p>
          <w:p w14:paraId="3EDDF008"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p>
          <w:p w14:paraId="634E4BCE"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Proposal 3.10A: Support. Xiaomi’s suggestion is also OK. </w:t>
            </w:r>
          </w:p>
          <w:p w14:paraId="4DBF0310"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Proposal 3.10B: Support.</w:t>
            </w:r>
          </w:p>
          <w:p w14:paraId="33E565DD" w14:textId="77777777" w:rsidR="003E2A56"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p>
          <w:p w14:paraId="02819C17" w14:textId="77777777" w:rsidR="003E2A56" w:rsidRPr="00B008DB"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Proposal 3.11: We don’t see the need for this proposal. </w:t>
            </w:r>
          </w:p>
          <w:p w14:paraId="414DD8CD" w14:textId="2674D6D3" w:rsidR="003E2A56" w:rsidRPr="00941639" w:rsidRDefault="009F33A7"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r w:rsidRPr="00926DC9">
              <w:rPr>
                <w:rFonts w:eastAsia="Malgun Gothic"/>
                <w:color w:val="0000FF"/>
                <w:sz w:val="18"/>
                <w:szCs w:val="18"/>
              </w:rPr>
              <w:t>[Mod]:</w:t>
            </w:r>
            <w:r>
              <w:rPr>
                <w:rFonts w:eastAsia="Malgun Gothic"/>
                <w:color w:val="0000FF"/>
                <w:sz w:val="18"/>
                <w:szCs w:val="18"/>
              </w:rPr>
              <w:t xml:space="preserve"> Captured!</w:t>
            </w:r>
            <w:r w:rsidR="0094659A">
              <w:rPr>
                <w:rFonts w:eastAsia="Malgun Gothic"/>
                <w:color w:val="0000FF"/>
                <w:sz w:val="18"/>
                <w:szCs w:val="18"/>
              </w:rPr>
              <w:t xml:space="preserve"> </w:t>
            </w:r>
          </w:p>
        </w:tc>
      </w:tr>
      <w:tr w:rsidR="00C618F7" w14:paraId="2680A38C" w14:textId="77777777" w:rsidTr="003E2A56">
        <w:trPr>
          <w:gridAfter w:val="1"/>
          <w:wAfter w:w="46" w:type="dxa"/>
          <w:trHeight w:val="215"/>
        </w:trPr>
        <w:tc>
          <w:tcPr>
            <w:tcW w:w="1516" w:type="dxa"/>
          </w:tcPr>
          <w:p w14:paraId="3AEE631E" w14:textId="4C81984C" w:rsidR="00C618F7" w:rsidRDefault="00C618F7" w:rsidP="00C618F7">
            <w:pPr>
              <w:snapToGrid w:val="0"/>
              <w:rPr>
                <w:rFonts w:eastAsia="Malgun Gothic"/>
                <w:color w:val="000000" w:themeColor="text1"/>
                <w:sz w:val="18"/>
                <w:szCs w:val="18"/>
              </w:rPr>
            </w:pPr>
            <w:r w:rsidRPr="00C618F7">
              <w:rPr>
                <w:rFonts w:eastAsia="MS Mincho" w:hint="eastAsia"/>
                <w:color w:val="000000" w:themeColor="text1"/>
                <w:sz w:val="18"/>
                <w:szCs w:val="18"/>
                <w:lang w:eastAsia="ja-JP"/>
              </w:rPr>
              <w:lastRenderedPageBreak/>
              <w:t>Qualcomm</w:t>
            </w:r>
          </w:p>
        </w:tc>
        <w:tc>
          <w:tcPr>
            <w:tcW w:w="8469" w:type="dxa"/>
          </w:tcPr>
          <w:p w14:paraId="22BC6A36" w14:textId="77777777" w:rsidR="00C618F7" w:rsidRPr="000F3A6A" w:rsidRDefault="00C618F7" w:rsidP="00C618F7">
            <w:pPr>
              <w:tabs>
                <w:tab w:val="left" w:pos="1680"/>
              </w:tabs>
              <w:overflowPunct w:val="0"/>
              <w:autoSpaceDE w:val="0"/>
              <w:autoSpaceDN w:val="0"/>
              <w:adjustRightInd w:val="0"/>
              <w:textAlignment w:val="baseline"/>
              <w:rPr>
                <w:rFonts w:eastAsia="Malgun Gothic"/>
                <w:sz w:val="18"/>
                <w:szCs w:val="18"/>
              </w:rPr>
            </w:pPr>
            <w:r w:rsidRPr="000F3A6A">
              <w:rPr>
                <w:rFonts w:eastAsia="Malgun Gothic" w:hint="eastAsia"/>
                <w:sz w:val="18"/>
                <w:szCs w:val="18"/>
              </w:rPr>
              <w:t xml:space="preserve">3.1A: </w:t>
            </w:r>
            <w:r>
              <w:rPr>
                <w:rFonts w:eastAsia="Malgun Gothic"/>
                <w:sz w:val="18"/>
                <w:szCs w:val="18"/>
              </w:rPr>
              <w:t>Prefer Option 1</w:t>
            </w:r>
          </w:p>
          <w:p w14:paraId="314361D9" w14:textId="0C820201" w:rsidR="00C618F7" w:rsidRPr="000F3A6A" w:rsidRDefault="00C618F7" w:rsidP="00C618F7">
            <w:pPr>
              <w:tabs>
                <w:tab w:val="left" w:pos="1680"/>
              </w:tabs>
              <w:overflowPunct w:val="0"/>
              <w:autoSpaceDE w:val="0"/>
              <w:autoSpaceDN w:val="0"/>
              <w:adjustRightInd w:val="0"/>
              <w:textAlignment w:val="baseline"/>
              <w:rPr>
                <w:rFonts w:eastAsia="Malgun Gothic"/>
                <w:sz w:val="18"/>
                <w:szCs w:val="18"/>
              </w:rPr>
            </w:pPr>
            <w:r w:rsidRPr="000F3A6A">
              <w:rPr>
                <w:rFonts w:eastAsia="Malgun Gothic" w:hint="eastAsia"/>
                <w:sz w:val="18"/>
                <w:szCs w:val="18"/>
              </w:rPr>
              <w:t xml:space="preserve">3.1B: </w:t>
            </w:r>
            <w:r>
              <w:rPr>
                <w:rFonts w:eastAsia="Malgun Gothic"/>
                <w:sz w:val="18"/>
                <w:szCs w:val="18"/>
              </w:rPr>
              <w:t>S</w:t>
            </w:r>
            <w:r w:rsidRPr="000F3A6A">
              <w:rPr>
                <w:rFonts w:eastAsia="Malgun Gothic" w:hint="eastAsia"/>
                <w:sz w:val="18"/>
                <w:szCs w:val="18"/>
              </w:rPr>
              <w:t>upport Option-2</w:t>
            </w:r>
            <w:r>
              <w:rPr>
                <w:rFonts w:eastAsia="Malgun Gothic"/>
                <w:sz w:val="18"/>
                <w:szCs w:val="18"/>
              </w:rPr>
              <w:t>.</w:t>
            </w:r>
          </w:p>
          <w:p w14:paraId="010D9F92" w14:textId="77777777" w:rsidR="00C618F7" w:rsidRPr="000F3A6A" w:rsidRDefault="00C618F7" w:rsidP="00C618F7">
            <w:pPr>
              <w:tabs>
                <w:tab w:val="left" w:pos="1680"/>
              </w:tabs>
              <w:overflowPunct w:val="0"/>
              <w:autoSpaceDE w:val="0"/>
              <w:autoSpaceDN w:val="0"/>
              <w:adjustRightInd w:val="0"/>
              <w:textAlignment w:val="baseline"/>
              <w:rPr>
                <w:rFonts w:eastAsia="Malgun Gothic"/>
                <w:sz w:val="18"/>
                <w:szCs w:val="18"/>
              </w:rPr>
            </w:pPr>
            <w:r w:rsidRPr="000F3A6A">
              <w:rPr>
                <w:rFonts w:eastAsia="Malgun Gothic" w:hint="eastAsia"/>
                <w:sz w:val="18"/>
                <w:szCs w:val="18"/>
              </w:rPr>
              <w:t>3.1C: Support.</w:t>
            </w:r>
          </w:p>
          <w:p w14:paraId="02AF606F" w14:textId="77777777" w:rsidR="00C618F7" w:rsidRPr="000F3A6A" w:rsidRDefault="00C618F7" w:rsidP="00C618F7">
            <w:pPr>
              <w:tabs>
                <w:tab w:val="left" w:pos="1680"/>
              </w:tabs>
              <w:overflowPunct w:val="0"/>
              <w:autoSpaceDE w:val="0"/>
              <w:autoSpaceDN w:val="0"/>
              <w:adjustRightInd w:val="0"/>
              <w:textAlignment w:val="baseline"/>
              <w:rPr>
                <w:rFonts w:eastAsia="Malgun Gothic"/>
                <w:sz w:val="18"/>
                <w:szCs w:val="18"/>
              </w:rPr>
            </w:pPr>
            <w:r w:rsidRPr="000F3A6A">
              <w:rPr>
                <w:rFonts w:eastAsia="Malgun Gothic" w:hint="eastAsia"/>
                <w:sz w:val="18"/>
                <w:szCs w:val="18"/>
              </w:rPr>
              <w:t>3.2: Support</w:t>
            </w:r>
          </w:p>
          <w:p w14:paraId="1D13453D" w14:textId="77777777" w:rsidR="00C618F7" w:rsidRPr="000F3A6A" w:rsidRDefault="00C618F7" w:rsidP="00C618F7">
            <w:pPr>
              <w:tabs>
                <w:tab w:val="left" w:pos="1680"/>
              </w:tabs>
              <w:overflowPunct w:val="0"/>
              <w:autoSpaceDE w:val="0"/>
              <w:autoSpaceDN w:val="0"/>
              <w:adjustRightInd w:val="0"/>
              <w:textAlignment w:val="baseline"/>
              <w:rPr>
                <w:rFonts w:eastAsia="Malgun Gothic"/>
                <w:sz w:val="18"/>
                <w:szCs w:val="18"/>
              </w:rPr>
            </w:pPr>
            <w:r w:rsidRPr="000F3A6A">
              <w:rPr>
                <w:rFonts w:eastAsia="Malgun Gothic" w:hint="eastAsia"/>
                <w:sz w:val="18"/>
                <w:szCs w:val="18"/>
              </w:rPr>
              <w:t xml:space="preserve">3.3: </w:t>
            </w:r>
            <w:r>
              <w:rPr>
                <w:rFonts w:eastAsia="Malgun Gothic"/>
                <w:sz w:val="18"/>
                <w:szCs w:val="18"/>
              </w:rPr>
              <w:t>S</w:t>
            </w:r>
            <w:r w:rsidRPr="000F3A6A">
              <w:rPr>
                <w:rFonts w:eastAsia="Malgun Gothic" w:hint="eastAsia"/>
                <w:sz w:val="18"/>
                <w:szCs w:val="18"/>
              </w:rPr>
              <w:t>upport</w:t>
            </w:r>
          </w:p>
          <w:p w14:paraId="0753FC02" w14:textId="77777777" w:rsidR="00C618F7" w:rsidRPr="000F3A6A" w:rsidRDefault="00C618F7" w:rsidP="00C618F7">
            <w:pPr>
              <w:tabs>
                <w:tab w:val="left" w:pos="1680"/>
              </w:tabs>
              <w:overflowPunct w:val="0"/>
              <w:autoSpaceDE w:val="0"/>
              <w:autoSpaceDN w:val="0"/>
              <w:adjustRightInd w:val="0"/>
              <w:textAlignment w:val="baseline"/>
              <w:rPr>
                <w:rFonts w:eastAsia="Malgun Gothic"/>
                <w:sz w:val="18"/>
                <w:szCs w:val="18"/>
              </w:rPr>
            </w:pPr>
            <w:r w:rsidRPr="000F3A6A">
              <w:rPr>
                <w:rFonts w:eastAsia="Malgun Gothic" w:hint="eastAsia"/>
                <w:sz w:val="18"/>
                <w:szCs w:val="18"/>
              </w:rPr>
              <w:t>3.4A: Support</w:t>
            </w:r>
          </w:p>
          <w:p w14:paraId="3BF77E74" w14:textId="77777777" w:rsidR="00C618F7" w:rsidRPr="000F3A6A" w:rsidRDefault="00C618F7" w:rsidP="00C618F7">
            <w:pPr>
              <w:tabs>
                <w:tab w:val="left" w:pos="1680"/>
              </w:tabs>
              <w:overflowPunct w:val="0"/>
              <w:autoSpaceDE w:val="0"/>
              <w:autoSpaceDN w:val="0"/>
              <w:adjustRightInd w:val="0"/>
              <w:textAlignment w:val="baseline"/>
              <w:rPr>
                <w:rFonts w:eastAsia="Malgun Gothic"/>
                <w:color w:val="FF0000"/>
                <w:sz w:val="18"/>
                <w:szCs w:val="18"/>
              </w:rPr>
            </w:pPr>
            <w:r w:rsidRPr="000F3A6A">
              <w:rPr>
                <w:rFonts w:eastAsia="Malgun Gothic" w:hint="eastAsia"/>
                <w:sz w:val="18"/>
                <w:szCs w:val="18"/>
              </w:rPr>
              <w:t>3.4B: Not support.</w:t>
            </w:r>
            <w:r>
              <w:rPr>
                <w:rFonts w:eastAsia="Malgun Gothic"/>
                <w:sz w:val="18"/>
                <w:szCs w:val="18"/>
              </w:rPr>
              <w:t xml:space="preserve"> It is already captured.</w:t>
            </w:r>
          </w:p>
          <w:p w14:paraId="20BB004C" w14:textId="77777777" w:rsidR="00C618F7" w:rsidRPr="000F3A6A" w:rsidRDefault="00C618F7" w:rsidP="00C618F7">
            <w:pPr>
              <w:tabs>
                <w:tab w:val="left" w:pos="1680"/>
              </w:tabs>
              <w:overflowPunct w:val="0"/>
              <w:autoSpaceDE w:val="0"/>
              <w:autoSpaceDN w:val="0"/>
              <w:adjustRightInd w:val="0"/>
              <w:textAlignment w:val="baseline"/>
              <w:rPr>
                <w:rFonts w:eastAsia="Malgun Gothic"/>
                <w:sz w:val="18"/>
                <w:szCs w:val="18"/>
              </w:rPr>
            </w:pPr>
            <w:r w:rsidRPr="000F3A6A">
              <w:rPr>
                <w:rFonts w:eastAsia="Malgun Gothic" w:hint="eastAsia"/>
                <w:sz w:val="18"/>
                <w:szCs w:val="18"/>
              </w:rPr>
              <w:t>3.5: Support</w:t>
            </w:r>
          </w:p>
          <w:p w14:paraId="41071ECE" w14:textId="77777777" w:rsidR="00C618F7" w:rsidRPr="000F3A6A" w:rsidRDefault="00C618F7" w:rsidP="00C618F7">
            <w:pPr>
              <w:tabs>
                <w:tab w:val="left" w:pos="1680"/>
              </w:tabs>
              <w:overflowPunct w:val="0"/>
              <w:autoSpaceDE w:val="0"/>
              <w:autoSpaceDN w:val="0"/>
              <w:adjustRightInd w:val="0"/>
              <w:textAlignment w:val="baseline"/>
              <w:rPr>
                <w:rFonts w:eastAsia="Malgun Gothic"/>
                <w:sz w:val="18"/>
                <w:szCs w:val="18"/>
              </w:rPr>
            </w:pPr>
            <w:r w:rsidRPr="000F3A6A">
              <w:rPr>
                <w:rFonts w:eastAsia="Malgun Gothic" w:hint="eastAsia"/>
                <w:sz w:val="18"/>
                <w:szCs w:val="18"/>
              </w:rPr>
              <w:t>3.6: Support</w:t>
            </w:r>
          </w:p>
          <w:p w14:paraId="49358B58" w14:textId="77777777" w:rsidR="00C618F7" w:rsidRPr="000F3A6A" w:rsidRDefault="00C618F7" w:rsidP="00C618F7">
            <w:pPr>
              <w:tabs>
                <w:tab w:val="left" w:pos="1680"/>
              </w:tabs>
              <w:overflowPunct w:val="0"/>
              <w:autoSpaceDE w:val="0"/>
              <w:autoSpaceDN w:val="0"/>
              <w:adjustRightInd w:val="0"/>
              <w:textAlignment w:val="baseline"/>
              <w:rPr>
                <w:rFonts w:eastAsia="Malgun Gothic"/>
                <w:sz w:val="18"/>
                <w:szCs w:val="18"/>
              </w:rPr>
            </w:pPr>
            <w:r w:rsidRPr="000F3A6A">
              <w:rPr>
                <w:rFonts w:eastAsia="Malgun Gothic" w:hint="eastAsia"/>
                <w:sz w:val="18"/>
                <w:szCs w:val="18"/>
              </w:rPr>
              <w:t>3.7: Support</w:t>
            </w:r>
          </w:p>
          <w:p w14:paraId="262F85E3" w14:textId="77777777" w:rsidR="00C618F7" w:rsidRPr="007142B2" w:rsidRDefault="00C618F7" w:rsidP="00C618F7">
            <w:pPr>
              <w:tabs>
                <w:tab w:val="left" w:pos="1680"/>
              </w:tabs>
              <w:overflowPunct w:val="0"/>
              <w:autoSpaceDE w:val="0"/>
              <w:autoSpaceDN w:val="0"/>
              <w:adjustRightInd w:val="0"/>
              <w:textAlignment w:val="baseline"/>
              <w:rPr>
                <w:rFonts w:eastAsia="Malgun Gothic"/>
                <w:sz w:val="18"/>
                <w:szCs w:val="18"/>
              </w:rPr>
            </w:pPr>
            <w:r w:rsidRPr="000F3A6A">
              <w:rPr>
                <w:rFonts w:eastAsia="Malgun Gothic" w:hint="eastAsia"/>
                <w:sz w:val="18"/>
                <w:szCs w:val="18"/>
              </w:rPr>
              <w:t>3.8:</w:t>
            </w:r>
            <w:r>
              <w:rPr>
                <w:rFonts w:eastAsia="Malgun Gothic"/>
                <w:sz w:val="18"/>
                <w:szCs w:val="18"/>
              </w:rPr>
              <w:t xml:space="preserve"> Not support. T</w:t>
            </w:r>
            <w:r w:rsidRPr="007142B2">
              <w:rPr>
                <w:rFonts w:eastAsia="Malgun Gothic" w:hint="eastAsia"/>
                <w:sz w:val="18"/>
                <w:szCs w:val="18"/>
              </w:rPr>
              <w:t xml:space="preserve">his is a corner case. Although the concern </w:t>
            </w:r>
            <w:r>
              <w:rPr>
                <w:rFonts w:eastAsia="Malgun Gothic"/>
                <w:sz w:val="18"/>
                <w:szCs w:val="18"/>
              </w:rPr>
              <w:t>may make sense</w:t>
            </w:r>
            <w:r w:rsidRPr="007142B2">
              <w:rPr>
                <w:rFonts w:eastAsia="Malgun Gothic" w:hint="eastAsia"/>
                <w:sz w:val="18"/>
                <w:szCs w:val="18"/>
              </w:rPr>
              <w:t xml:space="preserve">, it seems not very essential to resolve at this stage, since it could be left up to </w:t>
            </w:r>
            <w:r w:rsidRPr="007142B2">
              <w:rPr>
                <w:rFonts w:eastAsia="Malgun Gothic"/>
                <w:sz w:val="18"/>
                <w:szCs w:val="18"/>
              </w:rPr>
              <w:t>network</w:t>
            </w:r>
            <w:r w:rsidRPr="007142B2">
              <w:rPr>
                <w:rFonts w:eastAsia="Malgun Gothic" w:hint="eastAsia"/>
                <w:sz w:val="18"/>
                <w:szCs w:val="18"/>
              </w:rPr>
              <w:t xml:space="preserve"> configuration.</w:t>
            </w:r>
          </w:p>
          <w:p w14:paraId="083023EB" w14:textId="77777777" w:rsidR="00C618F7" w:rsidRPr="000F3A6A" w:rsidRDefault="00C618F7" w:rsidP="00C618F7">
            <w:pPr>
              <w:tabs>
                <w:tab w:val="left" w:pos="1680"/>
              </w:tabs>
              <w:overflowPunct w:val="0"/>
              <w:autoSpaceDE w:val="0"/>
              <w:autoSpaceDN w:val="0"/>
              <w:adjustRightInd w:val="0"/>
              <w:textAlignment w:val="baseline"/>
              <w:rPr>
                <w:rFonts w:eastAsia="Malgun Gothic"/>
                <w:sz w:val="18"/>
                <w:szCs w:val="18"/>
              </w:rPr>
            </w:pPr>
            <w:r w:rsidRPr="000F3A6A">
              <w:rPr>
                <w:rFonts w:eastAsia="Malgun Gothic" w:hint="eastAsia"/>
                <w:sz w:val="18"/>
                <w:szCs w:val="18"/>
              </w:rPr>
              <w:t>3.9A: Not support</w:t>
            </w:r>
          </w:p>
          <w:p w14:paraId="39DEA8AA" w14:textId="77777777" w:rsidR="00C618F7" w:rsidRDefault="00C618F7" w:rsidP="00C618F7">
            <w:pPr>
              <w:tabs>
                <w:tab w:val="left" w:pos="1680"/>
              </w:tabs>
              <w:overflowPunct w:val="0"/>
              <w:autoSpaceDE w:val="0"/>
              <w:autoSpaceDN w:val="0"/>
              <w:adjustRightInd w:val="0"/>
              <w:textAlignment w:val="baseline"/>
              <w:rPr>
                <w:rFonts w:eastAsia="Malgun Gothic"/>
                <w:sz w:val="18"/>
                <w:szCs w:val="18"/>
              </w:rPr>
            </w:pPr>
            <w:r w:rsidRPr="000F3A6A">
              <w:rPr>
                <w:rFonts w:eastAsia="Malgun Gothic" w:hint="eastAsia"/>
                <w:sz w:val="18"/>
                <w:szCs w:val="18"/>
              </w:rPr>
              <w:t>3.9B: Not support.</w:t>
            </w:r>
            <w:r>
              <w:rPr>
                <w:rFonts w:eastAsia="Malgun Gothic"/>
                <w:sz w:val="18"/>
                <w:szCs w:val="18"/>
              </w:rPr>
              <w:t xml:space="preserve"> Shall up to UE implementation.</w:t>
            </w:r>
          </w:p>
          <w:p w14:paraId="2DF967BD" w14:textId="77777777" w:rsidR="00C618F7" w:rsidRPr="000F3A6A" w:rsidRDefault="00C618F7" w:rsidP="00C618F7">
            <w:pPr>
              <w:tabs>
                <w:tab w:val="left" w:pos="1680"/>
              </w:tabs>
              <w:overflowPunct w:val="0"/>
              <w:autoSpaceDE w:val="0"/>
              <w:autoSpaceDN w:val="0"/>
              <w:adjustRightInd w:val="0"/>
              <w:textAlignment w:val="baseline"/>
              <w:rPr>
                <w:rFonts w:eastAsia="Malgun Gothic"/>
                <w:sz w:val="18"/>
                <w:szCs w:val="18"/>
              </w:rPr>
            </w:pPr>
            <w:r w:rsidRPr="000F3A6A">
              <w:rPr>
                <w:rFonts w:eastAsia="Malgun Gothic" w:hint="eastAsia"/>
                <w:sz w:val="18"/>
                <w:szCs w:val="18"/>
              </w:rPr>
              <w:t>3.10A: Support.</w:t>
            </w:r>
          </w:p>
          <w:p w14:paraId="540D794D" w14:textId="77777777" w:rsidR="00C618F7" w:rsidRPr="000F3A6A" w:rsidRDefault="00C618F7" w:rsidP="00C618F7">
            <w:pPr>
              <w:tabs>
                <w:tab w:val="left" w:pos="1680"/>
              </w:tabs>
              <w:overflowPunct w:val="0"/>
              <w:autoSpaceDE w:val="0"/>
              <w:autoSpaceDN w:val="0"/>
              <w:adjustRightInd w:val="0"/>
              <w:textAlignment w:val="baseline"/>
              <w:rPr>
                <w:rFonts w:eastAsia="Malgun Gothic"/>
                <w:sz w:val="18"/>
                <w:szCs w:val="18"/>
              </w:rPr>
            </w:pPr>
            <w:r w:rsidRPr="000F3A6A">
              <w:rPr>
                <w:rFonts w:eastAsia="Malgun Gothic" w:hint="eastAsia"/>
                <w:sz w:val="18"/>
                <w:szCs w:val="18"/>
              </w:rPr>
              <w:t>3.10B: Support.</w:t>
            </w:r>
          </w:p>
          <w:p w14:paraId="23F36F4B" w14:textId="77777777" w:rsidR="00C618F7" w:rsidRPr="000F3A6A" w:rsidRDefault="00C618F7" w:rsidP="00C618F7">
            <w:pPr>
              <w:tabs>
                <w:tab w:val="left" w:pos="1680"/>
              </w:tabs>
              <w:overflowPunct w:val="0"/>
              <w:autoSpaceDE w:val="0"/>
              <w:autoSpaceDN w:val="0"/>
              <w:adjustRightInd w:val="0"/>
              <w:textAlignment w:val="baseline"/>
              <w:rPr>
                <w:rFonts w:eastAsia="Malgun Gothic"/>
                <w:sz w:val="18"/>
                <w:szCs w:val="18"/>
              </w:rPr>
            </w:pPr>
            <w:r w:rsidRPr="000F3A6A">
              <w:rPr>
                <w:rFonts w:eastAsia="Malgun Gothic" w:hint="eastAsia"/>
                <w:sz w:val="18"/>
                <w:szCs w:val="18"/>
              </w:rPr>
              <w:t xml:space="preserve">3.11: Not support </w:t>
            </w:r>
          </w:p>
          <w:p w14:paraId="665D5B33" w14:textId="077759DC" w:rsidR="00C618F7" w:rsidRPr="00941639" w:rsidRDefault="000A71C4" w:rsidP="00C618F7">
            <w:pPr>
              <w:overflowPunct w:val="0"/>
              <w:autoSpaceDE w:val="0"/>
              <w:autoSpaceDN w:val="0"/>
              <w:adjustRightInd w:val="0"/>
              <w:textAlignment w:val="baseline"/>
              <w:rPr>
                <w:rFonts w:eastAsia="MS Mincho"/>
                <w:color w:val="000000" w:themeColor="text1"/>
                <w:sz w:val="18"/>
                <w:szCs w:val="18"/>
                <w:lang w:eastAsia="ja-JP"/>
              </w:rPr>
            </w:pPr>
            <w:r w:rsidRPr="00926DC9">
              <w:rPr>
                <w:rFonts w:eastAsia="Malgun Gothic"/>
                <w:color w:val="0000FF"/>
                <w:sz w:val="18"/>
                <w:szCs w:val="18"/>
              </w:rPr>
              <w:t>[Mod]:</w:t>
            </w:r>
            <w:r>
              <w:rPr>
                <w:rFonts w:eastAsia="Malgun Gothic"/>
                <w:color w:val="0000FF"/>
                <w:sz w:val="18"/>
                <w:szCs w:val="18"/>
              </w:rPr>
              <w:t xml:space="preserve"> Captured!</w:t>
            </w:r>
          </w:p>
        </w:tc>
      </w:tr>
      <w:tr w:rsidR="000A71C4" w14:paraId="3056AC77" w14:textId="77777777" w:rsidTr="003E2A56">
        <w:trPr>
          <w:gridAfter w:val="1"/>
          <w:wAfter w:w="46" w:type="dxa"/>
          <w:trHeight w:val="215"/>
        </w:trPr>
        <w:tc>
          <w:tcPr>
            <w:tcW w:w="1516" w:type="dxa"/>
          </w:tcPr>
          <w:p w14:paraId="47D9492F" w14:textId="2BC47B7C" w:rsidR="000A71C4" w:rsidRPr="00C618F7" w:rsidRDefault="000A71C4" w:rsidP="000A71C4">
            <w:pPr>
              <w:snapToGrid w:val="0"/>
              <w:rPr>
                <w:rFonts w:eastAsia="MS Mincho"/>
                <w:color w:val="000000" w:themeColor="text1"/>
                <w:sz w:val="18"/>
                <w:szCs w:val="18"/>
                <w:lang w:eastAsia="ja-JP"/>
              </w:rPr>
            </w:pPr>
            <w:r w:rsidRPr="006E3241">
              <w:rPr>
                <w:rFonts w:eastAsia="Malgun Gothic"/>
                <w:color w:val="0000FF"/>
                <w:sz w:val="18"/>
                <w:szCs w:val="18"/>
              </w:rPr>
              <w:t>Mod</w:t>
            </w:r>
          </w:p>
        </w:tc>
        <w:tc>
          <w:tcPr>
            <w:tcW w:w="8469" w:type="dxa"/>
          </w:tcPr>
          <w:p w14:paraId="75D96723" w14:textId="3390DA53" w:rsidR="000A71C4" w:rsidRPr="000F3A6A" w:rsidRDefault="000A71C4" w:rsidP="000A71C4">
            <w:pPr>
              <w:tabs>
                <w:tab w:val="left" w:pos="1680"/>
              </w:tabs>
              <w:overflowPunct w:val="0"/>
              <w:autoSpaceDE w:val="0"/>
              <w:autoSpaceDN w:val="0"/>
              <w:adjustRightInd w:val="0"/>
              <w:textAlignment w:val="baseline"/>
              <w:rPr>
                <w:rFonts w:eastAsia="Malgun Gothic"/>
                <w:sz w:val="18"/>
                <w:szCs w:val="18"/>
              </w:rPr>
            </w:pPr>
            <w:r w:rsidRPr="006E3241">
              <w:rPr>
                <w:color w:val="0000FF"/>
                <w:sz w:val="18"/>
                <w:szCs w:val="18"/>
                <w:lang w:eastAsia="zh-CN"/>
              </w:rPr>
              <w:t>Capture companies’ input accordingly!</w:t>
            </w:r>
            <w:r>
              <w:rPr>
                <w:color w:val="0000FF"/>
                <w:sz w:val="18"/>
                <w:szCs w:val="18"/>
                <w:lang w:eastAsia="zh-CN"/>
              </w:rPr>
              <w:t xml:space="preserve"> Thanks for Huawei’s comment that, regarding proposal 3.4A, t</w:t>
            </w:r>
            <w:r w:rsidRPr="000A71C4">
              <w:rPr>
                <w:color w:val="0000FF"/>
                <w:sz w:val="18"/>
                <w:szCs w:val="18"/>
                <w:lang w:eastAsia="zh-CN"/>
              </w:rPr>
              <w:t>his is already fixed in the latest version of the spec! The issue can be closed.</w:t>
            </w:r>
          </w:p>
        </w:tc>
      </w:tr>
      <w:tr w:rsidR="009D7746" w14:paraId="53AB3656" w14:textId="77777777" w:rsidTr="003E2A56">
        <w:trPr>
          <w:gridAfter w:val="1"/>
          <w:wAfter w:w="46" w:type="dxa"/>
          <w:trHeight w:val="215"/>
        </w:trPr>
        <w:tc>
          <w:tcPr>
            <w:tcW w:w="1516" w:type="dxa"/>
          </w:tcPr>
          <w:p w14:paraId="729B1A1A" w14:textId="3B435B16" w:rsidR="009D7746" w:rsidRPr="009D7746" w:rsidRDefault="009D7746" w:rsidP="000A71C4">
            <w:pPr>
              <w:snapToGrid w:val="0"/>
              <w:rPr>
                <w:rFonts w:eastAsia="PMingLiU"/>
                <w:color w:val="0000FF"/>
                <w:sz w:val="18"/>
                <w:szCs w:val="18"/>
                <w:lang w:eastAsia="zh-TW"/>
              </w:rPr>
            </w:pPr>
            <w:r w:rsidRPr="009D7746">
              <w:rPr>
                <w:rFonts w:eastAsia="MS Mincho" w:hint="eastAsia"/>
                <w:color w:val="000000" w:themeColor="text1"/>
                <w:sz w:val="18"/>
                <w:szCs w:val="18"/>
                <w:lang w:eastAsia="ja-JP"/>
              </w:rPr>
              <w:t>M</w:t>
            </w:r>
            <w:r w:rsidRPr="009D7746">
              <w:rPr>
                <w:rFonts w:eastAsia="MS Mincho"/>
                <w:color w:val="000000" w:themeColor="text1"/>
                <w:sz w:val="18"/>
                <w:szCs w:val="18"/>
                <w:lang w:eastAsia="ja-JP"/>
              </w:rPr>
              <w:t>ediaTek</w:t>
            </w:r>
          </w:p>
        </w:tc>
        <w:tc>
          <w:tcPr>
            <w:tcW w:w="8469" w:type="dxa"/>
          </w:tcPr>
          <w:p w14:paraId="47515644" w14:textId="77777777" w:rsidR="009D7746" w:rsidRDefault="009D7746" w:rsidP="000A71C4">
            <w:pPr>
              <w:tabs>
                <w:tab w:val="left" w:pos="1680"/>
              </w:tabs>
              <w:overflowPunct w:val="0"/>
              <w:autoSpaceDE w:val="0"/>
              <w:autoSpaceDN w:val="0"/>
              <w:adjustRightInd w:val="0"/>
              <w:textAlignment w:val="baseline"/>
              <w:rPr>
                <w:rFonts w:eastAsia="Malgun Gothic"/>
                <w:sz w:val="18"/>
                <w:szCs w:val="18"/>
              </w:rPr>
            </w:pPr>
            <w:r w:rsidRPr="009D7746">
              <w:rPr>
                <w:rFonts w:eastAsia="Malgun Gothic" w:hint="eastAsia"/>
                <w:b/>
                <w:bCs/>
                <w:sz w:val="18"/>
                <w:szCs w:val="18"/>
              </w:rPr>
              <w:t>P</w:t>
            </w:r>
            <w:r w:rsidRPr="009D7746">
              <w:rPr>
                <w:rFonts w:eastAsia="Malgun Gothic"/>
                <w:b/>
                <w:bCs/>
                <w:sz w:val="18"/>
                <w:szCs w:val="18"/>
              </w:rPr>
              <w:t xml:space="preserve">roposal 3.1A: </w:t>
            </w:r>
            <w:r w:rsidRPr="009D7746">
              <w:rPr>
                <w:rFonts w:eastAsia="Malgun Gothic"/>
                <w:sz w:val="18"/>
                <w:szCs w:val="18"/>
              </w:rPr>
              <w:t xml:space="preserve">Prefer Option-2 to ensure the same UE behavior for handing UEIRI overlaps with PUSCH or </w:t>
            </w:r>
            <w:r w:rsidRPr="009D7746">
              <w:rPr>
                <w:rFonts w:eastAsia="Malgun Gothic" w:hint="eastAsia"/>
                <w:sz w:val="18"/>
                <w:szCs w:val="18"/>
              </w:rPr>
              <w:t>PUCCH f</w:t>
            </w:r>
            <w:r w:rsidRPr="009D7746">
              <w:rPr>
                <w:rFonts w:eastAsia="Malgun Gothic"/>
                <w:sz w:val="18"/>
                <w:szCs w:val="18"/>
              </w:rPr>
              <w:t xml:space="preserve">or HARQ-ACK. </w:t>
            </w:r>
          </w:p>
          <w:p w14:paraId="3064ED49" w14:textId="77777777" w:rsidR="009D7746" w:rsidRDefault="009D7746" w:rsidP="000A71C4">
            <w:pPr>
              <w:tabs>
                <w:tab w:val="left" w:pos="1680"/>
              </w:tabs>
              <w:overflowPunct w:val="0"/>
              <w:autoSpaceDE w:val="0"/>
              <w:autoSpaceDN w:val="0"/>
              <w:adjustRightInd w:val="0"/>
              <w:textAlignment w:val="baseline"/>
              <w:rPr>
                <w:rFonts w:eastAsia="Malgun Gothic"/>
                <w:sz w:val="18"/>
                <w:szCs w:val="18"/>
              </w:rPr>
            </w:pPr>
          </w:p>
          <w:p w14:paraId="77274844" w14:textId="6CB2BEB0" w:rsidR="009D7746" w:rsidRPr="009D7746" w:rsidRDefault="009D7746" w:rsidP="000A71C4">
            <w:pPr>
              <w:tabs>
                <w:tab w:val="left" w:pos="1680"/>
              </w:tabs>
              <w:overflowPunct w:val="0"/>
              <w:autoSpaceDE w:val="0"/>
              <w:autoSpaceDN w:val="0"/>
              <w:adjustRightInd w:val="0"/>
              <w:textAlignment w:val="baseline"/>
              <w:rPr>
                <w:rFonts w:eastAsia="PMingLiU"/>
                <w:sz w:val="18"/>
                <w:szCs w:val="18"/>
                <w:lang w:eastAsia="zh-TW"/>
              </w:rPr>
            </w:pPr>
            <w:r w:rsidRPr="009D7746">
              <w:rPr>
                <w:rFonts w:eastAsia="PMingLiU"/>
                <w:b/>
                <w:bCs/>
                <w:sz w:val="18"/>
                <w:szCs w:val="18"/>
                <w:lang w:eastAsia="zh-TW"/>
              </w:rPr>
              <w:t>Proposal 3.1B</w:t>
            </w:r>
            <w:r>
              <w:rPr>
                <w:rFonts w:eastAsia="PMingLiU"/>
                <w:sz w:val="18"/>
                <w:szCs w:val="18"/>
                <w:lang w:eastAsia="zh-TW"/>
              </w:rPr>
              <w:t>: Same position</w:t>
            </w:r>
          </w:p>
          <w:p w14:paraId="12655909" w14:textId="77777777" w:rsidR="009D7746" w:rsidRDefault="009D7746" w:rsidP="000A71C4">
            <w:pPr>
              <w:tabs>
                <w:tab w:val="left" w:pos="1680"/>
              </w:tabs>
              <w:overflowPunct w:val="0"/>
              <w:autoSpaceDE w:val="0"/>
              <w:autoSpaceDN w:val="0"/>
              <w:adjustRightInd w:val="0"/>
              <w:textAlignment w:val="baseline"/>
              <w:rPr>
                <w:rFonts w:eastAsia="Malgun Gothic"/>
                <w:sz w:val="18"/>
                <w:szCs w:val="18"/>
              </w:rPr>
            </w:pPr>
          </w:p>
          <w:p w14:paraId="0119B444" w14:textId="77777777" w:rsidR="009D7746" w:rsidRDefault="001C6285" w:rsidP="000A71C4">
            <w:pPr>
              <w:tabs>
                <w:tab w:val="left" w:pos="1680"/>
              </w:tabs>
              <w:overflowPunct w:val="0"/>
              <w:autoSpaceDE w:val="0"/>
              <w:autoSpaceDN w:val="0"/>
              <w:adjustRightInd w:val="0"/>
              <w:textAlignment w:val="baseline"/>
              <w:rPr>
                <w:rFonts w:eastAsia="PMingLiU"/>
                <w:sz w:val="18"/>
                <w:szCs w:val="18"/>
                <w:lang w:eastAsia="zh-TW"/>
              </w:rPr>
            </w:pPr>
            <w:r>
              <w:rPr>
                <w:rFonts w:eastAsia="PMingLiU"/>
                <w:b/>
                <w:bCs/>
                <w:sz w:val="18"/>
                <w:szCs w:val="18"/>
                <w:lang w:eastAsia="zh-TW"/>
              </w:rPr>
              <w:t>Proposal 3.2</w:t>
            </w:r>
            <w:r>
              <w:rPr>
                <w:rFonts w:eastAsia="PMingLiU"/>
                <w:sz w:val="18"/>
                <w:szCs w:val="18"/>
                <w:lang w:eastAsia="zh-TW"/>
              </w:rPr>
              <w:t>: Same position</w:t>
            </w:r>
          </w:p>
          <w:p w14:paraId="7A9CA666" w14:textId="77777777" w:rsidR="001C6285" w:rsidRDefault="001C6285" w:rsidP="000A71C4">
            <w:pPr>
              <w:tabs>
                <w:tab w:val="left" w:pos="1680"/>
              </w:tabs>
              <w:overflowPunct w:val="0"/>
              <w:autoSpaceDE w:val="0"/>
              <w:autoSpaceDN w:val="0"/>
              <w:adjustRightInd w:val="0"/>
              <w:textAlignment w:val="baseline"/>
              <w:rPr>
                <w:rFonts w:eastAsia="PMingLiU"/>
                <w:sz w:val="18"/>
                <w:szCs w:val="18"/>
                <w:lang w:eastAsia="zh-TW"/>
              </w:rPr>
            </w:pPr>
          </w:p>
          <w:p w14:paraId="3211323F" w14:textId="51312830" w:rsidR="001C6285" w:rsidRDefault="001C6285" w:rsidP="001C6285">
            <w:pPr>
              <w:tabs>
                <w:tab w:val="left" w:pos="1680"/>
              </w:tabs>
              <w:overflowPunct w:val="0"/>
              <w:autoSpaceDE w:val="0"/>
              <w:autoSpaceDN w:val="0"/>
              <w:adjustRightInd w:val="0"/>
              <w:textAlignment w:val="baseline"/>
              <w:rPr>
                <w:rFonts w:hAnsi="Cambria Math" w:cs="Times New Roman"/>
                <w:sz w:val="18"/>
                <w:szCs w:val="18"/>
              </w:rPr>
            </w:pPr>
            <w:r>
              <w:rPr>
                <w:rFonts w:eastAsia="PMingLiU"/>
                <w:b/>
                <w:bCs/>
                <w:sz w:val="18"/>
                <w:szCs w:val="18"/>
                <w:lang w:eastAsia="zh-TW"/>
              </w:rPr>
              <w:t>Proposal 3.3</w:t>
            </w:r>
            <w:r>
              <w:rPr>
                <w:rFonts w:eastAsia="PMingLiU"/>
                <w:sz w:val="18"/>
                <w:szCs w:val="18"/>
                <w:lang w:eastAsia="zh-TW"/>
              </w:rPr>
              <w:t xml:space="preserve">: Same position. No need to preclude symbol-level </w:t>
            </w:r>
            <w:r>
              <w:rPr>
                <w:rFonts w:hAnsi="Cambria Math"/>
                <w:sz w:val="18"/>
                <w:szCs w:val="18"/>
              </w:rPr>
              <w:t>PUCCH periodicity.</w:t>
            </w:r>
          </w:p>
          <w:p w14:paraId="4FDC5D0A" w14:textId="77777777" w:rsidR="001C6285" w:rsidRDefault="001C6285" w:rsidP="001C6285">
            <w:pPr>
              <w:tabs>
                <w:tab w:val="left" w:pos="1680"/>
              </w:tabs>
              <w:overflowPunct w:val="0"/>
              <w:autoSpaceDE w:val="0"/>
              <w:autoSpaceDN w:val="0"/>
              <w:adjustRightInd w:val="0"/>
              <w:textAlignment w:val="baseline"/>
              <w:rPr>
                <w:rFonts w:eastAsia="Malgun Gothic" w:hAnsi="Cambria Math" w:cs="Times New Roman"/>
                <w:sz w:val="18"/>
                <w:szCs w:val="18"/>
              </w:rPr>
            </w:pPr>
          </w:p>
          <w:p w14:paraId="578FB542" w14:textId="406BEB84" w:rsidR="001C6285" w:rsidRPr="001C6285" w:rsidRDefault="001C6285" w:rsidP="001C6285">
            <w:pPr>
              <w:tabs>
                <w:tab w:val="left" w:pos="1680"/>
              </w:tabs>
              <w:overflowPunct w:val="0"/>
              <w:autoSpaceDE w:val="0"/>
              <w:autoSpaceDN w:val="0"/>
              <w:adjustRightInd w:val="0"/>
              <w:textAlignment w:val="baseline"/>
              <w:rPr>
                <w:rFonts w:eastAsia="PMingLiU"/>
                <w:sz w:val="18"/>
                <w:szCs w:val="18"/>
                <w:lang w:eastAsia="zh-TW"/>
              </w:rPr>
            </w:pPr>
            <w:r w:rsidRPr="001C6285">
              <w:rPr>
                <w:rFonts w:eastAsia="PMingLiU" w:hint="eastAsia"/>
                <w:b/>
                <w:bCs/>
                <w:sz w:val="18"/>
                <w:szCs w:val="18"/>
                <w:lang w:eastAsia="zh-TW"/>
              </w:rPr>
              <w:t>P</w:t>
            </w:r>
            <w:r w:rsidRPr="001C6285">
              <w:rPr>
                <w:rFonts w:eastAsia="PMingLiU"/>
                <w:b/>
                <w:bCs/>
                <w:sz w:val="18"/>
                <w:szCs w:val="18"/>
                <w:lang w:eastAsia="zh-TW"/>
              </w:rPr>
              <w:t>roposal 3.4B</w:t>
            </w:r>
            <w:r>
              <w:rPr>
                <w:rFonts w:eastAsia="PMingLiU"/>
                <w:sz w:val="18"/>
                <w:szCs w:val="18"/>
                <w:lang w:eastAsia="zh-TW"/>
              </w:rPr>
              <w:t>: Not support. Which CSI report configuration(s)</w:t>
            </w:r>
            <w:r w:rsidR="00D847D9">
              <w:rPr>
                <w:rFonts w:eastAsia="PMingLiU"/>
                <w:sz w:val="18"/>
                <w:szCs w:val="18"/>
                <w:lang w:eastAsia="zh-TW"/>
              </w:rPr>
              <w:t xml:space="preserve"> configured in the same CC</w:t>
            </w:r>
            <w:r>
              <w:rPr>
                <w:rFonts w:eastAsia="PMingLiU"/>
                <w:sz w:val="18"/>
                <w:szCs w:val="18"/>
                <w:lang w:eastAsia="zh-TW"/>
              </w:rPr>
              <w:t xml:space="preserve"> can be associated with the same PUCCH resource is fully up to NW implementation. </w:t>
            </w:r>
          </w:p>
          <w:p w14:paraId="6066D674" w14:textId="77777777" w:rsidR="001C6285" w:rsidRDefault="001C6285" w:rsidP="000A71C4">
            <w:pPr>
              <w:tabs>
                <w:tab w:val="left" w:pos="1680"/>
              </w:tabs>
              <w:overflowPunct w:val="0"/>
              <w:autoSpaceDE w:val="0"/>
              <w:autoSpaceDN w:val="0"/>
              <w:adjustRightInd w:val="0"/>
              <w:textAlignment w:val="baseline"/>
              <w:rPr>
                <w:rFonts w:eastAsia="PMingLiU"/>
                <w:sz w:val="18"/>
                <w:szCs w:val="18"/>
                <w:lang w:eastAsia="zh-TW"/>
              </w:rPr>
            </w:pPr>
          </w:p>
          <w:p w14:paraId="3B280093" w14:textId="77777777" w:rsidR="001C6285" w:rsidRDefault="00267E3D" w:rsidP="000A71C4">
            <w:pPr>
              <w:tabs>
                <w:tab w:val="left" w:pos="1680"/>
              </w:tabs>
              <w:overflowPunct w:val="0"/>
              <w:autoSpaceDE w:val="0"/>
              <w:autoSpaceDN w:val="0"/>
              <w:adjustRightInd w:val="0"/>
              <w:textAlignment w:val="baseline"/>
              <w:rPr>
                <w:rFonts w:eastAsia="PMingLiU"/>
                <w:sz w:val="18"/>
                <w:szCs w:val="18"/>
                <w:lang w:eastAsia="zh-TW"/>
              </w:rPr>
            </w:pPr>
            <w:r>
              <w:rPr>
                <w:rFonts w:eastAsia="PMingLiU"/>
                <w:b/>
                <w:bCs/>
                <w:sz w:val="18"/>
                <w:szCs w:val="18"/>
                <w:lang w:eastAsia="zh-TW"/>
              </w:rPr>
              <w:t xml:space="preserve">Proposal 3.5: </w:t>
            </w:r>
            <w:r w:rsidRPr="00267E3D">
              <w:rPr>
                <w:rFonts w:eastAsia="PMingLiU"/>
                <w:sz w:val="18"/>
                <w:szCs w:val="18"/>
                <w:lang w:eastAsia="zh-TW"/>
              </w:rPr>
              <w:t>Support</w:t>
            </w:r>
          </w:p>
          <w:p w14:paraId="1C11B5E8" w14:textId="77777777" w:rsidR="00267E3D" w:rsidRDefault="00267E3D" w:rsidP="000A71C4">
            <w:pPr>
              <w:tabs>
                <w:tab w:val="left" w:pos="1680"/>
              </w:tabs>
              <w:overflowPunct w:val="0"/>
              <w:autoSpaceDE w:val="0"/>
              <w:autoSpaceDN w:val="0"/>
              <w:adjustRightInd w:val="0"/>
              <w:textAlignment w:val="baseline"/>
              <w:rPr>
                <w:rFonts w:eastAsia="PMingLiU"/>
                <w:sz w:val="18"/>
                <w:szCs w:val="18"/>
                <w:lang w:eastAsia="zh-TW"/>
              </w:rPr>
            </w:pPr>
          </w:p>
          <w:p w14:paraId="31F48A9C" w14:textId="7B4D0BBD" w:rsidR="00267E3D" w:rsidRDefault="00267E3D" w:rsidP="000A71C4">
            <w:pPr>
              <w:tabs>
                <w:tab w:val="left" w:pos="1680"/>
              </w:tabs>
              <w:overflowPunct w:val="0"/>
              <w:autoSpaceDE w:val="0"/>
              <w:autoSpaceDN w:val="0"/>
              <w:adjustRightInd w:val="0"/>
              <w:textAlignment w:val="baseline"/>
              <w:rPr>
                <w:rFonts w:eastAsia="PMingLiU"/>
                <w:sz w:val="18"/>
                <w:szCs w:val="18"/>
                <w:lang w:eastAsia="zh-TW"/>
              </w:rPr>
            </w:pPr>
            <w:r>
              <w:rPr>
                <w:rFonts w:eastAsia="PMingLiU"/>
                <w:b/>
                <w:bCs/>
                <w:sz w:val="18"/>
                <w:szCs w:val="18"/>
                <w:lang w:eastAsia="zh-TW"/>
              </w:rPr>
              <w:t xml:space="preserve">Proposal 3.6: </w:t>
            </w:r>
            <w:r>
              <w:rPr>
                <w:rFonts w:eastAsia="PMingLiU"/>
                <w:sz w:val="18"/>
                <w:szCs w:val="18"/>
                <w:lang w:eastAsia="zh-TW"/>
              </w:rPr>
              <w:t>Support</w:t>
            </w:r>
          </w:p>
          <w:p w14:paraId="0E0D5EB1" w14:textId="77777777" w:rsidR="00267E3D" w:rsidRDefault="00267E3D" w:rsidP="000A71C4">
            <w:pPr>
              <w:tabs>
                <w:tab w:val="left" w:pos="1680"/>
              </w:tabs>
              <w:overflowPunct w:val="0"/>
              <w:autoSpaceDE w:val="0"/>
              <w:autoSpaceDN w:val="0"/>
              <w:adjustRightInd w:val="0"/>
              <w:textAlignment w:val="baseline"/>
              <w:rPr>
                <w:rFonts w:eastAsia="PMingLiU"/>
                <w:sz w:val="18"/>
                <w:szCs w:val="18"/>
                <w:lang w:eastAsia="zh-TW"/>
              </w:rPr>
            </w:pPr>
          </w:p>
          <w:p w14:paraId="2F6B1AB4" w14:textId="77777777" w:rsidR="00267E3D" w:rsidRDefault="00267E3D" w:rsidP="000A71C4">
            <w:pPr>
              <w:tabs>
                <w:tab w:val="left" w:pos="1680"/>
              </w:tabs>
              <w:overflowPunct w:val="0"/>
              <w:autoSpaceDE w:val="0"/>
              <w:autoSpaceDN w:val="0"/>
              <w:adjustRightInd w:val="0"/>
              <w:textAlignment w:val="baseline"/>
              <w:rPr>
                <w:rFonts w:eastAsia="PMingLiU"/>
                <w:sz w:val="18"/>
                <w:szCs w:val="18"/>
                <w:lang w:eastAsia="zh-TW"/>
              </w:rPr>
            </w:pPr>
            <w:r>
              <w:rPr>
                <w:rFonts w:eastAsia="PMingLiU"/>
                <w:b/>
                <w:bCs/>
                <w:sz w:val="18"/>
                <w:szCs w:val="18"/>
                <w:lang w:eastAsia="zh-TW"/>
              </w:rPr>
              <w:t xml:space="preserve">Proposal 3.7: </w:t>
            </w:r>
            <w:r>
              <w:rPr>
                <w:rFonts w:eastAsia="PMingLiU"/>
                <w:sz w:val="18"/>
                <w:szCs w:val="18"/>
                <w:lang w:eastAsia="zh-TW"/>
              </w:rPr>
              <w:t>Support</w:t>
            </w:r>
          </w:p>
          <w:p w14:paraId="14D27DFD" w14:textId="77777777" w:rsidR="00ED3F0C" w:rsidRDefault="00ED3F0C" w:rsidP="000A71C4">
            <w:pPr>
              <w:tabs>
                <w:tab w:val="left" w:pos="1680"/>
              </w:tabs>
              <w:overflowPunct w:val="0"/>
              <w:autoSpaceDE w:val="0"/>
              <w:autoSpaceDN w:val="0"/>
              <w:adjustRightInd w:val="0"/>
              <w:textAlignment w:val="baseline"/>
              <w:rPr>
                <w:rFonts w:eastAsia="PMingLiU"/>
                <w:sz w:val="18"/>
                <w:szCs w:val="18"/>
                <w:lang w:eastAsia="zh-TW"/>
              </w:rPr>
            </w:pPr>
          </w:p>
          <w:p w14:paraId="58BC96AA" w14:textId="77777777" w:rsidR="00ED3F0C" w:rsidRDefault="00ED3F0C" w:rsidP="000A71C4">
            <w:pPr>
              <w:tabs>
                <w:tab w:val="left" w:pos="1680"/>
              </w:tabs>
              <w:overflowPunct w:val="0"/>
              <w:autoSpaceDE w:val="0"/>
              <w:autoSpaceDN w:val="0"/>
              <w:adjustRightInd w:val="0"/>
              <w:textAlignment w:val="baseline"/>
              <w:rPr>
                <w:rFonts w:eastAsia="PMingLiU"/>
                <w:sz w:val="18"/>
                <w:szCs w:val="18"/>
                <w:lang w:eastAsia="zh-TW"/>
              </w:rPr>
            </w:pPr>
            <w:r w:rsidRPr="00ED3F0C">
              <w:rPr>
                <w:rFonts w:eastAsia="PMingLiU" w:hint="eastAsia"/>
                <w:b/>
                <w:bCs/>
                <w:sz w:val="18"/>
                <w:szCs w:val="18"/>
                <w:lang w:eastAsia="zh-TW"/>
              </w:rPr>
              <w:t>P</w:t>
            </w:r>
            <w:r w:rsidRPr="00ED3F0C">
              <w:rPr>
                <w:rFonts w:eastAsia="PMingLiU"/>
                <w:b/>
                <w:bCs/>
                <w:sz w:val="18"/>
                <w:szCs w:val="18"/>
                <w:lang w:eastAsia="zh-TW"/>
              </w:rPr>
              <w:t>roposal 3.8</w:t>
            </w:r>
            <w:r>
              <w:rPr>
                <w:rFonts w:eastAsia="PMingLiU"/>
                <w:sz w:val="18"/>
                <w:szCs w:val="18"/>
                <w:lang w:eastAsia="zh-TW"/>
              </w:rPr>
              <w:t xml:space="preserve">: Not support since it is not essential from our view. </w:t>
            </w:r>
          </w:p>
          <w:p w14:paraId="7B5F5329" w14:textId="77777777" w:rsidR="00ED3F0C" w:rsidRDefault="00ED3F0C" w:rsidP="000A71C4">
            <w:pPr>
              <w:tabs>
                <w:tab w:val="left" w:pos="1680"/>
              </w:tabs>
              <w:overflowPunct w:val="0"/>
              <w:autoSpaceDE w:val="0"/>
              <w:autoSpaceDN w:val="0"/>
              <w:adjustRightInd w:val="0"/>
              <w:textAlignment w:val="baseline"/>
              <w:rPr>
                <w:rFonts w:eastAsia="PMingLiU"/>
                <w:b/>
                <w:bCs/>
                <w:sz w:val="18"/>
                <w:szCs w:val="18"/>
                <w:lang w:eastAsia="zh-TW"/>
              </w:rPr>
            </w:pPr>
          </w:p>
          <w:p w14:paraId="2DCACDAD" w14:textId="21EEA5CA" w:rsidR="00ED3F0C" w:rsidRDefault="00ED3F0C" w:rsidP="00ED3F0C">
            <w:pPr>
              <w:tabs>
                <w:tab w:val="left" w:pos="1680"/>
              </w:tabs>
              <w:overflowPunct w:val="0"/>
              <w:autoSpaceDE w:val="0"/>
              <w:autoSpaceDN w:val="0"/>
              <w:adjustRightInd w:val="0"/>
              <w:textAlignment w:val="baseline"/>
              <w:rPr>
                <w:rFonts w:eastAsia="PMingLiU" w:cs="Times New Roman"/>
                <w:sz w:val="18"/>
                <w:szCs w:val="18"/>
                <w:lang w:eastAsia="zh-TW"/>
              </w:rPr>
            </w:pPr>
            <w:r>
              <w:rPr>
                <w:rFonts w:eastAsia="PMingLiU"/>
                <w:b/>
                <w:bCs/>
                <w:sz w:val="18"/>
                <w:szCs w:val="18"/>
                <w:lang w:eastAsia="zh-TW"/>
              </w:rPr>
              <w:t>Proposal 3.</w:t>
            </w:r>
            <w:r>
              <w:rPr>
                <w:rFonts w:eastAsia="PMingLiU" w:hint="eastAsia"/>
                <w:b/>
                <w:bCs/>
                <w:sz w:val="18"/>
                <w:szCs w:val="18"/>
                <w:lang w:eastAsia="zh-TW"/>
              </w:rPr>
              <w:t>9</w:t>
            </w:r>
            <w:r w:rsidR="000C0490">
              <w:rPr>
                <w:rFonts w:eastAsia="PMingLiU"/>
                <w:b/>
                <w:bCs/>
                <w:sz w:val="18"/>
                <w:szCs w:val="18"/>
                <w:lang w:eastAsia="zh-TW"/>
              </w:rPr>
              <w:t>A/B</w:t>
            </w:r>
            <w:r>
              <w:rPr>
                <w:rFonts w:eastAsia="PMingLiU"/>
                <w:sz w:val="18"/>
                <w:szCs w:val="18"/>
                <w:lang w:eastAsia="zh-TW"/>
              </w:rPr>
              <w:t xml:space="preserve">: </w:t>
            </w:r>
            <w:r w:rsidR="000C0490">
              <w:rPr>
                <w:rFonts w:eastAsia="PMingLiU" w:hint="eastAsia"/>
                <w:sz w:val="18"/>
                <w:szCs w:val="18"/>
                <w:lang w:eastAsia="zh-TW"/>
              </w:rPr>
              <w:t>We</w:t>
            </w:r>
            <w:r w:rsidR="000C0490">
              <w:rPr>
                <w:rFonts w:eastAsia="PMingLiU"/>
                <w:sz w:val="18"/>
                <w:szCs w:val="18"/>
                <w:lang w:eastAsia="zh-TW"/>
              </w:rPr>
              <w:t xml:space="preserve"> understand the intention and also think it is a valid issue. We prefer Proposal 3.9A based on CSI propriety rule which is more compensative consideration of overlapping among multiple triggered </w:t>
            </w:r>
            <w:r w:rsidR="00C6457A">
              <w:rPr>
                <w:rFonts w:eastAsia="PMingLiU"/>
                <w:sz w:val="18"/>
                <w:szCs w:val="18"/>
                <w:lang w:eastAsia="zh-TW"/>
              </w:rPr>
              <w:t xml:space="preserve">UEI/ED beam reports associated with </w:t>
            </w:r>
            <w:r w:rsidR="000C0490">
              <w:rPr>
                <w:rFonts w:eastAsia="PMingLiU"/>
                <w:sz w:val="18"/>
                <w:szCs w:val="18"/>
                <w:lang w:eastAsia="zh-TW"/>
              </w:rPr>
              <w:t>the same PUCCH resource and the other CSI reports.</w:t>
            </w:r>
            <w:r w:rsidR="000C0490">
              <w:rPr>
                <w:rFonts w:eastAsia="PMingLiU" w:hint="eastAsia"/>
                <w:sz w:val="18"/>
                <w:szCs w:val="18"/>
                <w:lang w:eastAsia="zh-TW"/>
              </w:rPr>
              <w:t xml:space="preserve"> </w:t>
            </w:r>
          </w:p>
          <w:p w14:paraId="4EEEF35D" w14:textId="77777777" w:rsidR="00C6457A" w:rsidRDefault="00C6457A" w:rsidP="00ED3F0C">
            <w:pPr>
              <w:tabs>
                <w:tab w:val="left" w:pos="1680"/>
              </w:tabs>
              <w:overflowPunct w:val="0"/>
              <w:autoSpaceDE w:val="0"/>
              <w:autoSpaceDN w:val="0"/>
              <w:adjustRightInd w:val="0"/>
              <w:textAlignment w:val="baseline"/>
              <w:rPr>
                <w:rFonts w:eastAsia="PMingLiU" w:cs="Times New Roman"/>
                <w:sz w:val="18"/>
                <w:szCs w:val="18"/>
                <w:lang w:eastAsia="zh-TW"/>
              </w:rPr>
            </w:pPr>
          </w:p>
          <w:p w14:paraId="21A77CA7" w14:textId="77777777" w:rsidR="00ED3F0C" w:rsidRDefault="00C6457A" w:rsidP="000A71C4">
            <w:pPr>
              <w:tabs>
                <w:tab w:val="left" w:pos="1680"/>
              </w:tabs>
              <w:overflowPunct w:val="0"/>
              <w:autoSpaceDE w:val="0"/>
              <w:autoSpaceDN w:val="0"/>
              <w:adjustRightInd w:val="0"/>
              <w:textAlignment w:val="baseline"/>
              <w:rPr>
                <w:rFonts w:eastAsia="PMingLiU"/>
                <w:sz w:val="18"/>
                <w:szCs w:val="18"/>
                <w:lang w:eastAsia="zh-TW"/>
              </w:rPr>
            </w:pPr>
            <w:r>
              <w:rPr>
                <w:rFonts w:eastAsia="PMingLiU"/>
                <w:b/>
                <w:bCs/>
                <w:sz w:val="18"/>
                <w:szCs w:val="18"/>
                <w:lang w:eastAsia="zh-TW"/>
              </w:rPr>
              <w:t xml:space="preserve">Proposal 3.10A: </w:t>
            </w:r>
            <w:r w:rsidRPr="00C6457A">
              <w:rPr>
                <w:rFonts w:eastAsia="PMingLiU"/>
                <w:sz w:val="18"/>
                <w:szCs w:val="18"/>
                <w:lang w:eastAsia="zh-TW"/>
              </w:rPr>
              <w:t>Support</w:t>
            </w:r>
          </w:p>
          <w:p w14:paraId="28D6C676" w14:textId="77777777" w:rsidR="00C6457A" w:rsidRDefault="00C6457A" w:rsidP="000A71C4">
            <w:pPr>
              <w:tabs>
                <w:tab w:val="left" w:pos="1680"/>
              </w:tabs>
              <w:overflowPunct w:val="0"/>
              <w:autoSpaceDE w:val="0"/>
              <w:autoSpaceDN w:val="0"/>
              <w:adjustRightInd w:val="0"/>
              <w:textAlignment w:val="baseline"/>
              <w:rPr>
                <w:rFonts w:eastAsia="PMingLiU"/>
                <w:sz w:val="18"/>
                <w:szCs w:val="18"/>
                <w:lang w:eastAsia="zh-TW"/>
              </w:rPr>
            </w:pPr>
          </w:p>
          <w:p w14:paraId="13FD1104" w14:textId="264919FA" w:rsidR="00C6457A" w:rsidRDefault="00C6457A" w:rsidP="00C6457A">
            <w:pPr>
              <w:tabs>
                <w:tab w:val="left" w:pos="1680"/>
              </w:tabs>
              <w:overflowPunct w:val="0"/>
              <w:autoSpaceDE w:val="0"/>
              <w:autoSpaceDN w:val="0"/>
              <w:adjustRightInd w:val="0"/>
              <w:textAlignment w:val="baseline"/>
              <w:rPr>
                <w:rFonts w:eastAsia="PMingLiU" w:cs="Times New Roman"/>
                <w:sz w:val="18"/>
                <w:szCs w:val="18"/>
                <w:lang w:eastAsia="zh-TW"/>
              </w:rPr>
            </w:pPr>
            <w:r>
              <w:rPr>
                <w:rFonts w:eastAsia="PMingLiU"/>
                <w:b/>
                <w:bCs/>
                <w:sz w:val="18"/>
                <w:szCs w:val="18"/>
                <w:lang w:eastAsia="zh-TW"/>
              </w:rPr>
              <w:t>Proposal 3.</w:t>
            </w:r>
            <w:r>
              <w:rPr>
                <w:rFonts w:eastAsia="PMingLiU" w:hint="eastAsia"/>
                <w:b/>
                <w:bCs/>
                <w:sz w:val="18"/>
                <w:szCs w:val="18"/>
                <w:lang w:eastAsia="zh-TW"/>
              </w:rPr>
              <w:t>1</w:t>
            </w:r>
            <w:r>
              <w:rPr>
                <w:rFonts w:eastAsia="PMingLiU"/>
                <w:b/>
                <w:bCs/>
                <w:sz w:val="18"/>
                <w:szCs w:val="18"/>
                <w:lang w:eastAsia="zh-TW"/>
              </w:rPr>
              <w:t xml:space="preserve">0B: </w:t>
            </w:r>
            <w:r>
              <w:rPr>
                <w:rFonts w:eastAsia="PMingLiU"/>
                <w:sz w:val="18"/>
                <w:szCs w:val="18"/>
                <w:lang w:eastAsia="zh-TW"/>
              </w:rPr>
              <w:t>Support</w:t>
            </w:r>
          </w:p>
          <w:p w14:paraId="1E4CE26D" w14:textId="77777777" w:rsidR="00C6457A" w:rsidRDefault="00C6457A" w:rsidP="00C6457A">
            <w:pPr>
              <w:tabs>
                <w:tab w:val="left" w:pos="1680"/>
              </w:tabs>
              <w:overflowPunct w:val="0"/>
              <w:autoSpaceDE w:val="0"/>
              <w:autoSpaceDN w:val="0"/>
              <w:adjustRightInd w:val="0"/>
              <w:textAlignment w:val="baseline"/>
              <w:rPr>
                <w:rFonts w:eastAsia="PMingLiU" w:cs="Times New Roman"/>
                <w:sz w:val="18"/>
                <w:szCs w:val="18"/>
                <w:lang w:eastAsia="zh-TW"/>
              </w:rPr>
            </w:pPr>
          </w:p>
          <w:p w14:paraId="73F4CA59" w14:textId="65479A1C" w:rsidR="00C6457A" w:rsidRDefault="00C6457A" w:rsidP="00C6457A">
            <w:pPr>
              <w:tabs>
                <w:tab w:val="left" w:pos="1680"/>
              </w:tabs>
              <w:overflowPunct w:val="0"/>
              <w:autoSpaceDE w:val="0"/>
              <w:autoSpaceDN w:val="0"/>
              <w:adjustRightInd w:val="0"/>
              <w:textAlignment w:val="baseline"/>
              <w:rPr>
                <w:rFonts w:eastAsia="PMingLiU"/>
                <w:sz w:val="18"/>
                <w:szCs w:val="18"/>
                <w:lang w:eastAsia="zh-TW"/>
              </w:rPr>
            </w:pPr>
            <w:r w:rsidRPr="00C6457A">
              <w:rPr>
                <w:rFonts w:eastAsia="PMingLiU" w:hint="eastAsia"/>
                <w:b/>
                <w:bCs/>
                <w:sz w:val="18"/>
                <w:szCs w:val="18"/>
                <w:lang w:eastAsia="zh-TW"/>
              </w:rPr>
              <w:t>P</w:t>
            </w:r>
            <w:r w:rsidRPr="00C6457A">
              <w:rPr>
                <w:rFonts w:eastAsia="PMingLiU"/>
                <w:b/>
                <w:bCs/>
                <w:sz w:val="18"/>
                <w:szCs w:val="18"/>
                <w:lang w:eastAsia="zh-TW"/>
              </w:rPr>
              <w:t>roposal 3.11:</w:t>
            </w:r>
            <w:r>
              <w:rPr>
                <w:rFonts w:eastAsia="PMingLiU"/>
                <w:sz w:val="18"/>
                <w:szCs w:val="18"/>
                <w:lang w:eastAsia="zh-TW"/>
              </w:rPr>
              <w:t xml:space="preserve"> Not support since the current spec is clear.</w:t>
            </w:r>
          </w:p>
          <w:p w14:paraId="4345466A" w14:textId="02BDC303" w:rsidR="00C6457A" w:rsidRPr="00ED3F0C" w:rsidRDefault="00C6457A" w:rsidP="000A71C4">
            <w:pPr>
              <w:tabs>
                <w:tab w:val="left" w:pos="1680"/>
              </w:tabs>
              <w:overflowPunct w:val="0"/>
              <w:autoSpaceDE w:val="0"/>
              <w:autoSpaceDN w:val="0"/>
              <w:adjustRightInd w:val="0"/>
              <w:textAlignment w:val="baseline"/>
              <w:rPr>
                <w:rFonts w:eastAsia="PMingLiU"/>
                <w:b/>
                <w:bCs/>
                <w:sz w:val="18"/>
                <w:szCs w:val="18"/>
                <w:lang w:eastAsia="zh-TW"/>
              </w:rPr>
            </w:pPr>
          </w:p>
        </w:tc>
      </w:tr>
      <w:tr w:rsidR="00594484" w14:paraId="6DEF6360" w14:textId="77777777" w:rsidTr="003E2A56">
        <w:trPr>
          <w:gridAfter w:val="1"/>
          <w:wAfter w:w="46" w:type="dxa"/>
          <w:trHeight w:val="215"/>
        </w:trPr>
        <w:tc>
          <w:tcPr>
            <w:tcW w:w="1516" w:type="dxa"/>
          </w:tcPr>
          <w:p w14:paraId="76D035E0" w14:textId="142D4873" w:rsidR="00594484" w:rsidRPr="009D7746" w:rsidRDefault="00594484" w:rsidP="00594484">
            <w:pPr>
              <w:snapToGrid w:val="0"/>
              <w:rPr>
                <w:rFonts w:eastAsia="MS Mincho"/>
                <w:color w:val="000000" w:themeColor="text1"/>
                <w:sz w:val="18"/>
                <w:szCs w:val="18"/>
                <w:lang w:eastAsia="ja-JP"/>
              </w:rPr>
            </w:pPr>
            <w:r w:rsidRPr="006E3241">
              <w:rPr>
                <w:rFonts w:eastAsia="Malgun Gothic"/>
                <w:color w:val="0000FF"/>
                <w:sz w:val="18"/>
                <w:szCs w:val="18"/>
              </w:rPr>
              <w:t>Mod</w:t>
            </w:r>
          </w:p>
        </w:tc>
        <w:tc>
          <w:tcPr>
            <w:tcW w:w="8469" w:type="dxa"/>
          </w:tcPr>
          <w:p w14:paraId="2CAFC398" w14:textId="1075C5A9" w:rsidR="00594484" w:rsidRPr="009D7746" w:rsidRDefault="00594484" w:rsidP="00594484">
            <w:pPr>
              <w:tabs>
                <w:tab w:val="left" w:pos="1680"/>
              </w:tabs>
              <w:overflowPunct w:val="0"/>
              <w:autoSpaceDE w:val="0"/>
              <w:autoSpaceDN w:val="0"/>
              <w:adjustRightInd w:val="0"/>
              <w:textAlignment w:val="baseline"/>
              <w:rPr>
                <w:rFonts w:eastAsia="Malgun Gothic"/>
                <w:b/>
                <w:bCs/>
                <w:sz w:val="18"/>
                <w:szCs w:val="18"/>
              </w:rPr>
            </w:pPr>
            <w:r w:rsidRPr="006E3241">
              <w:rPr>
                <w:color w:val="0000FF"/>
                <w:sz w:val="18"/>
                <w:szCs w:val="18"/>
                <w:lang w:eastAsia="zh-CN"/>
              </w:rPr>
              <w:t>Capture companies’ input accordingly!</w:t>
            </w:r>
            <w:r>
              <w:rPr>
                <w:color w:val="0000FF"/>
                <w:sz w:val="18"/>
                <w:szCs w:val="18"/>
                <w:lang w:eastAsia="zh-CN"/>
              </w:rPr>
              <w:t xml:space="preserve"> </w:t>
            </w:r>
          </w:p>
        </w:tc>
      </w:tr>
      <w:tr w:rsidR="003C1513" w14:paraId="48B3B560" w14:textId="77777777" w:rsidTr="003E2A56">
        <w:trPr>
          <w:gridAfter w:val="1"/>
          <w:wAfter w:w="46" w:type="dxa"/>
          <w:trHeight w:val="215"/>
        </w:trPr>
        <w:tc>
          <w:tcPr>
            <w:tcW w:w="1516" w:type="dxa"/>
          </w:tcPr>
          <w:p w14:paraId="5EDE5380" w14:textId="0C9299BF" w:rsidR="003C1513" w:rsidRPr="003C1513" w:rsidRDefault="003C1513" w:rsidP="00594484">
            <w:pPr>
              <w:snapToGrid w:val="0"/>
              <w:rPr>
                <w:rFonts w:eastAsia="MS Mincho"/>
                <w:color w:val="0000FF"/>
                <w:sz w:val="18"/>
                <w:szCs w:val="18"/>
                <w:lang w:eastAsia="ja-JP"/>
              </w:rPr>
            </w:pPr>
            <w:r w:rsidRPr="003C1513">
              <w:rPr>
                <w:rFonts w:eastAsia="MS Mincho" w:hint="eastAsia"/>
                <w:sz w:val="18"/>
                <w:szCs w:val="18"/>
                <w:lang w:eastAsia="ja-JP"/>
              </w:rPr>
              <w:t>NTT DOCOMO</w:t>
            </w:r>
          </w:p>
        </w:tc>
        <w:tc>
          <w:tcPr>
            <w:tcW w:w="8469" w:type="dxa"/>
          </w:tcPr>
          <w:p w14:paraId="7BDF83C2" w14:textId="105C4517" w:rsidR="00D0138D" w:rsidRPr="00D0138D" w:rsidRDefault="00D0138D" w:rsidP="00D0138D">
            <w:pPr>
              <w:tabs>
                <w:tab w:val="left" w:pos="1680"/>
              </w:tabs>
              <w:overflowPunct w:val="0"/>
              <w:autoSpaceDE w:val="0"/>
              <w:autoSpaceDN w:val="0"/>
              <w:adjustRightInd w:val="0"/>
              <w:textAlignment w:val="baseline"/>
              <w:rPr>
                <w:rFonts w:eastAsia="MS Mincho"/>
                <w:sz w:val="18"/>
                <w:szCs w:val="18"/>
                <w:lang w:eastAsia="ja-JP"/>
              </w:rPr>
            </w:pPr>
            <w:r w:rsidRPr="005C66CB">
              <w:rPr>
                <w:b/>
                <w:bCs/>
                <w:sz w:val="18"/>
                <w:szCs w:val="18"/>
                <w:lang w:eastAsia="zh-CN"/>
              </w:rPr>
              <w:t>Proposal 3.1</w:t>
            </w:r>
            <w:r>
              <w:rPr>
                <w:rFonts w:eastAsia="MS Mincho" w:hint="eastAsia"/>
                <w:sz w:val="18"/>
                <w:szCs w:val="18"/>
                <w:lang w:eastAsia="ja-JP"/>
              </w:rPr>
              <w:t xml:space="preserve">: </w:t>
            </w:r>
            <w:r w:rsidRPr="00D0138D">
              <w:rPr>
                <w:sz w:val="18"/>
                <w:szCs w:val="18"/>
                <w:lang w:eastAsia="zh-CN"/>
              </w:rPr>
              <w:t>Support Option 2.</w:t>
            </w:r>
          </w:p>
          <w:p w14:paraId="4C27ED29" w14:textId="77777777" w:rsidR="00D0138D" w:rsidRDefault="00D0138D" w:rsidP="00D0138D">
            <w:pPr>
              <w:tabs>
                <w:tab w:val="left" w:pos="1680"/>
              </w:tabs>
              <w:overflowPunct w:val="0"/>
              <w:autoSpaceDE w:val="0"/>
              <w:autoSpaceDN w:val="0"/>
              <w:adjustRightInd w:val="0"/>
              <w:textAlignment w:val="baseline"/>
              <w:rPr>
                <w:rFonts w:eastAsia="MS Mincho"/>
                <w:sz w:val="18"/>
                <w:szCs w:val="18"/>
                <w:lang w:eastAsia="ja-JP"/>
              </w:rPr>
            </w:pPr>
          </w:p>
          <w:p w14:paraId="4D32A7FD" w14:textId="0FD7280B" w:rsidR="00D0138D" w:rsidRPr="00D0138D" w:rsidRDefault="00D0138D" w:rsidP="00D0138D">
            <w:pPr>
              <w:tabs>
                <w:tab w:val="left" w:pos="1680"/>
              </w:tabs>
              <w:overflowPunct w:val="0"/>
              <w:autoSpaceDE w:val="0"/>
              <w:autoSpaceDN w:val="0"/>
              <w:adjustRightInd w:val="0"/>
              <w:textAlignment w:val="baseline"/>
              <w:rPr>
                <w:rFonts w:eastAsia="MS Mincho"/>
                <w:sz w:val="18"/>
                <w:szCs w:val="18"/>
                <w:lang w:eastAsia="ja-JP"/>
              </w:rPr>
            </w:pPr>
            <w:r w:rsidRPr="005C66CB">
              <w:rPr>
                <w:b/>
                <w:bCs/>
                <w:sz w:val="18"/>
                <w:szCs w:val="18"/>
                <w:lang w:eastAsia="zh-CN"/>
              </w:rPr>
              <w:t>Proposal 3.1B</w:t>
            </w:r>
            <w:r>
              <w:rPr>
                <w:rFonts w:eastAsia="MS Mincho" w:hint="eastAsia"/>
                <w:sz w:val="18"/>
                <w:szCs w:val="18"/>
                <w:lang w:eastAsia="ja-JP"/>
              </w:rPr>
              <w:t xml:space="preserve">: </w:t>
            </w:r>
            <w:r w:rsidRPr="00D0138D">
              <w:rPr>
                <w:sz w:val="18"/>
                <w:szCs w:val="18"/>
                <w:lang w:eastAsia="zh-CN"/>
              </w:rPr>
              <w:t>Support Option 1.</w:t>
            </w:r>
          </w:p>
          <w:p w14:paraId="5BCA70D2" w14:textId="77777777" w:rsidR="00D0138D" w:rsidRDefault="00D0138D" w:rsidP="00D0138D">
            <w:pPr>
              <w:tabs>
                <w:tab w:val="left" w:pos="1680"/>
              </w:tabs>
              <w:overflowPunct w:val="0"/>
              <w:autoSpaceDE w:val="0"/>
              <w:autoSpaceDN w:val="0"/>
              <w:adjustRightInd w:val="0"/>
              <w:textAlignment w:val="baseline"/>
              <w:rPr>
                <w:rFonts w:eastAsia="MS Mincho"/>
                <w:sz w:val="18"/>
                <w:szCs w:val="18"/>
                <w:lang w:eastAsia="ja-JP"/>
              </w:rPr>
            </w:pPr>
          </w:p>
          <w:p w14:paraId="207FCEB8" w14:textId="32C21C75" w:rsidR="00D0138D" w:rsidRPr="00D0138D" w:rsidRDefault="00D0138D" w:rsidP="00D0138D">
            <w:pPr>
              <w:tabs>
                <w:tab w:val="left" w:pos="1680"/>
              </w:tabs>
              <w:overflowPunct w:val="0"/>
              <w:autoSpaceDE w:val="0"/>
              <w:autoSpaceDN w:val="0"/>
              <w:adjustRightInd w:val="0"/>
              <w:textAlignment w:val="baseline"/>
              <w:rPr>
                <w:sz w:val="18"/>
                <w:szCs w:val="18"/>
                <w:lang w:eastAsia="zh-CN"/>
              </w:rPr>
            </w:pPr>
            <w:r w:rsidRPr="005C66CB">
              <w:rPr>
                <w:b/>
                <w:bCs/>
                <w:sz w:val="18"/>
                <w:szCs w:val="18"/>
                <w:lang w:eastAsia="zh-CN"/>
              </w:rPr>
              <w:t>Proposal 3.1C</w:t>
            </w:r>
            <w:r>
              <w:rPr>
                <w:rFonts w:eastAsia="MS Mincho" w:hint="eastAsia"/>
                <w:sz w:val="18"/>
                <w:szCs w:val="18"/>
                <w:lang w:eastAsia="ja-JP"/>
              </w:rPr>
              <w:t xml:space="preserve">: </w:t>
            </w:r>
            <w:r w:rsidRPr="00D0138D">
              <w:rPr>
                <w:sz w:val="18"/>
                <w:szCs w:val="18"/>
                <w:lang w:eastAsia="zh-CN"/>
              </w:rPr>
              <w:t>It depends on the discussion of Proposal 3.1.1B.</w:t>
            </w:r>
          </w:p>
          <w:p w14:paraId="622A1EB7" w14:textId="743CFC8E" w:rsidR="00D0138D" w:rsidRPr="005C66CB" w:rsidRDefault="00D0138D" w:rsidP="00D0138D">
            <w:pPr>
              <w:tabs>
                <w:tab w:val="left" w:pos="1680"/>
              </w:tabs>
              <w:overflowPunct w:val="0"/>
              <w:autoSpaceDE w:val="0"/>
              <w:autoSpaceDN w:val="0"/>
              <w:adjustRightInd w:val="0"/>
              <w:textAlignment w:val="baseline"/>
              <w:rPr>
                <w:rFonts w:eastAsia="MS Mincho"/>
                <w:sz w:val="18"/>
                <w:szCs w:val="18"/>
                <w:lang w:eastAsia="ja-JP"/>
              </w:rPr>
            </w:pPr>
            <w:r>
              <w:rPr>
                <w:rFonts w:eastAsia="MS Mincho" w:hint="eastAsia"/>
                <w:sz w:val="18"/>
                <w:szCs w:val="18"/>
                <w:lang w:eastAsia="ja-JP"/>
              </w:rPr>
              <w:lastRenderedPageBreak/>
              <w:t>If Option</w:t>
            </w:r>
            <w:r w:rsidR="005C66CB">
              <w:rPr>
                <w:rFonts w:eastAsia="MS Mincho" w:hint="eastAsia"/>
                <w:sz w:val="18"/>
                <w:szCs w:val="18"/>
                <w:lang w:eastAsia="ja-JP"/>
              </w:rPr>
              <w:t xml:space="preserve"> 1 is supported in proposal 3.1B, we s</w:t>
            </w:r>
            <w:r w:rsidRPr="00D0138D">
              <w:rPr>
                <w:rFonts w:hint="eastAsia"/>
                <w:sz w:val="18"/>
                <w:szCs w:val="18"/>
                <w:lang w:eastAsia="zh-CN"/>
              </w:rPr>
              <w:t>upport</w:t>
            </w:r>
            <w:r w:rsidR="005C66CB">
              <w:rPr>
                <w:rFonts w:eastAsia="MS Mincho" w:hint="eastAsia"/>
                <w:sz w:val="18"/>
                <w:szCs w:val="18"/>
                <w:lang w:eastAsia="ja-JP"/>
              </w:rPr>
              <w:t xml:space="preserve"> this proposal.</w:t>
            </w:r>
          </w:p>
          <w:p w14:paraId="04E94354" w14:textId="77777777" w:rsidR="00D0138D" w:rsidRPr="00D0138D" w:rsidRDefault="00D0138D" w:rsidP="00D0138D">
            <w:pPr>
              <w:tabs>
                <w:tab w:val="left" w:pos="1680"/>
              </w:tabs>
              <w:overflowPunct w:val="0"/>
              <w:autoSpaceDE w:val="0"/>
              <w:autoSpaceDN w:val="0"/>
              <w:adjustRightInd w:val="0"/>
              <w:textAlignment w:val="baseline"/>
              <w:rPr>
                <w:sz w:val="18"/>
                <w:szCs w:val="18"/>
                <w:lang w:eastAsia="zh-CN"/>
              </w:rPr>
            </w:pPr>
          </w:p>
          <w:p w14:paraId="403FDFB1" w14:textId="47C6CB56" w:rsidR="00D0138D" w:rsidRPr="00D0138D" w:rsidRDefault="00D0138D" w:rsidP="00D0138D">
            <w:pPr>
              <w:tabs>
                <w:tab w:val="left" w:pos="1680"/>
              </w:tabs>
              <w:overflowPunct w:val="0"/>
              <w:autoSpaceDE w:val="0"/>
              <w:autoSpaceDN w:val="0"/>
              <w:adjustRightInd w:val="0"/>
              <w:textAlignment w:val="baseline"/>
              <w:rPr>
                <w:sz w:val="18"/>
                <w:szCs w:val="18"/>
                <w:lang w:eastAsia="zh-CN"/>
              </w:rPr>
            </w:pPr>
            <w:r w:rsidRPr="005C66CB">
              <w:rPr>
                <w:b/>
                <w:bCs/>
                <w:sz w:val="18"/>
                <w:szCs w:val="18"/>
                <w:lang w:eastAsia="zh-CN"/>
              </w:rPr>
              <w:t>Proposal 3.2</w:t>
            </w:r>
            <w:r w:rsidR="005C66CB">
              <w:rPr>
                <w:rFonts w:eastAsia="MS Mincho" w:hint="eastAsia"/>
                <w:sz w:val="18"/>
                <w:szCs w:val="18"/>
                <w:lang w:eastAsia="ja-JP"/>
              </w:rPr>
              <w:t xml:space="preserve">: </w:t>
            </w:r>
            <w:r w:rsidRPr="00D0138D">
              <w:rPr>
                <w:sz w:val="18"/>
                <w:szCs w:val="18"/>
                <w:lang w:eastAsia="zh-CN"/>
              </w:rPr>
              <w:t>Support</w:t>
            </w:r>
          </w:p>
          <w:p w14:paraId="6D755773" w14:textId="77777777" w:rsidR="00D0138D" w:rsidRPr="00D0138D" w:rsidRDefault="00D0138D" w:rsidP="00D0138D">
            <w:pPr>
              <w:tabs>
                <w:tab w:val="left" w:pos="1680"/>
              </w:tabs>
              <w:overflowPunct w:val="0"/>
              <w:autoSpaceDE w:val="0"/>
              <w:autoSpaceDN w:val="0"/>
              <w:adjustRightInd w:val="0"/>
              <w:textAlignment w:val="baseline"/>
              <w:rPr>
                <w:sz w:val="18"/>
                <w:szCs w:val="18"/>
                <w:lang w:eastAsia="zh-CN"/>
              </w:rPr>
            </w:pPr>
          </w:p>
          <w:p w14:paraId="6A247158" w14:textId="1F2B747F" w:rsidR="00D0138D" w:rsidRPr="00D0138D" w:rsidRDefault="00D0138D" w:rsidP="00D0138D">
            <w:pPr>
              <w:tabs>
                <w:tab w:val="left" w:pos="1680"/>
              </w:tabs>
              <w:overflowPunct w:val="0"/>
              <w:autoSpaceDE w:val="0"/>
              <w:autoSpaceDN w:val="0"/>
              <w:adjustRightInd w:val="0"/>
              <w:textAlignment w:val="baseline"/>
              <w:rPr>
                <w:sz w:val="18"/>
                <w:szCs w:val="18"/>
                <w:lang w:eastAsia="zh-CN"/>
              </w:rPr>
            </w:pPr>
            <w:r w:rsidRPr="005C66CB">
              <w:rPr>
                <w:b/>
                <w:bCs/>
                <w:sz w:val="18"/>
                <w:szCs w:val="18"/>
                <w:lang w:eastAsia="zh-CN"/>
              </w:rPr>
              <w:t>Proposal 3.3</w:t>
            </w:r>
            <w:r w:rsidR="005C66CB">
              <w:rPr>
                <w:rFonts w:eastAsia="MS Mincho" w:hint="eastAsia"/>
                <w:sz w:val="18"/>
                <w:szCs w:val="18"/>
                <w:lang w:eastAsia="ja-JP"/>
              </w:rPr>
              <w:t xml:space="preserve">: </w:t>
            </w:r>
            <w:r w:rsidRPr="00D0138D">
              <w:rPr>
                <w:sz w:val="18"/>
                <w:szCs w:val="18"/>
                <w:lang w:eastAsia="zh-CN"/>
              </w:rPr>
              <w:t>Support</w:t>
            </w:r>
          </w:p>
          <w:p w14:paraId="131D2B6B" w14:textId="77777777" w:rsidR="00D0138D" w:rsidRPr="00D0138D" w:rsidRDefault="00D0138D" w:rsidP="00D0138D">
            <w:pPr>
              <w:tabs>
                <w:tab w:val="left" w:pos="1680"/>
              </w:tabs>
              <w:overflowPunct w:val="0"/>
              <w:autoSpaceDE w:val="0"/>
              <w:autoSpaceDN w:val="0"/>
              <w:adjustRightInd w:val="0"/>
              <w:textAlignment w:val="baseline"/>
              <w:rPr>
                <w:sz w:val="18"/>
                <w:szCs w:val="18"/>
                <w:lang w:eastAsia="zh-CN"/>
              </w:rPr>
            </w:pPr>
          </w:p>
          <w:p w14:paraId="7B278D67" w14:textId="1B405A02" w:rsidR="00D0138D" w:rsidRPr="00D0138D" w:rsidRDefault="00D0138D" w:rsidP="00D0138D">
            <w:pPr>
              <w:tabs>
                <w:tab w:val="left" w:pos="1680"/>
              </w:tabs>
              <w:overflowPunct w:val="0"/>
              <w:autoSpaceDE w:val="0"/>
              <w:autoSpaceDN w:val="0"/>
              <w:adjustRightInd w:val="0"/>
              <w:textAlignment w:val="baseline"/>
              <w:rPr>
                <w:sz w:val="18"/>
                <w:szCs w:val="18"/>
                <w:lang w:eastAsia="zh-CN"/>
              </w:rPr>
            </w:pPr>
            <w:r w:rsidRPr="005C66CB">
              <w:rPr>
                <w:b/>
                <w:bCs/>
                <w:sz w:val="18"/>
                <w:szCs w:val="18"/>
                <w:lang w:eastAsia="zh-CN"/>
              </w:rPr>
              <w:t>Proposal 3.4B</w:t>
            </w:r>
            <w:r w:rsidR="005C66CB">
              <w:rPr>
                <w:rFonts w:eastAsia="MS Mincho" w:hint="eastAsia"/>
                <w:sz w:val="18"/>
                <w:szCs w:val="18"/>
                <w:lang w:eastAsia="ja-JP"/>
              </w:rPr>
              <w:t xml:space="preserve">: </w:t>
            </w:r>
            <w:r w:rsidRPr="00D0138D">
              <w:rPr>
                <w:sz w:val="18"/>
                <w:szCs w:val="18"/>
                <w:lang w:eastAsia="zh-CN"/>
              </w:rPr>
              <w:t>Up to NW configuration</w:t>
            </w:r>
          </w:p>
          <w:p w14:paraId="3768912B" w14:textId="77777777" w:rsidR="00D0138D" w:rsidRPr="005C66CB" w:rsidRDefault="00D0138D" w:rsidP="00D0138D">
            <w:pPr>
              <w:tabs>
                <w:tab w:val="left" w:pos="1680"/>
              </w:tabs>
              <w:overflowPunct w:val="0"/>
              <w:autoSpaceDE w:val="0"/>
              <w:autoSpaceDN w:val="0"/>
              <w:adjustRightInd w:val="0"/>
              <w:textAlignment w:val="baseline"/>
              <w:rPr>
                <w:sz w:val="18"/>
                <w:szCs w:val="18"/>
                <w:lang w:eastAsia="zh-CN"/>
              </w:rPr>
            </w:pPr>
          </w:p>
          <w:p w14:paraId="310D9CAE" w14:textId="13ECAC14" w:rsidR="00D0138D" w:rsidRPr="005C66CB" w:rsidRDefault="00D0138D" w:rsidP="00D0138D">
            <w:pPr>
              <w:tabs>
                <w:tab w:val="left" w:pos="1680"/>
              </w:tabs>
              <w:overflowPunct w:val="0"/>
              <w:autoSpaceDE w:val="0"/>
              <w:autoSpaceDN w:val="0"/>
              <w:adjustRightInd w:val="0"/>
              <w:textAlignment w:val="baseline"/>
              <w:rPr>
                <w:rFonts w:eastAsia="MS Mincho"/>
                <w:sz w:val="18"/>
                <w:szCs w:val="18"/>
                <w:lang w:eastAsia="ja-JP"/>
              </w:rPr>
            </w:pPr>
            <w:r w:rsidRPr="005C66CB">
              <w:rPr>
                <w:b/>
                <w:bCs/>
                <w:sz w:val="18"/>
                <w:szCs w:val="18"/>
                <w:lang w:eastAsia="zh-CN"/>
              </w:rPr>
              <w:t>Proposal 3.</w:t>
            </w:r>
            <w:r w:rsidR="005C66CB" w:rsidRPr="005C66CB">
              <w:rPr>
                <w:rFonts w:eastAsia="MS Mincho" w:hint="eastAsia"/>
                <w:b/>
                <w:bCs/>
                <w:sz w:val="18"/>
                <w:szCs w:val="18"/>
                <w:lang w:eastAsia="ja-JP"/>
              </w:rPr>
              <w:t>5</w:t>
            </w:r>
            <w:r w:rsidR="005C66CB">
              <w:rPr>
                <w:rFonts w:eastAsia="MS Mincho" w:hint="eastAsia"/>
                <w:sz w:val="18"/>
                <w:szCs w:val="18"/>
                <w:lang w:eastAsia="ja-JP"/>
              </w:rPr>
              <w:t xml:space="preserve">: </w:t>
            </w:r>
            <w:r w:rsidRPr="00D0138D">
              <w:rPr>
                <w:sz w:val="18"/>
                <w:szCs w:val="18"/>
                <w:lang w:eastAsia="zh-CN"/>
              </w:rPr>
              <w:t>Support</w:t>
            </w:r>
          </w:p>
          <w:p w14:paraId="72408305" w14:textId="77777777" w:rsidR="00D0138D" w:rsidRPr="00D0138D" w:rsidRDefault="00D0138D" w:rsidP="00D0138D">
            <w:pPr>
              <w:tabs>
                <w:tab w:val="left" w:pos="1680"/>
              </w:tabs>
              <w:overflowPunct w:val="0"/>
              <w:autoSpaceDE w:val="0"/>
              <w:autoSpaceDN w:val="0"/>
              <w:adjustRightInd w:val="0"/>
              <w:textAlignment w:val="baseline"/>
              <w:rPr>
                <w:sz w:val="18"/>
                <w:szCs w:val="18"/>
                <w:lang w:eastAsia="zh-CN"/>
              </w:rPr>
            </w:pPr>
          </w:p>
          <w:p w14:paraId="0860B53B" w14:textId="1A5F74FA" w:rsidR="00D0138D" w:rsidRPr="005C66CB" w:rsidRDefault="00D0138D" w:rsidP="00D0138D">
            <w:pPr>
              <w:tabs>
                <w:tab w:val="left" w:pos="1680"/>
              </w:tabs>
              <w:overflowPunct w:val="0"/>
              <w:autoSpaceDE w:val="0"/>
              <w:autoSpaceDN w:val="0"/>
              <w:adjustRightInd w:val="0"/>
              <w:textAlignment w:val="baseline"/>
              <w:rPr>
                <w:rFonts w:eastAsia="MS Mincho"/>
                <w:sz w:val="18"/>
                <w:szCs w:val="18"/>
                <w:lang w:eastAsia="ja-JP"/>
              </w:rPr>
            </w:pPr>
            <w:r w:rsidRPr="005C66CB">
              <w:rPr>
                <w:b/>
                <w:bCs/>
                <w:sz w:val="18"/>
                <w:szCs w:val="18"/>
                <w:lang w:eastAsia="zh-CN"/>
              </w:rPr>
              <w:t>Proposal 3.6</w:t>
            </w:r>
            <w:r w:rsidR="005C66CB">
              <w:rPr>
                <w:rFonts w:eastAsia="MS Mincho" w:hint="eastAsia"/>
                <w:sz w:val="18"/>
                <w:szCs w:val="18"/>
                <w:lang w:eastAsia="ja-JP"/>
              </w:rPr>
              <w:t xml:space="preserve">: </w:t>
            </w:r>
            <w:r w:rsidRPr="00D0138D">
              <w:rPr>
                <w:sz w:val="18"/>
                <w:szCs w:val="18"/>
                <w:lang w:eastAsia="zh-CN"/>
              </w:rPr>
              <w:t>Support</w:t>
            </w:r>
          </w:p>
          <w:p w14:paraId="0115453F" w14:textId="77777777" w:rsidR="00D0138D" w:rsidRPr="00D0138D" w:rsidRDefault="00D0138D" w:rsidP="00D0138D">
            <w:pPr>
              <w:tabs>
                <w:tab w:val="left" w:pos="1680"/>
              </w:tabs>
              <w:overflowPunct w:val="0"/>
              <w:autoSpaceDE w:val="0"/>
              <w:autoSpaceDN w:val="0"/>
              <w:adjustRightInd w:val="0"/>
              <w:textAlignment w:val="baseline"/>
              <w:rPr>
                <w:sz w:val="18"/>
                <w:szCs w:val="18"/>
                <w:lang w:eastAsia="zh-CN"/>
              </w:rPr>
            </w:pPr>
          </w:p>
          <w:p w14:paraId="41F45B8C" w14:textId="7147E70D" w:rsidR="00D0138D" w:rsidRPr="00D0138D" w:rsidRDefault="00D0138D" w:rsidP="00D0138D">
            <w:pPr>
              <w:tabs>
                <w:tab w:val="left" w:pos="1680"/>
              </w:tabs>
              <w:overflowPunct w:val="0"/>
              <w:autoSpaceDE w:val="0"/>
              <w:autoSpaceDN w:val="0"/>
              <w:adjustRightInd w:val="0"/>
              <w:textAlignment w:val="baseline"/>
              <w:rPr>
                <w:sz w:val="18"/>
                <w:szCs w:val="18"/>
                <w:lang w:eastAsia="zh-CN"/>
              </w:rPr>
            </w:pPr>
            <w:r w:rsidRPr="005C66CB">
              <w:rPr>
                <w:b/>
                <w:bCs/>
                <w:sz w:val="18"/>
                <w:szCs w:val="18"/>
                <w:lang w:eastAsia="zh-CN"/>
              </w:rPr>
              <w:t>Proposal 3.7</w:t>
            </w:r>
            <w:r w:rsidR="005C66CB">
              <w:rPr>
                <w:rFonts w:eastAsia="MS Mincho" w:hint="eastAsia"/>
                <w:sz w:val="18"/>
                <w:szCs w:val="18"/>
                <w:lang w:eastAsia="ja-JP"/>
              </w:rPr>
              <w:t xml:space="preserve">: </w:t>
            </w:r>
            <w:r w:rsidRPr="00D0138D">
              <w:rPr>
                <w:sz w:val="18"/>
                <w:szCs w:val="18"/>
                <w:lang w:eastAsia="zh-CN"/>
              </w:rPr>
              <w:t>Support</w:t>
            </w:r>
          </w:p>
          <w:p w14:paraId="5668E89B" w14:textId="77777777" w:rsidR="00D0138D" w:rsidRPr="00D0138D" w:rsidRDefault="00D0138D" w:rsidP="00D0138D">
            <w:pPr>
              <w:tabs>
                <w:tab w:val="left" w:pos="1680"/>
              </w:tabs>
              <w:overflowPunct w:val="0"/>
              <w:autoSpaceDE w:val="0"/>
              <w:autoSpaceDN w:val="0"/>
              <w:adjustRightInd w:val="0"/>
              <w:textAlignment w:val="baseline"/>
              <w:rPr>
                <w:sz w:val="18"/>
                <w:szCs w:val="18"/>
                <w:lang w:eastAsia="zh-CN"/>
              </w:rPr>
            </w:pPr>
          </w:p>
          <w:p w14:paraId="36DD0331" w14:textId="1F0BDF8E" w:rsidR="00D0138D" w:rsidRPr="00D0138D" w:rsidRDefault="00D0138D" w:rsidP="00D0138D">
            <w:pPr>
              <w:tabs>
                <w:tab w:val="left" w:pos="1680"/>
              </w:tabs>
              <w:overflowPunct w:val="0"/>
              <w:autoSpaceDE w:val="0"/>
              <w:autoSpaceDN w:val="0"/>
              <w:adjustRightInd w:val="0"/>
              <w:textAlignment w:val="baseline"/>
              <w:rPr>
                <w:sz w:val="18"/>
                <w:szCs w:val="18"/>
                <w:lang w:eastAsia="zh-CN"/>
              </w:rPr>
            </w:pPr>
            <w:r w:rsidRPr="005C66CB">
              <w:rPr>
                <w:b/>
                <w:bCs/>
                <w:sz w:val="18"/>
                <w:szCs w:val="18"/>
                <w:lang w:eastAsia="zh-CN"/>
              </w:rPr>
              <w:t>Proposal 3.8</w:t>
            </w:r>
            <w:r w:rsidR="005C66CB">
              <w:rPr>
                <w:rFonts w:eastAsia="MS Mincho" w:hint="eastAsia"/>
                <w:sz w:val="18"/>
                <w:szCs w:val="18"/>
                <w:lang w:eastAsia="ja-JP"/>
              </w:rPr>
              <w:t xml:space="preserve">: </w:t>
            </w:r>
            <w:r w:rsidRPr="00D0138D">
              <w:rPr>
                <w:sz w:val="18"/>
                <w:szCs w:val="18"/>
                <w:lang w:eastAsia="zh-CN"/>
              </w:rPr>
              <w:t>Up to NW configuration</w:t>
            </w:r>
          </w:p>
          <w:p w14:paraId="57D04052" w14:textId="77777777" w:rsidR="00D0138D" w:rsidRPr="00D0138D" w:rsidRDefault="00D0138D" w:rsidP="00D0138D">
            <w:pPr>
              <w:tabs>
                <w:tab w:val="left" w:pos="1680"/>
              </w:tabs>
              <w:overflowPunct w:val="0"/>
              <w:autoSpaceDE w:val="0"/>
              <w:autoSpaceDN w:val="0"/>
              <w:adjustRightInd w:val="0"/>
              <w:textAlignment w:val="baseline"/>
              <w:rPr>
                <w:sz w:val="18"/>
                <w:szCs w:val="18"/>
                <w:lang w:eastAsia="zh-CN"/>
              </w:rPr>
            </w:pPr>
          </w:p>
          <w:p w14:paraId="23D2BFC7" w14:textId="7430FDE7" w:rsidR="00D0138D" w:rsidRPr="00D0138D" w:rsidRDefault="00D0138D" w:rsidP="00D0138D">
            <w:pPr>
              <w:tabs>
                <w:tab w:val="left" w:pos="1680"/>
              </w:tabs>
              <w:overflowPunct w:val="0"/>
              <w:autoSpaceDE w:val="0"/>
              <w:autoSpaceDN w:val="0"/>
              <w:adjustRightInd w:val="0"/>
              <w:textAlignment w:val="baseline"/>
              <w:rPr>
                <w:sz w:val="18"/>
                <w:szCs w:val="18"/>
                <w:lang w:eastAsia="zh-CN"/>
              </w:rPr>
            </w:pPr>
            <w:r w:rsidRPr="005C66CB">
              <w:rPr>
                <w:b/>
                <w:bCs/>
                <w:sz w:val="18"/>
                <w:szCs w:val="18"/>
                <w:lang w:eastAsia="zh-CN"/>
              </w:rPr>
              <w:t>Proposal 3.9A</w:t>
            </w:r>
            <w:r w:rsidR="005C66CB">
              <w:rPr>
                <w:rFonts w:eastAsia="MS Mincho" w:hint="eastAsia"/>
                <w:sz w:val="18"/>
                <w:szCs w:val="18"/>
                <w:lang w:eastAsia="ja-JP"/>
              </w:rPr>
              <w:t xml:space="preserve">: </w:t>
            </w:r>
            <w:r w:rsidRPr="00D0138D">
              <w:rPr>
                <w:sz w:val="18"/>
                <w:szCs w:val="18"/>
                <w:lang w:eastAsia="zh-CN"/>
              </w:rPr>
              <w:t>Open to discuss</w:t>
            </w:r>
          </w:p>
          <w:p w14:paraId="67140072" w14:textId="77777777" w:rsidR="00D0138D" w:rsidRPr="005C66CB" w:rsidRDefault="00D0138D" w:rsidP="00D0138D">
            <w:pPr>
              <w:tabs>
                <w:tab w:val="left" w:pos="1680"/>
              </w:tabs>
              <w:overflowPunct w:val="0"/>
              <w:autoSpaceDE w:val="0"/>
              <w:autoSpaceDN w:val="0"/>
              <w:adjustRightInd w:val="0"/>
              <w:textAlignment w:val="baseline"/>
              <w:rPr>
                <w:sz w:val="18"/>
                <w:szCs w:val="18"/>
                <w:lang w:eastAsia="zh-CN"/>
              </w:rPr>
            </w:pPr>
          </w:p>
          <w:p w14:paraId="1A357600" w14:textId="5AA8E885" w:rsidR="00D0138D" w:rsidRPr="00D0138D" w:rsidRDefault="00D0138D" w:rsidP="00D0138D">
            <w:pPr>
              <w:tabs>
                <w:tab w:val="left" w:pos="1680"/>
              </w:tabs>
              <w:overflowPunct w:val="0"/>
              <w:autoSpaceDE w:val="0"/>
              <w:autoSpaceDN w:val="0"/>
              <w:adjustRightInd w:val="0"/>
              <w:textAlignment w:val="baseline"/>
              <w:rPr>
                <w:sz w:val="18"/>
                <w:szCs w:val="18"/>
                <w:lang w:eastAsia="zh-CN"/>
              </w:rPr>
            </w:pPr>
            <w:r w:rsidRPr="005C66CB">
              <w:rPr>
                <w:b/>
                <w:bCs/>
                <w:sz w:val="18"/>
                <w:szCs w:val="18"/>
                <w:lang w:eastAsia="zh-CN"/>
              </w:rPr>
              <w:t>Proposal 3.9B</w:t>
            </w:r>
            <w:r w:rsidR="005C66CB">
              <w:rPr>
                <w:rFonts w:eastAsia="MS Mincho" w:hint="eastAsia"/>
                <w:sz w:val="18"/>
                <w:szCs w:val="18"/>
                <w:lang w:eastAsia="ja-JP"/>
              </w:rPr>
              <w:t xml:space="preserve">: </w:t>
            </w:r>
            <w:r w:rsidRPr="00D0138D">
              <w:rPr>
                <w:sz w:val="18"/>
                <w:szCs w:val="18"/>
                <w:lang w:eastAsia="zh-CN"/>
              </w:rPr>
              <w:t>Not essential</w:t>
            </w:r>
          </w:p>
          <w:p w14:paraId="0FFCAF86" w14:textId="77777777" w:rsidR="00D0138D" w:rsidRPr="00D0138D" w:rsidRDefault="00D0138D" w:rsidP="00D0138D">
            <w:pPr>
              <w:tabs>
                <w:tab w:val="left" w:pos="1680"/>
              </w:tabs>
              <w:overflowPunct w:val="0"/>
              <w:autoSpaceDE w:val="0"/>
              <w:autoSpaceDN w:val="0"/>
              <w:adjustRightInd w:val="0"/>
              <w:textAlignment w:val="baseline"/>
              <w:rPr>
                <w:sz w:val="18"/>
                <w:szCs w:val="18"/>
                <w:lang w:eastAsia="zh-CN"/>
              </w:rPr>
            </w:pPr>
          </w:p>
          <w:p w14:paraId="02DBB5D3" w14:textId="5C061FA4" w:rsidR="00D0138D" w:rsidRPr="00D0138D" w:rsidRDefault="00D0138D" w:rsidP="00D0138D">
            <w:pPr>
              <w:tabs>
                <w:tab w:val="left" w:pos="1680"/>
              </w:tabs>
              <w:overflowPunct w:val="0"/>
              <w:autoSpaceDE w:val="0"/>
              <w:autoSpaceDN w:val="0"/>
              <w:adjustRightInd w:val="0"/>
              <w:textAlignment w:val="baseline"/>
              <w:rPr>
                <w:sz w:val="18"/>
                <w:szCs w:val="18"/>
                <w:lang w:eastAsia="zh-CN"/>
              </w:rPr>
            </w:pPr>
            <w:r w:rsidRPr="005C66CB">
              <w:rPr>
                <w:b/>
                <w:bCs/>
                <w:sz w:val="18"/>
                <w:szCs w:val="18"/>
                <w:lang w:eastAsia="zh-CN"/>
              </w:rPr>
              <w:t>Proposal 3.10A</w:t>
            </w:r>
            <w:r w:rsidR="005C66CB">
              <w:rPr>
                <w:rFonts w:eastAsia="MS Mincho" w:hint="eastAsia"/>
                <w:sz w:val="18"/>
                <w:szCs w:val="18"/>
                <w:lang w:eastAsia="ja-JP"/>
              </w:rPr>
              <w:t xml:space="preserve">: </w:t>
            </w:r>
            <w:r w:rsidRPr="00D0138D">
              <w:rPr>
                <w:sz w:val="18"/>
                <w:szCs w:val="18"/>
                <w:lang w:eastAsia="zh-CN"/>
              </w:rPr>
              <w:t>Open</w:t>
            </w:r>
          </w:p>
          <w:p w14:paraId="41DB0471" w14:textId="77777777" w:rsidR="00D0138D" w:rsidRPr="005C66CB" w:rsidRDefault="00D0138D" w:rsidP="00D0138D">
            <w:pPr>
              <w:tabs>
                <w:tab w:val="left" w:pos="1680"/>
              </w:tabs>
              <w:overflowPunct w:val="0"/>
              <w:autoSpaceDE w:val="0"/>
              <w:autoSpaceDN w:val="0"/>
              <w:adjustRightInd w:val="0"/>
              <w:textAlignment w:val="baseline"/>
              <w:rPr>
                <w:sz w:val="18"/>
                <w:szCs w:val="18"/>
                <w:lang w:eastAsia="zh-CN"/>
              </w:rPr>
            </w:pPr>
          </w:p>
          <w:p w14:paraId="44ABF338" w14:textId="505E79DD" w:rsidR="00D0138D" w:rsidRPr="00D0138D" w:rsidRDefault="00D0138D" w:rsidP="00D0138D">
            <w:pPr>
              <w:tabs>
                <w:tab w:val="left" w:pos="1680"/>
              </w:tabs>
              <w:overflowPunct w:val="0"/>
              <w:autoSpaceDE w:val="0"/>
              <w:autoSpaceDN w:val="0"/>
              <w:adjustRightInd w:val="0"/>
              <w:textAlignment w:val="baseline"/>
              <w:rPr>
                <w:sz w:val="18"/>
                <w:szCs w:val="18"/>
                <w:lang w:eastAsia="zh-CN"/>
              </w:rPr>
            </w:pPr>
            <w:r w:rsidRPr="005C66CB">
              <w:rPr>
                <w:b/>
                <w:bCs/>
                <w:sz w:val="18"/>
                <w:szCs w:val="18"/>
                <w:lang w:eastAsia="zh-CN"/>
              </w:rPr>
              <w:t>Proposal 3.10B</w:t>
            </w:r>
            <w:r w:rsidR="005C66CB">
              <w:rPr>
                <w:rFonts w:eastAsia="MS Mincho" w:hint="eastAsia"/>
                <w:sz w:val="18"/>
                <w:szCs w:val="18"/>
                <w:lang w:eastAsia="ja-JP"/>
              </w:rPr>
              <w:t xml:space="preserve">: </w:t>
            </w:r>
            <w:r w:rsidRPr="00D0138D">
              <w:rPr>
                <w:sz w:val="18"/>
                <w:szCs w:val="18"/>
                <w:lang w:eastAsia="zh-CN"/>
              </w:rPr>
              <w:t>Open</w:t>
            </w:r>
          </w:p>
          <w:p w14:paraId="139E73CD" w14:textId="77777777" w:rsidR="00D0138D" w:rsidRPr="00D0138D" w:rsidRDefault="00D0138D" w:rsidP="00D0138D">
            <w:pPr>
              <w:tabs>
                <w:tab w:val="left" w:pos="1680"/>
              </w:tabs>
              <w:overflowPunct w:val="0"/>
              <w:autoSpaceDE w:val="0"/>
              <w:autoSpaceDN w:val="0"/>
              <w:adjustRightInd w:val="0"/>
              <w:textAlignment w:val="baseline"/>
              <w:rPr>
                <w:sz w:val="18"/>
                <w:szCs w:val="18"/>
                <w:lang w:eastAsia="zh-CN"/>
              </w:rPr>
            </w:pPr>
          </w:p>
          <w:p w14:paraId="12365050" w14:textId="77FA8A20" w:rsidR="003C1513" w:rsidRPr="005C66CB" w:rsidRDefault="00D0138D" w:rsidP="00D0138D">
            <w:pPr>
              <w:tabs>
                <w:tab w:val="left" w:pos="1680"/>
              </w:tabs>
              <w:overflowPunct w:val="0"/>
              <w:autoSpaceDE w:val="0"/>
              <w:autoSpaceDN w:val="0"/>
              <w:adjustRightInd w:val="0"/>
              <w:textAlignment w:val="baseline"/>
              <w:rPr>
                <w:sz w:val="18"/>
                <w:szCs w:val="18"/>
                <w:lang w:eastAsia="zh-CN"/>
              </w:rPr>
            </w:pPr>
            <w:r w:rsidRPr="005C66CB">
              <w:rPr>
                <w:b/>
                <w:bCs/>
                <w:sz w:val="18"/>
                <w:szCs w:val="18"/>
                <w:lang w:eastAsia="zh-CN"/>
              </w:rPr>
              <w:t>Proposal 3.11</w:t>
            </w:r>
            <w:r w:rsidR="005C66CB">
              <w:rPr>
                <w:rFonts w:eastAsia="MS Mincho" w:hint="eastAsia"/>
                <w:sz w:val="18"/>
                <w:szCs w:val="18"/>
                <w:lang w:eastAsia="ja-JP"/>
              </w:rPr>
              <w:t xml:space="preserve">: </w:t>
            </w:r>
            <w:r w:rsidRPr="00D0138D">
              <w:rPr>
                <w:sz w:val="18"/>
                <w:szCs w:val="18"/>
                <w:lang w:eastAsia="zh-CN"/>
              </w:rPr>
              <w:t>Support</w:t>
            </w:r>
          </w:p>
        </w:tc>
      </w:tr>
      <w:tr w:rsidR="002C7A87" w14:paraId="5B5EFA3E" w14:textId="77777777" w:rsidTr="003E2A56">
        <w:trPr>
          <w:gridAfter w:val="1"/>
          <w:wAfter w:w="46" w:type="dxa"/>
          <w:trHeight w:val="215"/>
        </w:trPr>
        <w:tc>
          <w:tcPr>
            <w:tcW w:w="1516" w:type="dxa"/>
          </w:tcPr>
          <w:p w14:paraId="2959391E" w14:textId="188A66F5" w:rsidR="002C7A87" w:rsidRPr="003C1513" w:rsidRDefault="002C7A87" w:rsidP="002C7A87">
            <w:pPr>
              <w:snapToGrid w:val="0"/>
              <w:rPr>
                <w:rFonts w:eastAsia="MS Mincho"/>
                <w:sz w:val="18"/>
                <w:szCs w:val="18"/>
                <w:lang w:eastAsia="ja-JP"/>
              </w:rPr>
            </w:pPr>
            <w:r w:rsidRPr="006E3241">
              <w:rPr>
                <w:rFonts w:eastAsia="Malgun Gothic"/>
                <w:color w:val="0000FF"/>
                <w:sz w:val="18"/>
                <w:szCs w:val="18"/>
              </w:rPr>
              <w:lastRenderedPageBreak/>
              <w:t>Mod</w:t>
            </w:r>
          </w:p>
        </w:tc>
        <w:tc>
          <w:tcPr>
            <w:tcW w:w="8469" w:type="dxa"/>
          </w:tcPr>
          <w:p w14:paraId="5EF0EA72" w14:textId="109C7A22" w:rsidR="002C7A87" w:rsidRPr="005C66CB" w:rsidRDefault="002C7A87" w:rsidP="002C7A87">
            <w:pPr>
              <w:tabs>
                <w:tab w:val="left" w:pos="1680"/>
              </w:tabs>
              <w:overflowPunct w:val="0"/>
              <w:autoSpaceDE w:val="0"/>
              <w:autoSpaceDN w:val="0"/>
              <w:adjustRightInd w:val="0"/>
              <w:textAlignment w:val="baseline"/>
              <w:rPr>
                <w:b/>
                <w:bCs/>
                <w:sz w:val="18"/>
                <w:szCs w:val="18"/>
                <w:lang w:eastAsia="zh-CN"/>
              </w:rPr>
            </w:pPr>
            <w:r w:rsidRPr="006E3241">
              <w:rPr>
                <w:color w:val="0000FF"/>
                <w:sz w:val="18"/>
                <w:szCs w:val="18"/>
                <w:lang w:eastAsia="zh-CN"/>
              </w:rPr>
              <w:t>Capture companies’ input accordingly!</w:t>
            </w:r>
            <w:r>
              <w:rPr>
                <w:color w:val="0000FF"/>
                <w:sz w:val="18"/>
                <w:szCs w:val="18"/>
                <w:lang w:eastAsia="zh-CN"/>
              </w:rPr>
              <w:t xml:space="preserve"> </w:t>
            </w:r>
          </w:p>
        </w:tc>
      </w:tr>
    </w:tbl>
    <w:p w14:paraId="74944905" w14:textId="77777777" w:rsidR="00D20F25" w:rsidRDefault="00D20F25">
      <w:pPr>
        <w:rPr>
          <w:rFonts w:eastAsia="Batang"/>
          <w:b/>
          <w:bCs/>
          <w:iCs/>
          <w:color w:val="000000" w:themeColor="text1"/>
          <w:sz w:val="20"/>
          <w:szCs w:val="20"/>
          <w:lang w:eastAsia="en-US"/>
        </w:rPr>
      </w:pPr>
    </w:p>
    <w:p w14:paraId="77C227F2" w14:textId="77777777" w:rsidR="00D20F25" w:rsidRDefault="009B5873">
      <w:pPr>
        <w:pStyle w:val="Heading2"/>
        <w:rPr>
          <w:sz w:val="24"/>
          <w:szCs w:val="18"/>
        </w:rPr>
      </w:pPr>
      <w:r>
        <w:rPr>
          <w:sz w:val="24"/>
          <w:szCs w:val="18"/>
        </w:rPr>
        <w:t>Issue 4 – Cross-CC measurement/report</w:t>
      </w:r>
    </w:p>
    <w:p w14:paraId="6E8354BD" w14:textId="77777777" w:rsidR="00D20F25" w:rsidRDefault="009B5873">
      <w:pPr>
        <w:rPr>
          <w:rFonts w:eastAsia="宋体"/>
          <w:sz w:val="18"/>
          <w:szCs w:val="18"/>
          <w:lang w:eastAsia="en-US"/>
        </w:rPr>
      </w:pPr>
      <w:r>
        <w:rPr>
          <w:rFonts w:eastAsia="宋体"/>
          <w:sz w:val="18"/>
          <w:szCs w:val="18"/>
          <w:lang w:eastAsia="en-US"/>
        </w:rPr>
        <w:t>---</w:t>
      </w:r>
    </w:p>
    <w:p w14:paraId="3F56D12B" w14:textId="77777777" w:rsidR="00D20F25" w:rsidRDefault="00D20F25">
      <w:pPr>
        <w:rPr>
          <w:rFonts w:eastAsia="宋体"/>
          <w:color w:val="FF0000"/>
          <w:sz w:val="18"/>
          <w:szCs w:val="18"/>
          <w:lang w:eastAsia="en-US"/>
        </w:rPr>
      </w:pPr>
    </w:p>
    <w:p w14:paraId="00A337DD" w14:textId="77777777" w:rsidR="00D20F25" w:rsidRDefault="009B5873">
      <w:pPr>
        <w:pStyle w:val="Heading2"/>
        <w:rPr>
          <w:sz w:val="24"/>
          <w:szCs w:val="18"/>
        </w:rPr>
      </w:pPr>
      <w:r>
        <w:rPr>
          <w:sz w:val="24"/>
          <w:szCs w:val="18"/>
        </w:rPr>
        <w:t xml:space="preserve">Issue 5 – </w:t>
      </w:r>
      <w:r>
        <w:rPr>
          <w:rFonts w:hint="eastAsia"/>
          <w:sz w:val="24"/>
          <w:szCs w:val="18"/>
          <w:lang w:eastAsia="zh-CN"/>
        </w:rPr>
        <w:t>I</w:t>
      </w:r>
      <w:r>
        <w:rPr>
          <w:sz w:val="24"/>
          <w:szCs w:val="18"/>
        </w:rPr>
        <w:t>ncoming LSs</w:t>
      </w:r>
    </w:p>
    <w:p w14:paraId="10A2D994" w14:textId="77777777" w:rsidR="00D20F25" w:rsidRDefault="009B5873">
      <w:pPr>
        <w:pStyle w:val="Caption"/>
        <w:spacing w:before="240"/>
        <w:jc w:val="center"/>
      </w:pPr>
      <w:r>
        <w:t>Table 5-1 Summary for Incoming LSs</w:t>
      </w:r>
    </w:p>
    <w:tbl>
      <w:tblPr>
        <w:tblStyle w:val="TableGrid"/>
        <w:tblW w:w="9927" w:type="dxa"/>
        <w:tblLook w:val="04A0" w:firstRow="1" w:lastRow="0" w:firstColumn="1" w:lastColumn="0" w:noHBand="0" w:noVBand="1"/>
      </w:tblPr>
      <w:tblGrid>
        <w:gridCol w:w="559"/>
        <w:gridCol w:w="1786"/>
        <w:gridCol w:w="7582"/>
      </w:tblGrid>
      <w:tr w:rsidR="00D20F25" w14:paraId="0426D948"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1B066" w14:textId="77777777" w:rsidR="00D20F25" w:rsidRDefault="009B5873">
            <w:pPr>
              <w:snapToGrid w:val="0"/>
              <w:jc w:val="both"/>
              <w:rPr>
                <w:b/>
                <w:sz w:val="18"/>
                <w:szCs w:val="18"/>
                <w:lang w:eastAsia="zh-CN"/>
              </w:rPr>
            </w:pPr>
            <w:r>
              <w:rPr>
                <w:b/>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90FC9" w14:textId="77777777" w:rsidR="00D20F25" w:rsidRDefault="009B5873">
            <w:pPr>
              <w:snapToGrid w:val="0"/>
              <w:jc w:val="both"/>
              <w:rPr>
                <w:b/>
                <w:sz w:val="18"/>
                <w:szCs w:val="18"/>
                <w:lang w:eastAsia="zh-CN"/>
              </w:rPr>
            </w:pPr>
            <w:r>
              <w:rPr>
                <w:b/>
                <w:sz w:val="18"/>
                <w:szCs w:val="18"/>
                <w:lang w:eastAsia="zh-CN"/>
              </w:rPr>
              <w:t>Issue</w:t>
            </w:r>
          </w:p>
        </w:tc>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F6231"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0343AB84"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616A4CC9" w14:textId="77777777" w:rsidR="00D20F25" w:rsidRDefault="009B5873">
            <w:pPr>
              <w:snapToGrid w:val="0"/>
              <w:rPr>
                <w:color w:val="000000" w:themeColor="text1"/>
                <w:sz w:val="18"/>
                <w:szCs w:val="18"/>
              </w:rPr>
            </w:pPr>
            <w:r>
              <w:rPr>
                <w:color w:val="000000" w:themeColor="text1"/>
                <w:sz w:val="18"/>
                <w:szCs w:val="18"/>
              </w:rPr>
              <w:t>5.1</w:t>
            </w:r>
          </w:p>
        </w:tc>
        <w:tc>
          <w:tcPr>
            <w:tcW w:w="1276" w:type="dxa"/>
            <w:tcBorders>
              <w:top w:val="single" w:sz="4" w:space="0" w:color="auto"/>
              <w:left w:val="single" w:sz="4" w:space="0" w:color="auto"/>
              <w:bottom w:val="single" w:sz="4" w:space="0" w:color="auto"/>
              <w:right w:val="single" w:sz="4" w:space="0" w:color="auto"/>
            </w:tcBorders>
          </w:tcPr>
          <w:p w14:paraId="4610AC9C" w14:textId="77777777" w:rsidR="00D20F25" w:rsidRDefault="009B5873">
            <w:pPr>
              <w:contextualSpacing/>
              <w:rPr>
                <w:sz w:val="18"/>
              </w:rPr>
            </w:pPr>
            <w:r>
              <w:rPr>
                <w:sz w:val="18"/>
                <w:szCs w:val="18"/>
              </w:rPr>
              <w:t>Measurement restriction (from in-coming LS from RAN4 (R4-2508391))</w:t>
            </w:r>
          </w:p>
        </w:tc>
        <w:tc>
          <w:tcPr>
            <w:tcW w:w="8075" w:type="dxa"/>
            <w:tcBorders>
              <w:top w:val="single" w:sz="4" w:space="0" w:color="auto"/>
              <w:left w:val="single" w:sz="4" w:space="0" w:color="auto"/>
              <w:bottom w:val="single" w:sz="4" w:space="0" w:color="auto"/>
              <w:right w:val="single" w:sz="4" w:space="0" w:color="auto"/>
            </w:tcBorders>
          </w:tcPr>
          <w:p w14:paraId="08BAC49A" w14:textId="77777777" w:rsidR="00D20F25" w:rsidRDefault="009B5873">
            <w:pPr>
              <w:snapToGrid w:val="0"/>
              <w:spacing w:before="120" w:after="120"/>
              <w:jc w:val="both"/>
              <w:rPr>
                <w:sz w:val="18"/>
                <w:szCs w:val="18"/>
              </w:rPr>
            </w:pPr>
            <w:r>
              <w:rPr>
                <w:sz w:val="18"/>
                <w:szCs w:val="18"/>
              </w:rPr>
              <w:t xml:space="preserve">This meeting, one LS on </w:t>
            </w:r>
            <w:r>
              <w:rPr>
                <w:rFonts w:hint="eastAsia"/>
                <w:sz w:val="18"/>
                <w:szCs w:val="18"/>
              </w:rPr>
              <w:t>event triggered L1-RSRP reporting</w:t>
            </w:r>
            <w:r>
              <w:rPr>
                <w:sz w:val="18"/>
                <w:szCs w:val="18"/>
              </w:rPr>
              <w:t xml:space="preserve"> (R1-2506520/R4-2511656) is received. The details are provided in the following.</w:t>
            </w:r>
          </w:p>
          <w:tbl>
            <w:tblPr>
              <w:tblStyle w:val="TableGrid"/>
              <w:tblW w:w="0" w:type="auto"/>
              <w:tblLook w:val="04A0" w:firstRow="1" w:lastRow="0" w:firstColumn="1" w:lastColumn="0" w:noHBand="0" w:noVBand="1"/>
            </w:tblPr>
            <w:tblGrid>
              <w:gridCol w:w="7356"/>
            </w:tblGrid>
            <w:tr w:rsidR="00D20F25" w14:paraId="63D79599" w14:textId="77777777">
              <w:tc>
                <w:tcPr>
                  <w:tcW w:w="9926" w:type="dxa"/>
                </w:tcPr>
                <w:p w14:paraId="0014F8F4" w14:textId="77777777" w:rsidR="00D20F25" w:rsidRDefault="009B5873">
                  <w:pPr>
                    <w:pStyle w:val="Heading1"/>
                    <w:numPr>
                      <w:ilvl w:val="0"/>
                      <w:numId w:val="0"/>
                    </w:numPr>
                    <w:snapToGrid w:val="0"/>
                    <w:spacing w:before="120"/>
                    <w:outlineLvl w:val="0"/>
                    <w:rPr>
                      <w:sz w:val="18"/>
                      <w:szCs w:val="18"/>
                    </w:rPr>
                  </w:pPr>
                  <w:r>
                    <w:rPr>
                      <w:sz w:val="18"/>
                      <w:szCs w:val="18"/>
                    </w:rPr>
                    <w:lastRenderedPageBreak/>
                    <w:t>1</w:t>
                  </w:r>
                  <w:r>
                    <w:rPr>
                      <w:sz w:val="18"/>
                      <w:szCs w:val="18"/>
                    </w:rPr>
                    <w:tab/>
                    <w:t>Overall description</w:t>
                  </w:r>
                </w:p>
                <w:p w14:paraId="3F9F542D" w14:textId="77777777" w:rsidR="00D20F25" w:rsidRDefault="009B5873">
                  <w:pPr>
                    <w:jc w:val="both"/>
                    <w:rPr>
                      <w:color w:val="000000"/>
                      <w:sz w:val="18"/>
                      <w:szCs w:val="18"/>
                      <w:lang w:eastAsia="zh-CN"/>
                    </w:rPr>
                  </w:pPr>
                  <w:r>
                    <w:rPr>
                      <w:color w:val="000000"/>
                      <w:sz w:val="18"/>
                      <w:szCs w:val="18"/>
                    </w:rPr>
                    <w:t xml:space="preserve">RAN4 </w:t>
                  </w:r>
                  <w:r>
                    <w:rPr>
                      <w:rFonts w:hint="eastAsia"/>
                      <w:color w:val="000000"/>
                      <w:sz w:val="18"/>
                      <w:szCs w:val="18"/>
                      <w:lang w:eastAsia="zh-CN"/>
                    </w:rPr>
                    <w:t>is discussing measurement requirements</w:t>
                  </w:r>
                  <w:r>
                    <w:rPr>
                      <w:color w:val="000000"/>
                      <w:sz w:val="18"/>
                      <w:szCs w:val="18"/>
                    </w:rPr>
                    <w:t xml:space="preserve"> </w:t>
                  </w:r>
                  <w:r>
                    <w:rPr>
                      <w:rFonts w:hint="eastAsia"/>
                      <w:color w:val="000000"/>
                      <w:sz w:val="18"/>
                      <w:szCs w:val="18"/>
                      <w:lang w:eastAsia="zh-CN"/>
                    </w:rPr>
                    <w:t>for event-triggered L1-RSRP reporting.</w:t>
                  </w:r>
                  <w:r>
                    <w:rPr>
                      <w:color w:val="000000"/>
                      <w:sz w:val="18"/>
                      <w:szCs w:val="18"/>
                    </w:rPr>
                    <w:t xml:space="preserve"> </w:t>
                  </w:r>
                  <w:r>
                    <w:rPr>
                      <w:rFonts w:hint="eastAsia"/>
                      <w:color w:val="000000"/>
                      <w:sz w:val="18"/>
                      <w:szCs w:val="18"/>
                      <w:lang w:eastAsia="zh-CN"/>
                    </w:rPr>
                    <w:t xml:space="preserve">It is RAN4 common understanding </w:t>
                  </w:r>
                  <w:r>
                    <w:rPr>
                      <w:color w:val="000000"/>
                      <w:sz w:val="18"/>
                      <w:szCs w:val="18"/>
                      <w:lang w:eastAsia="zh-CN"/>
                    </w:rPr>
                    <w:t xml:space="preserve">that </w:t>
                  </w:r>
                  <w:r>
                    <w:rPr>
                      <w:rFonts w:hint="eastAsia"/>
                      <w:color w:val="000000"/>
                      <w:sz w:val="18"/>
                      <w:szCs w:val="18"/>
                      <w:lang w:eastAsia="zh-CN"/>
                    </w:rPr>
                    <w:t xml:space="preserve">NW can configure </w:t>
                  </w:r>
                  <w:r>
                    <w:rPr>
                      <w:rFonts w:hint="eastAsia"/>
                      <w:color w:val="000000"/>
                      <w:sz w:val="18"/>
                      <w:szCs w:val="18"/>
                      <w:lang w:eastAsia="zh-CN"/>
                    </w:rPr>
                    <w:t>“</w:t>
                  </w:r>
                  <w:proofErr w:type="spellStart"/>
                  <w:r>
                    <w:rPr>
                      <w:i/>
                      <w:iCs/>
                      <w:color w:val="000000"/>
                      <w:sz w:val="18"/>
                      <w:szCs w:val="18"/>
                      <w:lang w:eastAsia="zh-CN"/>
                    </w:rPr>
                    <w:t>timeRestrictionForChannelMeasurement</w:t>
                  </w:r>
                  <w:proofErr w:type="spellEnd"/>
                  <w:r>
                    <w:rPr>
                      <w:rFonts w:hint="eastAsia"/>
                      <w:color w:val="000000"/>
                      <w:sz w:val="18"/>
                      <w:szCs w:val="18"/>
                      <w:lang w:eastAsia="zh-CN"/>
                    </w:rPr>
                    <w:t>”</w:t>
                  </w:r>
                  <w:r>
                    <w:rPr>
                      <w:rFonts w:hint="eastAsia"/>
                      <w:color w:val="000000"/>
                      <w:sz w:val="18"/>
                      <w:szCs w:val="18"/>
                      <w:lang w:eastAsia="zh-CN"/>
                    </w:rPr>
                    <w:t xml:space="preserve"> for event-triggered L1-RSRP reporting. </w:t>
                  </w:r>
                  <w:r>
                    <w:rPr>
                      <w:rFonts w:hint="eastAsia"/>
                      <w:color w:val="000000"/>
                      <w:sz w:val="18"/>
                      <w:szCs w:val="18"/>
                      <w:highlight w:val="yellow"/>
                      <w:lang w:eastAsia="zh-CN"/>
                    </w:rPr>
                    <w:t xml:space="preserve">For Event-2, RAN4 </w:t>
                  </w:r>
                  <w:r>
                    <w:rPr>
                      <w:color w:val="000000"/>
                      <w:sz w:val="18"/>
                      <w:szCs w:val="18"/>
                      <w:highlight w:val="yellow"/>
                      <w:lang w:eastAsia="zh-CN"/>
                    </w:rPr>
                    <w:t xml:space="preserve">agreed to </w:t>
                  </w:r>
                  <w:r>
                    <w:rPr>
                      <w:rFonts w:hint="eastAsia"/>
                      <w:color w:val="000000"/>
                      <w:sz w:val="18"/>
                      <w:szCs w:val="18"/>
                      <w:highlight w:val="yellow"/>
                      <w:lang w:eastAsia="zh-CN"/>
                    </w:rPr>
                    <w:t xml:space="preserve">define separate </w:t>
                  </w:r>
                  <w:r>
                    <w:rPr>
                      <w:color w:val="000000"/>
                      <w:sz w:val="18"/>
                      <w:szCs w:val="18"/>
                      <w:highlight w:val="yellow"/>
                      <w:lang w:eastAsia="zh-CN"/>
                    </w:rPr>
                    <w:t xml:space="preserve">requirements </w:t>
                  </w:r>
                  <w:r>
                    <w:rPr>
                      <w:rFonts w:hint="eastAsia"/>
                      <w:color w:val="000000"/>
                      <w:sz w:val="18"/>
                      <w:szCs w:val="18"/>
                      <w:highlight w:val="yellow"/>
                      <w:lang w:eastAsia="zh-CN"/>
                    </w:rPr>
                    <w:t xml:space="preserve">for measurement period </w:t>
                  </w:r>
                  <w:r>
                    <w:rPr>
                      <w:color w:val="000000"/>
                      <w:sz w:val="18"/>
                      <w:szCs w:val="18"/>
                      <w:highlight w:val="yellow"/>
                      <w:lang w:eastAsia="zh-CN"/>
                    </w:rPr>
                    <w:t xml:space="preserve">when </w:t>
                  </w:r>
                  <w:r>
                    <w:rPr>
                      <w:rFonts w:hint="eastAsia"/>
                      <w:color w:val="000000"/>
                      <w:sz w:val="18"/>
                      <w:szCs w:val="18"/>
                      <w:highlight w:val="yellow"/>
                      <w:lang w:eastAsia="zh-CN"/>
                    </w:rPr>
                    <w:t xml:space="preserve">the UE is configured or not </w:t>
                  </w:r>
                  <w:r>
                    <w:rPr>
                      <w:color w:val="000000"/>
                      <w:sz w:val="18"/>
                      <w:szCs w:val="18"/>
                      <w:highlight w:val="yellow"/>
                      <w:lang w:eastAsia="zh-CN"/>
                    </w:rPr>
                    <w:t xml:space="preserve">configured </w:t>
                  </w:r>
                  <w:proofErr w:type="gramStart"/>
                  <w:r>
                    <w:rPr>
                      <w:rFonts w:hint="eastAsia"/>
                      <w:color w:val="000000"/>
                      <w:sz w:val="18"/>
                      <w:szCs w:val="18"/>
                      <w:highlight w:val="yellow"/>
                      <w:lang w:eastAsia="zh-CN"/>
                    </w:rPr>
                    <w:t>with</w:t>
                  </w:r>
                  <w:r>
                    <w:rPr>
                      <w:rFonts w:hint="eastAsia"/>
                      <w:color w:val="000000"/>
                      <w:sz w:val="18"/>
                      <w:szCs w:val="18"/>
                      <w:highlight w:val="yellow"/>
                      <w:lang w:eastAsia="zh-CN"/>
                    </w:rPr>
                    <w:t>“</w:t>
                  </w:r>
                  <w:proofErr w:type="spellStart"/>
                  <w:proofErr w:type="gramEnd"/>
                  <w:r>
                    <w:rPr>
                      <w:i/>
                      <w:iCs/>
                      <w:color w:val="000000"/>
                      <w:sz w:val="18"/>
                      <w:szCs w:val="18"/>
                      <w:highlight w:val="yellow"/>
                      <w:lang w:eastAsia="zh-CN"/>
                    </w:rPr>
                    <w:t>timeRestrictionForChannelMeasurement</w:t>
                  </w:r>
                  <w:proofErr w:type="spellEnd"/>
                  <w:r>
                    <w:rPr>
                      <w:rFonts w:hint="eastAsia"/>
                      <w:color w:val="000000"/>
                      <w:sz w:val="18"/>
                      <w:szCs w:val="18"/>
                      <w:highlight w:val="yellow"/>
                      <w:lang w:eastAsia="zh-CN"/>
                    </w:rPr>
                    <w:t>”</w:t>
                  </w:r>
                  <w:r>
                    <w:rPr>
                      <w:color w:val="000000"/>
                      <w:sz w:val="18"/>
                      <w:szCs w:val="18"/>
                      <w:highlight w:val="yellow"/>
                      <w:lang w:eastAsia="zh-CN"/>
                    </w:rPr>
                    <w:t xml:space="preserve">, similar to </w:t>
                  </w:r>
                  <w:r>
                    <w:rPr>
                      <w:rFonts w:hint="eastAsia"/>
                      <w:color w:val="000000"/>
                      <w:sz w:val="18"/>
                      <w:szCs w:val="18"/>
                      <w:highlight w:val="yellow"/>
                      <w:lang w:eastAsia="zh-CN"/>
                    </w:rPr>
                    <w:t>existing measurement period requirements.</w:t>
                  </w:r>
                  <w:r>
                    <w:rPr>
                      <w:color w:val="000000"/>
                      <w:sz w:val="18"/>
                      <w:szCs w:val="18"/>
                      <w:lang w:eastAsia="zh-CN"/>
                    </w:rPr>
                    <w:t xml:space="preserve"> Specifically, for SSB-based and </w:t>
                  </w:r>
                  <w:r>
                    <w:rPr>
                      <w:sz w:val="18"/>
                      <w:szCs w:val="18"/>
                    </w:rPr>
                    <w:t>periodic and semi-persistent CSI-RS based L1-RSRP measurement,</w:t>
                  </w:r>
                  <w:r>
                    <w:rPr>
                      <w:color w:val="000000"/>
                      <w:sz w:val="18"/>
                      <w:szCs w:val="18"/>
                      <w:lang w:eastAsia="zh-CN"/>
                    </w:rPr>
                    <w:t xml:space="preserve"> if </w:t>
                  </w:r>
                  <w:proofErr w:type="spellStart"/>
                  <w:r>
                    <w:rPr>
                      <w:i/>
                      <w:iCs/>
                      <w:color w:val="000000"/>
                      <w:sz w:val="18"/>
                      <w:szCs w:val="18"/>
                      <w:lang w:eastAsia="zh-CN"/>
                    </w:rPr>
                    <w:t>timeRestrictionForChannelMeasurement</w:t>
                  </w:r>
                  <w:proofErr w:type="spellEnd"/>
                  <w:r>
                    <w:rPr>
                      <w:color w:val="000000"/>
                      <w:sz w:val="18"/>
                      <w:szCs w:val="18"/>
                      <w:lang w:eastAsia="zh-CN"/>
                    </w:rPr>
                    <w:t xml:space="preserve"> is configured, the measurement period is based on M = 1, and event evaluation should be based on the most recent result from both new beam and current beam;</w:t>
                  </w:r>
                  <w:r>
                    <w:rPr>
                      <w:rFonts w:hint="eastAsia"/>
                      <w:color w:val="000000"/>
                      <w:sz w:val="18"/>
                      <w:szCs w:val="18"/>
                      <w:lang w:eastAsia="zh-CN"/>
                    </w:rPr>
                    <w:t xml:space="preserve"> </w:t>
                  </w:r>
                  <w:r>
                    <w:rPr>
                      <w:color w:val="000000"/>
                      <w:sz w:val="18"/>
                      <w:szCs w:val="18"/>
                      <w:lang w:eastAsia="zh-CN"/>
                    </w:rPr>
                    <w:t xml:space="preserve">If </w:t>
                  </w:r>
                  <w:proofErr w:type="spellStart"/>
                  <w:r>
                    <w:rPr>
                      <w:i/>
                      <w:iCs/>
                      <w:color w:val="000000"/>
                      <w:sz w:val="18"/>
                      <w:szCs w:val="18"/>
                      <w:lang w:eastAsia="zh-CN"/>
                    </w:rPr>
                    <w:t>timeRestrictionForChannelMeasurement</w:t>
                  </w:r>
                  <w:proofErr w:type="spellEnd"/>
                  <w:r>
                    <w:rPr>
                      <w:color w:val="000000"/>
                      <w:sz w:val="18"/>
                      <w:szCs w:val="18"/>
                      <w:lang w:eastAsia="zh-CN"/>
                    </w:rPr>
                    <w:t xml:space="preserve"> is not configured, </w:t>
                  </w:r>
                  <w:r>
                    <w:rPr>
                      <w:rFonts w:hint="eastAsia"/>
                      <w:color w:val="000000"/>
                      <w:sz w:val="18"/>
                      <w:szCs w:val="18"/>
                      <w:lang w:eastAsia="zh-CN"/>
                    </w:rPr>
                    <w:t xml:space="preserve">the </w:t>
                  </w:r>
                  <w:r>
                    <w:rPr>
                      <w:sz w:val="18"/>
                      <w:szCs w:val="18"/>
                      <w:lang w:eastAsia="zh-CN"/>
                    </w:rPr>
                    <w:t>measurement period for current and new beam is base</w:t>
                  </w:r>
                  <w:r>
                    <w:rPr>
                      <w:rFonts w:hint="eastAsia"/>
                      <w:sz w:val="18"/>
                      <w:szCs w:val="18"/>
                      <w:lang w:eastAsia="zh-CN"/>
                    </w:rPr>
                    <w:t>d</w:t>
                  </w:r>
                  <w:r>
                    <w:rPr>
                      <w:sz w:val="18"/>
                      <w:szCs w:val="18"/>
                      <w:lang w:eastAsia="zh-CN"/>
                    </w:rPr>
                    <w:t xml:space="preserve"> on M = 3. For </w:t>
                  </w:r>
                  <w:r>
                    <w:rPr>
                      <w:sz w:val="18"/>
                      <w:szCs w:val="18"/>
                    </w:rPr>
                    <w:t>aperiodic CSI-RS based L1-RSRP, M is always equal to 1.</w:t>
                  </w:r>
                </w:p>
                <w:p w14:paraId="5E6D0A47" w14:textId="77777777" w:rsidR="00D20F25" w:rsidRDefault="009B5873">
                  <w:pPr>
                    <w:pStyle w:val="Heading1"/>
                    <w:numPr>
                      <w:ilvl w:val="0"/>
                      <w:numId w:val="0"/>
                    </w:numPr>
                    <w:snapToGrid w:val="0"/>
                    <w:spacing w:before="120"/>
                    <w:outlineLvl w:val="0"/>
                    <w:rPr>
                      <w:sz w:val="18"/>
                      <w:szCs w:val="18"/>
                    </w:rPr>
                  </w:pPr>
                  <w:r>
                    <w:rPr>
                      <w:sz w:val="18"/>
                      <w:szCs w:val="18"/>
                    </w:rPr>
                    <w:t>2</w:t>
                  </w:r>
                  <w:r>
                    <w:rPr>
                      <w:sz w:val="18"/>
                      <w:szCs w:val="18"/>
                    </w:rPr>
                    <w:tab/>
                    <w:t>Actions</w:t>
                  </w:r>
                </w:p>
                <w:p w14:paraId="18303BA8" w14:textId="77777777" w:rsidR="00D20F25" w:rsidRDefault="009B5873">
                  <w:pPr>
                    <w:spacing w:after="120"/>
                    <w:ind w:left="1985" w:hanging="1985"/>
                    <w:rPr>
                      <w:rFonts w:ascii="Arial" w:hAnsi="Arial" w:cs="Arial"/>
                      <w:b/>
                      <w:sz w:val="18"/>
                      <w:szCs w:val="18"/>
                    </w:rPr>
                  </w:pPr>
                  <w:r>
                    <w:rPr>
                      <w:rFonts w:ascii="Arial" w:hAnsi="Arial" w:cs="Arial"/>
                      <w:b/>
                      <w:sz w:val="18"/>
                      <w:szCs w:val="18"/>
                    </w:rPr>
                    <w:t xml:space="preserve">To RAN1 </w:t>
                  </w:r>
                </w:p>
                <w:p w14:paraId="0D6D6B29" w14:textId="77777777" w:rsidR="00D20F25" w:rsidRDefault="009B5873">
                  <w:pPr>
                    <w:spacing w:after="120"/>
                    <w:ind w:left="993" w:hanging="993"/>
                    <w:rPr>
                      <w:color w:val="000000"/>
                      <w:sz w:val="18"/>
                      <w:szCs w:val="18"/>
                    </w:rPr>
                  </w:pPr>
                  <w:r>
                    <w:rPr>
                      <w:rFonts w:ascii="Arial" w:hAnsi="Arial" w:cs="Arial"/>
                      <w:b/>
                      <w:sz w:val="18"/>
                      <w:szCs w:val="18"/>
                    </w:rPr>
                    <w:t xml:space="preserve">ACTION: </w:t>
                  </w:r>
                  <w:r>
                    <w:rPr>
                      <w:rFonts w:ascii="Arial" w:hAnsi="Arial" w:cs="Arial"/>
                      <w:b/>
                      <w:color w:val="0070C0"/>
                      <w:sz w:val="18"/>
                      <w:szCs w:val="18"/>
                    </w:rPr>
                    <w:tab/>
                  </w:r>
                  <w:r>
                    <w:rPr>
                      <w:color w:val="000000"/>
                      <w:sz w:val="18"/>
                      <w:szCs w:val="18"/>
                    </w:rPr>
                    <w:t xml:space="preserve">RAN4 respectfully asks RAN1 to </w:t>
                  </w:r>
                  <w:r>
                    <w:rPr>
                      <w:color w:val="000000"/>
                      <w:sz w:val="18"/>
                      <w:szCs w:val="18"/>
                      <w:lang w:eastAsia="zh-CN"/>
                    </w:rPr>
                    <w:t xml:space="preserve">take above information into account and </w:t>
                  </w:r>
                  <w:r>
                    <w:rPr>
                      <w:color w:val="000000"/>
                      <w:sz w:val="18"/>
                      <w:szCs w:val="18"/>
                      <w:highlight w:val="yellow"/>
                      <w:lang w:eastAsia="zh-CN"/>
                    </w:rPr>
                    <w:t xml:space="preserve">provide feedback if </w:t>
                  </w:r>
                  <w:r>
                    <w:rPr>
                      <w:rFonts w:hint="eastAsia"/>
                      <w:color w:val="000000"/>
                      <w:sz w:val="18"/>
                      <w:szCs w:val="18"/>
                      <w:highlight w:val="yellow"/>
                      <w:lang w:eastAsia="zh-CN"/>
                    </w:rPr>
                    <w:t>there is any issue with the above RAN4 agreement</w:t>
                  </w:r>
                  <w:r>
                    <w:rPr>
                      <w:color w:val="000000"/>
                      <w:sz w:val="18"/>
                      <w:szCs w:val="18"/>
                      <w:highlight w:val="yellow"/>
                    </w:rPr>
                    <w:t>.</w:t>
                  </w:r>
                </w:p>
                <w:p w14:paraId="39B4B02E" w14:textId="77777777" w:rsidR="00D20F25" w:rsidRDefault="00D20F25">
                  <w:pPr>
                    <w:rPr>
                      <w:sz w:val="18"/>
                      <w:szCs w:val="18"/>
                    </w:rPr>
                  </w:pPr>
                </w:p>
              </w:tc>
            </w:tr>
          </w:tbl>
          <w:p w14:paraId="6092F3F5" w14:textId="77777777" w:rsidR="00D20F25" w:rsidRDefault="009B5873">
            <w:pPr>
              <w:snapToGrid w:val="0"/>
              <w:spacing w:before="120" w:after="120"/>
              <w:rPr>
                <w:sz w:val="18"/>
                <w:szCs w:val="18"/>
              </w:rPr>
            </w:pPr>
            <w:r>
              <w:rPr>
                <w:sz w:val="18"/>
                <w:szCs w:val="18"/>
              </w:rPr>
              <w:t xml:space="preserve">The RAN4 related agreement on this topic is the following one: </w:t>
            </w:r>
          </w:p>
          <w:tbl>
            <w:tblPr>
              <w:tblStyle w:val="TableGrid"/>
              <w:tblW w:w="0" w:type="auto"/>
              <w:tblLook w:val="04A0" w:firstRow="1" w:lastRow="0" w:firstColumn="1" w:lastColumn="0" w:noHBand="0" w:noVBand="1"/>
            </w:tblPr>
            <w:tblGrid>
              <w:gridCol w:w="7356"/>
            </w:tblGrid>
            <w:tr w:rsidR="00D20F25" w14:paraId="74091D3B" w14:textId="77777777">
              <w:trPr>
                <w:trHeight w:val="998"/>
              </w:trPr>
              <w:tc>
                <w:tcPr>
                  <w:tcW w:w="9895" w:type="dxa"/>
                </w:tcPr>
                <w:p w14:paraId="00A5F4FF" w14:textId="77777777" w:rsidR="00D20F25" w:rsidRDefault="009B5873">
                  <w:pPr>
                    <w:shd w:val="clear" w:color="auto" w:fill="FFFFFF"/>
                    <w:adjustRightInd w:val="0"/>
                    <w:snapToGrid w:val="0"/>
                    <w:jc w:val="both"/>
                    <w:rPr>
                      <w:rFonts w:ascii="Times" w:hAnsi="Times" w:cs="Times"/>
                      <w:color w:val="000000"/>
                      <w:sz w:val="18"/>
                      <w:szCs w:val="18"/>
                      <w:lang w:val="en-GB"/>
                    </w:rPr>
                  </w:pPr>
                  <w:r>
                    <w:rPr>
                      <w:rFonts w:ascii="Times" w:eastAsia="宋体" w:hAnsi="Times" w:cs="Times"/>
                      <w:b/>
                      <w:bCs/>
                      <w:iCs/>
                      <w:color w:val="000000"/>
                      <w:sz w:val="18"/>
                      <w:szCs w:val="18"/>
                      <w:highlight w:val="green"/>
                    </w:rPr>
                    <w:t>Agreement</w:t>
                  </w:r>
                  <w:r>
                    <w:rPr>
                      <w:rFonts w:ascii="Times" w:eastAsia="宋体" w:hAnsi="Times" w:cs="Times"/>
                      <w:b/>
                      <w:bCs/>
                      <w:iCs/>
                      <w:color w:val="000000"/>
                      <w:sz w:val="18"/>
                      <w:szCs w:val="18"/>
                    </w:rPr>
                    <w:t xml:space="preserve"> </w:t>
                  </w:r>
                  <w:r>
                    <w:rPr>
                      <w:rFonts w:ascii="Times" w:eastAsia="Times New Roman" w:hAnsi="Times" w:cs="Times"/>
                      <w:b/>
                      <w:bCs/>
                      <w:sz w:val="18"/>
                      <w:szCs w:val="18"/>
                    </w:rPr>
                    <w:t>[RAN4#115]</w:t>
                  </w:r>
                </w:p>
                <w:p w14:paraId="79B478D4" w14:textId="77777777" w:rsidR="00D20F25" w:rsidRDefault="009B5873">
                  <w:pPr>
                    <w:widowControl w:val="0"/>
                    <w:numPr>
                      <w:ilvl w:val="0"/>
                      <w:numId w:val="30"/>
                    </w:numPr>
                    <w:shd w:val="clear" w:color="auto" w:fill="FFFFFF"/>
                    <w:adjustRightInd w:val="0"/>
                    <w:snapToGrid w:val="0"/>
                    <w:jc w:val="both"/>
                    <w:rPr>
                      <w:rFonts w:ascii="Times" w:hAnsi="Times" w:cs="Times"/>
                      <w:color w:val="000000"/>
                      <w:sz w:val="18"/>
                      <w:szCs w:val="18"/>
                      <w:lang w:val="en-GB"/>
                    </w:rPr>
                  </w:pPr>
                  <w:r>
                    <w:rPr>
                      <w:rFonts w:ascii="Times" w:hAnsi="Times" w:cs="Times"/>
                      <w:color w:val="000000"/>
                      <w:sz w:val="18"/>
                      <w:szCs w:val="18"/>
                      <w:lang w:val="en-GB"/>
                    </w:rPr>
                    <w:t>RAN4 define different separate for measurement period for the UE is configured or not for “</w:t>
                  </w:r>
                  <w:proofErr w:type="spellStart"/>
                  <w:r>
                    <w:rPr>
                      <w:rFonts w:ascii="Times" w:hAnsi="Times" w:cs="Times"/>
                      <w:color w:val="000000"/>
                      <w:sz w:val="18"/>
                      <w:szCs w:val="18"/>
                      <w:lang w:val="en-GB"/>
                    </w:rPr>
                    <w:t>timeRestrictionForChannelMeasurement</w:t>
                  </w:r>
                  <w:proofErr w:type="spellEnd"/>
                  <w:r>
                    <w:rPr>
                      <w:rFonts w:ascii="Times" w:hAnsi="Times" w:cs="Times"/>
                      <w:color w:val="000000"/>
                      <w:sz w:val="18"/>
                      <w:szCs w:val="18"/>
                      <w:lang w:val="en-GB"/>
                    </w:rPr>
                    <w:t>”</w:t>
                  </w:r>
                </w:p>
                <w:p w14:paraId="1B8C64F0" w14:textId="77777777" w:rsidR="00D20F25" w:rsidRDefault="009B5873">
                  <w:pPr>
                    <w:widowControl w:val="0"/>
                    <w:numPr>
                      <w:ilvl w:val="0"/>
                      <w:numId w:val="30"/>
                    </w:numPr>
                    <w:shd w:val="clear" w:color="auto" w:fill="FFFFFF"/>
                    <w:adjustRightInd w:val="0"/>
                    <w:snapToGrid w:val="0"/>
                    <w:jc w:val="both"/>
                    <w:rPr>
                      <w:rFonts w:ascii="Times" w:hAnsi="Times" w:cs="Times"/>
                      <w:color w:val="000000"/>
                      <w:sz w:val="18"/>
                      <w:szCs w:val="18"/>
                      <w:lang w:val="en-GB"/>
                    </w:rPr>
                  </w:pPr>
                  <w:r>
                    <w:rPr>
                      <w:rFonts w:ascii="Times" w:hAnsi="Times" w:cs="Times"/>
                      <w:color w:val="000000"/>
                      <w:sz w:val="18"/>
                      <w:szCs w:val="18"/>
                      <w:lang w:val="en-GB"/>
                    </w:rPr>
                    <w:t>To check with RAN1 whether the parameter can be configured if RAN1 identify any issue</w:t>
                  </w:r>
                </w:p>
              </w:tc>
            </w:tr>
          </w:tbl>
          <w:p w14:paraId="1CB35CAB" w14:textId="77777777" w:rsidR="00D20F25" w:rsidRDefault="009B5873">
            <w:pPr>
              <w:snapToGrid w:val="0"/>
              <w:spacing w:before="120" w:after="120"/>
              <w:rPr>
                <w:color w:val="0000FF"/>
                <w:sz w:val="18"/>
                <w:szCs w:val="18"/>
              </w:rPr>
            </w:pPr>
            <w:r>
              <w:rPr>
                <w:color w:val="0000FF"/>
                <w:sz w:val="18"/>
                <w:szCs w:val="18"/>
              </w:rPr>
              <w:t xml:space="preserve">FL Note: Per last meeting online, there is one consensus that RAN1 did NOT identify any issues on the above RAN4 agreement of introducing </w:t>
            </w:r>
            <w:proofErr w:type="spellStart"/>
            <w:r>
              <w:rPr>
                <w:i/>
                <w:color w:val="0000FF"/>
                <w:sz w:val="18"/>
                <w:szCs w:val="18"/>
              </w:rPr>
              <w:t>timeRestrictionForChannelMeasurement</w:t>
            </w:r>
            <w:proofErr w:type="spellEnd"/>
            <w:r>
              <w:rPr>
                <w:color w:val="0000FF"/>
                <w:sz w:val="18"/>
                <w:szCs w:val="18"/>
              </w:rPr>
              <w:t>. But, per companies’ input [24, 25, 26, 27], we still have the following left-over issues per companies input:</w:t>
            </w:r>
          </w:p>
          <w:p w14:paraId="27F6C5E5" w14:textId="14CB95B5" w:rsidR="00D20F25" w:rsidRDefault="009B5873">
            <w:pPr>
              <w:pStyle w:val="ListParagraph"/>
              <w:numPr>
                <w:ilvl w:val="0"/>
                <w:numId w:val="27"/>
              </w:numPr>
              <w:snapToGrid w:val="0"/>
              <w:spacing w:before="120" w:after="120"/>
              <w:rPr>
                <w:color w:val="0000FF"/>
                <w:sz w:val="18"/>
                <w:szCs w:val="18"/>
              </w:rPr>
            </w:pPr>
            <w:r>
              <w:rPr>
                <w:color w:val="0000FF"/>
                <w:sz w:val="18"/>
                <w:szCs w:val="18"/>
              </w:rPr>
              <w:t>Q5.1A: Whether to extend the “</w:t>
            </w:r>
            <w:proofErr w:type="spellStart"/>
            <w:r>
              <w:rPr>
                <w:i/>
                <w:color w:val="0000FF"/>
                <w:sz w:val="18"/>
                <w:szCs w:val="18"/>
              </w:rPr>
              <w:t>timeRestrictionForChannelMeasurement</w:t>
            </w:r>
            <w:proofErr w:type="spellEnd"/>
            <w:r>
              <w:rPr>
                <w:color w:val="0000FF"/>
                <w:sz w:val="18"/>
                <w:szCs w:val="18"/>
              </w:rPr>
              <w:t>” to Event-1 and Event-7?</w:t>
            </w:r>
          </w:p>
          <w:p w14:paraId="1BAAAECA" w14:textId="6999BB5F" w:rsidR="008E4188" w:rsidRPr="008E4188" w:rsidRDefault="008E4188" w:rsidP="008E4188">
            <w:pPr>
              <w:pStyle w:val="ListParagraph"/>
              <w:numPr>
                <w:ilvl w:val="1"/>
                <w:numId w:val="27"/>
              </w:numPr>
              <w:snapToGrid w:val="0"/>
              <w:spacing w:before="120" w:after="120"/>
              <w:rPr>
                <w:color w:val="FF0000"/>
                <w:sz w:val="18"/>
                <w:szCs w:val="18"/>
              </w:rPr>
            </w:pPr>
            <w:r w:rsidRPr="008E4188">
              <w:rPr>
                <w:color w:val="FF0000"/>
                <w:sz w:val="18"/>
                <w:szCs w:val="18"/>
              </w:rPr>
              <w:t xml:space="preserve">Event-1 only: vivo, </w:t>
            </w:r>
            <w:r w:rsidR="00F80BB1">
              <w:rPr>
                <w:color w:val="FF0000"/>
                <w:sz w:val="18"/>
                <w:szCs w:val="18"/>
              </w:rPr>
              <w:t xml:space="preserve">Samsung, </w:t>
            </w:r>
          </w:p>
          <w:p w14:paraId="613B096F" w14:textId="4EADCAFD" w:rsidR="008E4188" w:rsidRPr="008E4188" w:rsidRDefault="008E4188" w:rsidP="008E4188">
            <w:pPr>
              <w:pStyle w:val="ListParagraph"/>
              <w:numPr>
                <w:ilvl w:val="1"/>
                <w:numId w:val="27"/>
              </w:numPr>
              <w:snapToGrid w:val="0"/>
              <w:spacing w:before="120" w:after="120"/>
              <w:rPr>
                <w:color w:val="FF0000"/>
                <w:sz w:val="18"/>
                <w:szCs w:val="18"/>
              </w:rPr>
            </w:pPr>
            <w:r w:rsidRPr="008E4188">
              <w:rPr>
                <w:color w:val="FF0000"/>
                <w:sz w:val="18"/>
                <w:szCs w:val="18"/>
              </w:rPr>
              <w:t>Both Event-1 and Event-7:</w:t>
            </w:r>
            <w:r>
              <w:t xml:space="preserve"> </w:t>
            </w:r>
            <w:proofErr w:type="spellStart"/>
            <w:r w:rsidRPr="008E4188">
              <w:rPr>
                <w:color w:val="FF0000"/>
                <w:sz w:val="18"/>
                <w:szCs w:val="18"/>
              </w:rPr>
              <w:t>xiaomi</w:t>
            </w:r>
            <w:proofErr w:type="spellEnd"/>
            <w:r w:rsidRPr="008E4188">
              <w:rPr>
                <w:color w:val="FF0000"/>
                <w:sz w:val="18"/>
                <w:szCs w:val="18"/>
              </w:rPr>
              <w:t xml:space="preserve">, </w:t>
            </w:r>
            <w:proofErr w:type="spellStart"/>
            <w:r w:rsidRPr="008E4188">
              <w:rPr>
                <w:color w:val="FF0000"/>
                <w:sz w:val="18"/>
                <w:szCs w:val="18"/>
              </w:rPr>
              <w:t>Spreadtrum</w:t>
            </w:r>
            <w:proofErr w:type="spellEnd"/>
            <w:r w:rsidRPr="008E4188">
              <w:rPr>
                <w:color w:val="FF0000"/>
                <w:sz w:val="18"/>
                <w:szCs w:val="18"/>
              </w:rPr>
              <w:t>, ZTE,</w:t>
            </w:r>
            <w:r w:rsidR="009117B7">
              <w:rPr>
                <w:color w:val="FF0000"/>
                <w:sz w:val="18"/>
                <w:szCs w:val="18"/>
              </w:rPr>
              <w:t xml:space="preserve"> Nokia, </w:t>
            </w:r>
            <w:proofErr w:type="spellStart"/>
            <w:r w:rsidR="002044E1">
              <w:rPr>
                <w:color w:val="FF0000"/>
                <w:sz w:val="18"/>
                <w:szCs w:val="18"/>
              </w:rPr>
              <w:t>Ofinno</w:t>
            </w:r>
            <w:proofErr w:type="spellEnd"/>
            <w:r w:rsidR="002044E1">
              <w:rPr>
                <w:color w:val="FF0000"/>
                <w:sz w:val="18"/>
                <w:szCs w:val="18"/>
              </w:rPr>
              <w:t xml:space="preserve">, </w:t>
            </w:r>
            <w:r w:rsidR="00CA707B">
              <w:rPr>
                <w:color w:val="FF0000"/>
                <w:sz w:val="18"/>
                <w:szCs w:val="18"/>
              </w:rPr>
              <w:t>CATT</w:t>
            </w:r>
            <w:r w:rsidR="003B1A7A">
              <w:rPr>
                <w:color w:val="FF0000"/>
                <w:sz w:val="18"/>
                <w:szCs w:val="18"/>
              </w:rPr>
              <w:t xml:space="preserve">, </w:t>
            </w:r>
            <w:r w:rsidR="00B501B1">
              <w:rPr>
                <w:color w:val="FF0000"/>
                <w:sz w:val="18"/>
                <w:szCs w:val="18"/>
              </w:rPr>
              <w:t xml:space="preserve">Huawei, </w:t>
            </w:r>
            <w:r w:rsidR="00190E4B">
              <w:rPr>
                <w:color w:val="FF0000"/>
                <w:sz w:val="18"/>
                <w:szCs w:val="18"/>
              </w:rPr>
              <w:t xml:space="preserve">Qualcomm, </w:t>
            </w:r>
            <w:r w:rsidR="00F731E1">
              <w:rPr>
                <w:color w:val="FF0000"/>
                <w:sz w:val="18"/>
                <w:szCs w:val="18"/>
              </w:rPr>
              <w:t xml:space="preserve">MediaTek, </w:t>
            </w:r>
            <w:r w:rsidR="003B1969">
              <w:rPr>
                <w:color w:val="FF0000"/>
                <w:sz w:val="18"/>
                <w:szCs w:val="18"/>
              </w:rPr>
              <w:t xml:space="preserve">NTT DOCOMO, </w:t>
            </w:r>
          </w:p>
          <w:p w14:paraId="41129764" w14:textId="77777777" w:rsidR="00D20F25" w:rsidRDefault="009B5873">
            <w:pPr>
              <w:pStyle w:val="ListParagraph"/>
              <w:numPr>
                <w:ilvl w:val="0"/>
                <w:numId w:val="27"/>
              </w:numPr>
              <w:snapToGrid w:val="0"/>
              <w:spacing w:before="120" w:after="120"/>
              <w:rPr>
                <w:color w:val="0000FF"/>
                <w:sz w:val="18"/>
                <w:szCs w:val="18"/>
              </w:rPr>
            </w:pPr>
            <w:r>
              <w:rPr>
                <w:color w:val="0000FF"/>
                <w:sz w:val="18"/>
                <w:szCs w:val="18"/>
              </w:rPr>
              <w:t>Q5.1B: Whether/how to update RAN1 spec for “</w:t>
            </w:r>
            <w:proofErr w:type="spellStart"/>
            <w:r>
              <w:rPr>
                <w:i/>
                <w:color w:val="0000FF"/>
                <w:sz w:val="18"/>
                <w:szCs w:val="18"/>
              </w:rPr>
              <w:t>timeRestrictionForChannelMeasurement</w:t>
            </w:r>
            <w:proofErr w:type="spellEnd"/>
            <w:r>
              <w:rPr>
                <w:color w:val="0000FF"/>
                <w:sz w:val="18"/>
                <w:szCs w:val="18"/>
              </w:rPr>
              <w:t xml:space="preserve">” configuration? </w:t>
            </w:r>
          </w:p>
          <w:p w14:paraId="0146AFD3" w14:textId="77777777" w:rsidR="00D20F25" w:rsidRDefault="009B5873">
            <w:pPr>
              <w:pStyle w:val="ListParagraph"/>
              <w:numPr>
                <w:ilvl w:val="1"/>
                <w:numId w:val="27"/>
              </w:numPr>
              <w:snapToGrid w:val="0"/>
              <w:spacing w:before="120" w:after="120"/>
              <w:rPr>
                <w:color w:val="0000FF"/>
                <w:sz w:val="18"/>
                <w:szCs w:val="18"/>
              </w:rPr>
            </w:pPr>
            <w:r>
              <w:rPr>
                <w:color w:val="0000FF"/>
                <w:sz w:val="18"/>
                <w:szCs w:val="18"/>
              </w:rPr>
              <w:t>For instance, we have the following draft TP on TS 38.214 Section 5.2.1.4.3 from [8]:</w:t>
            </w:r>
          </w:p>
          <w:tbl>
            <w:tblPr>
              <w:tblStyle w:val="TableGrid"/>
              <w:tblW w:w="0" w:type="auto"/>
              <w:tblLook w:val="04A0" w:firstRow="1" w:lastRow="0" w:firstColumn="1" w:lastColumn="0" w:noHBand="0" w:noVBand="1"/>
            </w:tblPr>
            <w:tblGrid>
              <w:gridCol w:w="7356"/>
            </w:tblGrid>
            <w:tr w:rsidR="00D20F25" w14:paraId="5D68028F" w14:textId="77777777">
              <w:tc>
                <w:tcPr>
                  <w:tcW w:w="9576" w:type="dxa"/>
                </w:tcPr>
                <w:p w14:paraId="0FD3D2A0"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5.2.1.4.3</w:t>
                  </w:r>
                  <w:r>
                    <w:rPr>
                      <w:rFonts w:ascii="Times New Roman" w:hAnsi="Times New Roman" w:hint="eastAsia"/>
                      <w:sz w:val="18"/>
                      <w:szCs w:val="18"/>
                      <w:lang w:val="en-US"/>
                    </w:rPr>
                    <w:tab/>
                    <w:t>L1-RSRP Reporting</w:t>
                  </w:r>
                </w:p>
                <w:p w14:paraId="4C43F49B" w14:textId="77777777" w:rsidR="00D20F25" w:rsidRDefault="009B5873">
                  <w:pPr>
                    <w:adjustRightInd w:val="0"/>
                    <w:snapToGrid w:val="0"/>
                    <w:spacing w:beforeLines="30" w:before="109" w:afterLines="30" w:after="109" w:line="288" w:lineRule="auto"/>
                    <w:jc w:val="center"/>
                    <w:rPr>
                      <w:sz w:val="18"/>
                      <w:szCs w:val="18"/>
                    </w:rPr>
                  </w:pPr>
                  <w:r>
                    <w:rPr>
                      <w:rFonts w:eastAsia="宋体" w:hint="eastAsia"/>
                      <w:color w:val="FF0000"/>
                      <w:sz w:val="18"/>
                      <w:szCs w:val="18"/>
                    </w:rPr>
                    <w:t>&lt;Irrelevant part is omitted&gt;</w:t>
                  </w:r>
                </w:p>
                <w:p w14:paraId="660BB14A" w14:textId="77777777" w:rsidR="00D20F25" w:rsidRDefault="009B5873">
                  <w:pPr>
                    <w:spacing w:beforeLines="30" w:before="109" w:afterLines="30" w:after="109" w:line="288" w:lineRule="auto"/>
                    <w:rPr>
                      <w:color w:val="000000"/>
                      <w:sz w:val="18"/>
                      <w:szCs w:val="18"/>
                    </w:rPr>
                  </w:pPr>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is set to "</w:t>
                  </w:r>
                  <w:proofErr w:type="spellStart"/>
                  <w:r>
                    <w:rPr>
                      <w:i/>
                      <w:sz w:val="18"/>
                      <w:szCs w:val="18"/>
                    </w:rPr>
                    <w:t>notConfigured</w:t>
                  </w:r>
                  <w:proofErr w:type="spellEnd"/>
                  <w:r>
                    <w:rPr>
                      <w:sz w:val="18"/>
                      <w:szCs w:val="18"/>
                    </w:rPr>
                    <w:t>"</w:t>
                  </w:r>
                  <w:r>
                    <w:rPr>
                      <w:color w:val="000000"/>
                      <w:sz w:val="18"/>
                      <w:szCs w:val="18"/>
                    </w:rPr>
                    <w:t xml:space="preserve">, the UE shall derive the channel measurements for computing L1-RSRP value reported in uplink slot </w:t>
                  </w:r>
                  <w:r>
                    <w:rPr>
                      <w:i/>
                      <w:iCs/>
                      <w:color w:val="000000"/>
                      <w:sz w:val="18"/>
                      <w:szCs w:val="18"/>
                    </w:rPr>
                    <w:t>n</w:t>
                  </w:r>
                  <w:r>
                    <w:rPr>
                      <w:color w:val="000000"/>
                      <w:sz w:val="18"/>
                      <w:szCs w:val="18"/>
                    </w:rPr>
                    <w:t xml:space="preserve"> based on only the SS/PBCH or NZP CSI-RS, no later than the CSI reference resource, (defined in [4, TS 38.211]) associated with the CSI resource setting. </w:t>
                  </w:r>
                </w:p>
                <w:p w14:paraId="699D5745" w14:textId="77777777" w:rsidR="00D20F25" w:rsidRDefault="009B5873">
                  <w:pPr>
                    <w:spacing w:beforeLines="30" w:before="109" w:afterLines="30" w:after="109" w:line="288" w:lineRule="auto"/>
                    <w:rPr>
                      <w:ins w:id="173" w:author="ZTE Corporation, Sanechips" w:date="2025-09-28T09:10:00Z"/>
                      <w:color w:val="000000"/>
                      <w:sz w:val="18"/>
                      <w:szCs w:val="18"/>
                    </w:rPr>
                  </w:pPr>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is set to "</w:t>
                  </w:r>
                  <w:r>
                    <w:rPr>
                      <w:i/>
                      <w:sz w:val="18"/>
                      <w:szCs w:val="18"/>
                    </w:rPr>
                    <w:t>Configured</w:t>
                  </w:r>
                  <w:r>
                    <w:rPr>
                      <w:sz w:val="18"/>
                      <w:szCs w:val="18"/>
                    </w:rPr>
                    <w:t>"</w:t>
                  </w:r>
                  <w:r>
                    <w:rPr>
                      <w:color w:val="000000"/>
                      <w:sz w:val="18"/>
                      <w:szCs w:val="18"/>
                    </w:rPr>
                    <w:t xml:space="preserve">, the UE shall derive the channel measurements for computing L1-RSRP reported in uplink slot </w:t>
                  </w:r>
                  <w:r>
                    <w:rPr>
                      <w:i/>
                      <w:iCs/>
                      <w:color w:val="000000"/>
                      <w:sz w:val="18"/>
                      <w:szCs w:val="18"/>
                    </w:rPr>
                    <w:t>n</w:t>
                  </w:r>
                  <w:r>
                    <w:rPr>
                      <w:color w:val="000000"/>
                      <w:sz w:val="18"/>
                      <w:szCs w:val="18"/>
                    </w:rPr>
                    <w:t xml:space="preserve"> based on only the most recent, no later than the CSI reference resource, occasion of SS/PBCH or NZP CSI-RS (defined in [4, TS 38.211]) associated with the CSI resource setting.</w:t>
                  </w:r>
                </w:p>
                <w:p w14:paraId="5429E7C7" w14:textId="77777777" w:rsidR="00D20F25" w:rsidRDefault="009B5873">
                  <w:pPr>
                    <w:spacing w:beforeLines="30" w:before="109" w:afterLines="30" w:after="109" w:line="288" w:lineRule="auto"/>
                    <w:rPr>
                      <w:ins w:id="174" w:author="ZTE Corporation, Sanechips" w:date="2025-09-28T09:10:00Z"/>
                      <w:color w:val="000000"/>
                      <w:sz w:val="18"/>
                      <w:szCs w:val="18"/>
                    </w:rPr>
                  </w:pPr>
                  <w:ins w:id="175" w:author="ZTE Corporation, Sanechips" w:date="2025-09-28T09:10:00Z">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w:t>
                    </w:r>
                    <w:r>
                      <w:rPr>
                        <w:rFonts w:eastAsia="宋体" w:hint="eastAsia"/>
                        <w:sz w:val="18"/>
                        <w:szCs w:val="18"/>
                        <w:lang w:eastAsia="zh-CN"/>
                      </w:rPr>
                      <w:t xml:space="preserve">with </w:t>
                    </w:r>
                    <w:proofErr w:type="spellStart"/>
                    <w:r>
                      <w:rPr>
                        <w:rFonts w:eastAsia="宋体" w:hint="eastAsia"/>
                        <w:i/>
                        <w:iCs/>
                        <w:sz w:val="18"/>
                        <w:szCs w:val="18"/>
                        <w:lang w:eastAsia="zh-CN"/>
                      </w:rPr>
                      <w:t>eventType</w:t>
                    </w:r>
                    <w:proofErr w:type="spellEnd"/>
                    <w:r>
                      <w:rPr>
                        <w:rFonts w:eastAsia="宋体" w:hint="eastAsia"/>
                        <w:sz w:val="18"/>
                        <w:szCs w:val="18"/>
                        <w:lang w:eastAsia="zh-CN"/>
                      </w:rPr>
                      <w:t xml:space="preserve"> </w:t>
                    </w:r>
                    <w:r>
                      <w:rPr>
                        <w:sz w:val="18"/>
                        <w:szCs w:val="18"/>
                      </w:rPr>
                      <w:t>is set to "</w:t>
                    </w:r>
                    <w:proofErr w:type="spellStart"/>
                    <w:r>
                      <w:rPr>
                        <w:i/>
                        <w:sz w:val="18"/>
                        <w:szCs w:val="18"/>
                      </w:rPr>
                      <w:t>notConfigured</w:t>
                    </w:r>
                    <w:proofErr w:type="spellEnd"/>
                    <w:r>
                      <w:rPr>
                        <w:sz w:val="18"/>
                        <w:szCs w:val="18"/>
                      </w:rPr>
                      <w:t>"</w:t>
                    </w:r>
                    <w:r>
                      <w:rPr>
                        <w:color w:val="000000"/>
                        <w:sz w:val="18"/>
                        <w:szCs w:val="18"/>
                      </w:rPr>
                      <w:t xml:space="preserve">, the UE shall derive the channel measurements </w:t>
                    </w:r>
                    <w:r w:rsidRPr="00683C48">
                      <w:rPr>
                        <w:rFonts w:eastAsia="宋体" w:hint="eastAsia"/>
                        <w:strike/>
                        <w:color w:val="FF0000"/>
                        <w:sz w:val="18"/>
                        <w:szCs w:val="18"/>
                        <w:highlight w:val="yellow"/>
                        <w:lang w:eastAsia="zh-CN"/>
                      </w:rPr>
                      <w:t>for deter</w:t>
                    </w:r>
                  </w:ins>
                  <w:ins w:id="176" w:author="ZTE Corporation, Sanechips" w:date="2025-09-28T09:11:00Z">
                    <w:r w:rsidRPr="00683C48">
                      <w:rPr>
                        <w:rFonts w:eastAsia="宋体" w:hint="eastAsia"/>
                        <w:strike/>
                        <w:color w:val="FF0000"/>
                        <w:sz w:val="18"/>
                        <w:szCs w:val="18"/>
                        <w:highlight w:val="yellow"/>
                        <w:lang w:eastAsia="zh-CN"/>
                      </w:rPr>
                      <w:t>mining event instances and</w:t>
                    </w:r>
                    <w:r w:rsidRPr="00683C48">
                      <w:rPr>
                        <w:rFonts w:eastAsia="宋体" w:hint="eastAsia"/>
                        <w:color w:val="FF0000"/>
                        <w:sz w:val="18"/>
                        <w:szCs w:val="18"/>
                        <w:lang w:eastAsia="zh-CN"/>
                      </w:rPr>
                      <w:t xml:space="preserve"> </w:t>
                    </w:r>
                  </w:ins>
                  <w:ins w:id="177" w:author="ZTE Corporation, Sanechips" w:date="2025-09-28T09:10:00Z">
                    <w:r>
                      <w:rPr>
                        <w:color w:val="000000"/>
                        <w:sz w:val="18"/>
                        <w:szCs w:val="18"/>
                      </w:rPr>
                      <w:t xml:space="preserve">for computing L1-RSRP value reported in uplink slot </w:t>
                    </w:r>
                    <w:r>
                      <w:rPr>
                        <w:i/>
                        <w:iCs/>
                        <w:color w:val="000000"/>
                        <w:sz w:val="18"/>
                        <w:szCs w:val="18"/>
                      </w:rPr>
                      <w:t>n</w:t>
                    </w:r>
                    <w:r>
                      <w:rPr>
                        <w:color w:val="000000"/>
                        <w:sz w:val="18"/>
                        <w:szCs w:val="18"/>
                      </w:rPr>
                      <w:t xml:space="preserve"> based on only the SS/PBCH or NZP CSI-RS, no later than the CSI reference resource, (defined in [4, TS </w:t>
                    </w:r>
                    <w:r>
                      <w:rPr>
                        <w:color w:val="000000"/>
                        <w:sz w:val="18"/>
                        <w:szCs w:val="18"/>
                      </w:rPr>
                      <w:lastRenderedPageBreak/>
                      <w:t>38.211]) associated with the CSI resource setting</w:t>
                    </w:r>
                  </w:ins>
                  <w:ins w:id="178" w:author="ZTE Corporation, Sanechips" w:date="2025-09-28T16:09:00Z">
                    <w:r>
                      <w:rPr>
                        <w:rFonts w:eastAsia="宋体" w:hint="eastAsia"/>
                        <w:color w:val="000000"/>
                        <w:sz w:val="18"/>
                        <w:szCs w:val="18"/>
                        <w:lang w:eastAsia="zh-CN"/>
                      </w:rPr>
                      <w:t xml:space="preserve"> and only </w:t>
                    </w:r>
                  </w:ins>
                  <w:ins w:id="179" w:author="ZTE Corporation, Sanechips" w:date="2025-09-28T09:10:00Z">
                    <w:r>
                      <w:rPr>
                        <w:color w:val="000000"/>
                        <w:sz w:val="18"/>
                        <w:szCs w:val="18"/>
                      </w:rPr>
                      <w:t>the SS/PBCH or NZP CSI-RS, no later than the CSI reference resource,</w:t>
                    </w:r>
                  </w:ins>
                  <w:ins w:id="180" w:author="ZTE Corporation, Sanechips" w:date="2025-09-28T16:09:00Z">
                    <w:r>
                      <w:rPr>
                        <w:rFonts w:eastAsia="宋体" w:hint="eastAsia"/>
                        <w:color w:val="000000"/>
                        <w:sz w:val="18"/>
                        <w:szCs w:val="18"/>
                        <w:lang w:eastAsia="zh-CN"/>
                      </w:rPr>
                      <w:t xml:space="preserve"> associated with the indicated TCI state or each of the activated TCI states</w:t>
                    </w:r>
                  </w:ins>
                  <w:ins w:id="181" w:author="ZTE Corporation, Sanechips" w:date="2025-09-28T09:10:00Z">
                    <w:r>
                      <w:rPr>
                        <w:color w:val="000000"/>
                        <w:sz w:val="18"/>
                        <w:szCs w:val="18"/>
                      </w:rPr>
                      <w:t xml:space="preserve">. </w:t>
                    </w:r>
                  </w:ins>
                </w:p>
                <w:p w14:paraId="66ADA4D8" w14:textId="5291FCFD" w:rsidR="00D20F25" w:rsidRDefault="009B5873">
                  <w:pPr>
                    <w:spacing w:beforeLines="30" w:before="109" w:afterLines="30" w:after="109" w:line="288" w:lineRule="auto"/>
                    <w:rPr>
                      <w:color w:val="000000"/>
                      <w:sz w:val="18"/>
                      <w:szCs w:val="18"/>
                    </w:rPr>
                  </w:pPr>
                  <w:ins w:id="182" w:author="ZTE Corporation, Sanechips" w:date="2025-09-28T09:10:00Z">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w:t>
                    </w:r>
                  </w:ins>
                  <w:ins w:id="183" w:author="ZTE Corporation, Sanechips" w:date="2025-09-28T09:11:00Z">
                    <w:r>
                      <w:rPr>
                        <w:rFonts w:eastAsia="宋体" w:hint="eastAsia"/>
                        <w:sz w:val="18"/>
                        <w:szCs w:val="18"/>
                        <w:lang w:eastAsia="zh-CN"/>
                      </w:rPr>
                      <w:t xml:space="preserve">with </w:t>
                    </w:r>
                    <w:proofErr w:type="spellStart"/>
                    <w:r>
                      <w:rPr>
                        <w:rFonts w:eastAsia="宋体" w:hint="eastAsia"/>
                        <w:i/>
                        <w:iCs/>
                        <w:sz w:val="18"/>
                        <w:szCs w:val="18"/>
                        <w:lang w:eastAsia="zh-CN"/>
                      </w:rPr>
                      <w:t>eventType</w:t>
                    </w:r>
                    <w:proofErr w:type="spellEnd"/>
                    <w:r>
                      <w:rPr>
                        <w:rFonts w:eastAsia="宋体" w:hint="eastAsia"/>
                        <w:sz w:val="18"/>
                        <w:szCs w:val="18"/>
                        <w:lang w:eastAsia="zh-CN"/>
                      </w:rPr>
                      <w:t xml:space="preserve"> </w:t>
                    </w:r>
                  </w:ins>
                  <w:ins w:id="184" w:author="ZTE Corporation, Sanechips" w:date="2025-09-28T09:10:00Z">
                    <w:r>
                      <w:rPr>
                        <w:sz w:val="18"/>
                        <w:szCs w:val="18"/>
                      </w:rPr>
                      <w:t>is set to "</w:t>
                    </w:r>
                    <w:r>
                      <w:rPr>
                        <w:i/>
                        <w:sz w:val="18"/>
                        <w:szCs w:val="18"/>
                      </w:rPr>
                      <w:t>Configured</w:t>
                    </w:r>
                    <w:r>
                      <w:rPr>
                        <w:sz w:val="18"/>
                        <w:szCs w:val="18"/>
                      </w:rPr>
                      <w:t>"</w:t>
                    </w:r>
                    <w:r>
                      <w:rPr>
                        <w:color w:val="000000"/>
                        <w:sz w:val="18"/>
                        <w:szCs w:val="18"/>
                      </w:rPr>
                      <w:t xml:space="preserve">, the UE shall derive the channel measurements </w:t>
                    </w:r>
                  </w:ins>
                  <w:ins w:id="185" w:author="ZTE Corporation, Sanechips" w:date="2025-09-28T09:11:00Z">
                    <w:r w:rsidRPr="00683C48">
                      <w:rPr>
                        <w:rFonts w:eastAsia="宋体" w:hint="eastAsia"/>
                        <w:strike/>
                        <w:color w:val="FF0000"/>
                        <w:sz w:val="18"/>
                        <w:szCs w:val="18"/>
                        <w:highlight w:val="yellow"/>
                        <w:lang w:eastAsia="zh-CN"/>
                      </w:rPr>
                      <w:t>for determining event instances and</w:t>
                    </w:r>
                    <w:r w:rsidRPr="00683C48">
                      <w:rPr>
                        <w:rFonts w:eastAsia="宋体" w:hint="eastAsia"/>
                        <w:strike/>
                        <w:color w:val="FF0000"/>
                        <w:sz w:val="18"/>
                        <w:szCs w:val="18"/>
                        <w:lang w:eastAsia="zh-CN"/>
                      </w:rPr>
                      <w:t xml:space="preserve"> </w:t>
                    </w:r>
                  </w:ins>
                  <w:ins w:id="186" w:author="ZTE Corporation, Sanechips" w:date="2025-09-28T09:10:00Z">
                    <w:r>
                      <w:rPr>
                        <w:color w:val="000000"/>
                        <w:sz w:val="18"/>
                        <w:szCs w:val="18"/>
                      </w:rPr>
                      <w:t xml:space="preserve">for computing L1-RSRP reported in uplink slot </w:t>
                    </w:r>
                    <w:r>
                      <w:rPr>
                        <w:i/>
                        <w:iCs/>
                        <w:color w:val="000000"/>
                        <w:sz w:val="18"/>
                        <w:szCs w:val="18"/>
                      </w:rPr>
                      <w:t>n</w:t>
                    </w:r>
                    <w:r>
                      <w:rPr>
                        <w:color w:val="000000"/>
                        <w:sz w:val="18"/>
                        <w:szCs w:val="18"/>
                      </w:rPr>
                      <w:t xml:space="preserve"> based on only the most recent, no later than the CSI reference resource, occasion of SS/PBCH or NZP CSI-RS (defined in [4, TS 38.211]) associated with the CSI resource setting</w:t>
                    </w:r>
                  </w:ins>
                  <w:ins w:id="187" w:author="ZTE Corporation, Sanechips" w:date="2025-09-28T16:09:00Z">
                    <w:r>
                      <w:rPr>
                        <w:rFonts w:eastAsia="宋体" w:hint="eastAsia"/>
                        <w:color w:val="000000"/>
                        <w:sz w:val="18"/>
                        <w:szCs w:val="18"/>
                        <w:lang w:eastAsia="zh-CN"/>
                      </w:rPr>
                      <w:t xml:space="preserve"> and </w:t>
                    </w:r>
                  </w:ins>
                  <w:ins w:id="188" w:author="ZTE Corporation, Sanechips" w:date="2025-09-28T09:10:00Z">
                    <w:r w:rsidR="004F1557" w:rsidRPr="004F1557">
                      <w:rPr>
                        <w:color w:val="000000"/>
                        <w:sz w:val="18"/>
                        <w:szCs w:val="18"/>
                        <w:highlight w:val="yellow"/>
                      </w:rPr>
                      <w:t>occasion of</w:t>
                    </w:r>
                    <w:r w:rsidR="004F1557">
                      <w:rPr>
                        <w:color w:val="000000"/>
                        <w:sz w:val="18"/>
                        <w:szCs w:val="18"/>
                      </w:rPr>
                      <w:t xml:space="preserve"> </w:t>
                    </w:r>
                    <w:r>
                      <w:rPr>
                        <w:color w:val="000000"/>
                        <w:sz w:val="18"/>
                        <w:szCs w:val="18"/>
                      </w:rPr>
                      <w:t>SS/PBCH or NZP CSI-RS</w:t>
                    </w:r>
                  </w:ins>
                  <w:ins w:id="189" w:author="ZTE Corporation, Sanechips" w:date="2025-09-28T16:10:00Z">
                    <w:r>
                      <w:rPr>
                        <w:rFonts w:eastAsia="宋体" w:hint="eastAsia"/>
                        <w:color w:val="000000"/>
                        <w:sz w:val="18"/>
                        <w:szCs w:val="18"/>
                        <w:lang w:eastAsia="zh-CN"/>
                      </w:rPr>
                      <w:t xml:space="preserve"> associated with the indicated TCI state or each of the activated TCI states</w:t>
                    </w:r>
                  </w:ins>
                  <w:ins w:id="190" w:author="ZTE Corporation, Sanechips" w:date="2025-09-28T09:10:00Z">
                    <w:r>
                      <w:rPr>
                        <w:color w:val="000000"/>
                        <w:sz w:val="18"/>
                        <w:szCs w:val="18"/>
                      </w:rPr>
                      <w:t>.</w:t>
                    </w:r>
                  </w:ins>
                </w:p>
                <w:p w14:paraId="2E99CD5C" w14:textId="77777777" w:rsidR="00D20F25" w:rsidRDefault="009B5873">
                  <w:pPr>
                    <w:adjustRightInd w:val="0"/>
                    <w:snapToGrid w:val="0"/>
                    <w:spacing w:beforeLines="30" w:before="109" w:afterLines="30" w:after="109" w:line="288" w:lineRule="auto"/>
                    <w:jc w:val="center"/>
                    <w:rPr>
                      <w:rFonts w:eastAsia="宋体"/>
                      <w:color w:val="FF0000"/>
                    </w:rPr>
                  </w:pPr>
                  <w:r>
                    <w:rPr>
                      <w:rFonts w:eastAsia="宋体" w:hint="eastAsia"/>
                      <w:color w:val="FF0000"/>
                      <w:sz w:val="18"/>
                      <w:szCs w:val="18"/>
                    </w:rPr>
                    <w:t>&lt;Irrelevant part is omitted&gt;</w:t>
                  </w:r>
                </w:p>
              </w:tc>
            </w:tr>
          </w:tbl>
          <w:p w14:paraId="7A37145E" w14:textId="77777777" w:rsidR="00D20F25" w:rsidRDefault="00D20F25">
            <w:pPr>
              <w:shd w:val="clear" w:color="auto" w:fill="FFFFFF"/>
              <w:snapToGrid w:val="0"/>
              <w:rPr>
                <w:rFonts w:eastAsia="Batang"/>
                <w:sz w:val="18"/>
                <w:szCs w:val="18"/>
              </w:rPr>
            </w:pPr>
          </w:p>
          <w:p w14:paraId="23F9418B" w14:textId="370D4F76" w:rsidR="00D20F25" w:rsidRDefault="00623F1D">
            <w:pPr>
              <w:shd w:val="clear" w:color="auto" w:fill="FFFFFF"/>
              <w:snapToGrid w:val="0"/>
              <w:rPr>
                <w:rFonts w:eastAsia="Batang"/>
                <w:color w:val="FF0000"/>
                <w:sz w:val="18"/>
                <w:szCs w:val="18"/>
              </w:rPr>
            </w:pPr>
            <w:r>
              <w:rPr>
                <w:rFonts w:eastAsia="Batang"/>
                <w:sz w:val="18"/>
                <w:szCs w:val="18"/>
              </w:rPr>
              <w:t xml:space="preserve">Supported by: </w:t>
            </w:r>
            <w:proofErr w:type="spellStart"/>
            <w:r w:rsidRPr="00623F1D">
              <w:rPr>
                <w:rFonts w:eastAsia="Batang"/>
                <w:color w:val="FF0000"/>
                <w:sz w:val="18"/>
                <w:szCs w:val="18"/>
              </w:rPr>
              <w:t>xiaomi</w:t>
            </w:r>
            <w:proofErr w:type="spellEnd"/>
            <w:r w:rsidRPr="00623F1D">
              <w:rPr>
                <w:rFonts w:eastAsia="Batang"/>
                <w:color w:val="FF0000"/>
                <w:sz w:val="18"/>
                <w:szCs w:val="18"/>
              </w:rPr>
              <w:t xml:space="preserve">, </w:t>
            </w:r>
            <w:proofErr w:type="spellStart"/>
            <w:r w:rsidR="00356CBA" w:rsidRPr="00356CBA">
              <w:rPr>
                <w:rFonts w:eastAsia="Batang"/>
                <w:color w:val="FF0000"/>
                <w:sz w:val="18"/>
                <w:szCs w:val="18"/>
              </w:rPr>
              <w:t>Spreadtrum</w:t>
            </w:r>
            <w:proofErr w:type="spellEnd"/>
            <w:r w:rsidR="00356CBA" w:rsidRPr="00356CBA">
              <w:rPr>
                <w:rFonts w:eastAsia="Batang"/>
                <w:color w:val="FF0000"/>
                <w:sz w:val="18"/>
                <w:szCs w:val="18"/>
              </w:rPr>
              <w:t>,</w:t>
            </w:r>
            <w:r w:rsidR="00356CBA">
              <w:rPr>
                <w:rFonts w:eastAsia="Batang"/>
                <w:color w:val="FF0000"/>
                <w:sz w:val="18"/>
                <w:szCs w:val="18"/>
              </w:rPr>
              <w:t xml:space="preserve"> ZTE, </w:t>
            </w:r>
            <w:r w:rsidR="004F1557">
              <w:rPr>
                <w:rFonts w:eastAsia="Batang"/>
                <w:color w:val="FF0000"/>
                <w:sz w:val="18"/>
                <w:szCs w:val="18"/>
              </w:rPr>
              <w:t xml:space="preserve">Nokia, </w:t>
            </w:r>
            <w:proofErr w:type="spellStart"/>
            <w:r w:rsidR="00683C48">
              <w:rPr>
                <w:rFonts w:eastAsia="Batang"/>
                <w:color w:val="FF0000"/>
                <w:sz w:val="18"/>
                <w:szCs w:val="18"/>
              </w:rPr>
              <w:t>Ofinno</w:t>
            </w:r>
            <w:proofErr w:type="spellEnd"/>
            <w:r w:rsidR="00683C48">
              <w:rPr>
                <w:rFonts w:eastAsia="Batang"/>
                <w:color w:val="FF0000"/>
                <w:sz w:val="18"/>
                <w:szCs w:val="18"/>
              </w:rPr>
              <w:t xml:space="preserve">, Fujitsu, </w:t>
            </w:r>
            <w:r w:rsidR="000342E2">
              <w:rPr>
                <w:rFonts w:eastAsia="Batang"/>
                <w:color w:val="FF0000"/>
                <w:sz w:val="18"/>
                <w:szCs w:val="18"/>
              </w:rPr>
              <w:t xml:space="preserve">Huawei, </w:t>
            </w:r>
            <w:r w:rsidR="00404BF5">
              <w:rPr>
                <w:rFonts w:eastAsia="Batang"/>
                <w:color w:val="FF0000"/>
                <w:sz w:val="18"/>
                <w:szCs w:val="18"/>
              </w:rPr>
              <w:t xml:space="preserve">Qualcomm, </w:t>
            </w:r>
          </w:p>
          <w:p w14:paraId="04D0D43D" w14:textId="12C8E814" w:rsidR="006F1BDE" w:rsidRDefault="006F1BDE">
            <w:pPr>
              <w:shd w:val="clear" w:color="auto" w:fill="FFFFFF"/>
              <w:snapToGrid w:val="0"/>
              <w:rPr>
                <w:rFonts w:eastAsia="Batang"/>
                <w:sz w:val="18"/>
                <w:szCs w:val="18"/>
              </w:rPr>
            </w:pPr>
            <w:r>
              <w:rPr>
                <w:rFonts w:eastAsia="Batang"/>
                <w:sz w:val="18"/>
                <w:szCs w:val="18"/>
              </w:rPr>
              <w:t xml:space="preserve">Not supported by: </w:t>
            </w:r>
            <w:r w:rsidRPr="006F1BDE">
              <w:rPr>
                <w:rFonts w:eastAsia="Batang"/>
                <w:color w:val="FF0000"/>
                <w:sz w:val="18"/>
                <w:szCs w:val="18"/>
              </w:rPr>
              <w:t xml:space="preserve">vivo (RAN4 spec), </w:t>
            </w:r>
            <w:r w:rsidR="00F80BB1">
              <w:rPr>
                <w:rFonts w:eastAsia="Batang"/>
                <w:color w:val="FF0000"/>
                <w:sz w:val="18"/>
                <w:szCs w:val="18"/>
              </w:rPr>
              <w:t xml:space="preserve">Samsung, </w:t>
            </w:r>
            <w:r w:rsidR="00683C48">
              <w:rPr>
                <w:rFonts w:eastAsia="Batang"/>
                <w:color w:val="FF0000"/>
                <w:sz w:val="18"/>
                <w:szCs w:val="18"/>
              </w:rPr>
              <w:t xml:space="preserve">Ericsson, </w:t>
            </w:r>
            <w:r w:rsidR="003B1A7A">
              <w:rPr>
                <w:rFonts w:eastAsia="Batang"/>
                <w:color w:val="FF0000"/>
                <w:sz w:val="18"/>
                <w:szCs w:val="18"/>
              </w:rPr>
              <w:t xml:space="preserve">CATT, </w:t>
            </w:r>
            <w:r w:rsidR="00F731E1">
              <w:rPr>
                <w:rFonts w:eastAsia="Batang"/>
                <w:color w:val="FF0000"/>
                <w:sz w:val="18"/>
                <w:szCs w:val="18"/>
              </w:rPr>
              <w:t xml:space="preserve">MediaTek, </w:t>
            </w:r>
          </w:p>
          <w:p w14:paraId="2E1553FC" w14:textId="4B8E0F99" w:rsidR="00623F1D" w:rsidRDefault="00623F1D">
            <w:pPr>
              <w:shd w:val="clear" w:color="auto" w:fill="FFFFFF"/>
              <w:snapToGrid w:val="0"/>
              <w:rPr>
                <w:rFonts w:eastAsia="Batang"/>
                <w:sz w:val="18"/>
                <w:szCs w:val="18"/>
              </w:rPr>
            </w:pPr>
          </w:p>
        </w:tc>
      </w:tr>
      <w:tr w:rsidR="00D20F25" w14:paraId="6491C592"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56178692" w14:textId="77777777" w:rsidR="00D20F25" w:rsidRDefault="009B5873">
            <w:pPr>
              <w:snapToGrid w:val="0"/>
              <w:rPr>
                <w:color w:val="000000" w:themeColor="text1"/>
                <w:sz w:val="18"/>
                <w:szCs w:val="18"/>
              </w:rPr>
            </w:pPr>
            <w:r>
              <w:rPr>
                <w:color w:val="000000" w:themeColor="text1"/>
                <w:sz w:val="18"/>
                <w:szCs w:val="18"/>
              </w:rPr>
              <w:lastRenderedPageBreak/>
              <w:t>5.2</w:t>
            </w:r>
          </w:p>
        </w:tc>
        <w:tc>
          <w:tcPr>
            <w:tcW w:w="1276" w:type="dxa"/>
            <w:tcBorders>
              <w:top w:val="single" w:sz="4" w:space="0" w:color="auto"/>
              <w:left w:val="single" w:sz="4" w:space="0" w:color="auto"/>
              <w:bottom w:val="single" w:sz="4" w:space="0" w:color="auto"/>
              <w:right w:val="single" w:sz="4" w:space="0" w:color="auto"/>
            </w:tcBorders>
          </w:tcPr>
          <w:p w14:paraId="5F9281E8" w14:textId="77777777" w:rsidR="00D20F25" w:rsidRDefault="009B5873">
            <w:pPr>
              <w:contextualSpacing/>
              <w:rPr>
                <w:sz w:val="18"/>
                <w:szCs w:val="18"/>
              </w:rPr>
            </w:pPr>
            <w:r>
              <w:rPr>
                <w:sz w:val="18"/>
                <w:szCs w:val="18"/>
              </w:rPr>
              <w:t>UE-initiated CSI reporting (from in-coming LS from RAN2 (R2-2506540))</w:t>
            </w:r>
          </w:p>
          <w:p w14:paraId="128E7D39" w14:textId="77777777" w:rsidR="00D20F25" w:rsidRDefault="00D20F25">
            <w:pPr>
              <w:contextualSpacing/>
              <w:rPr>
                <w:sz w:val="18"/>
                <w:szCs w:val="18"/>
              </w:rPr>
            </w:pPr>
          </w:p>
        </w:tc>
        <w:tc>
          <w:tcPr>
            <w:tcW w:w="8075" w:type="dxa"/>
            <w:tcBorders>
              <w:top w:val="single" w:sz="4" w:space="0" w:color="auto"/>
              <w:left w:val="single" w:sz="4" w:space="0" w:color="auto"/>
              <w:bottom w:val="single" w:sz="4" w:space="0" w:color="auto"/>
              <w:right w:val="single" w:sz="4" w:space="0" w:color="auto"/>
            </w:tcBorders>
          </w:tcPr>
          <w:p w14:paraId="7F66A24F" w14:textId="77777777" w:rsidR="00D20F25" w:rsidRDefault="009B5873">
            <w:pPr>
              <w:snapToGrid w:val="0"/>
              <w:spacing w:before="120" w:after="120"/>
              <w:jc w:val="both"/>
              <w:rPr>
                <w:sz w:val="18"/>
                <w:szCs w:val="18"/>
              </w:rPr>
            </w:pPr>
            <w:r>
              <w:rPr>
                <w:sz w:val="18"/>
                <w:szCs w:val="18"/>
              </w:rPr>
              <w:t xml:space="preserve">This meeting, one LS on </w:t>
            </w:r>
            <w:r>
              <w:rPr>
                <w:rFonts w:hint="eastAsia"/>
                <w:sz w:val="18"/>
                <w:szCs w:val="18"/>
              </w:rPr>
              <w:t>event triggered L1-RSRP reporting</w:t>
            </w:r>
            <w:r>
              <w:rPr>
                <w:sz w:val="18"/>
                <w:szCs w:val="18"/>
              </w:rPr>
              <w:t xml:space="preserve"> (R1-2506721/R2-2506540) is received. The details are provided in the following.</w:t>
            </w:r>
          </w:p>
          <w:tbl>
            <w:tblPr>
              <w:tblStyle w:val="TableGrid"/>
              <w:tblW w:w="0" w:type="auto"/>
              <w:tblLook w:val="04A0" w:firstRow="1" w:lastRow="0" w:firstColumn="1" w:lastColumn="0" w:noHBand="0" w:noVBand="1"/>
            </w:tblPr>
            <w:tblGrid>
              <w:gridCol w:w="7356"/>
            </w:tblGrid>
            <w:tr w:rsidR="00D20F25" w14:paraId="1007A0A6" w14:textId="77777777">
              <w:tc>
                <w:tcPr>
                  <w:tcW w:w="7849" w:type="dxa"/>
                </w:tcPr>
                <w:p w14:paraId="1F6DB028" w14:textId="77777777" w:rsidR="00D20F25" w:rsidRDefault="009B5873">
                  <w:pPr>
                    <w:spacing w:after="120"/>
                    <w:rPr>
                      <w:b/>
                      <w:sz w:val="18"/>
                      <w:szCs w:val="18"/>
                    </w:rPr>
                  </w:pPr>
                  <w:r>
                    <w:rPr>
                      <w:b/>
                      <w:sz w:val="18"/>
                      <w:szCs w:val="18"/>
                    </w:rPr>
                    <w:t>1. Overall Description:</w:t>
                  </w:r>
                </w:p>
                <w:p w14:paraId="4E0BA0F5" w14:textId="77777777" w:rsidR="00D20F25" w:rsidRDefault="009B5873">
                  <w:pPr>
                    <w:spacing w:afterLines="50" w:after="182"/>
                    <w:jc w:val="both"/>
                    <w:rPr>
                      <w:rFonts w:eastAsia="Yu Mincho"/>
                      <w:bCs/>
                      <w:iCs/>
                      <w:sz w:val="18"/>
                      <w:szCs w:val="18"/>
                      <w:lang w:eastAsia="ja-JP"/>
                    </w:rPr>
                  </w:pPr>
                  <w:r>
                    <w:rPr>
                      <w:rFonts w:eastAsia="Yu Mincho"/>
                      <w:bCs/>
                      <w:iCs/>
                      <w:sz w:val="18"/>
                      <w:szCs w:val="18"/>
                      <w:lang w:eastAsia="ja-JP"/>
                    </w:rPr>
                    <w:t>Regarding Rel-19 two-TA configuration and UE-initiated CSI reporting, RAN2 made the following agreements.</w:t>
                  </w:r>
                </w:p>
                <w:p w14:paraId="2F2ABA36" w14:textId="77777777" w:rsidR="00D20F25" w:rsidRDefault="009B5873">
                  <w:pPr>
                    <w:pStyle w:val="Agreement"/>
                    <w:rPr>
                      <w:rFonts w:ascii="Times New Roman" w:hAnsi="Times New Roman" w:cs="Times New Roman"/>
                      <w:b w:val="0"/>
                      <w:sz w:val="18"/>
                      <w:szCs w:val="18"/>
                      <w:lang w:eastAsia="zh-CN"/>
                    </w:rPr>
                  </w:pPr>
                  <w:r>
                    <w:rPr>
                      <w:rFonts w:ascii="Times New Roman" w:hAnsi="Times New Roman" w:cs="Times New Roman"/>
                      <w:b w:val="0"/>
                      <w:sz w:val="18"/>
                      <w:szCs w:val="18"/>
                      <w:lang w:eastAsia="zh-CN"/>
                    </w:rPr>
                    <w:t xml:space="preserve">RAN2 clarifies that the parameter that enables Rel-19 two-TA configuration (singleDCI-MultiTRP-2TA) is applied for both Rel-19 intra-cell 2TA without </w:t>
                  </w:r>
                  <w:proofErr w:type="spellStart"/>
                  <w:r>
                    <w:rPr>
                      <w:rFonts w:ascii="Times New Roman" w:hAnsi="Times New Roman" w:cs="Times New Roman"/>
                      <w:b w:val="0"/>
                      <w:sz w:val="18"/>
                      <w:szCs w:val="18"/>
                      <w:lang w:eastAsia="zh-CN"/>
                    </w:rPr>
                    <w:t>mDCI</w:t>
                  </w:r>
                  <w:proofErr w:type="spellEnd"/>
                  <w:r>
                    <w:rPr>
                      <w:rFonts w:ascii="Times New Roman" w:hAnsi="Times New Roman" w:cs="Times New Roman"/>
                      <w:b w:val="0"/>
                      <w:sz w:val="18"/>
                      <w:szCs w:val="18"/>
                      <w:lang w:eastAsia="zh-CN"/>
                    </w:rPr>
                    <w:t xml:space="preserve"> </w:t>
                  </w:r>
                  <w:proofErr w:type="spellStart"/>
                  <w:r>
                    <w:rPr>
                      <w:rFonts w:ascii="Times New Roman" w:hAnsi="Times New Roman" w:cs="Times New Roman"/>
                      <w:b w:val="0"/>
                      <w:sz w:val="18"/>
                      <w:szCs w:val="18"/>
                      <w:lang w:eastAsia="zh-CN"/>
                    </w:rPr>
                    <w:t>mTRP</w:t>
                  </w:r>
                  <w:proofErr w:type="spellEnd"/>
                  <w:r>
                    <w:rPr>
                      <w:rFonts w:ascii="Times New Roman" w:hAnsi="Times New Roman" w:cs="Times New Roman"/>
                      <w:b w:val="0"/>
                      <w:sz w:val="18"/>
                      <w:szCs w:val="18"/>
                      <w:lang w:eastAsia="zh-CN"/>
                    </w:rPr>
                    <w:t xml:space="preserve"> (including asymmetric TRP and symmetric TRP) and inter-cell 2TA without </w:t>
                  </w:r>
                  <w:proofErr w:type="spellStart"/>
                  <w:r>
                    <w:rPr>
                      <w:rFonts w:ascii="Times New Roman" w:hAnsi="Times New Roman" w:cs="Times New Roman"/>
                      <w:b w:val="0"/>
                      <w:sz w:val="18"/>
                      <w:szCs w:val="18"/>
                      <w:lang w:eastAsia="zh-CN"/>
                    </w:rPr>
                    <w:t>mDCI</w:t>
                  </w:r>
                  <w:proofErr w:type="spellEnd"/>
                  <w:r>
                    <w:rPr>
                      <w:rFonts w:ascii="Times New Roman" w:hAnsi="Times New Roman" w:cs="Times New Roman"/>
                      <w:b w:val="0"/>
                      <w:sz w:val="18"/>
                      <w:szCs w:val="18"/>
                      <w:lang w:eastAsia="zh-CN"/>
                    </w:rPr>
                    <w:t xml:space="preserve"> </w:t>
                  </w:r>
                  <w:proofErr w:type="spellStart"/>
                  <w:r>
                    <w:rPr>
                      <w:rFonts w:ascii="Times New Roman" w:hAnsi="Times New Roman" w:cs="Times New Roman"/>
                      <w:b w:val="0"/>
                      <w:sz w:val="18"/>
                      <w:szCs w:val="18"/>
                      <w:lang w:eastAsia="zh-CN"/>
                    </w:rPr>
                    <w:t>mTRP</w:t>
                  </w:r>
                  <w:proofErr w:type="spellEnd"/>
                  <w:r>
                    <w:rPr>
                      <w:rFonts w:ascii="Times New Roman" w:hAnsi="Times New Roman" w:cs="Times New Roman"/>
                      <w:b w:val="0"/>
                      <w:sz w:val="18"/>
                      <w:szCs w:val="18"/>
                      <w:lang w:eastAsia="zh-CN"/>
                    </w:rPr>
                    <w:t xml:space="preserve"> (i.e., ICBM). The corresponding parameter name and its field description will be updated to capture this agreement, and the agreement will be informed to RAN1 by LS.</w:t>
                  </w:r>
                </w:p>
                <w:p w14:paraId="15366FFA" w14:textId="77777777" w:rsidR="00D20F25" w:rsidRDefault="009B5873">
                  <w:pPr>
                    <w:pStyle w:val="Agreement"/>
                    <w:rPr>
                      <w:rStyle w:val="Strong"/>
                      <w:rFonts w:ascii="Times New Roman" w:hAnsi="Times New Roman" w:cs="Times New Roman"/>
                      <w:sz w:val="18"/>
                      <w:szCs w:val="18"/>
                      <w:lang w:eastAsia="zh-CN"/>
                    </w:rPr>
                  </w:pPr>
                  <w:r>
                    <w:rPr>
                      <w:rStyle w:val="Strong"/>
                      <w:rFonts w:ascii="Times New Roman" w:hAnsi="Times New Roman" w:cs="Times New Roman"/>
                      <w:sz w:val="18"/>
                      <w:szCs w:val="18"/>
                      <w:highlight w:val="yellow"/>
                    </w:rPr>
                    <w:t>UE does not transmit PUCCH and PUSCH for mode-B if either PUCCH or PUSCH (first valid type-1 CG occasion) is outside DRX Active Time, and if the PUCCH has been transmitted, UE does not transmit the PUSCH if type-1 CG occasion is outside DRX Active time.</w:t>
                  </w:r>
                  <w:r>
                    <w:rPr>
                      <w:rStyle w:val="Strong"/>
                      <w:rFonts w:ascii="Times New Roman" w:hAnsi="Times New Roman" w:cs="Times New Roman"/>
                      <w:sz w:val="18"/>
                      <w:szCs w:val="18"/>
                    </w:rPr>
                    <w:t> </w:t>
                  </w:r>
                  <w:r>
                    <w:rPr>
                      <w:rStyle w:val="Strong"/>
                      <w:rFonts w:ascii="Times New Roman" w:hAnsi="Times New Roman" w:cs="Times New Roman"/>
                      <w:sz w:val="18"/>
                      <w:szCs w:val="18"/>
                      <w:lang w:eastAsia="zh-CN"/>
                    </w:rPr>
                    <w:t xml:space="preserve">Inform RAN1 about this conclusion. </w:t>
                  </w:r>
                </w:p>
                <w:p w14:paraId="647292CC" w14:textId="77777777" w:rsidR="00D20F25" w:rsidRDefault="00D20F25">
                  <w:pPr>
                    <w:pStyle w:val="Doc-text2"/>
                    <w:rPr>
                      <w:rFonts w:ascii="Times New Roman" w:hAnsi="Times New Roman"/>
                      <w:sz w:val="18"/>
                      <w:szCs w:val="18"/>
                      <w:lang w:eastAsia="zh-CN"/>
                    </w:rPr>
                  </w:pPr>
                </w:p>
                <w:p w14:paraId="1A76992B" w14:textId="77777777" w:rsidR="00D20F25" w:rsidRDefault="009B5873">
                  <w:pPr>
                    <w:spacing w:beforeLines="50" w:before="182" w:after="120"/>
                    <w:rPr>
                      <w:b/>
                      <w:sz w:val="18"/>
                      <w:szCs w:val="18"/>
                    </w:rPr>
                  </w:pPr>
                  <w:r>
                    <w:rPr>
                      <w:b/>
                      <w:sz w:val="18"/>
                      <w:szCs w:val="18"/>
                    </w:rPr>
                    <w:t>2. Actions:</w:t>
                  </w:r>
                </w:p>
                <w:p w14:paraId="52DEC02A" w14:textId="77777777" w:rsidR="00D20F25" w:rsidRDefault="009B5873">
                  <w:pPr>
                    <w:spacing w:after="120"/>
                    <w:ind w:left="1985" w:hanging="1985"/>
                    <w:rPr>
                      <w:rFonts w:eastAsia="MS Mincho"/>
                      <w:b/>
                      <w:sz w:val="18"/>
                      <w:szCs w:val="18"/>
                      <w:lang w:eastAsia="ja-JP"/>
                    </w:rPr>
                  </w:pPr>
                  <w:r>
                    <w:rPr>
                      <w:b/>
                      <w:sz w:val="18"/>
                      <w:szCs w:val="18"/>
                    </w:rPr>
                    <w:t>To RAN WG1</w:t>
                  </w:r>
                </w:p>
                <w:p w14:paraId="467EF847" w14:textId="77777777" w:rsidR="00D20F25" w:rsidRDefault="009B5873">
                  <w:pPr>
                    <w:spacing w:afterLines="50" w:after="182"/>
                    <w:rPr>
                      <w:rFonts w:eastAsia="Yu Mincho"/>
                      <w:iCs/>
                      <w:sz w:val="18"/>
                      <w:szCs w:val="18"/>
                      <w:lang w:eastAsia="ja-JP"/>
                    </w:rPr>
                  </w:pPr>
                  <w:r>
                    <w:rPr>
                      <w:rFonts w:eastAsia="Yu Mincho"/>
                      <w:b/>
                      <w:iCs/>
                      <w:sz w:val="18"/>
                      <w:szCs w:val="18"/>
                      <w:lang w:eastAsia="ja-JP"/>
                    </w:rPr>
                    <w:t xml:space="preserve">ACTION: </w:t>
                  </w:r>
                  <w:r>
                    <w:rPr>
                      <w:rFonts w:eastAsia="Yu Mincho"/>
                      <w:iCs/>
                      <w:sz w:val="18"/>
                      <w:szCs w:val="18"/>
                      <w:lang w:eastAsia="ja-JP"/>
                    </w:rPr>
                    <w:t xml:space="preserve">RAN2 respectfully asks RAN1 to take the above agreements into account for future work. </w:t>
                  </w:r>
                </w:p>
              </w:tc>
            </w:tr>
          </w:tbl>
          <w:p w14:paraId="0FAAC684" w14:textId="77777777" w:rsidR="00D20F25" w:rsidRDefault="009B5873">
            <w:pPr>
              <w:rPr>
                <w:color w:val="0000FF"/>
                <w:sz w:val="18"/>
                <w:szCs w:val="18"/>
              </w:rPr>
            </w:pPr>
            <w:r>
              <w:rPr>
                <w:color w:val="0000FF"/>
                <w:sz w:val="18"/>
                <w:szCs w:val="18"/>
              </w:rPr>
              <w:t>FL Note: Per companies input [23, 28], regarding second questions, proponents may have different views on whether RAN1 spec impacts are needed. Per my assessment, I tend to agree with no further impact on RAN1 spec. Anyway, before concluding this issue, let’s quick check companies’ input.</w:t>
            </w:r>
          </w:p>
          <w:p w14:paraId="48E426BF" w14:textId="77777777" w:rsidR="00D20F25" w:rsidRPr="00AA3E34" w:rsidRDefault="009B5873">
            <w:pPr>
              <w:pStyle w:val="ListParagraph"/>
              <w:numPr>
                <w:ilvl w:val="0"/>
                <w:numId w:val="27"/>
              </w:numPr>
              <w:rPr>
                <w:sz w:val="18"/>
                <w:szCs w:val="18"/>
              </w:rPr>
            </w:pPr>
            <w:r>
              <w:rPr>
                <w:color w:val="0000FF"/>
                <w:sz w:val="18"/>
                <w:szCs w:val="18"/>
              </w:rPr>
              <w:t>Q5.2: Whether any RAN1 spec impact/work/reply are identified? If yes, what?</w:t>
            </w:r>
          </w:p>
          <w:p w14:paraId="519CCC2A" w14:textId="4ECCAEA4" w:rsidR="00AA3E34" w:rsidRPr="00B61CC8" w:rsidRDefault="00AA3E34" w:rsidP="00AA3E34">
            <w:pPr>
              <w:pStyle w:val="ListParagraph"/>
              <w:numPr>
                <w:ilvl w:val="1"/>
                <w:numId w:val="27"/>
              </w:numPr>
              <w:rPr>
                <w:sz w:val="18"/>
                <w:szCs w:val="18"/>
              </w:rPr>
            </w:pPr>
            <w:r>
              <w:rPr>
                <w:sz w:val="18"/>
                <w:szCs w:val="18"/>
              </w:rPr>
              <w:t xml:space="preserve">No further RAN1 impact/work/reply: </w:t>
            </w:r>
            <w:proofErr w:type="spellStart"/>
            <w:r w:rsidRPr="00356CBA">
              <w:rPr>
                <w:color w:val="FF0000"/>
                <w:sz w:val="18"/>
                <w:szCs w:val="18"/>
              </w:rPr>
              <w:t>xiaomi</w:t>
            </w:r>
            <w:proofErr w:type="spellEnd"/>
            <w:r w:rsidRPr="00356CBA">
              <w:rPr>
                <w:color w:val="FF0000"/>
                <w:sz w:val="18"/>
                <w:szCs w:val="18"/>
              </w:rPr>
              <w:t xml:space="preserve">, </w:t>
            </w:r>
            <w:r w:rsidR="00356CBA" w:rsidRPr="00356CBA">
              <w:rPr>
                <w:color w:val="FF0000"/>
                <w:sz w:val="18"/>
                <w:szCs w:val="18"/>
              </w:rPr>
              <w:t xml:space="preserve">OPPO, </w:t>
            </w:r>
            <w:proofErr w:type="spellStart"/>
            <w:r w:rsidR="00356CBA" w:rsidRPr="00356CBA">
              <w:rPr>
                <w:color w:val="FF0000"/>
                <w:sz w:val="18"/>
                <w:szCs w:val="18"/>
              </w:rPr>
              <w:t>Spreadtrum</w:t>
            </w:r>
            <w:proofErr w:type="spellEnd"/>
            <w:r w:rsidR="00356CBA" w:rsidRPr="00356CBA">
              <w:rPr>
                <w:color w:val="FF0000"/>
                <w:sz w:val="18"/>
                <w:szCs w:val="18"/>
              </w:rPr>
              <w:t>, ZTE</w:t>
            </w:r>
            <w:r w:rsidR="009117B7">
              <w:rPr>
                <w:color w:val="FF0000"/>
                <w:sz w:val="18"/>
                <w:szCs w:val="18"/>
              </w:rPr>
              <w:t xml:space="preserve">, vivo, </w:t>
            </w:r>
            <w:r w:rsidR="009045CE">
              <w:rPr>
                <w:color w:val="FF0000"/>
                <w:sz w:val="18"/>
                <w:szCs w:val="18"/>
              </w:rPr>
              <w:t xml:space="preserve">Nokia, </w:t>
            </w:r>
            <w:r w:rsidR="008C525A">
              <w:rPr>
                <w:color w:val="FF0000"/>
                <w:sz w:val="18"/>
                <w:szCs w:val="18"/>
              </w:rPr>
              <w:t xml:space="preserve">Fujitsu, Ericsson, </w:t>
            </w:r>
            <w:r w:rsidR="00404BF5">
              <w:rPr>
                <w:color w:val="FF0000"/>
                <w:sz w:val="18"/>
                <w:szCs w:val="18"/>
              </w:rPr>
              <w:t xml:space="preserve">CATT, Huawei, Qualcomm, </w:t>
            </w:r>
            <w:r w:rsidR="00F731E1">
              <w:rPr>
                <w:rFonts w:hint="eastAsia"/>
                <w:color w:val="FF0000"/>
                <w:sz w:val="18"/>
                <w:szCs w:val="18"/>
                <w:lang w:eastAsia="zh-CN"/>
              </w:rPr>
              <w:t>M</w:t>
            </w:r>
            <w:r w:rsidR="00F731E1">
              <w:rPr>
                <w:color w:val="FF0000"/>
                <w:sz w:val="18"/>
                <w:szCs w:val="18"/>
              </w:rPr>
              <w:t xml:space="preserve">ediaTek, </w:t>
            </w:r>
            <w:r w:rsidR="00806397">
              <w:rPr>
                <w:color w:val="FF0000"/>
                <w:sz w:val="18"/>
                <w:szCs w:val="18"/>
              </w:rPr>
              <w:t xml:space="preserve">NTT DOCOMO, </w:t>
            </w:r>
          </w:p>
          <w:p w14:paraId="3D4D0A66" w14:textId="77777777" w:rsidR="00B61CC8" w:rsidRPr="00145643" w:rsidRDefault="00B61CC8" w:rsidP="00AA3E34">
            <w:pPr>
              <w:pStyle w:val="ListParagraph"/>
              <w:numPr>
                <w:ilvl w:val="1"/>
                <w:numId w:val="27"/>
              </w:numPr>
              <w:rPr>
                <w:sz w:val="18"/>
                <w:szCs w:val="18"/>
              </w:rPr>
            </w:pPr>
            <w:r>
              <w:rPr>
                <w:sz w:val="18"/>
                <w:szCs w:val="18"/>
              </w:rPr>
              <w:t xml:space="preserve">RAN1-spec update: </w:t>
            </w:r>
            <w:r w:rsidRPr="004E6266">
              <w:rPr>
                <w:color w:val="FF0000"/>
                <w:sz w:val="18"/>
                <w:szCs w:val="18"/>
              </w:rPr>
              <w:t>Samsung</w:t>
            </w:r>
            <w:r w:rsidR="004E6266">
              <w:rPr>
                <w:color w:val="FF0000"/>
                <w:sz w:val="18"/>
                <w:szCs w:val="18"/>
              </w:rPr>
              <w:t xml:space="preserve">, </w:t>
            </w:r>
            <w:proofErr w:type="spellStart"/>
            <w:r w:rsidR="004E6266">
              <w:rPr>
                <w:color w:val="FF0000"/>
                <w:sz w:val="18"/>
                <w:szCs w:val="18"/>
              </w:rPr>
              <w:t>Ofinno</w:t>
            </w:r>
            <w:proofErr w:type="spellEnd"/>
            <w:r w:rsidR="004E6266">
              <w:rPr>
                <w:color w:val="FF0000"/>
                <w:sz w:val="18"/>
                <w:szCs w:val="18"/>
              </w:rPr>
              <w:t xml:space="preserve">, </w:t>
            </w:r>
          </w:p>
          <w:p w14:paraId="71B3EFF4" w14:textId="77777777" w:rsidR="00145643" w:rsidRDefault="00145643" w:rsidP="00145643">
            <w:pPr>
              <w:rPr>
                <w:sz w:val="18"/>
                <w:szCs w:val="18"/>
              </w:rPr>
            </w:pPr>
          </w:p>
          <w:p w14:paraId="444E3DFA" w14:textId="214BD339" w:rsidR="00145643" w:rsidRDefault="00145643" w:rsidP="00145643">
            <w:pPr>
              <w:rPr>
                <w:sz w:val="18"/>
                <w:szCs w:val="18"/>
              </w:rPr>
            </w:pPr>
            <w:r>
              <w:rPr>
                <w:sz w:val="18"/>
                <w:szCs w:val="18"/>
              </w:rPr>
              <w:t xml:space="preserve">TP from </w:t>
            </w:r>
            <w:proofErr w:type="spellStart"/>
            <w:r>
              <w:rPr>
                <w:sz w:val="18"/>
                <w:szCs w:val="18"/>
              </w:rPr>
              <w:t>Ofinno</w:t>
            </w:r>
            <w:proofErr w:type="spellEnd"/>
            <w:r>
              <w:rPr>
                <w:sz w:val="18"/>
                <w:szCs w:val="18"/>
              </w:rPr>
              <w:t>:</w:t>
            </w:r>
          </w:p>
          <w:p w14:paraId="74F2F1EB" w14:textId="77777777" w:rsidR="00145643" w:rsidRDefault="00145643" w:rsidP="00145643">
            <w:pPr>
              <w:rPr>
                <w:sz w:val="18"/>
                <w:szCs w:val="18"/>
              </w:rPr>
            </w:pPr>
          </w:p>
          <w:tbl>
            <w:tblPr>
              <w:tblStyle w:val="TableGrid"/>
              <w:tblW w:w="0" w:type="auto"/>
              <w:tblLook w:val="04A0" w:firstRow="1" w:lastRow="0" w:firstColumn="1" w:lastColumn="0" w:noHBand="0" w:noVBand="1"/>
            </w:tblPr>
            <w:tblGrid>
              <w:gridCol w:w="7356"/>
            </w:tblGrid>
            <w:tr w:rsidR="00145643" w14:paraId="5D7F5030" w14:textId="77777777" w:rsidTr="00145643">
              <w:tc>
                <w:tcPr>
                  <w:tcW w:w="7356" w:type="dxa"/>
                </w:tcPr>
                <w:p w14:paraId="47B1778E" w14:textId="228E9142" w:rsidR="00145643" w:rsidRPr="00145643" w:rsidRDefault="00145643" w:rsidP="00145643">
                  <w:pPr>
                    <w:spacing w:after="180"/>
                    <w:rPr>
                      <w:rFonts w:ascii="Times" w:eastAsia="Malgun Gothic" w:hAnsi="Times" w:cs="Times"/>
                      <w:sz w:val="20"/>
                      <w:szCs w:val="20"/>
                      <w:lang w:val="en-GB" w:eastAsia="zh-CN"/>
                    </w:rPr>
                  </w:pPr>
                  <w:r w:rsidRPr="00145643">
                    <w:rPr>
                      <w:rFonts w:ascii="Times" w:eastAsia="Malgun Gothic" w:hAnsi="Times" w:cs="Times"/>
                      <w:sz w:val="20"/>
                      <w:szCs w:val="20"/>
                      <w:lang w:val="en-GB" w:eastAsia="zh-CN"/>
                    </w:rPr>
                    <w:t>9</w:t>
                  </w:r>
                  <w:r w:rsidRPr="00145643">
                    <w:rPr>
                      <w:rFonts w:ascii="Times" w:eastAsia="Malgun Gothic" w:hAnsi="Times" w:cs="Times"/>
                      <w:sz w:val="20"/>
                      <w:szCs w:val="20"/>
                      <w:lang w:val="en-GB" w:eastAsia="zh-CN"/>
                    </w:rPr>
                    <w:tab/>
                    <w:t>UE procedure for reporting control information</w:t>
                  </w:r>
                </w:p>
                <w:p w14:paraId="2E94F9D3" w14:textId="617B0667" w:rsidR="00145643" w:rsidRPr="002B4755" w:rsidRDefault="00145643" w:rsidP="00145643">
                  <w:pPr>
                    <w:snapToGrid w:val="0"/>
                    <w:jc w:val="center"/>
                    <w:rPr>
                      <w:rFonts w:eastAsia="Malgun Gothic"/>
                      <w:color w:val="EE0000"/>
                      <w:sz w:val="18"/>
                      <w:szCs w:val="18"/>
                      <w:lang w:val="en-GB"/>
                    </w:rPr>
                  </w:pPr>
                  <w:r w:rsidRPr="002B4755">
                    <w:rPr>
                      <w:rFonts w:eastAsia="Malgun Gothic"/>
                      <w:color w:val="EE0000"/>
                      <w:sz w:val="18"/>
                      <w:szCs w:val="18"/>
                      <w:lang w:val="en-GB"/>
                    </w:rPr>
                    <w:t>&lt;Irrelevant part is omitted&gt;</w:t>
                  </w:r>
                </w:p>
                <w:p w14:paraId="2440CFD2" w14:textId="77777777" w:rsidR="00145643" w:rsidRDefault="00145643" w:rsidP="00145643">
                  <w:pPr>
                    <w:snapToGrid w:val="0"/>
                    <w:jc w:val="both"/>
                    <w:rPr>
                      <w:rFonts w:eastAsia="Malgun Gothic"/>
                      <w:sz w:val="18"/>
                      <w:szCs w:val="18"/>
                      <w:lang w:val="en-GB"/>
                    </w:rPr>
                  </w:pPr>
                </w:p>
                <w:p w14:paraId="65717FA8" w14:textId="77777777" w:rsidR="00145643" w:rsidRPr="002B4755" w:rsidRDefault="00145643" w:rsidP="00145643">
                  <w:pPr>
                    <w:spacing w:after="180"/>
                    <w:rPr>
                      <w:rFonts w:ascii="Times" w:eastAsia="Malgun Gothic" w:hAnsi="Times" w:cs="Times"/>
                      <w:sz w:val="20"/>
                      <w:szCs w:val="20"/>
                      <w:lang w:val="en-GB" w:eastAsia="zh-CN"/>
                    </w:rPr>
                  </w:pPr>
                  <w:r w:rsidRPr="002B4755">
                    <w:rPr>
                      <w:rFonts w:ascii="Times" w:eastAsia="Malgun Gothic" w:hAnsi="Times" w:cs="Times"/>
                      <w:sz w:val="20"/>
                      <w:szCs w:val="20"/>
                      <w:lang w:val="en-GB" w:eastAsia="zh-CN"/>
                    </w:rPr>
                    <w:t xml:space="preserve">When a UE determines overlapping for PUCCH and/or PUSCH transmissions of the same priority index </w:t>
                  </w:r>
                  <w:r w:rsidRPr="002B4755">
                    <w:rPr>
                      <w:rFonts w:ascii="Times" w:eastAsia="Malgun Gothic" w:hAnsi="Times"/>
                      <w:sz w:val="20"/>
                      <w:szCs w:val="20"/>
                      <w:lang w:val="en-GB" w:eastAsia="en-US"/>
                    </w:rPr>
                    <w:t>other than PUCCH transmissions with SL HARQ-ACK reports</w:t>
                  </w:r>
                  <w:r w:rsidRPr="002B4755">
                    <w:rPr>
                      <w:rFonts w:ascii="Times" w:eastAsia="Malgun Gothic" w:hAnsi="Times" w:cs="Times"/>
                      <w:sz w:val="20"/>
                      <w:szCs w:val="20"/>
                      <w:lang w:val="en-GB" w:eastAsia="en-US"/>
                    </w:rPr>
                    <w:t xml:space="preserve"> </w:t>
                  </w:r>
                  <w:r w:rsidRPr="002B4755">
                    <w:rPr>
                      <w:rFonts w:eastAsia="Malgun Gothic"/>
                      <w:sz w:val="20"/>
                      <w:szCs w:val="20"/>
                      <w:lang w:val="en-GB" w:eastAsia="en-US"/>
                    </w:rPr>
                    <w:lastRenderedPageBreak/>
                    <w:t xml:space="preserve">before considering limitations for UE transmission </w:t>
                  </w:r>
                  <w:r w:rsidRPr="002B4755">
                    <w:rPr>
                      <w:rFonts w:eastAsia="宋体"/>
                      <w:sz w:val="20"/>
                      <w:szCs w:val="20"/>
                      <w:lang w:val="en-GB" w:eastAsia="en-US"/>
                    </w:rPr>
                    <w:t xml:space="preserve">due to cell DRX operation </w:t>
                  </w:r>
                  <w:ins w:id="191" w:author="Jae-Nam Shim" w:date="2025-10-13T16:20:00Z">
                    <w:r w:rsidRPr="002B4755">
                      <w:rPr>
                        <w:rFonts w:eastAsia="宋体"/>
                        <w:color w:val="EE0000"/>
                        <w:sz w:val="20"/>
                        <w:szCs w:val="20"/>
                        <w:lang w:val="en-GB" w:eastAsia="en-US"/>
                      </w:rPr>
                      <w:t xml:space="preserve">or DRX operation </w:t>
                    </w:r>
                  </w:ins>
                  <w:r w:rsidRPr="002B4755">
                    <w:rPr>
                      <w:rFonts w:eastAsia="宋体"/>
                      <w:sz w:val="20"/>
                      <w:szCs w:val="20"/>
                      <w:lang w:val="en-GB" w:eastAsia="en-US"/>
                    </w:rPr>
                    <w:t>[11, TS 38.321] or</w:t>
                  </w:r>
                  <w:r w:rsidRPr="002B4755">
                    <w:rPr>
                      <w:rFonts w:eastAsia="Malgun Gothic"/>
                      <w:sz w:val="20"/>
                      <w:szCs w:val="20"/>
                      <w:lang w:val="en-GB" w:eastAsia="en-US"/>
                    </w:rPr>
                    <w:t xml:space="preserve"> as described in clauses 11.1,</w:t>
                  </w:r>
                  <w:r w:rsidRPr="002B4755">
                    <w:rPr>
                      <w:rFonts w:eastAsia="Malgun Gothic" w:hint="eastAsia"/>
                      <w:sz w:val="20"/>
                      <w:szCs w:val="20"/>
                      <w:lang w:val="en-GB" w:eastAsia="zh-CN"/>
                    </w:rPr>
                    <w:t xml:space="preserve"> 11.1.1</w:t>
                  </w:r>
                  <w:r w:rsidRPr="002B4755">
                    <w:rPr>
                      <w:rFonts w:ascii="Times" w:eastAsia="Malgun Gothic" w:hAnsi="Times" w:cs="Times"/>
                      <w:sz w:val="20"/>
                      <w:szCs w:val="20"/>
                      <w:lang w:val="en-GB" w:eastAsia="zh-CN"/>
                    </w:rPr>
                    <w:t>, 11.2A</w:t>
                  </w:r>
                  <w:r w:rsidRPr="002B4755">
                    <w:rPr>
                      <w:rFonts w:ascii="Malgun Gothic" w:eastAsia="宋体" w:hAnsi="Malgun Gothic" w:cs="Times" w:hint="eastAsia"/>
                      <w:sz w:val="20"/>
                      <w:szCs w:val="20"/>
                      <w:lang w:val="en-GB" w:eastAsia="zh-CN"/>
                    </w:rPr>
                    <w:t>,</w:t>
                  </w:r>
                  <w:r w:rsidRPr="002B4755">
                    <w:rPr>
                      <w:rFonts w:ascii="Malgun Gothic" w:eastAsia="宋体" w:hAnsi="Malgun Gothic" w:cs="Times"/>
                      <w:sz w:val="20"/>
                      <w:szCs w:val="20"/>
                      <w:lang w:val="en-GB" w:eastAsia="zh-CN"/>
                    </w:rPr>
                    <w:t xml:space="preserve"> </w:t>
                  </w:r>
                  <w:r w:rsidRPr="002B4755">
                    <w:rPr>
                      <w:rFonts w:ascii="Times" w:eastAsia="宋体" w:hAnsi="Times" w:cs="Times" w:hint="eastAsia"/>
                      <w:sz w:val="20"/>
                      <w:szCs w:val="20"/>
                      <w:lang w:val="en-GB" w:eastAsia="zh-CN"/>
                    </w:rPr>
                    <w:t>15</w:t>
                  </w:r>
                  <w:r w:rsidRPr="002B4755">
                    <w:rPr>
                      <w:rFonts w:ascii="Times" w:eastAsia="宋体" w:hAnsi="Times" w:cs="Times"/>
                      <w:sz w:val="20"/>
                      <w:szCs w:val="20"/>
                      <w:lang w:val="en-GB" w:eastAsia="zh-CN"/>
                    </w:rPr>
                    <w:t>,</w:t>
                  </w:r>
                  <w:r w:rsidRPr="002B4755">
                    <w:rPr>
                      <w:rFonts w:ascii="Times" w:eastAsia="宋体" w:hAnsi="Times" w:cs="Times" w:hint="eastAsia"/>
                      <w:sz w:val="20"/>
                      <w:szCs w:val="20"/>
                      <w:lang w:val="en-GB" w:eastAsia="zh-CN"/>
                    </w:rPr>
                    <w:t xml:space="preserve"> 17.2</w:t>
                  </w:r>
                  <w:r w:rsidRPr="002B4755">
                    <w:rPr>
                      <w:rFonts w:ascii="Times" w:eastAsia="宋体" w:hAnsi="Times" w:cs="Times"/>
                      <w:sz w:val="20"/>
                      <w:szCs w:val="20"/>
                      <w:lang w:val="en-GB" w:eastAsia="zh-CN"/>
                    </w:rPr>
                    <w:t>,</w:t>
                  </w:r>
                  <w:r w:rsidRPr="002B4755">
                    <w:rPr>
                      <w:rFonts w:ascii="Times" w:eastAsia="宋体" w:hAnsi="Times" w:cs="Times" w:hint="eastAsia"/>
                      <w:sz w:val="20"/>
                      <w:szCs w:val="20"/>
                      <w:lang w:val="en-GB" w:eastAsia="zh-CN"/>
                    </w:rPr>
                    <w:t xml:space="preserve"> </w:t>
                  </w:r>
                  <w:r w:rsidRPr="002B4755">
                    <w:rPr>
                      <w:rFonts w:ascii="Times" w:eastAsia="宋体" w:hAnsi="Times" w:cs="Times"/>
                      <w:sz w:val="20"/>
                      <w:szCs w:val="20"/>
                      <w:lang w:val="en-GB" w:eastAsia="zh-CN"/>
                    </w:rPr>
                    <w:t xml:space="preserve">and 24 </w:t>
                  </w:r>
                  <w:r w:rsidRPr="002B4755">
                    <w:rPr>
                      <w:rFonts w:ascii="Times" w:eastAsia="Malgun Gothic" w:hAnsi="Times" w:cs="Times"/>
                      <w:sz w:val="20"/>
                      <w:szCs w:val="20"/>
                      <w:lang w:val="en-GB" w:eastAsia="zh-CN"/>
                    </w:rPr>
                    <w:t xml:space="preserve">including repetitions if any, </w:t>
                  </w:r>
                </w:p>
                <w:p w14:paraId="4E3B3E1A" w14:textId="77777777" w:rsidR="00145643" w:rsidRPr="002B4755" w:rsidRDefault="00145643" w:rsidP="00145643">
                  <w:pPr>
                    <w:spacing w:after="180"/>
                    <w:ind w:left="568" w:hanging="284"/>
                    <w:rPr>
                      <w:rFonts w:eastAsia="宋体"/>
                      <w:sz w:val="20"/>
                      <w:szCs w:val="20"/>
                      <w:lang w:val="x-none" w:eastAsia="zh-CN"/>
                    </w:rPr>
                  </w:pPr>
                  <w:r w:rsidRPr="002B4755">
                    <w:rPr>
                      <w:rFonts w:eastAsia="宋体"/>
                      <w:sz w:val="20"/>
                      <w:szCs w:val="20"/>
                      <w:lang w:val="x-none" w:eastAsia="en-US"/>
                    </w:rPr>
                    <w:t>-</w:t>
                  </w:r>
                  <w:r w:rsidRPr="002B4755">
                    <w:rPr>
                      <w:rFonts w:eastAsia="宋体"/>
                      <w:sz w:val="20"/>
                      <w:szCs w:val="20"/>
                      <w:lang w:val="x-none" w:eastAsia="en-US"/>
                    </w:rPr>
                    <w:tab/>
                  </w:r>
                  <w:r w:rsidRPr="002B4755">
                    <w:rPr>
                      <w:rFonts w:eastAsia="宋体"/>
                      <w:sz w:val="20"/>
                      <w:szCs w:val="20"/>
                      <w:lang w:eastAsia="en-US"/>
                    </w:rPr>
                    <w:t xml:space="preserve">first, </w:t>
                  </w:r>
                  <w:r w:rsidRPr="002B4755">
                    <w:rPr>
                      <w:rFonts w:eastAsia="宋体"/>
                      <w:sz w:val="20"/>
                      <w:szCs w:val="20"/>
                      <w:lang w:val="x-none" w:eastAsia="zh-CN"/>
                    </w:rPr>
                    <w:t>the UE resolves the overlapping for PUCCHs with repetitions as described in clause 9.2.6, if any</w:t>
                  </w:r>
                </w:p>
                <w:p w14:paraId="51CA3EC4" w14:textId="77777777" w:rsidR="00145643" w:rsidRPr="002B4755" w:rsidRDefault="00145643" w:rsidP="00145643">
                  <w:pPr>
                    <w:spacing w:after="180"/>
                    <w:ind w:left="568" w:hanging="284"/>
                    <w:rPr>
                      <w:rFonts w:eastAsia="宋体"/>
                      <w:sz w:val="20"/>
                      <w:szCs w:val="20"/>
                      <w:lang w:val="x-none" w:eastAsia="zh-CN"/>
                    </w:rPr>
                  </w:pPr>
                  <w:r w:rsidRPr="002B4755">
                    <w:rPr>
                      <w:rFonts w:eastAsia="宋体" w:hint="eastAsia"/>
                      <w:sz w:val="20"/>
                      <w:szCs w:val="20"/>
                      <w:lang w:val="x-none" w:eastAsia="en-US"/>
                    </w:rPr>
                    <w:t>-</w:t>
                  </w:r>
                  <w:r w:rsidRPr="002B4755">
                    <w:rPr>
                      <w:rFonts w:eastAsia="宋体"/>
                      <w:sz w:val="20"/>
                      <w:szCs w:val="20"/>
                      <w:lang w:val="x-none" w:eastAsia="en-US"/>
                    </w:rPr>
                    <w:tab/>
                  </w:r>
                  <w:r w:rsidRPr="002B4755">
                    <w:rPr>
                      <w:rFonts w:eastAsia="宋体"/>
                      <w:sz w:val="20"/>
                      <w:szCs w:val="20"/>
                      <w:lang w:eastAsia="en-US"/>
                    </w:rPr>
                    <w:t xml:space="preserve">second, </w:t>
                  </w:r>
                  <w:r w:rsidRPr="002B4755">
                    <w:rPr>
                      <w:rFonts w:eastAsia="宋体"/>
                      <w:sz w:val="20"/>
                      <w:szCs w:val="20"/>
                      <w:lang w:val="x-none" w:eastAsia="zh-CN"/>
                    </w:rPr>
                    <w:t>the UE resolves the overlapping for PUCCHs without repetitions as described in clauses 9.2.5</w:t>
                  </w:r>
                </w:p>
                <w:p w14:paraId="56D6BE71" w14:textId="77777777" w:rsidR="00145643" w:rsidRPr="002B4755" w:rsidRDefault="00145643" w:rsidP="00145643">
                  <w:pPr>
                    <w:spacing w:after="180"/>
                    <w:ind w:left="568" w:hanging="284"/>
                    <w:rPr>
                      <w:rFonts w:eastAsia="宋体"/>
                      <w:sz w:val="20"/>
                      <w:szCs w:val="20"/>
                      <w:lang w:val="x-none" w:eastAsia="zh-CN"/>
                    </w:rPr>
                  </w:pPr>
                  <w:r w:rsidRPr="002B4755">
                    <w:rPr>
                      <w:rFonts w:eastAsia="宋体" w:hint="eastAsia"/>
                      <w:sz w:val="20"/>
                      <w:szCs w:val="20"/>
                      <w:lang w:val="x-none" w:eastAsia="en-US"/>
                    </w:rPr>
                    <w:t>-</w:t>
                  </w:r>
                  <w:r w:rsidRPr="002B4755">
                    <w:rPr>
                      <w:rFonts w:eastAsia="宋体"/>
                      <w:sz w:val="20"/>
                      <w:szCs w:val="20"/>
                      <w:lang w:val="x-none" w:eastAsia="en-US"/>
                    </w:rPr>
                    <w:tab/>
                  </w:r>
                  <w:r w:rsidRPr="002B4755">
                    <w:rPr>
                      <w:rFonts w:eastAsia="宋体"/>
                      <w:sz w:val="20"/>
                      <w:szCs w:val="20"/>
                      <w:lang w:eastAsia="en-US"/>
                    </w:rPr>
                    <w:t xml:space="preserve">third, </w:t>
                  </w:r>
                  <w:r w:rsidRPr="002B4755">
                    <w:rPr>
                      <w:rFonts w:eastAsia="宋体"/>
                      <w:sz w:val="20"/>
                      <w:szCs w:val="20"/>
                      <w:lang w:val="x-none" w:eastAsia="zh-CN"/>
                    </w:rPr>
                    <w:t>the UE resolves the overlapping for PUSCHs and PUCCHs with repetitions as described in clause 9.2.6</w:t>
                  </w:r>
                </w:p>
                <w:p w14:paraId="0754DBB5" w14:textId="77777777" w:rsidR="00145643" w:rsidRPr="002B4755" w:rsidRDefault="00145643" w:rsidP="00145643">
                  <w:pPr>
                    <w:spacing w:after="180"/>
                    <w:ind w:left="568" w:hanging="284"/>
                    <w:rPr>
                      <w:rFonts w:eastAsia="宋体"/>
                      <w:sz w:val="20"/>
                      <w:szCs w:val="32"/>
                      <w:lang w:val="en-GB" w:eastAsia="en-US"/>
                    </w:rPr>
                  </w:pPr>
                  <w:r w:rsidRPr="002B4755">
                    <w:rPr>
                      <w:rFonts w:eastAsia="宋体" w:hint="eastAsia"/>
                      <w:sz w:val="20"/>
                      <w:szCs w:val="20"/>
                      <w:lang w:val="x-none" w:eastAsia="zh-CN"/>
                    </w:rPr>
                    <w:t>-</w:t>
                  </w:r>
                  <w:r w:rsidRPr="002B4755">
                    <w:rPr>
                      <w:rFonts w:eastAsia="宋体"/>
                      <w:sz w:val="20"/>
                      <w:szCs w:val="20"/>
                      <w:lang w:val="x-none" w:eastAsia="zh-CN"/>
                    </w:rPr>
                    <w:tab/>
                    <w:t>fourth, the UE resolves the overlapping for PUSCHs and PUCCHs without repetitions as is subsequently described in this clause</w:t>
                  </w:r>
                  <w:r w:rsidRPr="002B4755">
                    <w:rPr>
                      <w:rFonts w:eastAsia="宋体"/>
                      <w:sz w:val="20"/>
                      <w:szCs w:val="20"/>
                      <w:lang w:val="en-GB" w:eastAsia="zh-CN"/>
                    </w:rPr>
                    <w:t>.</w:t>
                  </w:r>
                </w:p>
                <w:p w14:paraId="5D7D5C62" w14:textId="77777777" w:rsidR="00145643" w:rsidRPr="002B4755" w:rsidRDefault="00145643" w:rsidP="00145643">
                  <w:pPr>
                    <w:spacing w:after="180"/>
                    <w:rPr>
                      <w:rFonts w:eastAsia="宋体"/>
                      <w:sz w:val="20"/>
                      <w:szCs w:val="20"/>
                      <w:lang w:val="en-GB" w:eastAsia="en-US"/>
                    </w:rPr>
                  </w:pPr>
                  <w:r w:rsidRPr="002B4755">
                    <w:rPr>
                      <w:rFonts w:eastAsia="宋体"/>
                      <w:sz w:val="20"/>
                      <w:szCs w:val="20"/>
                      <w:lang w:val="en-GB" w:eastAsia="en-US"/>
                    </w:rPr>
                    <w:t xml:space="preserve">After resolving the overlapping for </w:t>
                  </w:r>
                  <w:r w:rsidRPr="002B4755">
                    <w:rPr>
                      <w:rFonts w:eastAsia="宋体"/>
                      <w:sz w:val="20"/>
                      <w:szCs w:val="20"/>
                      <w:lang w:val="en-GB" w:eastAsia="zh-CN"/>
                    </w:rPr>
                    <w:t xml:space="preserve">PUCCH and/or PUSCH transmissions, and if cell DRX is activated for a serving cell and a PUCCH or PUSCH transmission would overlap with the non-active period of cell DRX of the serving cell, the UE </w:t>
                  </w:r>
                  <w:r w:rsidRPr="002B4755">
                    <w:rPr>
                      <w:rFonts w:eastAsia="宋体"/>
                      <w:sz w:val="20"/>
                      <w:szCs w:val="20"/>
                      <w:lang w:val="en-GB" w:eastAsia="en-US"/>
                    </w:rPr>
                    <w:t>does not transmit the PUCCH if HARQ-ACK information is not multiplexed in the PUCCH, or does not transmit the PUSCH if HARQ-ACK information is not multiplexed in the PUSCH and the PUSCH is not associated with a corresponding PDCCH, respectively.</w:t>
                  </w:r>
                </w:p>
                <w:p w14:paraId="2D4E0D32" w14:textId="77777777" w:rsidR="00145643" w:rsidRPr="002B4755" w:rsidRDefault="00145643" w:rsidP="00145643">
                  <w:pPr>
                    <w:snapToGrid w:val="0"/>
                    <w:jc w:val="both"/>
                    <w:rPr>
                      <w:rFonts w:eastAsia="Malgun Gothic"/>
                      <w:color w:val="EE0000"/>
                      <w:sz w:val="18"/>
                      <w:szCs w:val="18"/>
                      <w:lang w:val="en-GB"/>
                    </w:rPr>
                  </w:pPr>
                  <w:ins w:id="192" w:author="Jae-Nam Shim" w:date="2025-10-13T16:19:00Z">
                    <w:r w:rsidRPr="002B4755">
                      <w:rPr>
                        <w:rFonts w:eastAsia="宋体"/>
                        <w:color w:val="EE0000"/>
                        <w:sz w:val="20"/>
                        <w:szCs w:val="20"/>
                        <w:lang w:val="en-GB" w:eastAsia="en-US"/>
                      </w:rPr>
                      <w:t xml:space="preserve">After resolving the overlapping for </w:t>
                    </w:r>
                    <w:r w:rsidRPr="002B4755">
                      <w:rPr>
                        <w:rFonts w:eastAsia="宋体"/>
                        <w:color w:val="EE0000"/>
                        <w:sz w:val="20"/>
                        <w:szCs w:val="20"/>
                        <w:lang w:val="en-GB" w:eastAsia="zh-CN"/>
                      </w:rPr>
                      <w:t xml:space="preserve">PUCCH and/or PUSCH transmissions, and if a </w:t>
                    </w:r>
                    <w:r w:rsidRPr="002B4755">
                      <w:rPr>
                        <w:noProof/>
                        <w:color w:val="EE0000"/>
                        <w:sz w:val="20"/>
                        <w:szCs w:val="20"/>
                      </w:rPr>
                      <w:t xml:space="preserve">PUSCH </w:t>
                    </w:r>
                    <w:r w:rsidRPr="002B4755">
                      <w:rPr>
                        <w:rFonts w:eastAsia="宋体"/>
                        <w:color w:val="EE0000"/>
                        <w:sz w:val="20"/>
                        <w:szCs w:val="20"/>
                        <w:lang w:val="en-GB" w:eastAsia="zh-CN"/>
                      </w:rPr>
                      <w:t xml:space="preserve">transmission </w:t>
                    </w:r>
                    <w:r w:rsidRPr="002B4755">
                      <w:rPr>
                        <w:rFonts w:eastAsia="Times New Roman"/>
                        <w:color w:val="EE0000"/>
                        <w:sz w:val="20"/>
                        <w:szCs w:val="20"/>
                      </w:rPr>
                      <w:t xml:space="preserve">with </w:t>
                    </w:r>
                    <w:r w:rsidRPr="002B4755">
                      <w:rPr>
                        <w:color w:val="EE0000"/>
                        <w:sz w:val="20"/>
                        <w:szCs w:val="20"/>
                      </w:rPr>
                      <w:t xml:space="preserve">UE initiated CSI report on a serving cell </w:t>
                    </w:r>
                    <w:r w:rsidRPr="002B4755">
                      <w:rPr>
                        <w:bCs/>
                        <w:noProof/>
                        <w:color w:val="EE0000"/>
                        <w:sz w:val="20"/>
                        <w:szCs w:val="20"/>
                      </w:rPr>
                      <w:t xml:space="preserve">when </w:t>
                    </w:r>
                    <w:r w:rsidRPr="002B4755">
                      <w:rPr>
                        <w:bCs/>
                        <w:i/>
                        <w:iCs/>
                        <w:noProof/>
                        <w:color w:val="EE0000"/>
                        <w:sz w:val="20"/>
                        <w:szCs w:val="20"/>
                      </w:rPr>
                      <w:t>reportTransmissionMode</w:t>
                    </w:r>
                    <w:r w:rsidRPr="002B4755">
                      <w:rPr>
                        <w:bCs/>
                        <w:noProof/>
                        <w:color w:val="EE0000"/>
                        <w:sz w:val="20"/>
                        <w:szCs w:val="20"/>
                      </w:rPr>
                      <w:t xml:space="preserve"> is configured as ‘ModeB’ </w:t>
                    </w:r>
                    <w:r w:rsidRPr="002B4755">
                      <w:rPr>
                        <w:rFonts w:eastAsia="PMingLiU"/>
                        <w:color w:val="EE0000"/>
                        <w:kern w:val="2"/>
                        <w:sz w:val="20"/>
                        <w:szCs w:val="20"/>
                        <w:lang w:eastAsia="zh-TW"/>
                      </w:rPr>
                      <w:t>in a CSI report configuration</w:t>
                    </w:r>
                    <w:r w:rsidRPr="002B4755">
                      <w:rPr>
                        <w:bCs/>
                        <w:noProof/>
                        <w:color w:val="EE0000"/>
                        <w:sz w:val="20"/>
                        <w:szCs w:val="20"/>
                      </w:rPr>
                      <w:t xml:space="preserve"> </w:t>
                    </w:r>
                    <w:r w:rsidRPr="002B4755">
                      <w:rPr>
                        <w:rFonts w:eastAsia="宋体"/>
                        <w:color w:val="EE0000"/>
                        <w:sz w:val="20"/>
                        <w:szCs w:val="20"/>
                        <w:lang w:val="en-GB" w:eastAsia="zh-CN"/>
                      </w:rPr>
                      <w:t xml:space="preserve">would overlap with a non-active period of DRX of the serving cell, the UE </w:t>
                    </w:r>
                    <w:r w:rsidRPr="002B4755">
                      <w:rPr>
                        <w:rFonts w:eastAsia="宋体"/>
                        <w:color w:val="EE0000"/>
                        <w:sz w:val="20"/>
                        <w:szCs w:val="20"/>
                        <w:lang w:val="en-GB" w:eastAsia="en-US"/>
                      </w:rPr>
                      <w:t xml:space="preserve">does not transmit </w:t>
                    </w:r>
                    <w:r w:rsidRPr="002B4755">
                      <w:rPr>
                        <w:noProof/>
                        <w:color w:val="EE0000"/>
                        <w:sz w:val="20"/>
                        <w:szCs w:val="20"/>
                        <w:lang w:eastAsia="zh-CN"/>
                      </w:rPr>
                      <w:t>UEIRI in a PUCCH transmission</w:t>
                    </w:r>
                    <w:r w:rsidRPr="002B4755">
                      <w:rPr>
                        <w:rFonts w:eastAsia="宋体"/>
                        <w:color w:val="EE0000"/>
                        <w:sz w:val="20"/>
                        <w:szCs w:val="20"/>
                        <w:lang w:val="en-GB" w:eastAsia="en-US"/>
                      </w:rPr>
                      <w:t xml:space="preserve"> </w:t>
                    </w:r>
                    <w:r w:rsidRPr="002B4755">
                      <w:rPr>
                        <w:noProof/>
                        <w:color w:val="EE0000"/>
                        <w:sz w:val="20"/>
                        <w:szCs w:val="20"/>
                        <w:lang w:eastAsia="zh-CN"/>
                      </w:rPr>
                      <w:t xml:space="preserve">provided by </w:t>
                    </w:r>
                    <w:r w:rsidRPr="002B4755">
                      <w:rPr>
                        <w:i/>
                        <w:noProof/>
                        <w:color w:val="EE0000"/>
                        <w:sz w:val="20"/>
                        <w:szCs w:val="20"/>
                        <w:lang w:eastAsia="zh-CN"/>
                      </w:rPr>
                      <w:t xml:space="preserve">PUCCHResourceConfig-UEIR </w:t>
                    </w:r>
                    <w:r w:rsidRPr="002B4755">
                      <w:rPr>
                        <w:iCs/>
                        <w:noProof/>
                        <w:color w:val="EE0000"/>
                        <w:sz w:val="20"/>
                        <w:szCs w:val="20"/>
                        <w:lang w:eastAsia="zh-CN"/>
                      </w:rPr>
                      <w:t xml:space="preserve">in the </w:t>
                    </w:r>
                    <w:r w:rsidRPr="002B4755">
                      <w:rPr>
                        <w:rFonts w:eastAsia="PMingLiU"/>
                        <w:color w:val="EE0000"/>
                        <w:kern w:val="2"/>
                        <w:sz w:val="20"/>
                        <w:szCs w:val="20"/>
                        <w:lang w:eastAsia="zh-TW"/>
                      </w:rPr>
                      <w:t>CSI report configuration</w:t>
                    </w:r>
                    <w:r w:rsidRPr="002B4755">
                      <w:rPr>
                        <w:rFonts w:eastAsia="宋体"/>
                        <w:color w:val="EE0000"/>
                        <w:sz w:val="20"/>
                        <w:szCs w:val="20"/>
                        <w:lang w:val="en-GB" w:eastAsia="en-US"/>
                      </w:rPr>
                      <w:t>.</w:t>
                    </w:r>
                  </w:ins>
                </w:p>
                <w:p w14:paraId="32F43418" w14:textId="265CF8BA" w:rsidR="00145643" w:rsidRDefault="00145643" w:rsidP="00405BB1">
                  <w:pPr>
                    <w:jc w:val="center"/>
                    <w:rPr>
                      <w:sz w:val="18"/>
                      <w:szCs w:val="18"/>
                    </w:rPr>
                  </w:pPr>
                  <w:r w:rsidRPr="002B4755">
                    <w:rPr>
                      <w:rFonts w:eastAsia="Malgun Gothic"/>
                      <w:color w:val="EE0000"/>
                      <w:sz w:val="18"/>
                      <w:szCs w:val="18"/>
                      <w:lang w:val="en-GB"/>
                    </w:rPr>
                    <w:t>&lt;Irrelevant part is omitted&gt;</w:t>
                  </w:r>
                </w:p>
              </w:tc>
            </w:tr>
          </w:tbl>
          <w:p w14:paraId="5C343505" w14:textId="7834289C" w:rsidR="00145643" w:rsidRDefault="00145643" w:rsidP="00145643">
            <w:pPr>
              <w:rPr>
                <w:sz w:val="18"/>
                <w:szCs w:val="18"/>
              </w:rPr>
            </w:pPr>
          </w:p>
          <w:p w14:paraId="0406ED73" w14:textId="3E1E8CB2" w:rsidR="00145643" w:rsidRDefault="00145643" w:rsidP="00145643">
            <w:pPr>
              <w:rPr>
                <w:sz w:val="18"/>
                <w:szCs w:val="18"/>
              </w:rPr>
            </w:pPr>
            <w:r>
              <w:rPr>
                <w:sz w:val="18"/>
                <w:szCs w:val="18"/>
              </w:rPr>
              <w:t>TP from Samsung:</w:t>
            </w:r>
          </w:p>
          <w:p w14:paraId="350853F8" w14:textId="1B8A19A0" w:rsidR="00145643" w:rsidRDefault="00145643" w:rsidP="00145643">
            <w:pPr>
              <w:rPr>
                <w:sz w:val="18"/>
                <w:szCs w:val="18"/>
              </w:rPr>
            </w:pPr>
          </w:p>
          <w:tbl>
            <w:tblPr>
              <w:tblStyle w:val="TableGrid"/>
              <w:tblW w:w="0" w:type="auto"/>
              <w:tblLook w:val="04A0" w:firstRow="1" w:lastRow="0" w:firstColumn="1" w:lastColumn="0" w:noHBand="0" w:noVBand="1"/>
            </w:tblPr>
            <w:tblGrid>
              <w:gridCol w:w="7356"/>
            </w:tblGrid>
            <w:tr w:rsidR="00145643" w14:paraId="24B37B54" w14:textId="77777777" w:rsidTr="00145643">
              <w:tc>
                <w:tcPr>
                  <w:tcW w:w="7356" w:type="dxa"/>
                </w:tcPr>
                <w:p w14:paraId="148F01C3" w14:textId="77777777" w:rsidR="00145643" w:rsidRDefault="00145643" w:rsidP="00145643">
                  <w:pPr>
                    <w:snapToGrid w:val="0"/>
                    <w:rPr>
                      <w:rFonts w:eastAsiaTheme="minorEastAsia"/>
                      <w:sz w:val="18"/>
                      <w:szCs w:val="18"/>
                      <w:lang w:eastAsia="zh-CN"/>
                    </w:rPr>
                  </w:pPr>
                  <w:r>
                    <w:rPr>
                      <w:rFonts w:eastAsiaTheme="minorEastAsia"/>
                      <w:sz w:val="18"/>
                      <w:szCs w:val="18"/>
                      <w:lang w:eastAsia="zh-CN"/>
                    </w:rPr>
                    <w:t>****</w:t>
                  </w:r>
                </w:p>
                <w:p w14:paraId="4D434AD0" w14:textId="77777777" w:rsidR="00145643" w:rsidRDefault="00145643" w:rsidP="00145643">
                  <w:pPr>
                    <w:snapToGrid w:val="0"/>
                    <w:rPr>
                      <w:rFonts w:eastAsiaTheme="minorEastAsia"/>
                      <w:sz w:val="18"/>
                      <w:szCs w:val="18"/>
                      <w:lang w:eastAsia="zh-CN"/>
                    </w:rPr>
                  </w:pPr>
                </w:p>
                <w:p w14:paraId="42E34AA5" w14:textId="12B9304A" w:rsidR="00145643" w:rsidRPr="00145643" w:rsidRDefault="00145643" w:rsidP="00145643">
                  <w:pPr>
                    <w:pStyle w:val="B1"/>
                    <w:rPr>
                      <w:noProof/>
                      <w:color w:val="FF0000"/>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w:t>
                  </w:r>
                  <w:r>
                    <w:rPr>
                      <w:noProof/>
                    </w:rPr>
                    <w:t xml:space="preserve">, </w:t>
                  </w:r>
                  <w:r>
                    <w:rPr>
                      <w:noProof/>
                      <w:color w:val="FF0000"/>
                    </w:rPr>
                    <w:t>subjecting to</w:t>
                  </w:r>
                  <w:r w:rsidRPr="0040097C">
                    <w:rPr>
                      <w:noProof/>
                      <w:color w:val="FF0000"/>
                    </w:rPr>
                    <w:t xml:space="preserve"> </w:t>
                  </w:r>
                  <w:r w:rsidRPr="0040097C">
                    <w:rPr>
                      <w:rFonts w:eastAsia="Malgun Gothic"/>
                      <w:color w:val="FF0000"/>
                    </w:rPr>
                    <w:t>limitations for UE transmission of</w:t>
                  </w:r>
                  <w:r>
                    <w:rPr>
                      <w:rFonts w:eastAsia="Malgun Gothic"/>
                      <w:color w:val="FF0000"/>
                    </w:rPr>
                    <w:t xml:space="preserve"> a PUSCH</w:t>
                  </w:r>
                  <w:r w:rsidRPr="0040097C">
                    <w:rPr>
                      <w:rFonts w:eastAsia="Malgun Gothic"/>
                      <w:color w:val="FF0000"/>
                    </w:rPr>
                    <w:t xml:space="preserve"> </w:t>
                  </w:r>
                  <w:r w:rsidRPr="0040097C">
                    <w:rPr>
                      <w:noProof/>
                      <w:color w:val="FF0000"/>
                    </w:rPr>
                    <w:t xml:space="preserve">with SP-CSI reports </w:t>
                  </w:r>
                  <w:r w:rsidRPr="0040097C">
                    <w:rPr>
                      <w:color w:val="FF0000"/>
                    </w:rPr>
                    <w:t>due to</w:t>
                  </w:r>
                  <w:r>
                    <w:rPr>
                      <w:color w:val="FF0000"/>
                    </w:rPr>
                    <w:t xml:space="preserve"> DRX or</w:t>
                  </w:r>
                  <w:r w:rsidRPr="0040097C">
                    <w:rPr>
                      <w:color w:val="FF0000"/>
                    </w:rPr>
                    <w:t xml:space="preserve"> cell DRX operation [11, TS 38.321] or</w:t>
                  </w:r>
                  <w:r w:rsidRPr="0040097C">
                    <w:rPr>
                      <w:rFonts w:eastAsia="Malgun Gothic"/>
                      <w:color w:val="FF0000"/>
                    </w:rPr>
                    <w:t xml:space="preserve"> as described in clauses </w:t>
                  </w:r>
                  <w:r>
                    <w:rPr>
                      <w:rFonts w:eastAsia="Malgun Gothic"/>
                      <w:color w:val="FF0000"/>
                    </w:rPr>
                    <w:t xml:space="preserve">9, </w:t>
                  </w:r>
                  <w:r w:rsidRPr="0040097C">
                    <w:rPr>
                      <w:rFonts w:eastAsia="Malgun Gothic"/>
                      <w:color w:val="FF0000"/>
                    </w:rPr>
                    <w:t>11.1,</w:t>
                  </w:r>
                  <w:r w:rsidRPr="0040097C">
                    <w:rPr>
                      <w:rFonts w:eastAsia="Malgun Gothic" w:hint="eastAsia"/>
                      <w:color w:val="FF0000"/>
                      <w:lang w:eastAsia="zh-CN"/>
                    </w:rPr>
                    <w:t xml:space="preserve"> 11.1.1</w:t>
                  </w:r>
                  <w:r w:rsidRPr="0040097C">
                    <w:rPr>
                      <w:rFonts w:ascii="Times" w:eastAsia="Malgun Gothic" w:hAnsi="Times" w:cs="Times"/>
                      <w:color w:val="FF0000"/>
                      <w:lang w:eastAsia="zh-CN"/>
                    </w:rPr>
                    <w:t>, 11.2A</w:t>
                  </w:r>
                  <w:r w:rsidRPr="0040097C">
                    <w:rPr>
                      <w:rFonts w:asciiTheme="minorEastAsia" w:hAnsiTheme="minorEastAsia" w:cs="Times" w:hint="eastAsia"/>
                      <w:color w:val="FF0000"/>
                      <w:lang w:eastAsia="zh-CN"/>
                    </w:rPr>
                    <w:t>,</w:t>
                  </w:r>
                  <w:r w:rsidRPr="0040097C">
                    <w:rPr>
                      <w:rFonts w:ascii="Times" w:hAnsi="Times" w:cs="Times" w:hint="eastAsia"/>
                      <w:color w:val="FF0000"/>
                      <w:lang w:eastAsia="zh-CN"/>
                    </w:rPr>
                    <w:t>15</w:t>
                  </w:r>
                  <w:r w:rsidRPr="0040097C">
                    <w:rPr>
                      <w:rFonts w:ascii="Times" w:eastAsia="Malgun Gothic" w:hAnsi="Times" w:cs="Times"/>
                      <w:color w:val="FF0000"/>
                      <w:lang w:eastAsia="zh-CN"/>
                    </w:rPr>
                    <w:t xml:space="preserve"> </w:t>
                  </w:r>
                  <w:r w:rsidRPr="0040097C">
                    <w:rPr>
                      <w:rFonts w:ascii="Times" w:hAnsi="Times" w:cs="Times" w:hint="eastAsia"/>
                      <w:color w:val="FF0000"/>
                      <w:lang w:eastAsia="zh-CN"/>
                    </w:rPr>
                    <w:t xml:space="preserve">and 17.2 </w:t>
                  </w:r>
                  <w:r w:rsidRPr="0040097C">
                    <w:rPr>
                      <w:rFonts w:ascii="Times" w:eastAsia="Malgun Gothic" w:hAnsi="Times" w:cs="Times"/>
                      <w:color w:val="FF0000"/>
                      <w:lang w:eastAsia="zh-CN"/>
                    </w:rPr>
                    <w:t>including repetitions if any</w:t>
                  </w:r>
                  <w:r>
                    <w:rPr>
                      <w:rFonts w:ascii="Times" w:eastAsia="Malgun Gothic" w:hAnsi="Times" w:cs="Times"/>
                      <w:color w:val="FF0000"/>
                      <w:lang w:eastAsia="zh-CN"/>
                    </w:rPr>
                    <w:t xml:space="preserve"> [6, TS 38.213] or as described in clause 5.2.5,</w:t>
                  </w:r>
                  <w:r w:rsidRPr="0090751A">
                    <w:rPr>
                      <w:noProof/>
                    </w:rPr>
                    <w:t xml:space="preserve">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r>
                    <w:rPr>
                      <w:noProof/>
                    </w:rPr>
                    <w:t>.</w:t>
                  </w:r>
                </w:p>
              </w:tc>
            </w:tr>
          </w:tbl>
          <w:p w14:paraId="1C05E25F" w14:textId="77777777" w:rsidR="00145643" w:rsidRDefault="00145643" w:rsidP="00145643">
            <w:pPr>
              <w:rPr>
                <w:sz w:val="18"/>
                <w:szCs w:val="18"/>
              </w:rPr>
            </w:pPr>
          </w:p>
          <w:p w14:paraId="258E7100" w14:textId="08AC7C96" w:rsidR="00145643" w:rsidRPr="00145643" w:rsidRDefault="00145643" w:rsidP="00145643">
            <w:pPr>
              <w:rPr>
                <w:sz w:val="18"/>
                <w:szCs w:val="18"/>
              </w:rPr>
            </w:pPr>
          </w:p>
        </w:tc>
      </w:tr>
      <w:tr w:rsidR="00D20F25" w14:paraId="48B18310"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7555133" w14:textId="77777777" w:rsidR="00D20F25" w:rsidRDefault="009B5873">
            <w:pPr>
              <w:snapToGrid w:val="0"/>
              <w:rPr>
                <w:color w:val="000000" w:themeColor="text1"/>
                <w:sz w:val="18"/>
                <w:szCs w:val="18"/>
              </w:rPr>
            </w:pPr>
            <w:r>
              <w:rPr>
                <w:color w:val="000000" w:themeColor="text1"/>
                <w:sz w:val="18"/>
                <w:szCs w:val="18"/>
              </w:rPr>
              <w:lastRenderedPageBreak/>
              <w:t>5.3</w:t>
            </w:r>
          </w:p>
        </w:tc>
        <w:tc>
          <w:tcPr>
            <w:tcW w:w="1276" w:type="dxa"/>
            <w:tcBorders>
              <w:top w:val="single" w:sz="4" w:space="0" w:color="auto"/>
              <w:left w:val="single" w:sz="4" w:space="0" w:color="auto"/>
              <w:bottom w:val="single" w:sz="4" w:space="0" w:color="auto"/>
              <w:right w:val="single" w:sz="4" w:space="0" w:color="auto"/>
            </w:tcBorders>
          </w:tcPr>
          <w:p w14:paraId="2F18DF3B" w14:textId="77777777" w:rsidR="00D20F25" w:rsidRDefault="009B5873">
            <w:pPr>
              <w:contextualSpacing/>
              <w:rPr>
                <w:sz w:val="18"/>
                <w:szCs w:val="18"/>
              </w:rPr>
            </w:pPr>
            <w:r>
              <w:rPr>
                <w:sz w:val="18"/>
                <w:szCs w:val="18"/>
              </w:rPr>
              <w:t>event triggered L1-RSRP reporting if eventDetection-TimeWindowLength-r19 is configured (from in-coming LS from RAN4 (R4-2512232))</w:t>
            </w:r>
          </w:p>
        </w:tc>
        <w:tc>
          <w:tcPr>
            <w:tcW w:w="8075" w:type="dxa"/>
            <w:tcBorders>
              <w:top w:val="single" w:sz="4" w:space="0" w:color="auto"/>
              <w:left w:val="single" w:sz="4" w:space="0" w:color="auto"/>
              <w:bottom w:val="single" w:sz="4" w:space="0" w:color="auto"/>
              <w:right w:val="single" w:sz="4" w:space="0" w:color="auto"/>
            </w:tcBorders>
          </w:tcPr>
          <w:p w14:paraId="68389BC5" w14:textId="77777777" w:rsidR="00D20F25" w:rsidRDefault="009B5873">
            <w:pPr>
              <w:snapToGrid w:val="0"/>
              <w:spacing w:before="120" w:after="120"/>
              <w:jc w:val="both"/>
              <w:rPr>
                <w:sz w:val="18"/>
                <w:szCs w:val="18"/>
              </w:rPr>
            </w:pPr>
            <w:r>
              <w:rPr>
                <w:sz w:val="18"/>
                <w:szCs w:val="18"/>
              </w:rPr>
              <w:t xml:space="preserve">This meeting, one LS on </w:t>
            </w:r>
            <w:r>
              <w:rPr>
                <w:rFonts w:hint="eastAsia"/>
                <w:sz w:val="18"/>
                <w:szCs w:val="18"/>
              </w:rPr>
              <w:t>event triggered L1-RSRP reporting</w:t>
            </w:r>
            <w:r>
              <w:rPr>
                <w:sz w:val="18"/>
                <w:szCs w:val="18"/>
              </w:rPr>
              <w:t xml:space="preserve"> (R1-2506730/R4-2512232) is received. The details are provided in the following.</w:t>
            </w:r>
          </w:p>
          <w:p w14:paraId="5EBCBD64" w14:textId="77777777" w:rsidR="00D20F25" w:rsidRDefault="00D20F25">
            <w:pPr>
              <w:snapToGrid w:val="0"/>
              <w:spacing w:before="120" w:after="120"/>
              <w:jc w:val="both"/>
              <w:rPr>
                <w:sz w:val="18"/>
                <w:szCs w:val="18"/>
              </w:rPr>
            </w:pPr>
          </w:p>
          <w:tbl>
            <w:tblPr>
              <w:tblStyle w:val="TableGrid"/>
              <w:tblW w:w="0" w:type="auto"/>
              <w:tblLook w:val="04A0" w:firstRow="1" w:lastRow="0" w:firstColumn="1" w:lastColumn="0" w:noHBand="0" w:noVBand="1"/>
            </w:tblPr>
            <w:tblGrid>
              <w:gridCol w:w="7356"/>
            </w:tblGrid>
            <w:tr w:rsidR="00D20F25" w14:paraId="2925349E" w14:textId="77777777">
              <w:tc>
                <w:tcPr>
                  <w:tcW w:w="7356" w:type="dxa"/>
                </w:tcPr>
                <w:p w14:paraId="09BA8397" w14:textId="77777777" w:rsidR="00D20F25" w:rsidRDefault="009B5873">
                  <w:pPr>
                    <w:numPr>
                      <w:ilvl w:val="0"/>
                      <w:numId w:val="31"/>
                    </w:numPr>
                    <w:spacing w:after="120"/>
                    <w:contextualSpacing/>
                    <w:rPr>
                      <w:rFonts w:eastAsia="PMingLiU"/>
                      <w:b/>
                      <w:sz w:val="18"/>
                      <w:szCs w:val="18"/>
                      <w:lang w:val="en-GB" w:eastAsia="en-US"/>
                    </w:rPr>
                  </w:pPr>
                  <w:r>
                    <w:rPr>
                      <w:rFonts w:eastAsia="PMingLiU"/>
                      <w:b/>
                      <w:sz w:val="18"/>
                      <w:szCs w:val="18"/>
                      <w:lang w:val="en-GB" w:eastAsia="en-US"/>
                    </w:rPr>
                    <w:t>Overall Description:</w:t>
                  </w:r>
                </w:p>
                <w:p w14:paraId="5356FEA9" w14:textId="77777777" w:rsidR="00D20F25" w:rsidRDefault="009B5873">
                  <w:pPr>
                    <w:spacing w:after="120"/>
                    <w:rPr>
                      <w:sz w:val="18"/>
                      <w:szCs w:val="18"/>
                    </w:rPr>
                  </w:pPr>
                  <w:r>
                    <w:rPr>
                      <w:sz w:val="18"/>
                      <w:szCs w:val="18"/>
                    </w:rPr>
                    <w:t>RAN4 has made the following agreement on event-triggered measurement reporting delay on event triggered L1-RSRP reporting if eventDetectionTimeWindowLength-r19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0"/>
                  </w:tblGrid>
                  <w:tr w:rsidR="00D20F25" w14:paraId="577114DF" w14:textId="77777777">
                    <w:tc>
                      <w:tcPr>
                        <w:tcW w:w="10081" w:type="dxa"/>
                      </w:tcPr>
                      <w:p w14:paraId="4B748C2F" w14:textId="77777777" w:rsidR="00D20F25" w:rsidRDefault="009B5873">
                        <w:pPr>
                          <w:rPr>
                            <w:b/>
                            <w:sz w:val="18"/>
                            <w:szCs w:val="18"/>
                          </w:rPr>
                        </w:pPr>
                        <w:r>
                          <w:rPr>
                            <w:b/>
                            <w:sz w:val="18"/>
                            <w:szCs w:val="18"/>
                          </w:rPr>
                          <w:t>Agreement:</w:t>
                        </w:r>
                      </w:p>
                      <w:p w14:paraId="5132CB67" w14:textId="77777777" w:rsidR="00D20F25" w:rsidRDefault="009B5873">
                        <w:pPr>
                          <w:snapToGrid w:val="0"/>
                          <w:spacing w:after="120"/>
                          <w:ind w:leftChars="100" w:left="240"/>
                          <w:rPr>
                            <w:sz w:val="18"/>
                            <w:szCs w:val="18"/>
                            <w:lang w:eastAsia="en-US"/>
                          </w:rPr>
                        </w:pPr>
                        <w:r>
                          <w:rPr>
                            <w:sz w:val="18"/>
                            <w:szCs w:val="18"/>
                          </w:rPr>
                          <w:t>For the window-based solution:</w:t>
                        </w:r>
                      </w:p>
                      <w:p w14:paraId="24B21093" w14:textId="77777777" w:rsidR="00D20F25" w:rsidRDefault="009B5873">
                        <w:pPr>
                          <w:snapToGrid w:val="0"/>
                          <w:spacing w:after="120"/>
                          <w:ind w:leftChars="100" w:left="240"/>
                          <w:rPr>
                            <w:bCs/>
                            <w:iCs/>
                            <w:sz w:val="18"/>
                            <w:szCs w:val="18"/>
                          </w:rPr>
                        </w:pPr>
                        <w:r>
                          <w:rPr>
                            <w:bCs/>
                            <w:sz w:val="18"/>
                            <w:szCs w:val="18"/>
                          </w:rPr>
                          <w:lastRenderedPageBreak/>
                          <w:t xml:space="preserve">if </w:t>
                        </w:r>
                        <w:r>
                          <w:rPr>
                            <w:bCs/>
                            <w:iCs/>
                            <w:sz w:val="18"/>
                            <w:szCs w:val="18"/>
                          </w:rPr>
                          <w:t xml:space="preserve">eventDetectionTimeWindowLength-r19 </w:t>
                        </w:r>
                        <w:r>
                          <w:rPr>
                            <w:bCs/>
                            <w:sz w:val="18"/>
                            <w:szCs w:val="18"/>
                          </w:rPr>
                          <w:t>is provided</w:t>
                        </w:r>
                        <w:r>
                          <w:rPr>
                            <w:sz w:val="18"/>
                            <w:szCs w:val="18"/>
                          </w:rPr>
                          <w:t>, the event triggered measurement reporting delay shall be no larger than (</w:t>
                        </w:r>
                        <w:r>
                          <w:rPr>
                            <w:bCs/>
                            <w:iCs/>
                            <w:sz w:val="18"/>
                            <w:szCs w:val="18"/>
                          </w:rPr>
                          <w:t>eventInstanceCount-r19 + L) * T</w:t>
                        </w:r>
                        <w:r>
                          <w:rPr>
                            <w:bCs/>
                            <w:iCs/>
                            <w:sz w:val="18"/>
                            <w:szCs w:val="18"/>
                            <w:vertAlign w:val="subscript"/>
                          </w:rPr>
                          <w:t xml:space="preserve">L1-meas_basic </w:t>
                        </w:r>
                        <w:r>
                          <w:rPr>
                            <w:bCs/>
                            <w:iCs/>
                            <w:sz w:val="18"/>
                            <w:szCs w:val="18"/>
                          </w:rPr>
                          <w:t>+</w:t>
                        </w:r>
                        <w:r>
                          <w:rPr>
                            <w:rFonts w:eastAsia="PMingLiU"/>
                            <w:sz w:val="18"/>
                            <w:szCs w:val="18"/>
                          </w:rPr>
                          <w:t xml:space="preserve"> </w:t>
                        </w:r>
                        <w:proofErr w:type="spellStart"/>
                        <w:r>
                          <w:rPr>
                            <w:rFonts w:eastAsia="PMingLiU"/>
                            <w:sz w:val="18"/>
                            <w:szCs w:val="18"/>
                          </w:rPr>
                          <w:t>T</w:t>
                        </w:r>
                        <w:r>
                          <w:rPr>
                            <w:rFonts w:eastAsia="PMingLiU"/>
                            <w:sz w:val="18"/>
                            <w:szCs w:val="18"/>
                            <w:vertAlign w:val="subscript"/>
                          </w:rPr>
                          <w:t>first</w:t>
                        </w:r>
                        <w:proofErr w:type="spellEnd"/>
                        <w:r>
                          <w:rPr>
                            <w:rFonts w:eastAsia="PMingLiU"/>
                            <w:sz w:val="18"/>
                            <w:szCs w:val="18"/>
                            <w:vertAlign w:val="subscript"/>
                          </w:rPr>
                          <w:t xml:space="preserve"> UL channel</w:t>
                        </w:r>
                      </w:p>
                      <w:p w14:paraId="5E32AF4B" w14:textId="77777777" w:rsidR="00D20F25" w:rsidRDefault="009B5873">
                        <w:pPr>
                          <w:snapToGrid w:val="0"/>
                          <w:spacing w:after="120"/>
                          <w:ind w:leftChars="200" w:left="480"/>
                          <w:rPr>
                            <w:bCs/>
                            <w:iCs/>
                            <w:sz w:val="18"/>
                            <w:szCs w:val="18"/>
                          </w:rPr>
                        </w:pPr>
                        <w:r>
                          <w:rPr>
                            <w:bCs/>
                            <w:iCs/>
                            <w:sz w:val="18"/>
                            <w:szCs w:val="18"/>
                          </w:rPr>
                          <w:t>- eventInstanceCount-r19 is configured by NW</w:t>
                        </w:r>
                      </w:p>
                      <w:p w14:paraId="597BAC8E" w14:textId="77777777" w:rsidR="00D20F25" w:rsidRDefault="009B5873">
                        <w:pPr>
                          <w:snapToGrid w:val="0"/>
                          <w:spacing w:after="120"/>
                          <w:ind w:leftChars="200" w:left="480"/>
                          <w:rPr>
                            <w:sz w:val="18"/>
                            <w:szCs w:val="18"/>
                          </w:rPr>
                        </w:pPr>
                        <w:r>
                          <w:rPr>
                            <w:bCs/>
                            <w:iCs/>
                            <w:sz w:val="18"/>
                            <w:szCs w:val="18"/>
                          </w:rPr>
                          <w:t xml:space="preserve">- </w:t>
                        </w:r>
                        <w:r>
                          <w:rPr>
                            <w:sz w:val="18"/>
                            <w:szCs w:val="18"/>
                          </w:rPr>
                          <w:t xml:space="preserve">L </w:t>
                        </w:r>
                        <w:r>
                          <w:rPr>
                            <w:bCs/>
                            <w:iCs/>
                            <w:sz w:val="18"/>
                            <w:szCs w:val="18"/>
                          </w:rPr>
                          <w:t>is</w:t>
                        </w:r>
                        <w:r>
                          <w:rPr>
                            <w:sz w:val="18"/>
                            <w:szCs w:val="18"/>
                          </w:rPr>
                          <w:t xml:space="preserve"> the number of measurement instances (T</w:t>
                        </w:r>
                        <w:r>
                          <w:rPr>
                            <w:sz w:val="18"/>
                            <w:szCs w:val="18"/>
                            <w:vertAlign w:val="subscript"/>
                          </w:rPr>
                          <w:t>L1-meas_basic</w:t>
                        </w:r>
                        <w:r>
                          <w:rPr>
                            <w:sz w:val="18"/>
                            <w:szCs w:val="18"/>
                          </w:rPr>
                          <w:t>) that do not satisfy the event condition, counted after the event counter is started and before the required number of events (eventInstanceCount-r19) are detected within the specified time window (eventDetectionTimeWindowLength-r19).</w:t>
                        </w:r>
                      </w:p>
                      <w:p w14:paraId="7897BB65" w14:textId="77777777" w:rsidR="00D20F25" w:rsidRDefault="009B5873">
                        <w:pPr>
                          <w:snapToGrid w:val="0"/>
                          <w:spacing w:after="120"/>
                          <w:ind w:leftChars="200" w:left="480"/>
                          <w:rPr>
                            <w:bCs/>
                            <w:iCs/>
                            <w:sz w:val="18"/>
                            <w:szCs w:val="18"/>
                            <w:lang w:eastAsia="en-US"/>
                          </w:rPr>
                        </w:pPr>
                        <w:r>
                          <w:rPr>
                            <w:bCs/>
                            <w:iCs/>
                            <w:sz w:val="18"/>
                            <w:szCs w:val="18"/>
                          </w:rPr>
                          <w:t>- T</w:t>
                        </w:r>
                        <w:r>
                          <w:rPr>
                            <w:bCs/>
                            <w:iCs/>
                            <w:sz w:val="18"/>
                            <w:szCs w:val="18"/>
                            <w:vertAlign w:val="subscript"/>
                          </w:rPr>
                          <w:t xml:space="preserve">L1-meas_basic </w:t>
                        </w:r>
                        <w:r>
                          <w:rPr>
                            <w:bCs/>
                            <w:iCs/>
                            <w:sz w:val="18"/>
                            <w:szCs w:val="18"/>
                          </w:rPr>
                          <w:t xml:space="preserve">is the L1 measurement period which agreed in without window-based </w:t>
                        </w:r>
                        <w:proofErr w:type="spellStart"/>
                        <w:r>
                          <w:rPr>
                            <w:bCs/>
                            <w:iCs/>
                            <w:sz w:val="18"/>
                            <w:szCs w:val="18"/>
                          </w:rPr>
                          <w:t>soltuion</w:t>
                        </w:r>
                        <w:proofErr w:type="spellEnd"/>
                        <w:r>
                          <w:rPr>
                            <w:bCs/>
                            <w:iCs/>
                            <w:sz w:val="18"/>
                            <w:szCs w:val="18"/>
                          </w:rPr>
                          <w:t>, in details, it is the maximum of L1-RSRP measurement periods on the beams corresponding to the event</w:t>
                        </w:r>
                      </w:p>
                      <w:p w14:paraId="6FFCFC89" w14:textId="77777777" w:rsidR="00D20F25" w:rsidRDefault="009B5873">
                        <w:pPr>
                          <w:snapToGrid w:val="0"/>
                          <w:spacing w:after="120"/>
                          <w:ind w:leftChars="100" w:left="240"/>
                          <w:rPr>
                            <w:bCs/>
                            <w:iCs/>
                            <w:sz w:val="18"/>
                            <w:szCs w:val="18"/>
                            <w:highlight w:val="green"/>
                            <w:u w:val="single"/>
                          </w:rPr>
                        </w:pPr>
                        <w:r>
                          <w:rPr>
                            <w:bCs/>
                            <w:iCs/>
                            <w:sz w:val="18"/>
                            <w:szCs w:val="18"/>
                          </w:rPr>
                          <w:t xml:space="preserve">The above </w:t>
                        </w:r>
                        <w:proofErr w:type="spellStart"/>
                        <w:r>
                          <w:rPr>
                            <w:bCs/>
                            <w:iCs/>
                            <w:sz w:val="18"/>
                            <w:szCs w:val="18"/>
                          </w:rPr>
                          <w:t>requriement</w:t>
                        </w:r>
                        <w:proofErr w:type="spellEnd"/>
                        <w:r>
                          <w:rPr>
                            <w:bCs/>
                            <w:iCs/>
                            <w:sz w:val="18"/>
                            <w:szCs w:val="18"/>
                          </w:rPr>
                          <w:t xml:space="preserve"> is applicable when eventDetectionTimeWindowLength-r19 is not less than </w:t>
                        </w:r>
                        <w:r>
                          <w:rPr>
                            <w:sz w:val="18"/>
                            <w:szCs w:val="18"/>
                          </w:rPr>
                          <w:t>(</w:t>
                        </w:r>
                        <w:r>
                          <w:rPr>
                            <w:bCs/>
                            <w:iCs/>
                            <w:sz w:val="18"/>
                            <w:szCs w:val="18"/>
                          </w:rPr>
                          <w:t>eventInstanceCount-r19 + L-1) * T</w:t>
                        </w:r>
                        <w:r>
                          <w:rPr>
                            <w:bCs/>
                            <w:iCs/>
                            <w:sz w:val="18"/>
                            <w:szCs w:val="18"/>
                            <w:vertAlign w:val="subscript"/>
                          </w:rPr>
                          <w:t>L1-meas_</w:t>
                        </w:r>
                        <w:proofErr w:type="gramStart"/>
                        <w:r>
                          <w:rPr>
                            <w:bCs/>
                            <w:iCs/>
                            <w:sz w:val="18"/>
                            <w:szCs w:val="18"/>
                            <w:vertAlign w:val="subscript"/>
                          </w:rPr>
                          <w:t xml:space="preserve">basic </w:t>
                        </w:r>
                        <w:r>
                          <w:rPr>
                            <w:bCs/>
                            <w:iCs/>
                            <w:sz w:val="18"/>
                            <w:szCs w:val="18"/>
                          </w:rPr>
                          <w:t>,</w:t>
                        </w:r>
                        <w:proofErr w:type="gramEnd"/>
                        <w:r>
                          <w:rPr>
                            <w:bCs/>
                            <w:iCs/>
                            <w:sz w:val="18"/>
                            <w:szCs w:val="18"/>
                          </w:rPr>
                          <w:t xml:space="preserve"> and no requirement when eventDetectionTimeWindowLength-r19 is less than </w:t>
                        </w:r>
                        <w:r>
                          <w:rPr>
                            <w:sz w:val="18"/>
                            <w:szCs w:val="18"/>
                          </w:rPr>
                          <w:t>(</w:t>
                        </w:r>
                        <w:r>
                          <w:rPr>
                            <w:bCs/>
                            <w:iCs/>
                            <w:sz w:val="18"/>
                            <w:szCs w:val="18"/>
                          </w:rPr>
                          <w:t>eventInstanceCount-r19 + L-1) * T</w:t>
                        </w:r>
                        <w:r>
                          <w:rPr>
                            <w:bCs/>
                            <w:iCs/>
                            <w:sz w:val="18"/>
                            <w:szCs w:val="18"/>
                            <w:vertAlign w:val="subscript"/>
                          </w:rPr>
                          <w:t>L1-meas_basic</w:t>
                        </w:r>
                        <w:r>
                          <w:rPr>
                            <w:bCs/>
                            <w:iCs/>
                            <w:sz w:val="18"/>
                            <w:szCs w:val="18"/>
                          </w:rPr>
                          <w:t>.</w:t>
                        </w:r>
                      </w:p>
                    </w:tc>
                  </w:tr>
                </w:tbl>
                <w:p w14:paraId="283A87A7" w14:textId="77777777" w:rsidR="00D20F25" w:rsidRDefault="009B5873">
                  <w:pPr>
                    <w:pStyle w:val="BodyText"/>
                    <w:jc w:val="both"/>
                    <w:rPr>
                      <w:rFonts w:eastAsiaTheme="minorEastAsia"/>
                      <w:sz w:val="18"/>
                      <w:szCs w:val="18"/>
                      <w:lang w:eastAsia="zh-CN"/>
                    </w:rPr>
                  </w:pPr>
                  <w:r>
                    <w:rPr>
                      <w:rFonts w:eastAsiaTheme="minorEastAsia"/>
                      <w:sz w:val="18"/>
                      <w:szCs w:val="18"/>
                      <w:lang w:eastAsia="zh-CN"/>
                    </w:rPr>
                    <w:lastRenderedPageBreak/>
                    <w:t xml:space="preserve"> These agreements will be specified in TS 38.133 sections 9.5 and 9.13.</w:t>
                  </w:r>
                </w:p>
                <w:p w14:paraId="6872E6EF" w14:textId="77777777" w:rsidR="00D20F25" w:rsidRDefault="009B5873">
                  <w:pPr>
                    <w:spacing w:beforeLines="50" w:before="182" w:afterLines="50" w:after="182"/>
                    <w:rPr>
                      <w:rFonts w:eastAsia="MS Mincho"/>
                      <w:b/>
                      <w:sz w:val="18"/>
                      <w:szCs w:val="18"/>
                    </w:rPr>
                  </w:pPr>
                  <w:r>
                    <w:rPr>
                      <w:rFonts w:eastAsia="MS Mincho"/>
                      <w:b/>
                      <w:sz w:val="18"/>
                      <w:szCs w:val="18"/>
                    </w:rPr>
                    <w:t>2. Actions:</w:t>
                  </w:r>
                </w:p>
                <w:p w14:paraId="1B1253CA" w14:textId="77777777" w:rsidR="00D20F25" w:rsidRDefault="009B5873">
                  <w:pPr>
                    <w:spacing w:beforeLines="50" w:before="182" w:afterLines="50" w:after="182"/>
                    <w:rPr>
                      <w:rFonts w:eastAsia="MS Mincho"/>
                      <w:b/>
                      <w:sz w:val="18"/>
                      <w:szCs w:val="18"/>
                    </w:rPr>
                  </w:pPr>
                  <w:r>
                    <w:rPr>
                      <w:rFonts w:eastAsia="Arial Unicode MS"/>
                      <w:sz w:val="18"/>
                      <w:szCs w:val="18"/>
                    </w:rPr>
                    <w:t>RAN4 respectfully asks RAN1 to take the above agreements into account.</w:t>
                  </w:r>
                </w:p>
              </w:tc>
            </w:tr>
          </w:tbl>
          <w:p w14:paraId="136048C6" w14:textId="77777777" w:rsidR="00D20F25" w:rsidRDefault="009B5873">
            <w:pPr>
              <w:rPr>
                <w:color w:val="0000FF"/>
                <w:sz w:val="18"/>
                <w:szCs w:val="18"/>
              </w:rPr>
            </w:pPr>
            <w:r>
              <w:rPr>
                <w:color w:val="0000FF"/>
                <w:sz w:val="18"/>
                <w:szCs w:val="18"/>
              </w:rPr>
              <w:lastRenderedPageBreak/>
              <w:t>FL Note: Per companies input [23, 28] and my assessment, there is no further issue identified on above.</w:t>
            </w:r>
          </w:p>
          <w:p w14:paraId="22D6997A" w14:textId="77777777" w:rsidR="00D20F25" w:rsidRDefault="009B5873">
            <w:pPr>
              <w:snapToGrid w:val="0"/>
              <w:spacing w:before="120" w:after="120"/>
              <w:jc w:val="both"/>
              <w:rPr>
                <w:color w:val="0000FF"/>
                <w:sz w:val="18"/>
                <w:szCs w:val="18"/>
              </w:rPr>
            </w:pPr>
            <w:r>
              <w:rPr>
                <w:color w:val="0000FF"/>
                <w:sz w:val="18"/>
                <w:szCs w:val="18"/>
              </w:rPr>
              <w:t>Q5.3: Whether any RAN1 spec impact/work/reply are identified? If yes, what?</w:t>
            </w:r>
          </w:p>
          <w:p w14:paraId="6FD49052" w14:textId="44685425" w:rsidR="00AF693A" w:rsidRPr="00AF693A" w:rsidRDefault="00AF693A" w:rsidP="00AF693A">
            <w:pPr>
              <w:pStyle w:val="ListParagraph"/>
              <w:numPr>
                <w:ilvl w:val="0"/>
                <w:numId w:val="27"/>
              </w:numPr>
              <w:snapToGrid w:val="0"/>
              <w:spacing w:before="120" w:after="120"/>
              <w:jc w:val="both"/>
              <w:rPr>
                <w:sz w:val="18"/>
                <w:szCs w:val="18"/>
              </w:rPr>
            </w:pPr>
            <w:r>
              <w:rPr>
                <w:sz w:val="18"/>
                <w:szCs w:val="18"/>
              </w:rPr>
              <w:t xml:space="preserve">No further RAN1 impact/work/reply: </w:t>
            </w:r>
            <w:proofErr w:type="spellStart"/>
            <w:r w:rsidRPr="00356CBA">
              <w:rPr>
                <w:color w:val="FF0000"/>
                <w:sz w:val="18"/>
                <w:szCs w:val="18"/>
              </w:rPr>
              <w:t>xiaomi</w:t>
            </w:r>
            <w:proofErr w:type="spellEnd"/>
            <w:r w:rsidR="00356CBA" w:rsidRPr="00356CBA">
              <w:rPr>
                <w:color w:val="FF0000"/>
                <w:sz w:val="18"/>
                <w:szCs w:val="18"/>
              </w:rPr>
              <w:t xml:space="preserve">, OPPO, </w:t>
            </w:r>
            <w:proofErr w:type="spellStart"/>
            <w:r w:rsidR="00356CBA" w:rsidRPr="00356CBA">
              <w:rPr>
                <w:color w:val="FF0000"/>
                <w:sz w:val="18"/>
                <w:szCs w:val="18"/>
              </w:rPr>
              <w:t>Spreadtrum</w:t>
            </w:r>
            <w:proofErr w:type="spellEnd"/>
            <w:r w:rsidR="00356CBA" w:rsidRPr="00356CBA">
              <w:rPr>
                <w:color w:val="FF0000"/>
                <w:sz w:val="18"/>
                <w:szCs w:val="18"/>
              </w:rPr>
              <w:t xml:space="preserve">, </w:t>
            </w:r>
            <w:r w:rsidR="00356CBA">
              <w:rPr>
                <w:color w:val="FF0000"/>
                <w:sz w:val="18"/>
                <w:szCs w:val="18"/>
              </w:rPr>
              <w:t xml:space="preserve">ZTE, </w:t>
            </w:r>
            <w:r w:rsidR="009117B7">
              <w:rPr>
                <w:color w:val="FF0000"/>
                <w:sz w:val="18"/>
                <w:szCs w:val="18"/>
              </w:rPr>
              <w:t xml:space="preserve">vivo, </w:t>
            </w:r>
            <w:r w:rsidR="009045CE">
              <w:rPr>
                <w:color w:val="FF0000"/>
                <w:sz w:val="18"/>
                <w:szCs w:val="18"/>
              </w:rPr>
              <w:t>Nokia,</w:t>
            </w:r>
            <w:r w:rsidR="00B61CC8">
              <w:rPr>
                <w:color w:val="FF0000"/>
                <w:sz w:val="18"/>
                <w:szCs w:val="18"/>
              </w:rPr>
              <w:t xml:space="preserve"> Samsung, </w:t>
            </w:r>
            <w:r w:rsidR="008C525A">
              <w:rPr>
                <w:color w:val="FF0000"/>
                <w:sz w:val="18"/>
                <w:szCs w:val="18"/>
              </w:rPr>
              <w:t xml:space="preserve">Fujitsu, Ericsson, </w:t>
            </w:r>
            <w:r w:rsidR="00404BF5">
              <w:rPr>
                <w:color w:val="FF0000"/>
                <w:sz w:val="18"/>
                <w:szCs w:val="18"/>
              </w:rPr>
              <w:t xml:space="preserve">CATT, Huawei, Qualcomm, </w:t>
            </w:r>
            <w:r w:rsidR="00F731E1">
              <w:rPr>
                <w:rFonts w:hint="eastAsia"/>
                <w:color w:val="FF0000"/>
                <w:sz w:val="18"/>
                <w:szCs w:val="18"/>
                <w:lang w:eastAsia="zh-CN"/>
              </w:rPr>
              <w:t>M</w:t>
            </w:r>
            <w:r w:rsidR="00F731E1">
              <w:rPr>
                <w:color w:val="FF0000"/>
                <w:sz w:val="18"/>
                <w:szCs w:val="18"/>
              </w:rPr>
              <w:t>ediaTek,</w:t>
            </w:r>
            <w:r w:rsidR="00806397">
              <w:rPr>
                <w:color w:val="FF0000"/>
                <w:sz w:val="18"/>
                <w:szCs w:val="18"/>
              </w:rPr>
              <w:t xml:space="preserve"> NTT DOCOMO, </w:t>
            </w:r>
          </w:p>
        </w:tc>
      </w:tr>
    </w:tbl>
    <w:p w14:paraId="5CFDDE98" w14:textId="77777777" w:rsidR="00D20F25" w:rsidRDefault="009B5873">
      <w:pPr>
        <w:pStyle w:val="Caption"/>
        <w:spacing w:before="240"/>
        <w:jc w:val="center"/>
      </w:pPr>
      <w:r>
        <w:lastRenderedPageBreak/>
        <w:t>Table 5-2 Company input for incoming LSs</w:t>
      </w:r>
    </w:p>
    <w:tbl>
      <w:tblPr>
        <w:tblStyle w:val="TableGrid"/>
        <w:tblW w:w="9985" w:type="dxa"/>
        <w:tblLook w:val="04A0" w:firstRow="1" w:lastRow="0" w:firstColumn="1" w:lastColumn="0" w:noHBand="0" w:noVBand="1"/>
      </w:tblPr>
      <w:tblGrid>
        <w:gridCol w:w="1516"/>
        <w:gridCol w:w="8469"/>
      </w:tblGrid>
      <w:tr w:rsidR="00D20F25" w14:paraId="14131A5C"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25148A2" w14:textId="77777777" w:rsidR="00D20F25" w:rsidRDefault="009B5873">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35C3968" w14:textId="77777777" w:rsidR="00D20F25" w:rsidRDefault="009B5873">
            <w:pPr>
              <w:snapToGrid w:val="0"/>
              <w:rPr>
                <w:b/>
                <w:sz w:val="18"/>
                <w:szCs w:val="18"/>
                <w:lang w:eastAsia="zh-CN"/>
              </w:rPr>
            </w:pPr>
            <w:r>
              <w:rPr>
                <w:b/>
                <w:sz w:val="18"/>
                <w:szCs w:val="18"/>
                <w:lang w:eastAsia="zh-CN"/>
              </w:rPr>
              <w:t>Input</w:t>
            </w:r>
          </w:p>
        </w:tc>
      </w:tr>
      <w:tr w:rsidR="00D20F25" w14:paraId="0E5F3EEE"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BE6EB27" w14:textId="77777777" w:rsidR="00D20F25" w:rsidRDefault="009B5873">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24D805B2" w14:textId="77777777" w:rsidR="00D20F25" w:rsidRDefault="009B5873">
            <w:pPr>
              <w:overflowPunct w:val="0"/>
              <w:autoSpaceDE w:val="0"/>
              <w:autoSpaceDN w:val="0"/>
              <w:adjustRightInd w:val="0"/>
              <w:snapToGrid w:val="0"/>
              <w:textAlignment w:val="baseline"/>
              <w:rPr>
                <w:color w:val="000000" w:themeColor="text1"/>
                <w:sz w:val="18"/>
                <w:szCs w:val="18"/>
                <w:lang w:val="en-GB" w:eastAsia="zh-CN"/>
              </w:rPr>
            </w:pPr>
            <w:r>
              <w:rPr>
                <w:rFonts w:eastAsia="MS Mincho"/>
                <w:color w:val="0000FF"/>
                <w:sz w:val="18"/>
                <w:szCs w:val="18"/>
                <w:lang w:eastAsia="ja-JP"/>
              </w:rPr>
              <w:t>Please provide your input on the above question of Q5.1/5.2/5.3?</w:t>
            </w:r>
          </w:p>
        </w:tc>
      </w:tr>
      <w:tr w:rsidR="00D20F25" w14:paraId="02EE94DC"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6FDEBF3" w14:textId="77777777" w:rsidR="00D20F25" w:rsidRDefault="009B5873">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8469" w:type="dxa"/>
            <w:tcBorders>
              <w:top w:val="single" w:sz="4" w:space="0" w:color="auto"/>
              <w:left w:val="single" w:sz="4" w:space="0" w:color="auto"/>
              <w:bottom w:val="single" w:sz="4" w:space="0" w:color="auto"/>
              <w:right w:val="single" w:sz="4" w:space="0" w:color="auto"/>
            </w:tcBorders>
          </w:tcPr>
          <w:p w14:paraId="0651D206" w14:textId="77777777" w:rsidR="00D20F25" w:rsidRDefault="009B5873">
            <w:pPr>
              <w:snapToGrid w:val="0"/>
              <w:rPr>
                <w:rFonts w:eastAsia="MS Mincho"/>
                <w:bCs/>
                <w:sz w:val="18"/>
                <w:szCs w:val="18"/>
                <w:lang w:eastAsia="ja-JP"/>
              </w:rPr>
            </w:pPr>
            <w:r>
              <w:rPr>
                <w:rFonts w:eastAsia="MS Mincho"/>
                <w:b/>
                <w:sz w:val="18"/>
                <w:szCs w:val="18"/>
                <w:lang w:eastAsia="ja-JP"/>
              </w:rPr>
              <w:t>Issue 5.1</w:t>
            </w:r>
            <w:r>
              <w:rPr>
                <w:rFonts w:eastAsia="MS Mincho"/>
                <w:bCs/>
                <w:sz w:val="18"/>
                <w:szCs w:val="18"/>
                <w:lang w:eastAsia="ja-JP"/>
              </w:rPr>
              <w:t xml:space="preserve">: As we suggested in our draft reply LS, we should indicate to RAN4 that SP and AP CSI-RS based L1-RSRP measurement are not agreed in RAN1. From their LS texts, it seems they thought SP and AP CSI-RS based L1-RSRP measurement are supported. </w:t>
            </w:r>
          </w:p>
          <w:p w14:paraId="0BF2F6B1" w14:textId="0D990CDC" w:rsidR="00D20F25" w:rsidRDefault="00623F1D">
            <w:pPr>
              <w:snapToGrid w:val="0"/>
              <w:rPr>
                <w:rFonts w:eastAsia="MS Mincho"/>
                <w:bCs/>
                <w:sz w:val="18"/>
                <w:szCs w:val="18"/>
                <w:lang w:eastAsia="ja-JP"/>
              </w:rPr>
            </w:pPr>
            <w:r w:rsidRPr="00623F1D">
              <w:rPr>
                <w:rFonts w:eastAsia="MS Mincho"/>
                <w:bCs/>
                <w:color w:val="0000FF"/>
                <w:sz w:val="18"/>
                <w:szCs w:val="18"/>
                <w:lang w:eastAsia="ja-JP"/>
              </w:rPr>
              <w:t>[Mod]: Let’s check other companies input. From FL perspective, I am open to have further clarification per your mentioned.</w:t>
            </w:r>
          </w:p>
        </w:tc>
      </w:tr>
      <w:tr w:rsidR="00D20F25" w14:paraId="32D36752"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5D16403" w14:textId="77777777" w:rsidR="00D20F25" w:rsidRDefault="009B587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Xiaomi </w:t>
            </w:r>
          </w:p>
        </w:tc>
        <w:tc>
          <w:tcPr>
            <w:tcW w:w="8469" w:type="dxa"/>
            <w:tcBorders>
              <w:top w:val="single" w:sz="4" w:space="0" w:color="auto"/>
              <w:left w:val="single" w:sz="4" w:space="0" w:color="auto"/>
              <w:bottom w:val="single" w:sz="4" w:space="0" w:color="auto"/>
              <w:right w:val="single" w:sz="4" w:space="0" w:color="auto"/>
            </w:tcBorders>
          </w:tcPr>
          <w:p w14:paraId="1CF68164" w14:textId="77777777" w:rsidR="00D20F25" w:rsidRDefault="009B5873">
            <w:pPr>
              <w:snapToGrid w:val="0"/>
              <w:rPr>
                <w:rFonts w:eastAsiaTheme="minorEastAsia"/>
                <w:bCs/>
                <w:sz w:val="18"/>
                <w:szCs w:val="18"/>
                <w:lang w:eastAsia="zh-CN"/>
              </w:rPr>
            </w:pPr>
            <w:r>
              <w:rPr>
                <w:rFonts w:eastAsiaTheme="minorEastAsia"/>
                <w:bCs/>
                <w:sz w:val="18"/>
                <w:szCs w:val="18"/>
                <w:lang w:eastAsia="zh-CN"/>
              </w:rPr>
              <w:t>Issue 5.1: support the TP</w:t>
            </w:r>
          </w:p>
          <w:p w14:paraId="37CE8995" w14:textId="77777777" w:rsidR="00D20F25" w:rsidRDefault="009B5873">
            <w:pPr>
              <w:snapToGrid w:val="0"/>
              <w:rPr>
                <w:rFonts w:eastAsiaTheme="minorEastAsia"/>
                <w:bCs/>
                <w:sz w:val="18"/>
                <w:szCs w:val="18"/>
                <w:lang w:eastAsia="zh-CN"/>
              </w:rPr>
            </w:pPr>
            <w:r>
              <w:rPr>
                <w:rFonts w:eastAsiaTheme="minorEastAsia"/>
                <w:bCs/>
                <w:sz w:val="18"/>
                <w:szCs w:val="18"/>
                <w:lang w:eastAsia="zh-CN"/>
              </w:rPr>
              <w:t xml:space="preserve">Issue 5.2: agree with FL’s assessment </w:t>
            </w:r>
          </w:p>
          <w:p w14:paraId="774E617B" w14:textId="77777777" w:rsidR="00D20F25" w:rsidRDefault="009B5873">
            <w:pPr>
              <w:snapToGrid w:val="0"/>
              <w:rPr>
                <w:rFonts w:eastAsiaTheme="minorEastAsia"/>
                <w:bCs/>
                <w:sz w:val="18"/>
                <w:szCs w:val="18"/>
                <w:lang w:eastAsia="zh-CN"/>
              </w:rPr>
            </w:pPr>
            <w:r>
              <w:rPr>
                <w:rFonts w:eastAsiaTheme="minorEastAsia"/>
                <w:bCs/>
                <w:sz w:val="18"/>
                <w:szCs w:val="18"/>
                <w:lang w:eastAsia="zh-CN"/>
              </w:rPr>
              <w:t>Issue 5.3: no RAN1 work.</w:t>
            </w:r>
          </w:p>
          <w:p w14:paraId="0980F213" w14:textId="543AB63B" w:rsidR="00AF693A" w:rsidRDefault="00AF693A">
            <w:pPr>
              <w:snapToGrid w:val="0"/>
              <w:rPr>
                <w:rFonts w:eastAsiaTheme="minorEastAsia"/>
                <w:color w:val="000000" w:themeColor="text1"/>
                <w:sz w:val="18"/>
                <w:szCs w:val="18"/>
                <w:lang w:eastAsia="zh-CN"/>
              </w:rPr>
            </w:pPr>
            <w:r w:rsidRPr="00623F1D">
              <w:rPr>
                <w:rFonts w:eastAsia="MS Mincho"/>
                <w:bCs/>
                <w:color w:val="0000FF"/>
                <w:sz w:val="18"/>
                <w:szCs w:val="18"/>
                <w:lang w:eastAsia="ja-JP"/>
              </w:rPr>
              <w:t>[Mod]:</w:t>
            </w:r>
            <w:r>
              <w:rPr>
                <w:rFonts w:eastAsia="MS Mincho"/>
                <w:bCs/>
                <w:color w:val="0000FF"/>
                <w:sz w:val="18"/>
                <w:szCs w:val="18"/>
                <w:lang w:eastAsia="ja-JP"/>
              </w:rPr>
              <w:t xml:space="preserve"> Captured!</w:t>
            </w:r>
          </w:p>
        </w:tc>
      </w:tr>
      <w:tr w:rsidR="00D20F25" w14:paraId="13EFE1CD"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32F72E7" w14:textId="77777777" w:rsidR="00D20F25" w:rsidRDefault="009B5873">
            <w:pPr>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OPPO</w:t>
            </w:r>
          </w:p>
        </w:tc>
        <w:tc>
          <w:tcPr>
            <w:tcW w:w="8469" w:type="dxa"/>
            <w:tcBorders>
              <w:top w:val="single" w:sz="4" w:space="0" w:color="auto"/>
              <w:left w:val="single" w:sz="4" w:space="0" w:color="auto"/>
              <w:bottom w:val="single" w:sz="4" w:space="0" w:color="auto"/>
              <w:right w:val="single" w:sz="4" w:space="0" w:color="auto"/>
            </w:tcBorders>
          </w:tcPr>
          <w:p w14:paraId="7E57F802" w14:textId="77777777" w:rsidR="00D20F25" w:rsidRDefault="009B5873">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Q5.2: no RAN1 spec impact. The RAN4 conclusion is enough.</w:t>
            </w:r>
          </w:p>
          <w:p w14:paraId="01A470EA" w14:textId="77777777" w:rsidR="00D20F25" w:rsidRDefault="009B5873">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5.3: no RAN1 spec impact</w:t>
            </w:r>
          </w:p>
          <w:p w14:paraId="0FD25ABE" w14:textId="1C8C6400" w:rsidR="00356CBA" w:rsidRDefault="00356CBA">
            <w:pPr>
              <w:overflowPunct w:val="0"/>
              <w:autoSpaceDE w:val="0"/>
              <w:autoSpaceDN w:val="0"/>
              <w:adjustRightInd w:val="0"/>
              <w:jc w:val="both"/>
              <w:textAlignment w:val="baseline"/>
              <w:rPr>
                <w:rFonts w:eastAsiaTheme="minorEastAsia"/>
                <w:color w:val="000000" w:themeColor="text1"/>
                <w:sz w:val="18"/>
                <w:szCs w:val="18"/>
                <w:lang w:eastAsia="zh-CN"/>
              </w:rPr>
            </w:pPr>
            <w:r w:rsidRPr="00623F1D">
              <w:rPr>
                <w:rFonts w:eastAsia="MS Mincho"/>
                <w:bCs/>
                <w:color w:val="0000FF"/>
                <w:sz w:val="18"/>
                <w:szCs w:val="18"/>
                <w:lang w:eastAsia="ja-JP"/>
              </w:rPr>
              <w:t>[Mod]:</w:t>
            </w:r>
            <w:r>
              <w:rPr>
                <w:rFonts w:eastAsia="MS Mincho"/>
                <w:bCs/>
                <w:color w:val="0000FF"/>
                <w:sz w:val="18"/>
                <w:szCs w:val="18"/>
                <w:lang w:eastAsia="ja-JP"/>
              </w:rPr>
              <w:t xml:space="preserve"> Captured!</w:t>
            </w:r>
          </w:p>
        </w:tc>
      </w:tr>
      <w:tr w:rsidR="00D20F25" w14:paraId="14ACDB4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4B6207B" w14:textId="77777777" w:rsidR="00D20F25" w:rsidRDefault="009B5873">
            <w:pPr>
              <w:snapToGrid w:val="0"/>
              <w:rPr>
                <w:color w:val="000000" w:themeColor="text1"/>
                <w:sz w:val="18"/>
                <w:szCs w:val="18"/>
                <w:lang w:eastAsia="zh-CN"/>
              </w:rPr>
            </w:pPr>
            <w:proofErr w:type="spellStart"/>
            <w:r>
              <w:rPr>
                <w:rFonts w:hint="eastAsia"/>
                <w:color w:val="000000" w:themeColor="text1"/>
                <w:sz w:val="18"/>
                <w:szCs w:val="18"/>
                <w:lang w:eastAsia="zh-CN"/>
              </w:rPr>
              <w:t>S</w:t>
            </w:r>
            <w:r>
              <w:rPr>
                <w:color w:val="000000" w:themeColor="text1"/>
                <w:sz w:val="18"/>
                <w:szCs w:val="18"/>
                <w:lang w:eastAsia="zh-CN"/>
              </w:rPr>
              <w:t>preadtrum</w:t>
            </w:r>
            <w:proofErr w:type="spellEnd"/>
          </w:p>
        </w:tc>
        <w:tc>
          <w:tcPr>
            <w:tcW w:w="8469" w:type="dxa"/>
            <w:tcBorders>
              <w:top w:val="single" w:sz="4" w:space="0" w:color="auto"/>
              <w:left w:val="single" w:sz="4" w:space="0" w:color="auto"/>
              <w:bottom w:val="single" w:sz="4" w:space="0" w:color="auto"/>
              <w:right w:val="single" w:sz="4" w:space="0" w:color="auto"/>
            </w:tcBorders>
          </w:tcPr>
          <w:p w14:paraId="0A08F291" w14:textId="77777777" w:rsidR="00D20F25" w:rsidRDefault="009B5873">
            <w:pPr>
              <w:snapToGrid w:val="0"/>
              <w:rPr>
                <w:color w:val="000000" w:themeColor="text1"/>
                <w:sz w:val="18"/>
                <w:szCs w:val="18"/>
                <w:lang w:eastAsia="zh-CN"/>
              </w:rPr>
            </w:pPr>
            <w:r>
              <w:rPr>
                <w:color w:val="000000" w:themeColor="text1"/>
                <w:sz w:val="18"/>
                <w:szCs w:val="18"/>
                <w:lang w:eastAsia="zh-CN"/>
              </w:rPr>
              <w:t>Issue 5.1: Fine with this TP.</w:t>
            </w:r>
          </w:p>
          <w:p w14:paraId="144E5D1A" w14:textId="77777777" w:rsidR="00D20F25" w:rsidRDefault="009B5873">
            <w:pPr>
              <w:snapToGrid w:val="0"/>
              <w:rPr>
                <w:color w:val="000000" w:themeColor="text1"/>
                <w:sz w:val="18"/>
                <w:szCs w:val="18"/>
                <w:lang w:eastAsia="zh-CN"/>
              </w:rPr>
            </w:pPr>
            <w:r>
              <w:rPr>
                <w:color w:val="000000" w:themeColor="text1"/>
                <w:sz w:val="18"/>
                <w:szCs w:val="18"/>
                <w:lang w:eastAsia="zh-CN"/>
              </w:rPr>
              <w:t>Issue 5.2: No RAN1 spec impact.</w:t>
            </w:r>
          </w:p>
          <w:p w14:paraId="021C99CB" w14:textId="77777777" w:rsidR="00D20F25" w:rsidRDefault="009B5873">
            <w:pPr>
              <w:snapToGrid w:val="0"/>
              <w:rPr>
                <w:color w:val="000000" w:themeColor="text1"/>
                <w:sz w:val="18"/>
                <w:szCs w:val="18"/>
                <w:lang w:eastAsia="zh-CN"/>
              </w:rPr>
            </w:pPr>
            <w:r>
              <w:rPr>
                <w:color w:val="000000" w:themeColor="text1"/>
                <w:sz w:val="18"/>
                <w:szCs w:val="18"/>
                <w:lang w:eastAsia="zh-CN"/>
              </w:rPr>
              <w:t>Issue 5.3: No RAN1 spec impact.</w:t>
            </w:r>
          </w:p>
          <w:p w14:paraId="1D56594F" w14:textId="1E44B19A" w:rsidR="00356CBA" w:rsidRDefault="00356CBA">
            <w:pPr>
              <w:snapToGrid w:val="0"/>
              <w:rPr>
                <w:color w:val="000000" w:themeColor="text1"/>
                <w:sz w:val="18"/>
                <w:szCs w:val="18"/>
                <w:lang w:eastAsia="zh-CN"/>
              </w:rPr>
            </w:pPr>
            <w:r w:rsidRPr="00623F1D">
              <w:rPr>
                <w:rFonts w:eastAsia="MS Mincho"/>
                <w:bCs/>
                <w:color w:val="0000FF"/>
                <w:sz w:val="18"/>
                <w:szCs w:val="18"/>
                <w:lang w:eastAsia="ja-JP"/>
              </w:rPr>
              <w:t>[Mod]:</w:t>
            </w:r>
            <w:r>
              <w:rPr>
                <w:rFonts w:eastAsia="MS Mincho"/>
                <w:bCs/>
                <w:color w:val="0000FF"/>
                <w:sz w:val="18"/>
                <w:szCs w:val="18"/>
                <w:lang w:eastAsia="ja-JP"/>
              </w:rPr>
              <w:t xml:space="preserve"> Captured!</w:t>
            </w:r>
          </w:p>
        </w:tc>
      </w:tr>
      <w:tr w:rsidR="00D20F25" w14:paraId="714E3F1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66519BF" w14:textId="77777777" w:rsidR="00D20F25" w:rsidRDefault="009B5873">
            <w:pPr>
              <w:snapToGrid w:val="0"/>
              <w:rPr>
                <w:color w:val="000000" w:themeColor="text1"/>
                <w:sz w:val="18"/>
                <w:szCs w:val="18"/>
                <w:lang w:eastAsia="zh-CN"/>
              </w:rPr>
            </w:pPr>
            <w:r>
              <w:rPr>
                <w:rFonts w:hint="eastAsia"/>
                <w:color w:val="000000" w:themeColor="text1"/>
                <w:sz w:val="18"/>
                <w:szCs w:val="18"/>
                <w:lang w:eastAsia="zh-CN"/>
              </w:rPr>
              <w:t>ZTE</w:t>
            </w:r>
          </w:p>
        </w:tc>
        <w:tc>
          <w:tcPr>
            <w:tcW w:w="8469" w:type="dxa"/>
            <w:tcBorders>
              <w:top w:val="single" w:sz="4" w:space="0" w:color="auto"/>
              <w:left w:val="single" w:sz="4" w:space="0" w:color="auto"/>
              <w:bottom w:val="single" w:sz="4" w:space="0" w:color="auto"/>
              <w:right w:val="single" w:sz="4" w:space="0" w:color="auto"/>
            </w:tcBorders>
          </w:tcPr>
          <w:p w14:paraId="2F997DE5" w14:textId="77777777" w:rsidR="00D20F25" w:rsidRDefault="009B5873">
            <w:pPr>
              <w:textAlignment w:val="baseline"/>
              <w:rPr>
                <w:b/>
                <w:bCs/>
                <w:sz w:val="18"/>
                <w:szCs w:val="18"/>
                <w:lang w:eastAsia="zh-CN"/>
              </w:rPr>
            </w:pPr>
            <w:r>
              <w:rPr>
                <w:rFonts w:hint="eastAsia"/>
                <w:b/>
                <w:bCs/>
                <w:sz w:val="18"/>
                <w:szCs w:val="18"/>
                <w:lang w:eastAsia="zh-CN"/>
              </w:rPr>
              <w:t>Issue 5.1: Support the TP.</w:t>
            </w:r>
          </w:p>
          <w:p w14:paraId="2E7F74F0" w14:textId="77777777" w:rsidR="00D20F25" w:rsidRDefault="00D20F25">
            <w:pPr>
              <w:overflowPunct w:val="0"/>
              <w:autoSpaceDE w:val="0"/>
              <w:autoSpaceDN w:val="0"/>
              <w:adjustRightInd w:val="0"/>
              <w:textAlignment w:val="baseline"/>
              <w:rPr>
                <w:rFonts w:ascii="Times" w:eastAsiaTheme="minorEastAsia" w:hAnsi="Times" w:cs="Times"/>
                <w:bCs/>
                <w:sz w:val="18"/>
                <w:szCs w:val="18"/>
                <w:lang w:eastAsia="zh-CN"/>
              </w:rPr>
            </w:pPr>
          </w:p>
          <w:p w14:paraId="6AB5DE3F" w14:textId="77777777" w:rsidR="00D20F25" w:rsidRDefault="009B5873">
            <w:pPr>
              <w:textAlignment w:val="baseline"/>
              <w:rPr>
                <w:b/>
                <w:bCs/>
                <w:sz w:val="18"/>
                <w:szCs w:val="18"/>
                <w:lang w:eastAsia="zh-CN"/>
              </w:rPr>
            </w:pPr>
            <w:r>
              <w:rPr>
                <w:rFonts w:hint="eastAsia"/>
                <w:b/>
                <w:bCs/>
                <w:sz w:val="18"/>
                <w:szCs w:val="18"/>
                <w:lang w:eastAsia="zh-CN"/>
              </w:rPr>
              <w:t>Issue 5.2: Agree with FL</w:t>
            </w:r>
            <w:r>
              <w:rPr>
                <w:b/>
                <w:bCs/>
                <w:sz w:val="18"/>
                <w:szCs w:val="18"/>
                <w:lang w:eastAsia="zh-CN"/>
              </w:rPr>
              <w:t>’</w:t>
            </w:r>
            <w:r>
              <w:rPr>
                <w:rFonts w:hint="eastAsia"/>
                <w:b/>
                <w:bCs/>
                <w:sz w:val="18"/>
                <w:szCs w:val="18"/>
                <w:lang w:eastAsia="zh-CN"/>
              </w:rPr>
              <w:t>s assessment.</w:t>
            </w:r>
          </w:p>
          <w:p w14:paraId="5E1C0687" w14:textId="77777777" w:rsidR="00D20F25" w:rsidRDefault="00D20F25">
            <w:pPr>
              <w:textAlignment w:val="baseline"/>
              <w:rPr>
                <w:b/>
                <w:bCs/>
                <w:sz w:val="18"/>
                <w:szCs w:val="18"/>
                <w:lang w:eastAsia="zh-CN"/>
              </w:rPr>
            </w:pPr>
          </w:p>
          <w:p w14:paraId="4B828F5C" w14:textId="77777777" w:rsidR="00D20F25" w:rsidRDefault="009B5873">
            <w:pPr>
              <w:textAlignment w:val="baseline"/>
              <w:rPr>
                <w:b/>
                <w:bCs/>
                <w:sz w:val="18"/>
                <w:szCs w:val="18"/>
                <w:lang w:eastAsia="zh-CN"/>
              </w:rPr>
            </w:pPr>
            <w:r>
              <w:rPr>
                <w:rFonts w:hint="eastAsia"/>
                <w:b/>
                <w:bCs/>
                <w:sz w:val="18"/>
                <w:szCs w:val="18"/>
                <w:lang w:eastAsia="zh-CN"/>
              </w:rPr>
              <w:t>Issue 5.3: No RAN1 work.</w:t>
            </w:r>
          </w:p>
          <w:p w14:paraId="74335B9B" w14:textId="482D8171" w:rsidR="008E4188" w:rsidRDefault="008E4188">
            <w:pPr>
              <w:textAlignment w:val="baseline"/>
              <w:rPr>
                <w:rFonts w:ascii="Times" w:eastAsiaTheme="minorEastAsia" w:hAnsi="Times" w:cs="Times"/>
                <w:bCs/>
                <w:sz w:val="18"/>
                <w:szCs w:val="18"/>
                <w:lang w:eastAsia="zh-CN"/>
              </w:rPr>
            </w:pPr>
            <w:r w:rsidRPr="00623F1D">
              <w:rPr>
                <w:rFonts w:eastAsia="MS Mincho"/>
                <w:bCs/>
                <w:color w:val="0000FF"/>
                <w:sz w:val="18"/>
                <w:szCs w:val="18"/>
                <w:lang w:eastAsia="ja-JP"/>
              </w:rPr>
              <w:t>[Mod]:</w:t>
            </w:r>
            <w:r>
              <w:rPr>
                <w:rFonts w:eastAsia="MS Mincho"/>
                <w:bCs/>
                <w:color w:val="0000FF"/>
                <w:sz w:val="18"/>
                <w:szCs w:val="18"/>
                <w:lang w:eastAsia="ja-JP"/>
              </w:rPr>
              <w:t xml:space="preserve"> Captured! </w:t>
            </w:r>
          </w:p>
        </w:tc>
      </w:tr>
      <w:tr w:rsidR="00267793" w14:paraId="4596A87B" w14:textId="77777777">
        <w:trPr>
          <w:trHeight w:val="215"/>
        </w:trPr>
        <w:tc>
          <w:tcPr>
            <w:tcW w:w="1516" w:type="dxa"/>
          </w:tcPr>
          <w:p w14:paraId="61D76A3C" w14:textId="77777777" w:rsidR="00267793" w:rsidRDefault="00267793" w:rsidP="00267793">
            <w:pPr>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69" w:type="dxa"/>
          </w:tcPr>
          <w:p w14:paraId="20137D01" w14:textId="77777777" w:rsidR="00267793" w:rsidRDefault="00267793" w:rsidP="00267793">
            <w:pPr>
              <w:snapToGrid w:val="0"/>
              <w:jc w:val="both"/>
              <w:rPr>
                <w:iCs/>
                <w:color w:val="000000"/>
                <w:sz w:val="18"/>
                <w:szCs w:val="18"/>
                <w:lang w:eastAsia="zh-CN"/>
              </w:rPr>
            </w:pPr>
            <w:r>
              <w:rPr>
                <w:rFonts w:eastAsiaTheme="minorEastAsia"/>
                <w:b/>
                <w:color w:val="000000" w:themeColor="text1"/>
                <w:sz w:val="18"/>
                <w:szCs w:val="18"/>
                <w:lang w:eastAsia="zh-CN"/>
              </w:rPr>
              <w:t>Q</w:t>
            </w:r>
            <w:r w:rsidRPr="00D1787A">
              <w:rPr>
                <w:rFonts w:eastAsiaTheme="minorEastAsia"/>
                <w:b/>
                <w:color w:val="000000" w:themeColor="text1"/>
                <w:sz w:val="18"/>
                <w:szCs w:val="18"/>
                <w:lang w:eastAsia="zh-CN"/>
              </w:rPr>
              <w:t>5.1</w:t>
            </w:r>
            <w:r>
              <w:rPr>
                <w:rFonts w:eastAsiaTheme="minorEastAsia"/>
                <w:b/>
                <w:color w:val="000000" w:themeColor="text1"/>
                <w:sz w:val="18"/>
                <w:szCs w:val="18"/>
                <w:lang w:eastAsia="zh-CN"/>
              </w:rPr>
              <w:t>A</w:t>
            </w:r>
            <w:r>
              <w:rPr>
                <w:rFonts w:eastAsiaTheme="minorEastAsia"/>
                <w:color w:val="000000" w:themeColor="text1"/>
                <w:sz w:val="18"/>
                <w:szCs w:val="18"/>
                <w:lang w:eastAsia="zh-CN"/>
              </w:rPr>
              <w:t xml:space="preserve">: Fine to extent this configuration to Event-1. However, we have a concern for Event-7. As the current beam RS for Event-7 may vary frequently, if </w:t>
            </w:r>
            <w:proofErr w:type="spellStart"/>
            <w:r w:rsidRPr="00D537AC">
              <w:rPr>
                <w:i/>
                <w:iCs/>
                <w:color w:val="000000"/>
                <w:sz w:val="18"/>
                <w:szCs w:val="18"/>
                <w:lang w:eastAsia="zh-CN"/>
              </w:rPr>
              <w:t>timeRestrictionForChannelMeasurement</w:t>
            </w:r>
            <w:proofErr w:type="spellEnd"/>
            <w:r>
              <w:rPr>
                <w:i/>
                <w:iCs/>
                <w:color w:val="000000"/>
                <w:sz w:val="18"/>
                <w:szCs w:val="18"/>
                <w:lang w:eastAsia="zh-CN"/>
              </w:rPr>
              <w:t xml:space="preserve"> </w:t>
            </w:r>
            <w:r w:rsidRPr="00BE36DA">
              <w:rPr>
                <w:iCs/>
                <w:color w:val="000000"/>
                <w:sz w:val="18"/>
                <w:szCs w:val="18"/>
                <w:lang w:eastAsia="zh-CN"/>
              </w:rPr>
              <w:t>is not configured,</w:t>
            </w:r>
            <w:r>
              <w:rPr>
                <w:iCs/>
                <w:color w:val="000000"/>
                <w:sz w:val="18"/>
                <w:szCs w:val="18"/>
                <w:lang w:eastAsia="zh-CN"/>
              </w:rPr>
              <w:t xml:space="preserve"> the corresponding measurement requirement (i.e. M=3) </w:t>
            </w:r>
            <w:proofErr w:type="spellStart"/>
            <w:r>
              <w:rPr>
                <w:iCs/>
                <w:color w:val="000000"/>
                <w:sz w:val="18"/>
                <w:szCs w:val="18"/>
                <w:lang w:eastAsia="zh-CN"/>
              </w:rPr>
              <w:t>can not</w:t>
            </w:r>
            <w:proofErr w:type="spellEnd"/>
            <w:r>
              <w:rPr>
                <w:iCs/>
                <w:color w:val="000000"/>
                <w:sz w:val="18"/>
                <w:szCs w:val="18"/>
                <w:lang w:eastAsia="zh-CN"/>
              </w:rPr>
              <w:t xml:space="preserve"> be met. Therefore, it is more reasonable to leave up to UE implementation to perform measurement and event evaluation for Evnet-7.</w:t>
            </w:r>
          </w:p>
          <w:p w14:paraId="26AF56D9" w14:textId="77777777" w:rsidR="00267793" w:rsidRDefault="00267793" w:rsidP="00267793">
            <w:pPr>
              <w:snapToGrid w:val="0"/>
              <w:jc w:val="both"/>
              <w:rPr>
                <w:rFonts w:eastAsiaTheme="minorEastAsia"/>
                <w:color w:val="000000" w:themeColor="text1"/>
                <w:sz w:val="18"/>
                <w:szCs w:val="18"/>
                <w:lang w:eastAsia="zh-CN"/>
              </w:rPr>
            </w:pPr>
            <w:r>
              <w:rPr>
                <w:iCs/>
                <w:color w:val="000000"/>
                <w:sz w:val="18"/>
                <w:szCs w:val="18"/>
                <w:lang w:eastAsia="zh-CN"/>
              </w:rPr>
              <w:t xml:space="preserve"> </w:t>
            </w:r>
          </w:p>
          <w:p w14:paraId="2FA38140" w14:textId="77777777" w:rsidR="00267793" w:rsidRDefault="00267793" w:rsidP="00267793">
            <w:pPr>
              <w:overflowPunct w:val="0"/>
              <w:autoSpaceDE w:val="0"/>
              <w:autoSpaceDN w:val="0"/>
              <w:adjustRightInd w:val="0"/>
              <w:jc w:val="both"/>
              <w:textAlignment w:val="baseline"/>
              <w:rPr>
                <w:color w:val="000000"/>
                <w:sz w:val="18"/>
                <w:szCs w:val="18"/>
                <w:lang w:eastAsia="zh-CN"/>
              </w:rPr>
            </w:pPr>
            <w:r w:rsidRPr="00D1787A">
              <w:rPr>
                <w:rFonts w:eastAsiaTheme="minorEastAsia" w:hint="eastAsia"/>
                <w:b/>
                <w:color w:val="000000" w:themeColor="text1"/>
                <w:sz w:val="18"/>
                <w:szCs w:val="18"/>
                <w:lang w:eastAsia="zh-CN"/>
              </w:rPr>
              <w:lastRenderedPageBreak/>
              <w:t>Q</w:t>
            </w:r>
            <w:r w:rsidRPr="00D1787A">
              <w:rPr>
                <w:rFonts w:eastAsiaTheme="minorEastAsia"/>
                <w:b/>
                <w:color w:val="000000" w:themeColor="text1"/>
                <w:sz w:val="18"/>
                <w:szCs w:val="18"/>
                <w:lang w:eastAsia="zh-CN"/>
              </w:rPr>
              <w:t>5.1B</w:t>
            </w:r>
            <w:r>
              <w:rPr>
                <w:rFonts w:eastAsiaTheme="minorEastAsia"/>
                <w:color w:val="000000" w:themeColor="text1"/>
                <w:sz w:val="18"/>
                <w:szCs w:val="18"/>
                <w:lang w:eastAsia="zh-CN"/>
              </w:rPr>
              <w:t xml:space="preserve">: According to the LS, </w:t>
            </w:r>
            <w:r w:rsidRPr="00D537AC">
              <w:rPr>
                <w:color w:val="000000"/>
                <w:sz w:val="18"/>
                <w:szCs w:val="18"/>
                <w:lang w:eastAsia="zh-CN"/>
              </w:rPr>
              <w:t xml:space="preserve">if </w:t>
            </w:r>
            <w:proofErr w:type="spellStart"/>
            <w:r w:rsidRPr="00D537AC">
              <w:rPr>
                <w:i/>
                <w:iCs/>
                <w:color w:val="000000"/>
                <w:sz w:val="18"/>
                <w:szCs w:val="18"/>
                <w:lang w:eastAsia="zh-CN"/>
              </w:rPr>
              <w:t>timeRestrictionForChannelMeasurement</w:t>
            </w:r>
            <w:proofErr w:type="spellEnd"/>
            <w:r w:rsidRPr="00D537AC">
              <w:rPr>
                <w:color w:val="000000"/>
                <w:sz w:val="18"/>
                <w:szCs w:val="18"/>
                <w:lang w:eastAsia="zh-CN"/>
              </w:rPr>
              <w:t xml:space="preserve"> is configured, event evaluation should be based on the most recent result from both new beam and current beam</w:t>
            </w:r>
            <w:r>
              <w:rPr>
                <w:color w:val="000000"/>
                <w:sz w:val="18"/>
                <w:szCs w:val="18"/>
                <w:lang w:eastAsia="zh-CN"/>
              </w:rPr>
              <w:t xml:space="preserve">. However, the most </w:t>
            </w:r>
            <w:r w:rsidRPr="00D537AC">
              <w:rPr>
                <w:color w:val="000000"/>
                <w:sz w:val="18"/>
                <w:szCs w:val="18"/>
                <w:lang w:eastAsia="zh-CN"/>
              </w:rPr>
              <w:t>recent result from both new beam and current beam</w:t>
            </w:r>
            <w:r>
              <w:rPr>
                <w:color w:val="000000"/>
                <w:sz w:val="18"/>
                <w:szCs w:val="18"/>
                <w:lang w:eastAsia="zh-CN"/>
              </w:rPr>
              <w:t xml:space="preserve"> may not be derived from the most recent RS occasion of the current beam and new beam, especially when the </w:t>
            </w:r>
            <w:r w:rsidRPr="00267793">
              <w:rPr>
                <w:color w:val="000000"/>
                <w:sz w:val="18"/>
                <w:szCs w:val="18"/>
                <w:lang w:eastAsia="zh-CN"/>
              </w:rPr>
              <w:t>current beam RS has a different PCI from the new beam RS</w:t>
            </w:r>
            <w:r>
              <w:rPr>
                <w:color w:val="000000"/>
                <w:sz w:val="18"/>
                <w:szCs w:val="18"/>
                <w:lang w:eastAsia="zh-CN"/>
              </w:rPr>
              <w:t xml:space="preserve"> and the current beam RS is overlapped with new beam RS. Therefore, it is not suitable to use the legacy description to capture the content included in the LS in RAN1 spec. Besides, it is sufficient to capture it in RAN4 spec. Hence, it is not necessary to be captured in RAN1 spec</w:t>
            </w:r>
            <w:r>
              <w:rPr>
                <w:rFonts w:hint="eastAsia"/>
                <w:color w:val="000000"/>
                <w:sz w:val="18"/>
                <w:szCs w:val="18"/>
                <w:lang w:eastAsia="zh-CN"/>
              </w:rPr>
              <w:t>.</w:t>
            </w:r>
          </w:p>
          <w:p w14:paraId="2EA2337E" w14:textId="77777777" w:rsidR="00267793" w:rsidRDefault="00267793" w:rsidP="00267793">
            <w:pPr>
              <w:overflowPunct w:val="0"/>
              <w:autoSpaceDE w:val="0"/>
              <w:autoSpaceDN w:val="0"/>
              <w:adjustRightInd w:val="0"/>
              <w:jc w:val="both"/>
              <w:textAlignment w:val="baseline"/>
              <w:rPr>
                <w:rFonts w:eastAsiaTheme="minorEastAsia"/>
                <w:color w:val="000000" w:themeColor="text1"/>
                <w:sz w:val="18"/>
                <w:szCs w:val="18"/>
                <w:lang w:eastAsia="zh-CN"/>
              </w:rPr>
            </w:pPr>
          </w:p>
          <w:p w14:paraId="1F9E27F1" w14:textId="77777777" w:rsidR="00267793" w:rsidRDefault="00267793" w:rsidP="00267793">
            <w:pPr>
              <w:overflowPunct w:val="0"/>
              <w:autoSpaceDE w:val="0"/>
              <w:autoSpaceDN w:val="0"/>
              <w:adjustRightInd w:val="0"/>
              <w:jc w:val="both"/>
              <w:textAlignment w:val="baseline"/>
              <w:rPr>
                <w:rFonts w:eastAsiaTheme="minorEastAsia"/>
                <w:color w:val="000000" w:themeColor="text1"/>
                <w:sz w:val="18"/>
                <w:szCs w:val="18"/>
                <w:lang w:eastAsia="zh-CN"/>
              </w:rPr>
            </w:pPr>
            <w:r w:rsidRPr="00AF7061">
              <w:rPr>
                <w:rFonts w:eastAsiaTheme="minorEastAsia" w:hint="eastAsia"/>
                <w:b/>
                <w:color w:val="000000" w:themeColor="text1"/>
                <w:sz w:val="18"/>
                <w:szCs w:val="18"/>
                <w:lang w:eastAsia="zh-CN"/>
              </w:rPr>
              <w:t>Q</w:t>
            </w:r>
            <w:r w:rsidRPr="00AF7061">
              <w:rPr>
                <w:rFonts w:eastAsiaTheme="minorEastAsia"/>
                <w:b/>
                <w:color w:val="000000" w:themeColor="text1"/>
                <w:sz w:val="18"/>
                <w:szCs w:val="18"/>
                <w:lang w:eastAsia="zh-CN"/>
              </w:rPr>
              <w:t>5.2</w:t>
            </w:r>
            <w:r>
              <w:rPr>
                <w:rFonts w:eastAsiaTheme="minorEastAsia"/>
                <w:color w:val="000000" w:themeColor="text1"/>
                <w:sz w:val="18"/>
                <w:szCs w:val="18"/>
                <w:lang w:eastAsia="zh-CN"/>
              </w:rPr>
              <w:t>: Agree with FL’s assessment.</w:t>
            </w:r>
          </w:p>
          <w:p w14:paraId="116F00C0" w14:textId="77777777" w:rsidR="00267793" w:rsidRDefault="00267793" w:rsidP="00267793">
            <w:pPr>
              <w:overflowPunct w:val="0"/>
              <w:autoSpaceDE w:val="0"/>
              <w:autoSpaceDN w:val="0"/>
              <w:adjustRightInd w:val="0"/>
              <w:jc w:val="both"/>
              <w:textAlignment w:val="baseline"/>
              <w:rPr>
                <w:rFonts w:eastAsiaTheme="minorEastAsia"/>
                <w:color w:val="000000" w:themeColor="text1"/>
                <w:sz w:val="18"/>
                <w:szCs w:val="18"/>
                <w:lang w:eastAsia="zh-CN"/>
              </w:rPr>
            </w:pPr>
          </w:p>
          <w:p w14:paraId="14C9B414" w14:textId="77777777" w:rsidR="00267793" w:rsidRDefault="00267793" w:rsidP="00267793">
            <w:pPr>
              <w:overflowPunct w:val="0"/>
              <w:autoSpaceDE w:val="0"/>
              <w:autoSpaceDN w:val="0"/>
              <w:adjustRightInd w:val="0"/>
              <w:jc w:val="both"/>
              <w:textAlignment w:val="baseline"/>
              <w:rPr>
                <w:rFonts w:eastAsiaTheme="minorEastAsia"/>
                <w:color w:val="000000" w:themeColor="text1"/>
                <w:sz w:val="18"/>
                <w:szCs w:val="18"/>
                <w:lang w:eastAsia="zh-CN"/>
              </w:rPr>
            </w:pPr>
            <w:r w:rsidRPr="00AF7061">
              <w:rPr>
                <w:rFonts w:eastAsiaTheme="minorEastAsia" w:hint="eastAsia"/>
                <w:b/>
                <w:color w:val="000000" w:themeColor="text1"/>
                <w:sz w:val="18"/>
                <w:szCs w:val="18"/>
                <w:lang w:eastAsia="zh-CN"/>
              </w:rPr>
              <w:t>Q</w:t>
            </w:r>
            <w:r w:rsidRPr="00AF7061">
              <w:rPr>
                <w:rFonts w:eastAsiaTheme="minorEastAsia"/>
                <w:b/>
                <w:color w:val="000000" w:themeColor="text1"/>
                <w:sz w:val="18"/>
                <w:szCs w:val="18"/>
                <w:lang w:eastAsia="zh-CN"/>
              </w:rPr>
              <w:t>5.3</w:t>
            </w:r>
            <w:r>
              <w:rPr>
                <w:rFonts w:eastAsiaTheme="minorEastAsia"/>
                <w:color w:val="000000" w:themeColor="text1"/>
                <w:sz w:val="18"/>
                <w:szCs w:val="18"/>
                <w:lang w:eastAsia="zh-CN"/>
              </w:rPr>
              <w:t xml:space="preserve">: No RAN1 </w:t>
            </w:r>
            <w:r>
              <w:rPr>
                <w:rFonts w:eastAsiaTheme="minorEastAsia" w:hint="eastAsia"/>
                <w:color w:val="000000" w:themeColor="text1"/>
                <w:sz w:val="18"/>
                <w:szCs w:val="18"/>
                <w:lang w:eastAsia="zh-CN"/>
              </w:rPr>
              <w:t>spec</w:t>
            </w:r>
            <w:r>
              <w:rPr>
                <w:rFonts w:eastAsiaTheme="minorEastAsia"/>
                <w:color w:val="000000" w:themeColor="text1"/>
                <w:sz w:val="18"/>
                <w:szCs w:val="18"/>
                <w:lang w:eastAsia="zh-CN"/>
              </w:rPr>
              <w:t xml:space="preserve"> impact</w:t>
            </w:r>
            <w:r>
              <w:rPr>
                <w:rFonts w:eastAsiaTheme="minorEastAsia" w:hint="eastAsia"/>
                <w:color w:val="000000" w:themeColor="text1"/>
                <w:sz w:val="18"/>
                <w:szCs w:val="18"/>
                <w:lang w:eastAsia="zh-CN"/>
              </w:rPr>
              <w:t>.</w:t>
            </w:r>
          </w:p>
          <w:p w14:paraId="6A7C8211" w14:textId="190E158C" w:rsidR="009117B7" w:rsidRDefault="009117B7" w:rsidP="00267793">
            <w:pPr>
              <w:overflowPunct w:val="0"/>
              <w:autoSpaceDE w:val="0"/>
              <w:autoSpaceDN w:val="0"/>
              <w:adjustRightInd w:val="0"/>
              <w:jc w:val="both"/>
              <w:textAlignment w:val="baseline"/>
              <w:rPr>
                <w:rFonts w:eastAsiaTheme="minorEastAsia"/>
                <w:color w:val="000000" w:themeColor="text1"/>
                <w:sz w:val="18"/>
                <w:szCs w:val="18"/>
                <w:lang w:eastAsia="zh-CN"/>
              </w:rPr>
            </w:pPr>
            <w:r w:rsidRPr="00623F1D">
              <w:rPr>
                <w:rFonts w:eastAsia="MS Mincho"/>
                <w:bCs/>
                <w:color w:val="0000FF"/>
                <w:sz w:val="18"/>
                <w:szCs w:val="18"/>
                <w:lang w:eastAsia="ja-JP"/>
              </w:rPr>
              <w:t>[Mod]:</w:t>
            </w:r>
            <w:r>
              <w:rPr>
                <w:rFonts w:eastAsia="MS Mincho"/>
                <w:bCs/>
                <w:color w:val="0000FF"/>
                <w:sz w:val="18"/>
                <w:szCs w:val="18"/>
                <w:lang w:eastAsia="ja-JP"/>
              </w:rPr>
              <w:t xml:space="preserve"> Captured!</w:t>
            </w:r>
          </w:p>
        </w:tc>
      </w:tr>
      <w:tr w:rsidR="005C14C0" w14:paraId="671CE297" w14:textId="77777777">
        <w:trPr>
          <w:trHeight w:val="215"/>
        </w:trPr>
        <w:tc>
          <w:tcPr>
            <w:tcW w:w="1516" w:type="dxa"/>
          </w:tcPr>
          <w:p w14:paraId="3FCA5C83" w14:textId="25E4A638" w:rsidR="005C14C0" w:rsidRDefault="005C14C0" w:rsidP="005C14C0">
            <w:pPr>
              <w:snapToGrid w:val="0"/>
              <w:rPr>
                <w:rFonts w:eastAsia="MS Mincho"/>
                <w:color w:val="0000FF"/>
                <w:sz w:val="18"/>
                <w:szCs w:val="18"/>
                <w:lang w:eastAsia="ja-JP"/>
              </w:rPr>
            </w:pPr>
            <w:r>
              <w:rPr>
                <w:rFonts w:eastAsiaTheme="minorEastAsia"/>
                <w:color w:val="000000" w:themeColor="text1"/>
                <w:sz w:val="18"/>
                <w:szCs w:val="18"/>
                <w:lang w:eastAsia="zh-CN"/>
              </w:rPr>
              <w:lastRenderedPageBreak/>
              <w:t>Nokia</w:t>
            </w:r>
          </w:p>
        </w:tc>
        <w:tc>
          <w:tcPr>
            <w:tcW w:w="8469" w:type="dxa"/>
          </w:tcPr>
          <w:p w14:paraId="4FC9837E" w14:textId="77777777" w:rsidR="005C14C0" w:rsidRDefault="005C14C0" w:rsidP="005C14C0">
            <w:pPr>
              <w:snapToGrid w:val="0"/>
              <w:rPr>
                <w:rFonts w:eastAsiaTheme="minorEastAsia"/>
                <w:color w:val="000000" w:themeColor="text1"/>
                <w:sz w:val="18"/>
                <w:szCs w:val="18"/>
                <w:lang w:eastAsia="zh-CN"/>
              </w:rPr>
            </w:pPr>
            <w:r w:rsidRPr="00E9286E">
              <w:rPr>
                <w:rFonts w:eastAsiaTheme="minorEastAsia"/>
                <w:b/>
                <w:bCs/>
                <w:color w:val="000000" w:themeColor="text1"/>
                <w:sz w:val="18"/>
                <w:szCs w:val="18"/>
                <w:lang w:eastAsia="zh-CN"/>
              </w:rPr>
              <w:t>Q5.1A:</w:t>
            </w:r>
            <w:r>
              <w:rPr>
                <w:rFonts w:eastAsiaTheme="minorEastAsia"/>
                <w:color w:val="000000" w:themeColor="text1"/>
                <w:sz w:val="18"/>
                <w:szCs w:val="18"/>
                <w:lang w:eastAsia="zh-CN"/>
              </w:rPr>
              <w:t xml:space="preserve"> As we suggested in our draft reply LS </w:t>
            </w:r>
            <w:r w:rsidRPr="00A75E1D">
              <w:rPr>
                <w:rFonts w:eastAsiaTheme="minorEastAsia"/>
                <w:color w:val="000000" w:themeColor="text1"/>
                <w:sz w:val="18"/>
                <w:szCs w:val="18"/>
                <w:lang w:eastAsia="zh-CN"/>
              </w:rPr>
              <w:t>R1-2507735</w:t>
            </w:r>
            <w:r>
              <w:rPr>
                <w:rFonts w:eastAsiaTheme="minorEastAsia"/>
                <w:color w:val="000000" w:themeColor="text1"/>
                <w:sz w:val="18"/>
                <w:szCs w:val="18"/>
                <w:lang w:eastAsia="zh-CN"/>
              </w:rPr>
              <w:t xml:space="preserve">, we think that </w:t>
            </w:r>
            <w:r w:rsidRPr="006D73D5">
              <w:rPr>
                <w:rFonts w:eastAsiaTheme="minorEastAsia"/>
                <w:color w:val="000000" w:themeColor="text1"/>
                <w:sz w:val="18"/>
                <w:szCs w:val="18"/>
                <w:lang w:eastAsia="zh-CN"/>
              </w:rPr>
              <w:t>“</w:t>
            </w:r>
            <w:proofErr w:type="spellStart"/>
            <w:r w:rsidRPr="006D73D5">
              <w:rPr>
                <w:rFonts w:eastAsiaTheme="minorEastAsia"/>
                <w:color w:val="000000" w:themeColor="text1"/>
                <w:sz w:val="18"/>
                <w:szCs w:val="18"/>
                <w:lang w:eastAsia="zh-CN"/>
              </w:rPr>
              <w:t>timeRestrictionForChannelMeasurement</w:t>
            </w:r>
            <w:proofErr w:type="spellEnd"/>
            <w:r w:rsidRPr="006D73D5">
              <w:rPr>
                <w:rFonts w:eastAsiaTheme="minorEastAsia"/>
                <w:color w:val="000000" w:themeColor="text1"/>
                <w:sz w:val="18"/>
                <w:szCs w:val="18"/>
                <w:lang w:eastAsia="zh-CN"/>
              </w:rPr>
              <w:t xml:space="preserve">” </w:t>
            </w:r>
            <w:r>
              <w:rPr>
                <w:rFonts w:eastAsiaTheme="minorEastAsia"/>
                <w:color w:val="000000" w:themeColor="text1"/>
                <w:sz w:val="18"/>
                <w:szCs w:val="18"/>
                <w:lang w:eastAsia="zh-CN"/>
              </w:rPr>
              <w:t xml:space="preserve">should be extended also </w:t>
            </w:r>
            <w:r w:rsidRPr="006D73D5">
              <w:rPr>
                <w:rFonts w:eastAsiaTheme="minorEastAsia"/>
                <w:color w:val="000000" w:themeColor="text1"/>
                <w:sz w:val="18"/>
                <w:szCs w:val="18"/>
                <w:lang w:eastAsia="zh-CN"/>
              </w:rPr>
              <w:t>to Event-1 and Event-7</w:t>
            </w:r>
            <w:r>
              <w:rPr>
                <w:rFonts w:eastAsiaTheme="minorEastAsia"/>
                <w:color w:val="000000" w:themeColor="text1"/>
                <w:sz w:val="18"/>
                <w:szCs w:val="18"/>
                <w:lang w:eastAsia="zh-CN"/>
              </w:rPr>
              <w:t>.</w:t>
            </w:r>
          </w:p>
          <w:p w14:paraId="00C647C1" w14:textId="77777777" w:rsidR="005C14C0" w:rsidRDefault="005C14C0" w:rsidP="005C14C0">
            <w:pPr>
              <w:snapToGrid w:val="0"/>
              <w:rPr>
                <w:rFonts w:eastAsiaTheme="minorEastAsia"/>
                <w:color w:val="000000" w:themeColor="text1"/>
                <w:sz w:val="18"/>
                <w:szCs w:val="18"/>
                <w:lang w:eastAsia="zh-CN"/>
              </w:rPr>
            </w:pPr>
          </w:p>
          <w:p w14:paraId="51BB5575" w14:textId="77777777" w:rsidR="005C14C0" w:rsidRDefault="005C14C0" w:rsidP="005C14C0">
            <w:pPr>
              <w:snapToGrid w:val="0"/>
              <w:rPr>
                <w:sz w:val="18"/>
                <w:szCs w:val="18"/>
              </w:rPr>
            </w:pPr>
            <w:r w:rsidRPr="00E9286E">
              <w:rPr>
                <w:rFonts w:eastAsiaTheme="minorEastAsia"/>
                <w:b/>
                <w:bCs/>
                <w:color w:val="000000" w:themeColor="text1"/>
                <w:sz w:val="18"/>
                <w:szCs w:val="18"/>
                <w:lang w:eastAsia="zh-CN"/>
              </w:rPr>
              <w:t>Q5.1</w:t>
            </w:r>
            <w:r>
              <w:rPr>
                <w:rFonts w:eastAsiaTheme="minorEastAsia"/>
                <w:b/>
                <w:bCs/>
                <w:color w:val="000000" w:themeColor="text1"/>
                <w:sz w:val="18"/>
                <w:szCs w:val="18"/>
                <w:lang w:eastAsia="zh-CN"/>
              </w:rPr>
              <w:t>B</w:t>
            </w:r>
            <w:r w:rsidRPr="00E9286E">
              <w:rPr>
                <w:rFonts w:eastAsiaTheme="minorEastAsia"/>
                <w:b/>
                <w:bCs/>
                <w:color w:val="000000" w:themeColor="text1"/>
                <w:sz w:val="18"/>
                <w:szCs w:val="18"/>
                <w:lang w:eastAsia="zh-CN"/>
              </w:rPr>
              <w:t>:</w:t>
            </w:r>
            <w:r>
              <w:rPr>
                <w:rFonts w:eastAsiaTheme="minorEastAsia"/>
                <w:b/>
                <w:bCs/>
                <w:color w:val="000000" w:themeColor="text1"/>
                <w:sz w:val="18"/>
                <w:szCs w:val="18"/>
                <w:lang w:eastAsia="zh-CN"/>
              </w:rPr>
              <w:t xml:space="preserve"> </w:t>
            </w:r>
            <w:r>
              <w:rPr>
                <w:rFonts w:eastAsiaTheme="minorEastAsia"/>
                <w:color w:val="000000" w:themeColor="text1"/>
                <w:sz w:val="18"/>
                <w:szCs w:val="18"/>
                <w:lang w:eastAsia="zh-CN"/>
              </w:rPr>
              <w:t xml:space="preserve">As we suggested in our draft reply LS </w:t>
            </w:r>
            <w:r w:rsidRPr="00A75E1D">
              <w:rPr>
                <w:rFonts w:eastAsiaTheme="minorEastAsia"/>
                <w:color w:val="000000" w:themeColor="text1"/>
                <w:sz w:val="18"/>
                <w:szCs w:val="18"/>
                <w:lang w:eastAsia="zh-CN"/>
              </w:rPr>
              <w:t>R1-2507735</w:t>
            </w:r>
            <w:r>
              <w:rPr>
                <w:rFonts w:eastAsiaTheme="minorEastAsia"/>
                <w:color w:val="000000" w:themeColor="text1"/>
                <w:sz w:val="18"/>
                <w:szCs w:val="18"/>
                <w:lang w:eastAsia="zh-CN"/>
              </w:rPr>
              <w:t>, we think that there is some spec impact for that</w:t>
            </w:r>
            <w:r w:rsidRPr="00CE5007">
              <w:rPr>
                <w:rFonts w:eastAsiaTheme="minorEastAsia"/>
                <w:color w:val="000000" w:themeColor="text1"/>
                <w:sz w:val="18"/>
                <w:szCs w:val="18"/>
                <w:lang w:eastAsia="zh-CN"/>
              </w:rPr>
              <w:t xml:space="preserve">. </w:t>
            </w:r>
            <w:r w:rsidRPr="00CE5007">
              <w:rPr>
                <w:sz w:val="18"/>
                <w:szCs w:val="18"/>
                <w:lang w:val="en-GB"/>
              </w:rPr>
              <w:t xml:space="preserve">High layer parameter </w:t>
            </w:r>
            <w:proofErr w:type="spellStart"/>
            <w:r w:rsidRPr="00CE5007">
              <w:rPr>
                <w:i/>
                <w:iCs/>
                <w:sz w:val="18"/>
                <w:szCs w:val="18"/>
                <w:lang w:val="en-GB"/>
              </w:rPr>
              <w:t>timeRestrictionForChannelMeasurements</w:t>
            </w:r>
            <w:proofErr w:type="spellEnd"/>
            <w:r w:rsidRPr="00CE5007">
              <w:rPr>
                <w:sz w:val="18"/>
                <w:szCs w:val="18"/>
                <w:lang w:val="en-GB"/>
              </w:rPr>
              <w:t xml:space="preserve"> is part of </w:t>
            </w:r>
            <w:r w:rsidRPr="00CE5007">
              <w:rPr>
                <w:i/>
                <w:iCs/>
                <w:sz w:val="18"/>
                <w:szCs w:val="18"/>
                <w:lang w:val="en-GB"/>
              </w:rPr>
              <w:t>CSI-</w:t>
            </w:r>
            <w:proofErr w:type="spellStart"/>
            <w:r w:rsidRPr="00CE5007">
              <w:rPr>
                <w:i/>
                <w:iCs/>
                <w:sz w:val="18"/>
                <w:szCs w:val="18"/>
                <w:lang w:val="en-GB"/>
              </w:rPr>
              <w:t>ReportConfig</w:t>
            </w:r>
            <w:proofErr w:type="spellEnd"/>
            <w:r>
              <w:rPr>
                <w:i/>
                <w:iCs/>
                <w:sz w:val="18"/>
                <w:szCs w:val="18"/>
                <w:lang w:val="en-GB"/>
              </w:rPr>
              <w:t xml:space="preserve"> </w:t>
            </w:r>
            <w:r w:rsidRPr="00207F92">
              <w:rPr>
                <w:sz w:val="18"/>
                <w:szCs w:val="18"/>
                <w:lang w:val="en-GB"/>
              </w:rPr>
              <w:t>and, in</w:t>
            </w:r>
            <w:r w:rsidRPr="00CE5007">
              <w:rPr>
                <w:sz w:val="18"/>
                <w:szCs w:val="18"/>
                <w:lang w:val="en-GB"/>
              </w:rPr>
              <w:t xml:space="preserve"> case of a UEIBM </w:t>
            </w:r>
            <w:r w:rsidRPr="00CE5007">
              <w:rPr>
                <w:i/>
                <w:iCs/>
                <w:sz w:val="18"/>
                <w:szCs w:val="18"/>
                <w:lang w:val="en-GB"/>
              </w:rPr>
              <w:t>CSI-</w:t>
            </w:r>
            <w:proofErr w:type="spellStart"/>
            <w:r w:rsidRPr="00CE5007">
              <w:rPr>
                <w:i/>
                <w:iCs/>
                <w:sz w:val="18"/>
                <w:szCs w:val="18"/>
                <w:lang w:val="en-GB"/>
              </w:rPr>
              <w:t>ReportConfig</w:t>
            </w:r>
            <w:proofErr w:type="spellEnd"/>
            <w:r w:rsidRPr="00CE5007">
              <w:rPr>
                <w:sz w:val="18"/>
                <w:szCs w:val="18"/>
                <w:lang w:val="en-GB"/>
              </w:rPr>
              <w:t xml:space="preserve">, i.e., a </w:t>
            </w:r>
            <w:r w:rsidRPr="00CE5007">
              <w:rPr>
                <w:i/>
                <w:iCs/>
                <w:sz w:val="18"/>
                <w:szCs w:val="18"/>
                <w:lang w:val="en-GB"/>
              </w:rPr>
              <w:t>CSI-</w:t>
            </w:r>
            <w:proofErr w:type="spellStart"/>
            <w:r w:rsidRPr="00CE5007">
              <w:rPr>
                <w:i/>
                <w:iCs/>
                <w:sz w:val="18"/>
                <w:szCs w:val="18"/>
                <w:lang w:val="en-GB"/>
              </w:rPr>
              <w:t>ReportConfig</w:t>
            </w:r>
            <w:proofErr w:type="spellEnd"/>
            <w:r w:rsidRPr="00CE5007">
              <w:rPr>
                <w:sz w:val="18"/>
                <w:szCs w:val="18"/>
                <w:lang w:val="en-GB"/>
              </w:rPr>
              <w:t xml:space="preserve"> that includes high layer parameter </w:t>
            </w:r>
            <w:proofErr w:type="spellStart"/>
            <w:r w:rsidRPr="00CE5007">
              <w:rPr>
                <w:i/>
                <w:iCs/>
                <w:sz w:val="18"/>
                <w:szCs w:val="18"/>
                <w:lang w:val="en-GB"/>
              </w:rPr>
              <w:t>eventType</w:t>
            </w:r>
            <w:proofErr w:type="spellEnd"/>
            <w:r w:rsidRPr="00CE5007">
              <w:rPr>
                <w:sz w:val="18"/>
                <w:szCs w:val="18"/>
                <w:lang w:val="en-GB"/>
              </w:rPr>
              <w:t xml:space="preserve">, </w:t>
            </w:r>
            <w:proofErr w:type="spellStart"/>
            <w:r w:rsidRPr="00CE5007">
              <w:rPr>
                <w:i/>
                <w:iCs/>
                <w:sz w:val="18"/>
                <w:szCs w:val="18"/>
                <w:lang w:val="en-GB"/>
              </w:rPr>
              <w:t>timeRestrictionForChannelMeasurements</w:t>
            </w:r>
            <w:proofErr w:type="spellEnd"/>
            <w:r w:rsidRPr="00CE5007">
              <w:rPr>
                <w:sz w:val="18"/>
                <w:szCs w:val="18"/>
                <w:lang w:val="en-GB"/>
              </w:rPr>
              <w:t xml:space="preserve"> applies only to the new beams, currently defined by high layer parameter </w:t>
            </w:r>
            <w:proofErr w:type="spellStart"/>
            <w:r w:rsidRPr="00CE5007">
              <w:rPr>
                <w:i/>
                <w:iCs/>
                <w:sz w:val="18"/>
                <w:szCs w:val="18"/>
                <w:lang w:val="en-GB"/>
              </w:rPr>
              <w:t>newBeamResourceSet</w:t>
            </w:r>
            <w:proofErr w:type="spellEnd"/>
            <w:r w:rsidRPr="00CE5007">
              <w:rPr>
                <w:i/>
                <w:iCs/>
                <w:sz w:val="18"/>
                <w:szCs w:val="18"/>
                <w:lang w:val="en-GB"/>
              </w:rPr>
              <w:t>.</w:t>
            </w:r>
            <w:r w:rsidRPr="00CE5007">
              <w:rPr>
                <w:sz w:val="18"/>
                <w:szCs w:val="18"/>
              </w:rPr>
              <w:t xml:space="preserve"> For a fair measurement comparison, we think that the value of M determined for the new </w:t>
            </w:r>
            <w:proofErr w:type="gramStart"/>
            <w:r w:rsidRPr="00CE5007">
              <w:rPr>
                <w:sz w:val="18"/>
                <w:szCs w:val="18"/>
              </w:rPr>
              <w:t>beams</w:t>
            </w:r>
            <w:proofErr w:type="gramEnd"/>
            <w:r w:rsidRPr="00CE5007">
              <w:rPr>
                <w:sz w:val="18"/>
                <w:szCs w:val="18"/>
              </w:rPr>
              <w:t xml:space="preserve"> measurements by</w:t>
            </w:r>
            <w:r w:rsidRPr="00CE5007">
              <w:rPr>
                <w:i/>
                <w:sz w:val="18"/>
                <w:szCs w:val="18"/>
              </w:rPr>
              <w:t xml:space="preserve"> </w:t>
            </w:r>
            <w:proofErr w:type="spellStart"/>
            <w:r w:rsidRPr="00CE5007">
              <w:rPr>
                <w:i/>
                <w:sz w:val="18"/>
                <w:szCs w:val="18"/>
              </w:rPr>
              <w:t>timeRestrictionForChannelMeasurements</w:t>
            </w:r>
            <w:proofErr w:type="spellEnd"/>
            <w:r w:rsidRPr="00CE5007">
              <w:rPr>
                <w:sz w:val="18"/>
                <w:szCs w:val="18"/>
              </w:rPr>
              <w:t xml:space="preserve"> in a UEIBM </w:t>
            </w:r>
            <w:r w:rsidRPr="00CE5007">
              <w:rPr>
                <w:i/>
                <w:sz w:val="18"/>
                <w:szCs w:val="18"/>
              </w:rPr>
              <w:t>CSI-</w:t>
            </w:r>
            <w:proofErr w:type="spellStart"/>
            <w:r w:rsidRPr="00CE5007">
              <w:rPr>
                <w:i/>
                <w:sz w:val="18"/>
                <w:szCs w:val="18"/>
              </w:rPr>
              <w:t>ReportConfig</w:t>
            </w:r>
            <w:proofErr w:type="spellEnd"/>
            <w:r w:rsidRPr="00CE5007">
              <w:rPr>
                <w:sz w:val="18"/>
                <w:szCs w:val="18"/>
              </w:rPr>
              <w:t xml:space="preserve"> should also be used for the current beam measurements for event evaluation/determination, as in fact stated in the RAN4 LS.</w:t>
            </w:r>
          </w:p>
          <w:p w14:paraId="1ACA5900" w14:textId="77777777" w:rsidR="005C14C0" w:rsidRDefault="005C14C0" w:rsidP="005C14C0">
            <w:pPr>
              <w:snapToGrid w:val="0"/>
              <w:rPr>
                <w:rFonts w:eastAsiaTheme="minorEastAsia"/>
                <w:color w:val="000000" w:themeColor="text1"/>
                <w:sz w:val="18"/>
                <w:szCs w:val="18"/>
              </w:rPr>
            </w:pPr>
            <w:r w:rsidRPr="004D438E">
              <w:rPr>
                <w:rFonts w:eastAsiaTheme="minorEastAsia"/>
                <w:color w:val="000000" w:themeColor="text1"/>
                <w:sz w:val="18"/>
                <w:szCs w:val="18"/>
              </w:rPr>
              <w:t xml:space="preserve">The </w:t>
            </w:r>
            <w:r>
              <w:rPr>
                <w:rFonts w:eastAsiaTheme="minorEastAsia"/>
                <w:color w:val="000000" w:themeColor="text1"/>
                <w:sz w:val="18"/>
                <w:szCs w:val="18"/>
              </w:rPr>
              <w:t>proposed</w:t>
            </w:r>
            <w:r w:rsidRPr="004D438E">
              <w:rPr>
                <w:rFonts w:eastAsiaTheme="minorEastAsia"/>
                <w:color w:val="000000" w:themeColor="text1"/>
                <w:sz w:val="18"/>
                <w:szCs w:val="18"/>
              </w:rPr>
              <w:t xml:space="preserve"> TP </w:t>
            </w:r>
            <w:r>
              <w:rPr>
                <w:rFonts w:eastAsiaTheme="minorEastAsia"/>
                <w:color w:val="000000" w:themeColor="text1"/>
                <w:sz w:val="18"/>
                <w:szCs w:val="18"/>
              </w:rPr>
              <w:t xml:space="preserve">is ok for us, we just want to suggest a </w:t>
            </w:r>
            <w:r w:rsidRPr="00FE43A1">
              <w:rPr>
                <w:rFonts w:eastAsiaTheme="minorEastAsia"/>
                <w:color w:val="000000" w:themeColor="text1"/>
                <w:sz w:val="18"/>
                <w:szCs w:val="18"/>
                <w:highlight w:val="yellow"/>
              </w:rPr>
              <w:t>small update</w:t>
            </w:r>
            <w:r>
              <w:rPr>
                <w:rFonts w:eastAsiaTheme="minorEastAsia"/>
                <w:color w:val="000000" w:themeColor="text1"/>
                <w:sz w:val="18"/>
                <w:szCs w:val="18"/>
              </w:rPr>
              <w:t>:</w:t>
            </w:r>
          </w:p>
          <w:p w14:paraId="5FC51EBA" w14:textId="77777777" w:rsidR="005C14C0" w:rsidRDefault="005C14C0" w:rsidP="005C14C0">
            <w:pPr>
              <w:snapToGrid w:val="0"/>
              <w:rPr>
                <w:rFonts w:eastAsiaTheme="minorEastAsia"/>
                <w:color w:val="000000" w:themeColor="text1"/>
                <w:sz w:val="18"/>
                <w:szCs w:val="18"/>
              </w:rPr>
            </w:pPr>
          </w:p>
          <w:p w14:paraId="2838BB96" w14:textId="77777777" w:rsidR="005C14C0" w:rsidRPr="00FE43A1" w:rsidRDefault="005C14C0" w:rsidP="005C14C0">
            <w:pPr>
              <w:snapToGrid w:val="0"/>
              <w:spacing w:before="120" w:after="120"/>
              <w:rPr>
                <w:color w:val="0000FF"/>
                <w:sz w:val="18"/>
                <w:szCs w:val="18"/>
              </w:rPr>
            </w:pPr>
          </w:p>
          <w:tbl>
            <w:tblPr>
              <w:tblStyle w:val="TableGrid"/>
              <w:tblW w:w="0" w:type="auto"/>
              <w:tblLook w:val="04A0" w:firstRow="1" w:lastRow="0" w:firstColumn="1" w:lastColumn="0" w:noHBand="0" w:noVBand="1"/>
            </w:tblPr>
            <w:tblGrid>
              <w:gridCol w:w="8243"/>
            </w:tblGrid>
            <w:tr w:rsidR="005C14C0" w14:paraId="47A6F539" w14:textId="77777777" w:rsidTr="001E2946">
              <w:tc>
                <w:tcPr>
                  <w:tcW w:w="9576" w:type="dxa"/>
                </w:tcPr>
                <w:p w14:paraId="23812031" w14:textId="77777777" w:rsidR="005C14C0" w:rsidRPr="00F31ABD" w:rsidRDefault="005C14C0" w:rsidP="005C14C0">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sidRPr="00F31ABD">
                    <w:rPr>
                      <w:rFonts w:ascii="Times New Roman" w:hAnsi="Times New Roman" w:hint="eastAsia"/>
                      <w:sz w:val="18"/>
                      <w:szCs w:val="18"/>
                      <w:lang w:val="en-US"/>
                    </w:rPr>
                    <w:t>5.2.1.4.3</w:t>
                  </w:r>
                  <w:r w:rsidRPr="00F31ABD">
                    <w:rPr>
                      <w:rFonts w:ascii="Times New Roman" w:hAnsi="Times New Roman" w:hint="eastAsia"/>
                      <w:sz w:val="18"/>
                      <w:szCs w:val="18"/>
                      <w:lang w:val="en-US"/>
                    </w:rPr>
                    <w:tab/>
                    <w:t>L1-RSRP Reporting</w:t>
                  </w:r>
                </w:p>
                <w:p w14:paraId="2BBCC235" w14:textId="77777777" w:rsidR="005C14C0" w:rsidRPr="00F31ABD" w:rsidRDefault="005C14C0" w:rsidP="005C14C0">
                  <w:pPr>
                    <w:adjustRightInd w:val="0"/>
                    <w:snapToGrid w:val="0"/>
                    <w:spacing w:beforeLines="30" w:before="109" w:afterLines="30" w:after="109" w:line="288" w:lineRule="auto"/>
                    <w:jc w:val="center"/>
                    <w:rPr>
                      <w:sz w:val="18"/>
                      <w:szCs w:val="18"/>
                    </w:rPr>
                  </w:pPr>
                  <w:r w:rsidRPr="00F31ABD">
                    <w:rPr>
                      <w:rFonts w:eastAsia="宋体" w:hint="eastAsia"/>
                      <w:color w:val="FF0000"/>
                      <w:sz w:val="18"/>
                      <w:szCs w:val="18"/>
                    </w:rPr>
                    <w:t>&lt;Irrelevant part is omitted&gt;</w:t>
                  </w:r>
                </w:p>
                <w:p w14:paraId="03732CE5" w14:textId="77777777" w:rsidR="005C14C0" w:rsidRPr="00F31ABD" w:rsidRDefault="005C14C0" w:rsidP="005C14C0">
                  <w:pPr>
                    <w:spacing w:beforeLines="30" w:before="109" w:afterLines="30" w:after="109" w:line="288" w:lineRule="auto"/>
                    <w:rPr>
                      <w:color w:val="000000"/>
                      <w:sz w:val="18"/>
                      <w:szCs w:val="18"/>
                    </w:rPr>
                  </w:pPr>
                  <w:r w:rsidRPr="00F31ABD">
                    <w:rPr>
                      <w:color w:val="000000"/>
                      <w:sz w:val="18"/>
                      <w:szCs w:val="18"/>
                    </w:rPr>
                    <w:t xml:space="preserve">If the higher layer parameter </w:t>
                  </w:r>
                  <w:proofErr w:type="spellStart"/>
                  <w:r w:rsidRPr="00F31ABD">
                    <w:rPr>
                      <w:i/>
                      <w:sz w:val="18"/>
                      <w:szCs w:val="18"/>
                    </w:rPr>
                    <w:t>timeRestrictionForChannelMeasurements</w:t>
                  </w:r>
                  <w:proofErr w:type="spellEnd"/>
                  <w:r w:rsidRPr="00F31ABD">
                    <w:rPr>
                      <w:i/>
                      <w:sz w:val="18"/>
                      <w:szCs w:val="18"/>
                    </w:rPr>
                    <w:t xml:space="preserve"> </w:t>
                  </w:r>
                  <w:r w:rsidRPr="00F31ABD">
                    <w:rPr>
                      <w:sz w:val="18"/>
                      <w:szCs w:val="18"/>
                    </w:rPr>
                    <w:t>in</w:t>
                  </w:r>
                  <w:r w:rsidRPr="00F31ABD">
                    <w:rPr>
                      <w:i/>
                      <w:sz w:val="18"/>
                      <w:szCs w:val="18"/>
                    </w:rPr>
                    <w:t xml:space="preserve"> CSI-</w:t>
                  </w:r>
                  <w:proofErr w:type="spellStart"/>
                  <w:r w:rsidRPr="00F31ABD">
                    <w:rPr>
                      <w:i/>
                      <w:sz w:val="18"/>
                      <w:szCs w:val="18"/>
                    </w:rPr>
                    <w:t>ReportConfig</w:t>
                  </w:r>
                  <w:proofErr w:type="spellEnd"/>
                  <w:r w:rsidRPr="00F31ABD">
                    <w:rPr>
                      <w:sz w:val="18"/>
                      <w:szCs w:val="18"/>
                    </w:rPr>
                    <w:t xml:space="preserve"> is set to "</w:t>
                  </w:r>
                  <w:proofErr w:type="spellStart"/>
                  <w:r w:rsidRPr="00F31ABD">
                    <w:rPr>
                      <w:i/>
                      <w:sz w:val="18"/>
                      <w:szCs w:val="18"/>
                    </w:rPr>
                    <w:t>notConfigured</w:t>
                  </w:r>
                  <w:proofErr w:type="spellEnd"/>
                  <w:r w:rsidRPr="00F31ABD">
                    <w:rPr>
                      <w:sz w:val="18"/>
                      <w:szCs w:val="18"/>
                    </w:rPr>
                    <w:t>"</w:t>
                  </w:r>
                  <w:r w:rsidRPr="00F31ABD">
                    <w:rPr>
                      <w:color w:val="000000"/>
                      <w:sz w:val="18"/>
                      <w:szCs w:val="18"/>
                    </w:rPr>
                    <w:t xml:space="preserve">, the UE shall derive the channel measurements for computing L1-RSRP value reported in uplink slot </w:t>
                  </w:r>
                  <w:r w:rsidRPr="00F31ABD">
                    <w:rPr>
                      <w:i/>
                      <w:iCs/>
                      <w:color w:val="000000"/>
                      <w:sz w:val="18"/>
                      <w:szCs w:val="18"/>
                    </w:rPr>
                    <w:t>n</w:t>
                  </w:r>
                  <w:r w:rsidRPr="00F31ABD">
                    <w:rPr>
                      <w:color w:val="000000"/>
                      <w:sz w:val="18"/>
                      <w:szCs w:val="18"/>
                    </w:rPr>
                    <w:t xml:space="preserve"> based on only the SS/PBCH or NZP CSI-RS, no later than the CSI reference resource, (defined in [4, TS 38.211]) associated with the CSI resource setting. </w:t>
                  </w:r>
                </w:p>
                <w:p w14:paraId="748E0529" w14:textId="77777777" w:rsidR="005C14C0" w:rsidRPr="00F31ABD" w:rsidRDefault="005C14C0" w:rsidP="005C14C0">
                  <w:pPr>
                    <w:spacing w:beforeLines="30" w:before="109" w:afterLines="30" w:after="109" w:line="288" w:lineRule="auto"/>
                    <w:rPr>
                      <w:color w:val="000000"/>
                      <w:sz w:val="18"/>
                      <w:szCs w:val="18"/>
                    </w:rPr>
                  </w:pPr>
                  <w:r w:rsidRPr="00F31ABD">
                    <w:rPr>
                      <w:color w:val="000000"/>
                      <w:sz w:val="18"/>
                      <w:szCs w:val="18"/>
                    </w:rPr>
                    <w:t xml:space="preserve">If the higher layer parameter </w:t>
                  </w:r>
                  <w:proofErr w:type="spellStart"/>
                  <w:r w:rsidRPr="00F31ABD">
                    <w:rPr>
                      <w:i/>
                      <w:sz w:val="18"/>
                      <w:szCs w:val="18"/>
                    </w:rPr>
                    <w:t>timeRestrictionForChannelMeasurements</w:t>
                  </w:r>
                  <w:proofErr w:type="spellEnd"/>
                  <w:r w:rsidRPr="00F31ABD">
                    <w:rPr>
                      <w:i/>
                      <w:sz w:val="18"/>
                      <w:szCs w:val="18"/>
                    </w:rPr>
                    <w:t xml:space="preserve"> </w:t>
                  </w:r>
                  <w:r w:rsidRPr="00F31ABD">
                    <w:rPr>
                      <w:sz w:val="18"/>
                      <w:szCs w:val="18"/>
                    </w:rPr>
                    <w:t>in</w:t>
                  </w:r>
                  <w:r w:rsidRPr="00F31ABD">
                    <w:rPr>
                      <w:i/>
                      <w:sz w:val="18"/>
                      <w:szCs w:val="18"/>
                    </w:rPr>
                    <w:t xml:space="preserve"> CSI-</w:t>
                  </w:r>
                  <w:proofErr w:type="spellStart"/>
                  <w:r w:rsidRPr="00F31ABD">
                    <w:rPr>
                      <w:i/>
                      <w:sz w:val="18"/>
                      <w:szCs w:val="18"/>
                    </w:rPr>
                    <w:t>ReportConfig</w:t>
                  </w:r>
                  <w:proofErr w:type="spellEnd"/>
                  <w:r w:rsidRPr="00F31ABD">
                    <w:rPr>
                      <w:sz w:val="18"/>
                      <w:szCs w:val="18"/>
                    </w:rPr>
                    <w:t xml:space="preserve"> is set to "</w:t>
                  </w:r>
                  <w:r w:rsidRPr="00F31ABD">
                    <w:rPr>
                      <w:i/>
                      <w:sz w:val="18"/>
                      <w:szCs w:val="18"/>
                    </w:rPr>
                    <w:t>Configured</w:t>
                  </w:r>
                  <w:r w:rsidRPr="00F31ABD">
                    <w:rPr>
                      <w:sz w:val="18"/>
                      <w:szCs w:val="18"/>
                    </w:rPr>
                    <w:t>"</w:t>
                  </w:r>
                  <w:r w:rsidRPr="00F31ABD">
                    <w:rPr>
                      <w:color w:val="000000"/>
                      <w:sz w:val="18"/>
                      <w:szCs w:val="18"/>
                    </w:rPr>
                    <w:t xml:space="preserve">, the UE shall derive the channel measurements for computing L1-RSRP reported in uplink slot </w:t>
                  </w:r>
                  <w:r w:rsidRPr="00F31ABD">
                    <w:rPr>
                      <w:i/>
                      <w:iCs/>
                      <w:color w:val="000000"/>
                      <w:sz w:val="18"/>
                      <w:szCs w:val="18"/>
                    </w:rPr>
                    <w:t>n</w:t>
                  </w:r>
                  <w:r w:rsidRPr="00F31ABD">
                    <w:rPr>
                      <w:color w:val="000000"/>
                      <w:sz w:val="18"/>
                      <w:szCs w:val="18"/>
                    </w:rPr>
                    <w:t xml:space="preserve"> based on only the most recent, no later than the CSI reference resource, occasion of SS/PBCH or NZP CSI-RS (defined in [4, TS 38.211]) associated with the CSI resource setting.</w:t>
                  </w:r>
                </w:p>
                <w:p w14:paraId="0768EA0A" w14:textId="77777777" w:rsidR="005C14C0" w:rsidRPr="00FE43A1" w:rsidRDefault="005C14C0" w:rsidP="005C14C0">
                  <w:pPr>
                    <w:spacing w:beforeLines="30" w:before="109" w:afterLines="30" w:after="109" w:line="288" w:lineRule="auto"/>
                    <w:rPr>
                      <w:color w:val="FF0000"/>
                      <w:sz w:val="18"/>
                      <w:szCs w:val="18"/>
                      <w:u w:val="single"/>
                    </w:rPr>
                  </w:pPr>
                  <w:r w:rsidRPr="00FE43A1">
                    <w:rPr>
                      <w:color w:val="FF0000"/>
                      <w:sz w:val="18"/>
                      <w:szCs w:val="18"/>
                      <w:u w:val="single"/>
                    </w:rPr>
                    <w:t xml:space="preserve">If the higher layer parameter </w:t>
                  </w:r>
                  <w:proofErr w:type="spellStart"/>
                  <w:r w:rsidRPr="00FE43A1">
                    <w:rPr>
                      <w:i/>
                      <w:color w:val="FF0000"/>
                      <w:sz w:val="18"/>
                      <w:szCs w:val="18"/>
                      <w:u w:val="single"/>
                    </w:rPr>
                    <w:t>timeRestrictionForChannelMeasurements</w:t>
                  </w:r>
                  <w:proofErr w:type="spellEnd"/>
                  <w:r w:rsidRPr="00FE43A1">
                    <w:rPr>
                      <w:i/>
                      <w:color w:val="FF0000"/>
                      <w:sz w:val="18"/>
                      <w:szCs w:val="18"/>
                      <w:u w:val="single"/>
                    </w:rPr>
                    <w:t xml:space="preserve"> </w:t>
                  </w:r>
                  <w:r w:rsidRPr="00FE43A1">
                    <w:rPr>
                      <w:color w:val="FF0000"/>
                      <w:sz w:val="18"/>
                      <w:szCs w:val="18"/>
                      <w:u w:val="single"/>
                    </w:rPr>
                    <w:t>in</w:t>
                  </w:r>
                  <w:r w:rsidRPr="00FE43A1">
                    <w:rPr>
                      <w:i/>
                      <w:color w:val="FF0000"/>
                      <w:sz w:val="18"/>
                      <w:szCs w:val="18"/>
                      <w:u w:val="single"/>
                    </w:rPr>
                    <w:t xml:space="preserve"> CSI-</w:t>
                  </w:r>
                  <w:proofErr w:type="spellStart"/>
                  <w:r w:rsidRPr="00FE43A1">
                    <w:rPr>
                      <w:i/>
                      <w:color w:val="FF0000"/>
                      <w:sz w:val="18"/>
                      <w:szCs w:val="18"/>
                      <w:u w:val="single"/>
                    </w:rPr>
                    <w:t>ReportConfig</w:t>
                  </w:r>
                  <w:proofErr w:type="spellEnd"/>
                  <w:r w:rsidRPr="00FE43A1">
                    <w:rPr>
                      <w:color w:val="FF0000"/>
                      <w:sz w:val="18"/>
                      <w:szCs w:val="18"/>
                      <w:u w:val="single"/>
                    </w:rPr>
                    <w:t xml:space="preserve"> </w:t>
                  </w:r>
                  <w:r w:rsidRPr="00FE43A1">
                    <w:rPr>
                      <w:rFonts w:eastAsia="宋体" w:hint="eastAsia"/>
                      <w:color w:val="FF0000"/>
                      <w:sz w:val="18"/>
                      <w:szCs w:val="18"/>
                      <w:u w:val="single"/>
                      <w:lang w:eastAsia="zh-CN"/>
                    </w:rPr>
                    <w:t xml:space="preserve">with </w:t>
                  </w:r>
                  <w:proofErr w:type="spellStart"/>
                  <w:r w:rsidRPr="00FE43A1">
                    <w:rPr>
                      <w:rFonts w:eastAsia="宋体" w:hint="eastAsia"/>
                      <w:i/>
                      <w:iCs/>
                      <w:color w:val="FF0000"/>
                      <w:sz w:val="18"/>
                      <w:szCs w:val="18"/>
                      <w:u w:val="single"/>
                      <w:lang w:eastAsia="zh-CN"/>
                    </w:rPr>
                    <w:t>eventType</w:t>
                  </w:r>
                  <w:proofErr w:type="spellEnd"/>
                  <w:r w:rsidRPr="00FE43A1">
                    <w:rPr>
                      <w:rFonts w:eastAsia="宋体" w:hint="eastAsia"/>
                      <w:color w:val="FF0000"/>
                      <w:sz w:val="18"/>
                      <w:szCs w:val="18"/>
                      <w:u w:val="single"/>
                      <w:lang w:eastAsia="zh-CN"/>
                    </w:rPr>
                    <w:t xml:space="preserve"> </w:t>
                  </w:r>
                  <w:r w:rsidRPr="00FE43A1">
                    <w:rPr>
                      <w:color w:val="FF0000"/>
                      <w:sz w:val="18"/>
                      <w:szCs w:val="18"/>
                      <w:u w:val="single"/>
                    </w:rPr>
                    <w:t>is set to "</w:t>
                  </w:r>
                  <w:proofErr w:type="spellStart"/>
                  <w:r w:rsidRPr="00FE43A1">
                    <w:rPr>
                      <w:i/>
                      <w:color w:val="FF0000"/>
                      <w:sz w:val="18"/>
                      <w:szCs w:val="18"/>
                      <w:u w:val="single"/>
                    </w:rPr>
                    <w:t>notConfigured</w:t>
                  </w:r>
                  <w:proofErr w:type="spellEnd"/>
                  <w:r w:rsidRPr="00FE43A1">
                    <w:rPr>
                      <w:color w:val="FF0000"/>
                      <w:sz w:val="18"/>
                      <w:szCs w:val="18"/>
                      <w:u w:val="single"/>
                    </w:rPr>
                    <w:t xml:space="preserve">", the UE shall derive the channel measurements </w:t>
                  </w:r>
                  <w:r w:rsidRPr="00FE43A1">
                    <w:rPr>
                      <w:rFonts w:eastAsia="宋体" w:hint="eastAsia"/>
                      <w:color w:val="FF0000"/>
                      <w:sz w:val="18"/>
                      <w:szCs w:val="18"/>
                      <w:u w:val="single"/>
                      <w:lang w:eastAsia="zh-CN"/>
                    </w:rPr>
                    <w:t xml:space="preserve">for determining event instances and </w:t>
                  </w:r>
                  <w:r w:rsidRPr="00FE43A1">
                    <w:rPr>
                      <w:color w:val="FF0000"/>
                      <w:sz w:val="18"/>
                      <w:szCs w:val="18"/>
                      <w:u w:val="single"/>
                    </w:rPr>
                    <w:t xml:space="preserve">for computing L1-RSRP value reported in uplink slot </w:t>
                  </w:r>
                  <w:r w:rsidRPr="00FE43A1">
                    <w:rPr>
                      <w:i/>
                      <w:iCs/>
                      <w:color w:val="FF0000"/>
                      <w:sz w:val="18"/>
                      <w:szCs w:val="18"/>
                      <w:u w:val="single"/>
                    </w:rPr>
                    <w:t>n</w:t>
                  </w:r>
                  <w:r w:rsidRPr="00FE43A1">
                    <w:rPr>
                      <w:color w:val="FF0000"/>
                      <w:sz w:val="18"/>
                      <w:szCs w:val="18"/>
                      <w:u w:val="single"/>
                    </w:rPr>
                    <w:t xml:space="preserve"> based on only the SS/PBCH or NZP CSI-RS, no later than the CSI reference resource, (defined in [4, TS 38.211]) associated with the CSI resource setting</w:t>
                  </w:r>
                  <w:r w:rsidRPr="00FE43A1">
                    <w:rPr>
                      <w:rFonts w:eastAsia="宋体" w:hint="eastAsia"/>
                      <w:color w:val="FF0000"/>
                      <w:sz w:val="18"/>
                      <w:szCs w:val="18"/>
                      <w:u w:val="single"/>
                      <w:lang w:eastAsia="zh-CN"/>
                    </w:rPr>
                    <w:t xml:space="preserve"> and only </w:t>
                  </w:r>
                  <w:r w:rsidRPr="00FE43A1">
                    <w:rPr>
                      <w:color w:val="FF0000"/>
                      <w:sz w:val="18"/>
                      <w:szCs w:val="18"/>
                      <w:u w:val="single"/>
                    </w:rPr>
                    <w:t>the SS/PBCH or NZP CSI-RS, no later than the CSI reference resource,</w:t>
                  </w:r>
                  <w:r w:rsidRPr="00FE43A1">
                    <w:rPr>
                      <w:rFonts w:eastAsia="宋体" w:hint="eastAsia"/>
                      <w:color w:val="FF0000"/>
                      <w:sz w:val="18"/>
                      <w:szCs w:val="18"/>
                      <w:u w:val="single"/>
                      <w:lang w:eastAsia="zh-CN"/>
                    </w:rPr>
                    <w:t xml:space="preserve"> associated with the indicated TCI state or each of the activated TCI states</w:t>
                  </w:r>
                  <w:r w:rsidRPr="00FE43A1">
                    <w:rPr>
                      <w:color w:val="FF0000"/>
                      <w:sz w:val="18"/>
                      <w:szCs w:val="18"/>
                      <w:u w:val="single"/>
                    </w:rPr>
                    <w:t xml:space="preserve">. </w:t>
                  </w:r>
                </w:p>
                <w:p w14:paraId="5EE723B9" w14:textId="77777777" w:rsidR="005C14C0" w:rsidRPr="00FE43A1" w:rsidRDefault="005C14C0" w:rsidP="005C14C0">
                  <w:pPr>
                    <w:spacing w:beforeLines="30" w:before="109" w:afterLines="30" w:after="109" w:line="288" w:lineRule="auto"/>
                    <w:rPr>
                      <w:color w:val="FF0000"/>
                      <w:sz w:val="18"/>
                      <w:szCs w:val="18"/>
                      <w:u w:val="single"/>
                    </w:rPr>
                  </w:pPr>
                  <w:r w:rsidRPr="00FE43A1">
                    <w:rPr>
                      <w:color w:val="FF0000"/>
                      <w:sz w:val="18"/>
                      <w:szCs w:val="18"/>
                      <w:u w:val="single"/>
                    </w:rPr>
                    <w:t xml:space="preserve">If the higher layer parameter </w:t>
                  </w:r>
                  <w:proofErr w:type="spellStart"/>
                  <w:r w:rsidRPr="00FE43A1">
                    <w:rPr>
                      <w:i/>
                      <w:color w:val="FF0000"/>
                      <w:sz w:val="18"/>
                      <w:szCs w:val="18"/>
                      <w:u w:val="single"/>
                    </w:rPr>
                    <w:t>timeRestrictionForChannelMeasurements</w:t>
                  </w:r>
                  <w:proofErr w:type="spellEnd"/>
                  <w:r w:rsidRPr="00FE43A1">
                    <w:rPr>
                      <w:i/>
                      <w:color w:val="FF0000"/>
                      <w:sz w:val="18"/>
                      <w:szCs w:val="18"/>
                      <w:u w:val="single"/>
                    </w:rPr>
                    <w:t xml:space="preserve"> </w:t>
                  </w:r>
                  <w:r w:rsidRPr="00FE43A1">
                    <w:rPr>
                      <w:color w:val="FF0000"/>
                      <w:sz w:val="18"/>
                      <w:szCs w:val="18"/>
                      <w:u w:val="single"/>
                    </w:rPr>
                    <w:t>in</w:t>
                  </w:r>
                  <w:r w:rsidRPr="00FE43A1">
                    <w:rPr>
                      <w:i/>
                      <w:color w:val="FF0000"/>
                      <w:sz w:val="18"/>
                      <w:szCs w:val="18"/>
                      <w:u w:val="single"/>
                    </w:rPr>
                    <w:t xml:space="preserve"> CSI-</w:t>
                  </w:r>
                  <w:proofErr w:type="spellStart"/>
                  <w:r w:rsidRPr="00FE43A1">
                    <w:rPr>
                      <w:i/>
                      <w:color w:val="FF0000"/>
                      <w:sz w:val="18"/>
                      <w:szCs w:val="18"/>
                      <w:u w:val="single"/>
                    </w:rPr>
                    <w:t>ReportConfig</w:t>
                  </w:r>
                  <w:proofErr w:type="spellEnd"/>
                  <w:r w:rsidRPr="00FE43A1">
                    <w:rPr>
                      <w:color w:val="FF0000"/>
                      <w:sz w:val="18"/>
                      <w:szCs w:val="18"/>
                      <w:u w:val="single"/>
                    </w:rPr>
                    <w:t xml:space="preserve"> </w:t>
                  </w:r>
                  <w:r w:rsidRPr="00FE43A1">
                    <w:rPr>
                      <w:rFonts w:eastAsia="宋体" w:hint="eastAsia"/>
                      <w:color w:val="FF0000"/>
                      <w:sz w:val="18"/>
                      <w:szCs w:val="18"/>
                      <w:u w:val="single"/>
                      <w:lang w:eastAsia="zh-CN"/>
                    </w:rPr>
                    <w:t xml:space="preserve">with </w:t>
                  </w:r>
                  <w:proofErr w:type="spellStart"/>
                  <w:r w:rsidRPr="00FE43A1">
                    <w:rPr>
                      <w:rFonts w:eastAsia="宋体" w:hint="eastAsia"/>
                      <w:i/>
                      <w:iCs/>
                      <w:color w:val="FF0000"/>
                      <w:sz w:val="18"/>
                      <w:szCs w:val="18"/>
                      <w:u w:val="single"/>
                      <w:lang w:eastAsia="zh-CN"/>
                    </w:rPr>
                    <w:t>eventType</w:t>
                  </w:r>
                  <w:proofErr w:type="spellEnd"/>
                  <w:r w:rsidRPr="00FE43A1">
                    <w:rPr>
                      <w:rFonts w:eastAsia="宋体" w:hint="eastAsia"/>
                      <w:color w:val="FF0000"/>
                      <w:sz w:val="18"/>
                      <w:szCs w:val="18"/>
                      <w:u w:val="single"/>
                      <w:lang w:eastAsia="zh-CN"/>
                    </w:rPr>
                    <w:t xml:space="preserve"> </w:t>
                  </w:r>
                  <w:r w:rsidRPr="00FE43A1">
                    <w:rPr>
                      <w:color w:val="FF0000"/>
                      <w:sz w:val="18"/>
                      <w:szCs w:val="18"/>
                      <w:u w:val="single"/>
                    </w:rPr>
                    <w:t>is set to "</w:t>
                  </w:r>
                  <w:r w:rsidRPr="00FE43A1">
                    <w:rPr>
                      <w:i/>
                      <w:color w:val="FF0000"/>
                      <w:sz w:val="18"/>
                      <w:szCs w:val="18"/>
                      <w:u w:val="single"/>
                    </w:rPr>
                    <w:t>Configured</w:t>
                  </w:r>
                  <w:r w:rsidRPr="00FE43A1">
                    <w:rPr>
                      <w:color w:val="FF0000"/>
                      <w:sz w:val="18"/>
                      <w:szCs w:val="18"/>
                      <w:u w:val="single"/>
                    </w:rPr>
                    <w:t xml:space="preserve">", the UE shall derive the channel measurements </w:t>
                  </w:r>
                  <w:r w:rsidRPr="00FE43A1">
                    <w:rPr>
                      <w:rFonts w:eastAsia="宋体" w:hint="eastAsia"/>
                      <w:color w:val="FF0000"/>
                      <w:sz w:val="18"/>
                      <w:szCs w:val="18"/>
                      <w:u w:val="single"/>
                      <w:lang w:eastAsia="zh-CN"/>
                    </w:rPr>
                    <w:t xml:space="preserve">for determining event instances and </w:t>
                  </w:r>
                  <w:r w:rsidRPr="00FE43A1">
                    <w:rPr>
                      <w:color w:val="FF0000"/>
                      <w:sz w:val="18"/>
                      <w:szCs w:val="18"/>
                      <w:u w:val="single"/>
                    </w:rPr>
                    <w:t xml:space="preserve">for computing L1-RSRP reported in uplink slot </w:t>
                  </w:r>
                  <w:r w:rsidRPr="00FE43A1">
                    <w:rPr>
                      <w:i/>
                      <w:iCs/>
                      <w:color w:val="FF0000"/>
                      <w:sz w:val="18"/>
                      <w:szCs w:val="18"/>
                      <w:u w:val="single"/>
                    </w:rPr>
                    <w:t>n</w:t>
                  </w:r>
                  <w:r w:rsidRPr="00FE43A1">
                    <w:rPr>
                      <w:color w:val="FF0000"/>
                      <w:sz w:val="18"/>
                      <w:szCs w:val="18"/>
                      <w:u w:val="single"/>
                    </w:rPr>
                    <w:t xml:space="preserve"> based on only the most recent, no later than the CSI reference resource, occasion of SS/PBCH or NZP CSI-RS (defined in [4, TS 38.211]) associated with the CSI resource setting</w:t>
                  </w:r>
                  <w:r w:rsidRPr="00FE43A1">
                    <w:rPr>
                      <w:rFonts w:eastAsia="宋体" w:hint="eastAsia"/>
                      <w:color w:val="FF0000"/>
                      <w:sz w:val="18"/>
                      <w:szCs w:val="18"/>
                      <w:u w:val="single"/>
                      <w:lang w:eastAsia="zh-CN"/>
                    </w:rPr>
                    <w:t xml:space="preserve"> and </w:t>
                  </w:r>
                  <w:r w:rsidRPr="00FE43A1">
                    <w:rPr>
                      <w:rFonts w:eastAsia="宋体"/>
                      <w:color w:val="FF0000"/>
                      <w:sz w:val="18"/>
                      <w:szCs w:val="18"/>
                      <w:highlight w:val="yellow"/>
                      <w:u w:val="single"/>
                      <w:lang w:eastAsia="zh-CN"/>
                    </w:rPr>
                    <w:t>occasion of</w:t>
                  </w:r>
                  <w:r>
                    <w:rPr>
                      <w:rFonts w:eastAsia="宋体"/>
                      <w:color w:val="FF0000"/>
                      <w:sz w:val="18"/>
                      <w:szCs w:val="18"/>
                      <w:u w:val="single"/>
                      <w:lang w:eastAsia="zh-CN"/>
                    </w:rPr>
                    <w:t xml:space="preserve"> </w:t>
                  </w:r>
                  <w:r w:rsidRPr="00FE43A1">
                    <w:rPr>
                      <w:color w:val="FF0000"/>
                      <w:sz w:val="18"/>
                      <w:szCs w:val="18"/>
                      <w:u w:val="single"/>
                    </w:rPr>
                    <w:t>SS/PBCH or NZP CSI-RS</w:t>
                  </w:r>
                  <w:r w:rsidRPr="00FE43A1">
                    <w:rPr>
                      <w:rFonts w:eastAsia="宋体" w:hint="eastAsia"/>
                      <w:color w:val="FF0000"/>
                      <w:sz w:val="18"/>
                      <w:szCs w:val="18"/>
                      <w:u w:val="single"/>
                      <w:lang w:eastAsia="zh-CN"/>
                    </w:rPr>
                    <w:t xml:space="preserve"> associated with the indicated TCI state or each of the activated TCI states</w:t>
                  </w:r>
                  <w:r w:rsidRPr="00FE43A1">
                    <w:rPr>
                      <w:color w:val="FF0000"/>
                      <w:sz w:val="18"/>
                      <w:szCs w:val="18"/>
                      <w:u w:val="single"/>
                    </w:rPr>
                    <w:t>.</w:t>
                  </w:r>
                </w:p>
                <w:p w14:paraId="645262D8" w14:textId="77777777" w:rsidR="005C14C0" w:rsidRDefault="005C14C0" w:rsidP="005C14C0">
                  <w:pPr>
                    <w:adjustRightInd w:val="0"/>
                    <w:snapToGrid w:val="0"/>
                    <w:spacing w:beforeLines="30" w:before="109" w:afterLines="30" w:after="109" w:line="288" w:lineRule="auto"/>
                    <w:jc w:val="center"/>
                    <w:rPr>
                      <w:rFonts w:eastAsia="宋体"/>
                      <w:color w:val="FF0000"/>
                    </w:rPr>
                  </w:pPr>
                  <w:r w:rsidRPr="00F31ABD">
                    <w:rPr>
                      <w:rFonts w:eastAsia="宋体" w:hint="eastAsia"/>
                      <w:color w:val="FF0000"/>
                      <w:sz w:val="18"/>
                      <w:szCs w:val="18"/>
                    </w:rPr>
                    <w:t>&lt;Irrelevant part is omitted&gt;</w:t>
                  </w:r>
                </w:p>
              </w:tc>
            </w:tr>
          </w:tbl>
          <w:p w14:paraId="6B1A761A" w14:textId="77777777" w:rsidR="005C14C0" w:rsidRDefault="005C14C0" w:rsidP="005C14C0">
            <w:pPr>
              <w:shd w:val="clear" w:color="auto" w:fill="FFFFFF"/>
              <w:snapToGrid w:val="0"/>
              <w:rPr>
                <w:rFonts w:eastAsia="Batang"/>
                <w:sz w:val="18"/>
                <w:szCs w:val="18"/>
              </w:rPr>
            </w:pPr>
          </w:p>
          <w:p w14:paraId="7131C0F3" w14:textId="5B5831D5" w:rsidR="005C14C0" w:rsidRDefault="004F1557" w:rsidP="005C14C0">
            <w:pPr>
              <w:snapToGrid w:val="0"/>
              <w:rPr>
                <w:rFonts w:eastAsia="MS Mincho"/>
                <w:bCs/>
                <w:color w:val="0000FF"/>
                <w:sz w:val="18"/>
                <w:szCs w:val="18"/>
                <w:lang w:eastAsia="ja-JP"/>
              </w:rPr>
            </w:pPr>
            <w:r w:rsidRPr="00623F1D">
              <w:rPr>
                <w:rFonts w:eastAsia="MS Mincho"/>
                <w:bCs/>
                <w:color w:val="0000FF"/>
                <w:sz w:val="18"/>
                <w:szCs w:val="18"/>
                <w:lang w:eastAsia="ja-JP"/>
              </w:rPr>
              <w:t>[Mod]:</w:t>
            </w:r>
            <w:r>
              <w:rPr>
                <w:rFonts w:eastAsia="MS Mincho"/>
                <w:bCs/>
                <w:color w:val="0000FF"/>
                <w:sz w:val="18"/>
                <w:szCs w:val="18"/>
                <w:lang w:eastAsia="ja-JP"/>
              </w:rPr>
              <w:t xml:space="preserve"> Done!</w:t>
            </w:r>
          </w:p>
          <w:p w14:paraId="7FDFBF09" w14:textId="77777777" w:rsidR="004F1557" w:rsidRDefault="004F1557" w:rsidP="005C14C0">
            <w:pPr>
              <w:snapToGrid w:val="0"/>
              <w:rPr>
                <w:rFonts w:eastAsiaTheme="minorEastAsia"/>
                <w:color w:val="000000" w:themeColor="text1"/>
                <w:sz w:val="18"/>
                <w:szCs w:val="18"/>
              </w:rPr>
            </w:pPr>
          </w:p>
          <w:p w14:paraId="1CC40DB6" w14:textId="77777777" w:rsidR="005C14C0" w:rsidRDefault="005C14C0" w:rsidP="005C14C0">
            <w:pPr>
              <w:snapToGrid w:val="0"/>
              <w:rPr>
                <w:rFonts w:eastAsiaTheme="minorEastAsia"/>
                <w:color w:val="000000" w:themeColor="text1"/>
                <w:sz w:val="18"/>
                <w:szCs w:val="18"/>
                <w:lang w:eastAsia="zh-CN"/>
              </w:rPr>
            </w:pPr>
            <w:r>
              <w:rPr>
                <w:rFonts w:eastAsiaTheme="minorEastAsia"/>
                <w:b/>
                <w:bCs/>
                <w:color w:val="000000" w:themeColor="text1"/>
                <w:sz w:val="18"/>
                <w:szCs w:val="18"/>
                <w:lang w:eastAsia="zh-CN"/>
              </w:rPr>
              <w:t>Q5.2:</w:t>
            </w:r>
            <w:r w:rsidRPr="00A75E1D">
              <w:rPr>
                <w:rFonts w:eastAsiaTheme="minorEastAsia"/>
                <w:color w:val="000000" w:themeColor="text1"/>
                <w:sz w:val="18"/>
                <w:szCs w:val="18"/>
                <w:lang w:eastAsia="zh-CN"/>
              </w:rPr>
              <w:t xml:space="preserve"> We think there is no RAN1 spec impact for that.</w:t>
            </w:r>
            <w:r>
              <w:rPr>
                <w:rFonts w:eastAsiaTheme="minorEastAsia"/>
                <w:color w:val="000000" w:themeColor="text1"/>
                <w:sz w:val="18"/>
                <w:szCs w:val="18"/>
                <w:lang w:eastAsia="zh-CN"/>
              </w:rPr>
              <w:t xml:space="preserve"> </w:t>
            </w:r>
          </w:p>
          <w:p w14:paraId="284EB418" w14:textId="77777777" w:rsidR="005C14C0" w:rsidRDefault="005C14C0" w:rsidP="005C14C0">
            <w:pPr>
              <w:snapToGrid w:val="0"/>
              <w:rPr>
                <w:rFonts w:eastAsiaTheme="minorEastAsia"/>
                <w:color w:val="000000" w:themeColor="text1"/>
                <w:sz w:val="18"/>
                <w:szCs w:val="18"/>
                <w:lang w:eastAsia="zh-CN"/>
              </w:rPr>
            </w:pPr>
          </w:p>
          <w:p w14:paraId="6E5FC04D" w14:textId="77777777" w:rsidR="005C14C0" w:rsidRDefault="005C14C0" w:rsidP="005C14C0">
            <w:pPr>
              <w:rPr>
                <w:rFonts w:cs="Times New Roman"/>
                <w:sz w:val="18"/>
                <w:szCs w:val="18"/>
              </w:rPr>
            </w:pPr>
            <w:r w:rsidRPr="00805065">
              <w:rPr>
                <w:rFonts w:eastAsiaTheme="minorEastAsia"/>
                <w:b/>
                <w:bCs/>
                <w:color w:val="000000" w:themeColor="text1"/>
                <w:sz w:val="18"/>
                <w:szCs w:val="18"/>
                <w:lang w:eastAsia="zh-CN"/>
              </w:rPr>
              <w:lastRenderedPageBreak/>
              <w:t>Q5.3</w:t>
            </w:r>
            <w:r w:rsidRPr="0042733E">
              <w:rPr>
                <w:rFonts w:eastAsiaTheme="minorEastAsia" w:cs="Times New Roman"/>
                <w:color w:val="000000" w:themeColor="text1"/>
                <w:sz w:val="18"/>
                <w:szCs w:val="18"/>
                <w:lang w:eastAsia="zh-CN"/>
              </w:rPr>
              <w:t xml:space="preserve">: In our understanding, there is no RAN1 spec impact because of the defined RAN4 requirements. To better understand them, we made a figure below. </w:t>
            </w:r>
            <w:r w:rsidRPr="0042733E">
              <w:rPr>
                <w:rFonts w:cs="Times New Roman"/>
                <w:sz w:val="18"/>
                <w:szCs w:val="18"/>
              </w:rPr>
              <w:t>Essentially, the total delay is the sum of two components:</w:t>
            </w:r>
          </w:p>
          <w:p w14:paraId="6A614407" w14:textId="77777777" w:rsidR="005C14C0" w:rsidRPr="0042733E" w:rsidRDefault="005C14C0" w:rsidP="005C14C0">
            <w:pPr>
              <w:pStyle w:val="ListParagraph"/>
              <w:numPr>
                <w:ilvl w:val="0"/>
                <w:numId w:val="19"/>
              </w:numPr>
              <w:rPr>
                <w:rFonts w:cs="Times New Roman"/>
                <w:sz w:val="18"/>
                <w:szCs w:val="18"/>
              </w:rPr>
            </w:pPr>
            <w:r w:rsidRPr="0042733E">
              <w:rPr>
                <w:sz w:val="18"/>
                <w:szCs w:val="18"/>
              </w:rPr>
              <w:t xml:space="preserve">A first component related to the time the UE takes to measure, within the time window, </w:t>
            </w:r>
            <w:proofErr w:type="spellStart"/>
            <w:r w:rsidRPr="0042733E">
              <w:rPr>
                <w:i/>
                <w:iCs/>
                <w:sz w:val="18"/>
                <w:szCs w:val="18"/>
              </w:rPr>
              <w:t>eventInstanceCount</w:t>
            </w:r>
            <w:proofErr w:type="spellEnd"/>
            <w:r w:rsidRPr="0042733E">
              <w:rPr>
                <w:sz w:val="18"/>
                <w:szCs w:val="18"/>
              </w:rPr>
              <w:t xml:space="preserve"> event instances, with potentially </w:t>
            </w:r>
            <w:r w:rsidRPr="0042733E">
              <w:rPr>
                <w:i/>
                <w:iCs/>
                <w:sz w:val="18"/>
                <w:szCs w:val="18"/>
              </w:rPr>
              <w:t>L</w:t>
            </w:r>
            <w:r w:rsidRPr="0042733E">
              <w:rPr>
                <w:sz w:val="18"/>
                <w:szCs w:val="18"/>
              </w:rPr>
              <w:t xml:space="preserve"> measurement instances that do not meet the event conditions;</w:t>
            </w:r>
          </w:p>
          <w:p w14:paraId="307BBCB3" w14:textId="77777777" w:rsidR="005C14C0" w:rsidRPr="0042733E" w:rsidRDefault="005C14C0" w:rsidP="005C14C0">
            <w:pPr>
              <w:pStyle w:val="ListParagraph"/>
              <w:numPr>
                <w:ilvl w:val="0"/>
                <w:numId w:val="19"/>
              </w:numPr>
              <w:spacing w:after="0" w:line="278" w:lineRule="auto"/>
              <w:contextualSpacing/>
              <w:rPr>
                <w:rFonts w:cs="Times New Roman"/>
                <w:sz w:val="18"/>
                <w:szCs w:val="18"/>
              </w:rPr>
            </w:pPr>
            <w:r w:rsidRPr="0042733E">
              <w:rPr>
                <w:rFonts w:cs="Times New Roman"/>
                <w:sz w:val="18"/>
                <w:szCs w:val="18"/>
              </w:rPr>
              <w:t>A second component (</w:t>
            </w:r>
            <w:proofErr w:type="spellStart"/>
            <w:r w:rsidRPr="0042733E">
              <w:rPr>
                <w:rFonts w:eastAsiaTheme="minorHAnsi" w:cs="Times New Roman"/>
                <w:i/>
                <w:iCs/>
                <w:sz w:val="18"/>
                <w:szCs w:val="18"/>
                <w14:ligatures w14:val="standardContextual"/>
              </w:rPr>
              <w:t>T</w:t>
            </w:r>
            <w:r w:rsidRPr="0042733E">
              <w:rPr>
                <w:rFonts w:eastAsiaTheme="minorHAnsi" w:cs="Times New Roman"/>
                <w:i/>
                <w:iCs/>
                <w:sz w:val="18"/>
                <w:szCs w:val="18"/>
                <w:vertAlign w:val="subscript"/>
                <w14:ligatures w14:val="standardContextual"/>
              </w:rPr>
              <w:t>first</w:t>
            </w:r>
            <w:proofErr w:type="spellEnd"/>
            <w:r w:rsidRPr="0042733E">
              <w:rPr>
                <w:rFonts w:eastAsiaTheme="minorHAnsi" w:cs="Times New Roman"/>
                <w:i/>
                <w:iCs/>
                <w:sz w:val="18"/>
                <w:szCs w:val="18"/>
                <w:vertAlign w:val="subscript"/>
                <w14:ligatures w14:val="standardContextual"/>
              </w:rPr>
              <w:t xml:space="preserve"> UL channel</w:t>
            </w:r>
            <w:r w:rsidRPr="0042733E">
              <w:rPr>
                <w:rFonts w:cs="Times New Roman"/>
                <w:sz w:val="18"/>
                <w:szCs w:val="18"/>
              </w:rPr>
              <w:t>) related to the time from the instant that the UEIRI transmission is triggered until the next first PUCCH occasion.</w:t>
            </w:r>
          </w:p>
          <w:p w14:paraId="1602F80C" w14:textId="77777777" w:rsidR="005C14C0" w:rsidRPr="0042733E" w:rsidRDefault="005C14C0" w:rsidP="005C14C0">
            <w:pPr>
              <w:rPr>
                <w:rFonts w:cs="Times New Roman"/>
                <w:sz w:val="18"/>
                <w:szCs w:val="18"/>
              </w:rPr>
            </w:pPr>
            <w:r w:rsidRPr="0042733E">
              <w:rPr>
                <w:rFonts w:cs="Times New Roman"/>
                <w:sz w:val="18"/>
                <w:szCs w:val="18"/>
              </w:rPr>
              <w:t xml:space="preserve">Furthermore, there is a restriction in the applicability of such requirements. More specifically, if the time window length is less than </w:t>
            </w:r>
            <w:r w:rsidRPr="0042733E">
              <w:rPr>
                <w:rFonts w:cs="Times New Roman"/>
                <w:i/>
                <w:iCs/>
                <w:sz w:val="18"/>
                <w:szCs w:val="18"/>
              </w:rPr>
              <w:t>(</w:t>
            </w:r>
            <w:proofErr w:type="spellStart"/>
            <w:r w:rsidRPr="0042733E">
              <w:rPr>
                <w:rFonts w:cs="Times New Roman"/>
                <w:i/>
                <w:iCs/>
                <w:sz w:val="18"/>
                <w:szCs w:val="18"/>
              </w:rPr>
              <w:t>eventInstanceCount</w:t>
            </w:r>
            <w:proofErr w:type="spellEnd"/>
            <w:r w:rsidRPr="0042733E">
              <w:rPr>
                <w:rFonts w:cs="Times New Roman"/>
                <w:i/>
                <w:iCs/>
                <w:sz w:val="18"/>
                <w:szCs w:val="18"/>
              </w:rPr>
              <w:t>+ L-1) * T</w:t>
            </w:r>
            <w:r w:rsidRPr="0042733E">
              <w:rPr>
                <w:rFonts w:cs="Times New Roman"/>
                <w:i/>
                <w:iCs/>
                <w:sz w:val="18"/>
                <w:szCs w:val="18"/>
                <w:vertAlign w:val="subscript"/>
              </w:rPr>
              <w:t>L1-meas_basic</w:t>
            </w:r>
            <w:r w:rsidRPr="0042733E">
              <w:rPr>
                <w:rFonts w:cs="Times New Roman"/>
                <w:sz w:val="18"/>
                <w:szCs w:val="18"/>
              </w:rPr>
              <w:t>, then the requirements do not apply.</w:t>
            </w:r>
          </w:p>
          <w:p w14:paraId="0AF28FBF" w14:textId="77777777" w:rsidR="005C14C0" w:rsidRPr="0042733E" w:rsidRDefault="005C14C0" w:rsidP="005C14C0">
            <w:pPr>
              <w:tabs>
                <w:tab w:val="left" w:pos="1256"/>
              </w:tabs>
              <w:snapToGrid w:val="0"/>
              <w:rPr>
                <w:rFonts w:eastAsiaTheme="minorEastAsia" w:cs="Times New Roman"/>
                <w:color w:val="000000" w:themeColor="text1"/>
                <w:sz w:val="18"/>
                <w:szCs w:val="18"/>
                <w:lang w:eastAsia="zh-CN"/>
              </w:rPr>
            </w:pPr>
            <w:r w:rsidRPr="0042733E">
              <w:rPr>
                <w:rFonts w:eastAsiaTheme="minorEastAsia" w:cs="Times New Roman"/>
                <w:color w:val="000000" w:themeColor="text1"/>
                <w:sz w:val="18"/>
                <w:szCs w:val="18"/>
                <w:lang w:eastAsia="zh-CN"/>
              </w:rPr>
              <w:t xml:space="preserve"> In particular, the restriction in the applicability of the requirements simply states that there is no requirement if the network configures a time window that is too short for the number of event instances that need to be determined for triggering the UEIRI transmission.</w:t>
            </w:r>
          </w:p>
          <w:p w14:paraId="16814C62" w14:textId="77777777" w:rsidR="005C14C0" w:rsidRDefault="005C14C0" w:rsidP="005C14C0">
            <w:pPr>
              <w:tabs>
                <w:tab w:val="left" w:pos="1256"/>
              </w:tabs>
              <w:snapToGrid w:val="0"/>
              <w:rPr>
                <w:rFonts w:eastAsiaTheme="minorEastAsia" w:cs="Times New Roman"/>
                <w:color w:val="000000" w:themeColor="text1"/>
                <w:sz w:val="18"/>
                <w:szCs w:val="18"/>
                <w:lang w:eastAsia="zh-CN"/>
              </w:rPr>
            </w:pPr>
            <w:r w:rsidRPr="0042733E">
              <w:rPr>
                <w:rFonts w:eastAsiaTheme="minorEastAsia" w:cs="Times New Roman"/>
                <w:color w:val="000000" w:themeColor="text1"/>
                <w:sz w:val="18"/>
                <w:szCs w:val="18"/>
                <w:lang w:eastAsia="zh-CN"/>
              </w:rPr>
              <w:t>Considering the following RRC values agreed up to now:</w:t>
            </w:r>
          </w:p>
          <w:p w14:paraId="795C15B4" w14:textId="77777777" w:rsidR="005C14C0" w:rsidRPr="0042733E" w:rsidRDefault="005C14C0" w:rsidP="005C14C0">
            <w:pPr>
              <w:pStyle w:val="ListParagraph"/>
              <w:numPr>
                <w:ilvl w:val="0"/>
                <w:numId w:val="32"/>
              </w:numPr>
              <w:tabs>
                <w:tab w:val="left" w:pos="1256"/>
              </w:tabs>
              <w:snapToGrid w:val="0"/>
              <w:rPr>
                <w:rFonts w:eastAsiaTheme="minorEastAsia"/>
                <w:color w:val="000000" w:themeColor="text1"/>
                <w:sz w:val="18"/>
                <w:szCs w:val="18"/>
                <w:lang w:eastAsia="zh-CN"/>
              </w:rPr>
            </w:pPr>
            <w:proofErr w:type="spellStart"/>
            <w:r w:rsidRPr="0042733E">
              <w:rPr>
                <w:rFonts w:eastAsiaTheme="minorEastAsia"/>
                <w:color w:val="000000" w:themeColor="text1"/>
                <w:sz w:val="18"/>
                <w:szCs w:val="18"/>
                <w:lang w:eastAsia="zh-CN"/>
              </w:rPr>
              <w:t>eventDetectionTimeWindowLength</w:t>
            </w:r>
            <w:proofErr w:type="spellEnd"/>
            <w:r w:rsidRPr="0042733E">
              <w:rPr>
                <w:rFonts w:eastAsiaTheme="minorEastAsia"/>
                <w:color w:val="000000" w:themeColor="text1"/>
                <w:sz w:val="18"/>
                <w:szCs w:val="18"/>
                <w:lang w:eastAsia="zh-CN"/>
              </w:rPr>
              <w:t xml:space="preserve">: 4, 5, 8, 10, 16, 20, 40, 80, 160, 320, 640, 1280 </w:t>
            </w:r>
            <w:proofErr w:type="spellStart"/>
            <w:r w:rsidRPr="0042733E">
              <w:rPr>
                <w:rFonts w:eastAsiaTheme="minorEastAsia"/>
                <w:color w:val="000000" w:themeColor="text1"/>
                <w:sz w:val="18"/>
                <w:szCs w:val="18"/>
                <w:lang w:eastAsia="zh-CN"/>
              </w:rPr>
              <w:t>ms</w:t>
            </w:r>
            <w:proofErr w:type="spellEnd"/>
            <w:r w:rsidRPr="0042733E">
              <w:rPr>
                <w:rFonts w:eastAsiaTheme="minorEastAsia"/>
                <w:color w:val="000000" w:themeColor="text1"/>
                <w:sz w:val="18"/>
                <w:szCs w:val="18"/>
                <w:lang w:eastAsia="zh-CN"/>
              </w:rPr>
              <w:t>;</w:t>
            </w:r>
          </w:p>
          <w:p w14:paraId="5CB98CE1" w14:textId="77777777" w:rsidR="005C14C0" w:rsidRPr="0042733E" w:rsidRDefault="005C14C0" w:rsidP="005C14C0">
            <w:pPr>
              <w:pStyle w:val="ListParagraph"/>
              <w:numPr>
                <w:ilvl w:val="0"/>
                <w:numId w:val="32"/>
              </w:numPr>
              <w:tabs>
                <w:tab w:val="left" w:pos="1256"/>
              </w:tabs>
              <w:snapToGrid w:val="0"/>
              <w:rPr>
                <w:rFonts w:eastAsiaTheme="minorEastAsia"/>
                <w:color w:val="000000" w:themeColor="text1"/>
                <w:sz w:val="18"/>
                <w:szCs w:val="18"/>
                <w:lang w:eastAsia="zh-CN"/>
              </w:rPr>
            </w:pPr>
            <w:proofErr w:type="spellStart"/>
            <w:r w:rsidRPr="0042733E">
              <w:rPr>
                <w:rFonts w:eastAsiaTheme="minorEastAsia"/>
                <w:color w:val="000000" w:themeColor="text1"/>
                <w:sz w:val="18"/>
                <w:szCs w:val="18"/>
                <w:lang w:eastAsia="zh-CN"/>
              </w:rPr>
              <w:t>eventInstanceCount</w:t>
            </w:r>
            <w:proofErr w:type="spellEnd"/>
            <w:r w:rsidRPr="0042733E">
              <w:rPr>
                <w:rFonts w:eastAsiaTheme="minorEastAsia"/>
                <w:color w:val="000000" w:themeColor="text1"/>
                <w:sz w:val="18"/>
                <w:szCs w:val="18"/>
                <w:lang w:eastAsia="zh-CN"/>
              </w:rPr>
              <w:t>: 2,3, …, 16;</w:t>
            </w:r>
          </w:p>
          <w:p w14:paraId="555E828E" w14:textId="77777777" w:rsidR="005C14C0" w:rsidRDefault="005C14C0" w:rsidP="005C14C0">
            <w:pPr>
              <w:overflowPunct w:val="0"/>
              <w:autoSpaceDE w:val="0"/>
              <w:autoSpaceDN w:val="0"/>
              <w:adjustRightInd w:val="0"/>
              <w:jc w:val="both"/>
              <w:textAlignment w:val="baseline"/>
              <w:rPr>
                <w:rFonts w:eastAsiaTheme="minorEastAsia" w:cs="Times New Roman"/>
                <w:color w:val="000000" w:themeColor="text1"/>
                <w:sz w:val="18"/>
                <w:szCs w:val="18"/>
                <w:lang w:eastAsia="zh-CN"/>
              </w:rPr>
            </w:pPr>
            <w:r w:rsidRPr="0042733E">
              <w:rPr>
                <w:rFonts w:eastAsiaTheme="minorEastAsia" w:cs="Times New Roman"/>
                <w:color w:val="000000" w:themeColor="text1"/>
                <w:sz w:val="18"/>
                <w:szCs w:val="18"/>
                <w:lang w:eastAsia="zh-CN"/>
              </w:rPr>
              <w:t xml:space="preserve">it is clear that not all combinations of these two parameters are beneficial. However, we also think that a proper setting of these two parameters is up to network implementation, so no restriction should be introduced in RAN1 specifications. Note for example that a poor network implementation that configures a UE with RS periodicity of 20 </w:t>
            </w:r>
            <w:proofErr w:type="spellStart"/>
            <w:r w:rsidRPr="0042733E">
              <w:rPr>
                <w:rFonts w:eastAsiaTheme="minorEastAsia" w:cs="Times New Roman"/>
                <w:color w:val="000000" w:themeColor="text1"/>
                <w:sz w:val="18"/>
                <w:szCs w:val="18"/>
                <w:lang w:eastAsia="zh-CN"/>
              </w:rPr>
              <w:t>ms</w:t>
            </w:r>
            <w:proofErr w:type="spellEnd"/>
            <w:r w:rsidRPr="0042733E">
              <w:rPr>
                <w:rFonts w:eastAsiaTheme="minorEastAsia" w:cs="Times New Roman"/>
                <w:color w:val="000000" w:themeColor="text1"/>
                <w:sz w:val="18"/>
                <w:szCs w:val="18"/>
                <w:lang w:eastAsia="zh-CN"/>
              </w:rPr>
              <w:t xml:space="preserve"> with a short window, say 40 </w:t>
            </w:r>
            <w:proofErr w:type="spellStart"/>
            <w:r w:rsidRPr="0042733E">
              <w:rPr>
                <w:rFonts w:eastAsiaTheme="minorEastAsia" w:cs="Times New Roman"/>
                <w:color w:val="000000" w:themeColor="text1"/>
                <w:sz w:val="18"/>
                <w:szCs w:val="18"/>
                <w:lang w:eastAsia="zh-CN"/>
              </w:rPr>
              <w:t>ms</w:t>
            </w:r>
            <w:proofErr w:type="spellEnd"/>
            <w:r w:rsidRPr="0042733E">
              <w:rPr>
                <w:rFonts w:eastAsiaTheme="minorEastAsia" w:cs="Times New Roman"/>
                <w:color w:val="000000" w:themeColor="text1"/>
                <w:sz w:val="18"/>
                <w:szCs w:val="18"/>
                <w:lang w:eastAsia="zh-CN"/>
              </w:rPr>
              <w:t>, and a large number of event instances to be determined, say 16, will simply mean that no beam report will be transmitted by that UE: potentially a good UE implementation can even simply skip the measurements, as the UE knows in advance that it will not transmit a beam report with such poor network configuration.</w:t>
            </w:r>
          </w:p>
          <w:p w14:paraId="514BE1A9" w14:textId="5A1AF77A" w:rsidR="005C14C0" w:rsidRDefault="0041566F" w:rsidP="005C14C0">
            <w:pPr>
              <w:snapToGrid w:val="0"/>
              <w:jc w:val="both"/>
              <w:rPr>
                <w:rFonts w:eastAsia="MS Mincho"/>
                <w:bCs/>
                <w:color w:val="000000" w:themeColor="text1"/>
                <w:sz w:val="18"/>
                <w:szCs w:val="18"/>
                <w:lang w:eastAsia="ja-JP"/>
              </w:rPr>
            </w:pPr>
            <w:r w:rsidRPr="0041566F">
              <w:rPr>
                <w:rFonts w:eastAsia="MS Mincho"/>
                <w:bCs/>
                <w:color w:val="0000FF"/>
                <w:sz w:val="18"/>
                <w:szCs w:val="18"/>
                <w:lang w:eastAsia="ja-JP"/>
              </w:rPr>
              <w:t>[Mod]: Thanks for nice clarification!!</w:t>
            </w:r>
          </w:p>
        </w:tc>
      </w:tr>
      <w:tr w:rsidR="00267793" w14:paraId="7FC8BA16" w14:textId="77777777">
        <w:trPr>
          <w:trHeight w:val="215"/>
        </w:trPr>
        <w:tc>
          <w:tcPr>
            <w:tcW w:w="1516" w:type="dxa"/>
          </w:tcPr>
          <w:p w14:paraId="5A2D9EA9" w14:textId="0B280EA1" w:rsidR="00267793" w:rsidRDefault="00CC5FB3" w:rsidP="00267793">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Samsung</w:t>
            </w:r>
          </w:p>
        </w:tc>
        <w:tc>
          <w:tcPr>
            <w:tcW w:w="8469" w:type="dxa"/>
          </w:tcPr>
          <w:p w14:paraId="1AC5E95E" w14:textId="77777777" w:rsidR="00CC5FB3" w:rsidRDefault="00CC5FB3" w:rsidP="00CC5FB3">
            <w:pPr>
              <w:snapToGrid w:val="0"/>
              <w:jc w:val="both"/>
              <w:rPr>
                <w:rFonts w:eastAsia="MS Mincho"/>
                <w:color w:val="000000" w:themeColor="text1"/>
                <w:sz w:val="18"/>
                <w:szCs w:val="18"/>
                <w:lang w:eastAsia="ja-JP"/>
              </w:rPr>
            </w:pPr>
            <w:r w:rsidRPr="002D4855">
              <w:rPr>
                <w:rFonts w:eastAsia="MS Mincho"/>
                <w:b/>
                <w:bCs/>
                <w:color w:val="000000" w:themeColor="text1"/>
                <w:sz w:val="18"/>
                <w:szCs w:val="18"/>
                <w:lang w:eastAsia="ja-JP"/>
              </w:rPr>
              <w:t>Q5.1A</w:t>
            </w:r>
            <w:r>
              <w:rPr>
                <w:rFonts w:eastAsia="MS Mincho"/>
                <w:color w:val="000000" w:themeColor="text1"/>
                <w:sz w:val="18"/>
                <w:szCs w:val="18"/>
                <w:lang w:eastAsia="ja-JP"/>
              </w:rPr>
              <w:t xml:space="preserve">: It is unclear how the RRC parameter </w:t>
            </w:r>
            <w:proofErr w:type="spellStart"/>
            <w:r w:rsidRPr="00F620C3">
              <w:rPr>
                <w:rFonts w:eastAsia="MS Mincho"/>
                <w:i/>
                <w:iCs/>
                <w:color w:val="000000" w:themeColor="text1"/>
                <w:sz w:val="18"/>
                <w:szCs w:val="18"/>
                <w:lang w:eastAsia="ja-JP"/>
              </w:rPr>
              <w:t>timeRestrictionForChannelMeasurements</w:t>
            </w:r>
            <w:proofErr w:type="spellEnd"/>
            <w:r>
              <w:rPr>
                <w:rFonts w:eastAsia="MS Mincho"/>
                <w:color w:val="000000" w:themeColor="text1"/>
                <w:sz w:val="18"/>
                <w:szCs w:val="18"/>
                <w:lang w:eastAsia="ja-JP"/>
              </w:rPr>
              <w:t xml:space="preserve"> can be applicable to Event 7. As mentioned in our previous comment, even for a same set of activated TCI states, the Q-</w:t>
            </w:r>
            <w:proofErr w:type="spellStart"/>
            <w:r>
              <w:rPr>
                <w:rFonts w:eastAsia="MS Mincho"/>
                <w:color w:val="000000" w:themeColor="text1"/>
                <w:sz w:val="18"/>
                <w:szCs w:val="18"/>
                <w:lang w:eastAsia="ja-JP"/>
              </w:rPr>
              <w:t>th</w:t>
            </w:r>
            <w:proofErr w:type="spellEnd"/>
            <w:r>
              <w:rPr>
                <w:rFonts w:eastAsia="MS Mincho"/>
                <w:color w:val="000000" w:themeColor="text1"/>
                <w:sz w:val="18"/>
                <w:szCs w:val="18"/>
                <w:lang w:eastAsia="ja-JP"/>
              </w:rPr>
              <w:t xml:space="preserve"> best beam can be different from one measurement occasion to another. In this case, when the RRC parameter is set to ‘Configured’, the L1-RSRP reported for the most recent Q-</w:t>
            </w:r>
            <w:proofErr w:type="spellStart"/>
            <w:r>
              <w:rPr>
                <w:rFonts w:eastAsia="MS Mincho"/>
                <w:color w:val="000000" w:themeColor="text1"/>
                <w:sz w:val="18"/>
                <w:szCs w:val="18"/>
                <w:lang w:eastAsia="ja-JP"/>
              </w:rPr>
              <w:t>th</w:t>
            </w:r>
            <w:proofErr w:type="spellEnd"/>
            <w:r>
              <w:rPr>
                <w:rFonts w:eastAsia="MS Mincho"/>
                <w:color w:val="000000" w:themeColor="text1"/>
                <w:sz w:val="18"/>
                <w:szCs w:val="18"/>
                <w:lang w:eastAsia="ja-JP"/>
              </w:rPr>
              <w:t xml:space="preserve"> best beam (if configured to be reported) no later than the CSI reference resource could be different from the Q-</w:t>
            </w:r>
            <w:proofErr w:type="spellStart"/>
            <w:r>
              <w:rPr>
                <w:rFonts w:eastAsia="MS Mincho"/>
                <w:color w:val="000000" w:themeColor="text1"/>
                <w:sz w:val="18"/>
                <w:szCs w:val="18"/>
                <w:lang w:eastAsia="ja-JP"/>
              </w:rPr>
              <w:t>th</w:t>
            </w:r>
            <w:proofErr w:type="spellEnd"/>
            <w:r>
              <w:rPr>
                <w:rFonts w:eastAsia="MS Mincho"/>
                <w:color w:val="000000" w:themeColor="text1"/>
                <w:sz w:val="18"/>
                <w:szCs w:val="18"/>
                <w:lang w:eastAsia="ja-JP"/>
              </w:rPr>
              <w:t xml:space="preserve"> best beam used for event evaluation(s) and triggering the UEIRI transmission. Then, the network cannot determine anything related to event evaluation(s)/triggering from the UEIR. Not that for event-1/event-2, the assumption here is that the same indicated TCI state (hence the same current beam RS) is used for both event evaluation(s) and measurement reporting; when this RRC parameter is set to ‘Configured’, only the most recent measurement results no later than the CSI reference resource are included in the UEIR. </w:t>
            </w:r>
          </w:p>
          <w:p w14:paraId="35967B70" w14:textId="77777777" w:rsidR="00CC5FB3" w:rsidRDefault="00CC5FB3" w:rsidP="00CC5FB3">
            <w:pPr>
              <w:snapToGrid w:val="0"/>
              <w:rPr>
                <w:rFonts w:eastAsia="MS Mincho"/>
                <w:b/>
                <w:bCs/>
                <w:color w:val="000000" w:themeColor="text1"/>
                <w:sz w:val="18"/>
                <w:szCs w:val="18"/>
                <w:lang w:eastAsia="ja-JP"/>
              </w:rPr>
            </w:pPr>
          </w:p>
          <w:p w14:paraId="690A4BAE" w14:textId="77777777" w:rsidR="00CC5FB3" w:rsidRDefault="00CC5FB3" w:rsidP="00CC5FB3">
            <w:pPr>
              <w:snapToGrid w:val="0"/>
              <w:jc w:val="both"/>
              <w:rPr>
                <w:rFonts w:eastAsia="MS Mincho"/>
                <w:color w:val="000000" w:themeColor="text1"/>
                <w:sz w:val="18"/>
                <w:szCs w:val="18"/>
                <w:lang w:eastAsia="ja-JP"/>
              </w:rPr>
            </w:pPr>
            <w:r w:rsidRPr="002D4855">
              <w:rPr>
                <w:rFonts w:eastAsia="MS Mincho"/>
                <w:b/>
                <w:bCs/>
                <w:color w:val="000000" w:themeColor="text1"/>
                <w:sz w:val="18"/>
                <w:szCs w:val="18"/>
                <w:lang w:eastAsia="ja-JP"/>
              </w:rPr>
              <w:t>Q5.1B</w:t>
            </w:r>
            <w:r>
              <w:rPr>
                <w:rFonts w:eastAsia="MS Mincho"/>
                <w:color w:val="000000" w:themeColor="text1"/>
                <w:sz w:val="18"/>
                <w:szCs w:val="18"/>
                <w:lang w:eastAsia="ja-JP"/>
              </w:rPr>
              <w:t>: We do not think the proposed changes are needed. The current descriptions in 214 are generic, which do not exclude anything – that is, the SS/PBCH block and NZP CSI-RS could be specific to the indicated TCI state.</w:t>
            </w:r>
          </w:p>
          <w:p w14:paraId="4B0643CD" w14:textId="66EE91C5" w:rsidR="00CC5FB3" w:rsidRDefault="00F80BB1" w:rsidP="00CC5FB3">
            <w:pPr>
              <w:snapToGrid w:val="0"/>
              <w:rPr>
                <w:rFonts w:eastAsia="MS Mincho"/>
                <w:bCs/>
                <w:color w:val="0000FF"/>
                <w:sz w:val="18"/>
                <w:szCs w:val="18"/>
                <w:lang w:eastAsia="ja-JP"/>
              </w:rPr>
            </w:pPr>
            <w:r>
              <w:rPr>
                <w:rFonts w:eastAsia="MS Mincho"/>
                <w:bCs/>
                <w:color w:val="0000FF"/>
                <w:sz w:val="18"/>
                <w:szCs w:val="18"/>
                <w:lang w:eastAsia="ja-JP"/>
              </w:rPr>
              <w:t xml:space="preserve">[Mod]: </w:t>
            </w:r>
            <w:r w:rsidR="002E355B">
              <w:rPr>
                <w:rFonts w:eastAsia="MS Mincho"/>
                <w:bCs/>
                <w:color w:val="0000FF"/>
                <w:sz w:val="18"/>
                <w:szCs w:val="18"/>
                <w:lang w:eastAsia="ja-JP"/>
              </w:rPr>
              <w:t xml:space="preserve">Captured. </w:t>
            </w:r>
            <w:r>
              <w:rPr>
                <w:rFonts w:eastAsia="MS Mincho"/>
                <w:bCs/>
                <w:color w:val="0000FF"/>
                <w:sz w:val="18"/>
                <w:szCs w:val="18"/>
                <w:lang w:eastAsia="ja-JP"/>
              </w:rPr>
              <w:t>If my understanding is correct, per proponent input, the different is relevant to ‘</w:t>
            </w:r>
            <w:r>
              <w:rPr>
                <w:color w:val="000000"/>
                <w:sz w:val="18"/>
                <w:szCs w:val="18"/>
              </w:rPr>
              <w:t>associated with the CSI resource setting</w:t>
            </w:r>
            <w:r>
              <w:rPr>
                <w:rFonts w:eastAsia="MS Mincho"/>
                <w:bCs/>
                <w:color w:val="0000FF"/>
                <w:sz w:val="18"/>
                <w:szCs w:val="18"/>
                <w:lang w:eastAsia="ja-JP"/>
              </w:rPr>
              <w:t xml:space="preserve">’ which is only about new beam. Clearly, we need to consider current beam herein. </w:t>
            </w:r>
          </w:p>
          <w:p w14:paraId="3FA9AE1E" w14:textId="77777777" w:rsidR="00F80BB1" w:rsidRDefault="00F80BB1" w:rsidP="00CC5FB3">
            <w:pPr>
              <w:snapToGrid w:val="0"/>
              <w:rPr>
                <w:rFonts w:eastAsia="MS Mincho"/>
                <w:bCs/>
                <w:color w:val="0000FF"/>
                <w:sz w:val="18"/>
                <w:szCs w:val="18"/>
                <w:lang w:eastAsia="ja-JP"/>
              </w:rPr>
            </w:pPr>
          </w:p>
          <w:p w14:paraId="4A63F766" w14:textId="77777777" w:rsidR="00CC5FB3" w:rsidRDefault="00CC5FB3" w:rsidP="00CC5FB3">
            <w:pPr>
              <w:snapToGrid w:val="0"/>
              <w:jc w:val="both"/>
              <w:rPr>
                <w:rFonts w:eastAsia="MS Mincho"/>
                <w:color w:val="000000" w:themeColor="text1"/>
                <w:sz w:val="18"/>
                <w:szCs w:val="18"/>
                <w:lang w:eastAsia="ja-JP"/>
              </w:rPr>
            </w:pPr>
            <w:r w:rsidRPr="002D4855">
              <w:rPr>
                <w:rFonts w:eastAsia="MS Mincho"/>
                <w:b/>
                <w:bCs/>
                <w:color w:val="000000" w:themeColor="text1"/>
                <w:sz w:val="18"/>
                <w:szCs w:val="18"/>
                <w:lang w:eastAsia="ja-JP"/>
              </w:rPr>
              <w:t>Q5.2</w:t>
            </w:r>
            <w:r>
              <w:rPr>
                <w:rFonts w:eastAsia="MS Mincho"/>
                <w:color w:val="000000" w:themeColor="text1"/>
                <w:sz w:val="18"/>
                <w:szCs w:val="18"/>
                <w:lang w:eastAsia="ja-JP"/>
              </w:rPr>
              <w:t>: It seems that RAN2 misunderstood RAN1 agreement regarding the note below. In legacy, SP-CSI reports are not transmitted during non-active period of C-DRX or cell DRX, therefore, its first occasion would be postponed to the next one not overlapping with non-active period instead of dropping. Consider the current spec is not clear about the agreement, we think it is necessary to clarify it in the specs.</w:t>
            </w:r>
          </w:p>
          <w:p w14:paraId="7816DB6B" w14:textId="77777777" w:rsidR="00CC5FB3" w:rsidRDefault="00CC5FB3" w:rsidP="00CC5FB3">
            <w:pPr>
              <w:snapToGrid w:val="0"/>
              <w:rPr>
                <w:rFonts w:eastAsia="MS Mincho"/>
                <w:color w:val="000000" w:themeColor="text1"/>
                <w:sz w:val="18"/>
                <w:szCs w:val="18"/>
                <w:lang w:eastAsia="ja-JP"/>
              </w:rPr>
            </w:pPr>
          </w:p>
          <w:tbl>
            <w:tblPr>
              <w:tblStyle w:val="TableGrid"/>
              <w:tblW w:w="0" w:type="auto"/>
              <w:tblLook w:val="04A0" w:firstRow="1" w:lastRow="0" w:firstColumn="1" w:lastColumn="0" w:noHBand="0" w:noVBand="1"/>
            </w:tblPr>
            <w:tblGrid>
              <w:gridCol w:w="8243"/>
            </w:tblGrid>
            <w:tr w:rsidR="00CC5FB3" w:rsidRPr="00E93B38" w14:paraId="70A0609D" w14:textId="77777777" w:rsidTr="001E2946">
              <w:tc>
                <w:tcPr>
                  <w:tcW w:w="8243" w:type="dxa"/>
                </w:tcPr>
                <w:p w14:paraId="1FEC9022" w14:textId="77777777" w:rsidR="00CC5FB3" w:rsidRPr="000B0306" w:rsidRDefault="00CC5FB3" w:rsidP="00CC5FB3">
                  <w:pPr>
                    <w:rPr>
                      <w:rFonts w:cs="Times New Roman"/>
                      <w:sz w:val="18"/>
                      <w:szCs w:val="18"/>
                      <w:lang w:eastAsia="zh-CN"/>
                    </w:rPr>
                  </w:pPr>
                  <w:proofErr w:type="gramStart"/>
                  <w:r w:rsidRPr="000B0306">
                    <w:rPr>
                      <w:sz w:val="18"/>
                      <w:szCs w:val="18"/>
                      <w:highlight w:val="green"/>
                    </w:rPr>
                    <w:t>Agreement</w:t>
                  </w:r>
                  <w:r w:rsidRPr="000B0306">
                    <w:rPr>
                      <w:sz w:val="18"/>
                      <w:szCs w:val="18"/>
                    </w:rPr>
                    <w:t>(</w:t>
                  </w:r>
                  <w:proofErr w:type="gramEnd"/>
                  <w:r w:rsidRPr="000B0306">
                    <w:rPr>
                      <w:sz w:val="18"/>
                      <w:szCs w:val="18"/>
                    </w:rPr>
                    <w:t>121)</w:t>
                  </w:r>
                </w:p>
                <w:p w14:paraId="5162305B" w14:textId="77777777" w:rsidR="00CC5FB3" w:rsidRPr="000B0306" w:rsidRDefault="00CC5FB3" w:rsidP="00CC5FB3">
                  <w:pPr>
                    <w:shd w:val="clear" w:color="auto" w:fill="FFFFFF"/>
                    <w:snapToGrid w:val="0"/>
                    <w:rPr>
                      <w:rFonts w:cs="Times New Roman"/>
                      <w:sz w:val="18"/>
                      <w:szCs w:val="18"/>
                    </w:rPr>
                  </w:pPr>
                  <w:r w:rsidRPr="000B0306">
                    <w:rPr>
                      <w:color w:val="000000"/>
                      <w:sz w:val="18"/>
                      <w:szCs w:val="18"/>
                    </w:rPr>
                    <w:t xml:space="preserve">On beam report transmission procedure for UE-initiated/event-driven beam reporting, regarding the value of X symbols for determining available transmission occasion of the second UL channel on Mode-B </w:t>
                  </w:r>
                </w:p>
                <w:p w14:paraId="3EE60241" w14:textId="77777777" w:rsidR="00CC5FB3" w:rsidRPr="000B0306" w:rsidRDefault="00CC5FB3" w:rsidP="00CC5FB3">
                  <w:pPr>
                    <w:numPr>
                      <w:ilvl w:val="0"/>
                      <w:numId w:val="33"/>
                    </w:numPr>
                    <w:shd w:val="clear" w:color="auto" w:fill="FFFFFF"/>
                    <w:snapToGrid w:val="0"/>
                    <w:spacing w:line="252" w:lineRule="auto"/>
                    <w:jc w:val="both"/>
                    <w:rPr>
                      <w:rFonts w:cs="Times New Roman"/>
                      <w:sz w:val="18"/>
                      <w:szCs w:val="18"/>
                      <w:lang w:eastAsia="x-none"/>
                    </w:rPr>
                  </w:pPr>
                  <w:r w:rsidRPr="000B0306">
                    <w:rPr>
                      <w:color w:val="000000"/>
                      <w:sz w:val="18"/>
                      <w:szCs w:val="18"/>
                      <w:lang w:eastAsia="x-none"/>
                    </w:rPr>
                    <w:t>Support Option-1 of the following as RRC candidate values for X symbols</w:t>
                  </w:r>
                  <w:r w:rsidRPr="000B0306">
                    <w:rPr>
                      <w:color w:val="000000"/>
                      <w:sz w:val="18"/>
                      <w:szCs w:val="18"/>
                    </w:rPr>
                    <w:t xml:space="preserve"> </w:t>
                  </w:r>
                </w:p>
                <w:p w14:paraId="18F1405F" w14:textId="77777777" w:rsidR="00CC5FB3" w:rsidRPr="000B0306" w:rsidRDefault="00CC5FB3" w:rsidP="00CC5FB3">
                  <w:pPr>
                    <w:numPr>
                      <w:ilvl w:val="1"/>
                      <w:numId w:val="33"/>
                    </w:numPr>
                    <w:shd w:val="clear" w:color="auto" w:fill="FFFFFF"/>
                    <w:snapToGrid w:val="0"/>
                    <w:spacing w:line="252" w:lineRule="auto"/>
                    <w:rPr>
                      <w:rFonts w:cs="Times New Roman"/>
                      <w:sz w:val="18"/>
                      <w:szCs w:val="18"/>
                      <w:lang w:eastAsia="zh-CN"/>
                    </w:rPr>
                  </w:pPr>
                  <w:r w:rsidRPr="000B0306">
                    <w:rPr>
                      <w:color w:val="000000"/>
                      <w:sz w:val="18"/>
                      <w:szCs w:val="18"/>
                    </w:rPr>
                    <w:t>Option-1: 0, 1, 2, 4, 8, 16, 32, 64, 128, 256, 512</w:t>
                  </w:r>
                </w:p>
                <w:p w14:paraId="7A3F3E4C" w14:textId="77777777" w:rsidR="00CC5FB3" w:rsidRPr="000B0306" w:rsidRDefault="00CC5FB3" w:rsidP="00CC5FB3">
                  <w:pPr>
                    <w:numPr>
                      <w:ilvl w:val="1"/>
                      <w:numId w:val="33"/>
                    </w:numPr>
                    <w:shd w:val="clear" w:color="auto" w:fill="FFFFFF"/>
                    <w:snapToGrid w:val="0"/>
                    <w:spacing w:line="252" w:lineRule="auto"/>
                    <w:rPr>
                      <w:rFonts w:cs="Times New Roman"/>
                      <w:sz w:val="18"/>
                      <w:szCs w:val="18"/>
                    </w:rPr>
                  </w:pPr>
                  <w:r w:rsidRPr="000B0306">
                    <w:rPr>
                      <w:color w:val="000000"/>
                      <w:sz w:val="18"/>
                      <w:szCs w:val="18"/>
                    </w:rPr>
                    <w:t>Note: X is based on the SCS of the first PUCCH.</w:t>
                  </w:r>
                </w:p>
                <w:p w14:paraId="6745D5E1" w14:textId="77777777" w:rsidR="00CC5FB3" w:rsidRPr="000B0306" w:rsidRDefault="00CC5FB3" w:rsidP="00CC5FB3">
                  <w:pPr>
                    <w:numPr>
                      <w:ilvl w:val="1"/>
                      <w:numId w:val="33"/>
                    </w:numPr>
                    <w:shd w:val="clear" w:color="auto" w:fill="FFFFFF"/>
                    <w:snapToGrid w:val="0"/>
                    <w:spacing w:line="252" w:lineRule="auto"/>
                    <w:rPr>
                      <w:rFonts w:cs="Times New Roman"/>
                      <w:sz w:val="18"/>
                      <w:szCs w:val="18"/>
                    </w:rPr>
                  </w:pPr>
                  <w:r w:rsidRPr="000B0306">
                    <w:rPr>
                      <w:color w:val="000000"/>
                      <w:sz w:val="18"/>
                      <w:szCs w:val="18"/>
                    </w:rPr>
                    <w:t xml:space="preserve">Minimum value of X is subject to UE capability </w:t>
                  </w:r>
                </w:p>
                <w:p w14:paraId="7D2B04B5" w14:textId="77777777" w:rsidR="00CC5FB3" w:rsidRPr="000B0306" w:rsidRDefault="00CC5FB3" w:rsidP="00CC5FB3">
                  <w:pPr>
                    <w:numPr>
                      <w:ilvl w:val="0"/>
                      <w:numId w:val="33"/>
                    </w:numPr>
                    <w:shd w:val="clear" w:color="auto" w:fill="FFFFFF"/>
                    <w:snapToGrid w:val="0"/>
                    <w:spacing w:line="252" w:lineRule="auto"/>
                    <w:jc w:val="both"/>
                    <w:rPr>
                      <w:rFonts w:cs="Times New Roman"/>
                      <w:sz w:val="18"/>
                      <w:szCs w:val="18"/>
                      <w:lang w:eastAsia="x-none"/>
                    </w:rPr>
                  </w:pPr>
                  <w:r w:rsidRPr="000B0306">
                    <w:rPr>
                      <w:color w:val="000000"/>
                      <w:sz w:val="18"/>
                      <w:szCs w:val="18"/>
                      <w:shd w:val="clear" w:color="auto" w:fill="FFFF00"/>
                    </w:rPr>
                    <w:t xml:space="preserve">Regarding </w:t>
                  </w:r>
                  <w:r w:rsidRPr="000B0306">
                    <w:rPr>
                      <w:color w:val="000000"/>
                      <w:sz w:val="18"/>
                      <w:szCs w:val="18"/>
                      <w:shd w:val="clear" w:color="auto" w:fill="FFFF00"/>
                      <w:lang w:eastAsia="x-none"/>
                    </w:rPr>
                    <w:t>‘available’ transmission occasion of the second UL channel, t</w:t>
                  </w:r>
                  <w:r w:rsidRPr="000B0306">
                    <w:rPr>
                      <w:color w:val="000000"/>
                      <w:sz w:val="18"/>
                      <w:szCs w:val="18"/>
                      <w:shd w:val="clear" w:color="auto" w:fill="FFFF00"/>
                    </w:rPr>
                    <w:t>h</w:t>
                  </w:r>
                  <w:r w:rsidRPr="000B0306">
                    <w:rPr>
                      <w:color w:val="000000"/>
                      <w:sz w:val="18"/>
                      <w:szCs w:val="18"/>
                      <w:shd w:val="clear" w:color="auto" w:fill="FFFF00"/>
                      <w:lang w:eastAsia="x-none"/>
                    </w:rPr>
                    <w:t>e transmission restriction for of the second UL channel reuses the legacy rule of PUSCH with SP-CSI</w:t>
                  </w:r>
                  <w:r w:rsidRPr="000B0306">
                    <w:rPr>
                      <w:color w:val="000000"/>
                      <w:sz w:val="18"/>
                      <w:szCs w:val="18"/>
                      <w:lang w:eastAsia="x-none"/>
                    </w:rPr>
                    <w:t xml:space="preserve">. </w:t>
                  </w:r>
                </w:p>
                <w:p w14:paraId="76608A23" w14:textId="77777777" w:rsidR="00CC5FB3" w:rsidRPr="00E93B38" w:rsidRDefault="00CC5FB3" w:rsidP="00CC5FB3">
                  <w:pPr>
                    <w:snapToGrid w:val="0"/>
                    <w:rPr>
                      <w:rFonts w:eastAsia="MS Mincho"/>
                      <w:color w:val="000000" w:themeColor="text1"/>
                      <w:sz w:val="18"/>
                      <w:szCs w:val="18"/>
                      <w:lang w:eastAsia="ja-JP"/>
                    </w:rPr>
                  </w:pPr>
                </w:p>
              </w:tc>
            </w:tr>
          </w:tbl>
          <w:p w14:paraId="53A769A2" w14:textId="547A5E0B" w:rsidR="00CC5FB3" w:rsidRPr="00B61CC8" w:rsidRDefault="00B61CC8" w:rsidP="00CC5FB3">
            <w:pPr>
              <w:snapToGrid w:val="0"/>
              <w:rPr>
                <w:rFonts w:eastAsia="MS Mincho"/>
                <w:color w:val="0000FF"/>
                <w:sz w:val="18"/>
                <w:szCs w:val="18"/>
                <w:lang w:eastAsia="ja-JP"/>
              </w:rPr>
            </w:pPr>
            <w:r w:rsidRPr="00B61CC8">
              <w:rPr>
                <w:rFonts w:eastAsia="MS Mincho"/>
                <w:color w:val="0000FF"/>
                <w:sz w:val="18"/>
                <w:szCs w:val="18"/>
                <w:lang w:eastAsia="ja-JP"/>
              </w:rPr>
              <w:t>[Mod]: Please provide nice proposal accordingly for cross reviews.</w:t>
            </w:r>
          </w:p>
          <w:p w14:paraId="588C5CC4" w14:textId="77777777" w:rsidR="00CC5FB3" w:rsidRDefault="00CC5FB3" w:rsidP="00CC5FB3">
            <w:pPr>
              <w:snapToGrid w:val="0"/>
              <w:rPr>
                <w:rFonts w:eastAsia="MS Mincho"/>
                <w:color w:val="000000" w:themeColor="text1"/>
                <w:sz w:val="18"/>
                <w:szCs w:val="18"/>
                <w:lang w:eastAsia="ja-JP"/>
              </w:rPr>
            </w:pPr>
          </w:p>
          <w:p w14:paraId="1BCFC125" w14:textId="77777777" w:rsidR="00CC5FB3" w:rsidRDefault="00CC5FB3" w:rsidP="00CC5FB3">
            <w:pPr>
              <w:snapToGrid w:val="0"/>
              <w:rPr>
                <w:rFonts w:eastAsia="MS Mincho"/>
                <w:color w:val="000000" w:themeColor="text1"/>
                <w:sz w:val="18"/>
                <w:szCs w:val="18"/>
                <w:lang w:eastAsia="ja-JP"/>
              </w:rPr>
            </w:pPr>
            <w:r w:rsidRPr="002D4855">
              <w:rPr>
                <w:rFonts w:eastAsia="MS Mincho"/>
                <w:b/>
                <w:bCs/>
                <w:color w:val="000000" w:themeColor="text1"/>
                <w:sz w:val="18"/>
                <w:szCs w:val="18"/>
                <w:lang w:eastAsia="ja-JP"/>
              </w:rPr>
              <w:t>Q5.3</w:t>
            </w:r>
            <w:r>
              <w:rPr>
                <w:rFonts w:eastAsia="MS Mincho"/>
                <w:color w:val="000000" w:themeColor="text1"/>
                <w:sz w:val="18"/>
                <w:szCs w:val="18"/>
                <w:lang w:eastAsia="ja-JP"/>
              </w:rPr>
              <w:t xml:space="preserve">: To our view, we do not identify any RAN1 work/specification impact(s) based on the LS. </w:t>
            </w:r>
          </w:p>
          <w:p w14:paraId="232C9123" w14:textId="77777777" w:rsidR="00267793" w:rsidRDefault="00267793" w:rsidP="00267793">
            <w:pPr>
              <w:tabs>
                <w:tab w:val="left" w:pos="1680"/>
              </w:tabs>
              <w:overflowPunct w:val="0"/>
              <w:autoSpaceDE w:val="0"/>
              <w:autoSpaceDN w:val="0"/>
              <w:adjustRightInd w:val="0"/>
              <w:textAlignment w:val="baseline"/>
              <w:rPr>
                <w:b/>
                <w:sz w:val="18"/>
                <w:szCs w:val="18"/>
                <w:lang w:eastAsia="zh-CN"/>
              </w:rPr>
            </w:pPr>
          </w:p>
        </w:tc>
      </w:tr>
      <w:tr w:rsidR="00267793" w14:paraId="32E0F839" w14:textId="77777777">
        <w:trPr>
          <w:trHeight w:val="215"/>
        </w:trPr>
        <w:tc>
          <w:tcPr>
            <w:tcW w:w="1516" w:type="dxa"/>
          </w:tcPr>
          <w:p w14:paraId="5297DE0B" w14:textId="1FB9D834" w:rsidR="00267793" w:rsidRDefault="00CC0576" w:rsidP="00267793">
            <w:pPr>
              <w:snapToGrid w:val="0"/>
              <w:rPr>
                <w:rFonts w:eastAsia="Malgun Gothic"/>
                <w:color w:val="000000" w:themeColor="text1"/>
                <w:sz w:val="18"/>
                <w:szCs w:val="18"/>
              </w:rPr>
            </w:pPr>
            <w:proofErr w:type="spellStart"/>
            <w:r>
              <w:rPr>
                <w:rFonts w:eastAsia="Malgun Gothic" w:hint="eastAsia"/>
                <w:color w:val="000000" w:themeColor="text1"/>
                <w:sz w:val="18"/>
                <w:szCs w:val="18"/>
              </w:rPr>
              <w:t>Ofinno</w:t>
            </w:r>
            <w:proofErr w:type="spellEnd"/>
          </w:p>
        </w:tc>
        <w:tc>
          <w:tcPr>
            <w:tcW w:w="8469" w:type="dxa"/>
          </w:tcPr>
          <w:p w14:paraId="29B976A0" w14:textId="77777777" w:rsidR="00CC0576" w:rsidRDefault="00CC0576" w:rsidP="00CC0576">
            <w:pPr>
              <w:overflowPunct w:val="0"/>
              <w:autoSpaceDE w:val="0"/>
              <w:autoSpaceDN w:val="0"/>
              <w:adjustRightInd w:val="0"/>
              <w:textAlignment w:val="baseline"/>
              <w:rPr>
                <w:rFonts w:eastAsia="Malgun Gothic"/>
                <w:sz w:val="18"/>
                <w:szCs w:val="18"/>
              </w:rPr>
            </w:pPr>
            <w:r w:rsidRPr="00827557">
              <w:rPr>
                <w:rFonts w:eastAsia="Malgun Gothic" w:hint="eastAsia"/>
                <w:b/>
                <w:bCs/>
                <w:sz w:val="18"/>
                <w:szCs w:val="18"/>
              </w:rPr>
              <w:t>Q 5.1A:</w:t>
            </w:r>
            <w:r>
              <w:rPr>
                <w:rFonts w:eastAsia="Malgun Gothic" w:hint="eastAsia"/>
                <w:sz w:val="18"/>
                <w:szCs w:val="18"/>
              </w:rPr>
              <w:t xml:space="preserve"> It is our understanding that legacy configuration parameters should be supported for the new features, unless otherwise stated.</w:t>
            </w:r>
          </w:p>
          <w:p w14:paraId="4B089BEF" w14:textId="77777777" w:rsidR="00CC0576" w:rsidRDefault="00CC0576" w:rsidP="00CC0576">
            <w:pPr>
              <w:overflowPunct w:val="0"/>
              <w:autoSpaceDE w:val="0"/>
              <w:autoSpaceDN w:val="0"/>
              <w:adjustRightInd w:val="0"/>
              <w:textAlignment w:val="baseline"/>
              <w:rPr>
                <w:rFonts w:eastAsia="Malgun Gothic"/>
                <w:sz w:val="18"/>
                <w:szCs w:val="18"/>
              </w:rPr>
            </w:pPr>
          </w:p>
          <w:p w14:paraId="2453086D" w14:textId="2840489E" w:rsidR="00CC0576" w:rsidRDefault="00CC0576" w:rsidP="00CC0576">
            <w:pPr>
              <w:overflowPunct w:val="0"/>
              <w:autoSpaceDE w:val="0"/>
              <w:autoSpaceDN w:val="0"/>
              <w:adjustRightInd w:val="0"/>
              <w:textAlignment w:val="baseline"/>
              <w:rPr>
                <w:rFonts w:eastAsia="Malgun Gothic"/>
                <w:sz w:val="18"/>
                <w:szCs w:val="18"/>
              </w:rPr>
            </w:pPr>
            <w:r w:rsidRPr="00827557">
              <w:rPr>
                <w:rFonts w:eastAsia="Malgun Gothic" w:hint="eastAsia"/>
                <w:b/>
                <w:bCs/>
                <w:sz w:val="18"/>
                <w:szCs w:val="18"/>
              </w:rPr>
              <w:lastRenderedPageBreak/>
              <w:t>Q 5.1B:</w:t>
            </w:r>
            <w:r>
              <w:rPr>
                <w:rFonts w:eastAsia="Malgun Gothic" w:hint="eastAsia"/>
                <w:sz w:val="18"/>
                <w:szCs w:val="18"/>
              </w:rPr>
              <w:t xml:space="preserve"> We do not think spec update is needed. </w:t>
            </w:r>
            <w:r>
              <w:rPr>
                <w:rFonts w:eastAsia="Malgun Gothic"/>
                <w:sz w:val="18"/>
                <w:szCs w:val="18"/>
              </w:rPr>
              <w:t>A</w:t>
            </w:r>
            <w:r>
              <w:rPr>
                <w:rFonts w:eastAsia="Malgun Gothic" w:hint="eastAsia"/>
                <w:sz w:val="18"/>
                <w:szCs w:val="18"/>
              </w:rPr>
              <w:t xml:space="preserve">nd </w:t>
            </w:r>
            <w:proofErr w:type="spellStart"/>
            <w:r w:rsidRPr="00617234">
              <w:rPr>
                <w:rFonts w:eastAsia="Malgun Gothic" w:hint="eastAsia"/>
                <w:i/>
                <w:iCs/>
                <w:sz w:val="18"/>
                <w:szCs w:val="18"/>
              </w:rPr>
              <w:t>timeRestrictionForChannelMeasurements</w:t>
            </w:r>
            <w:proofErr w:type="spellEnd"/>
            <w:r>
              <w:rPr>
                <w:rFonts w:eastAsia="Malgun Gothic" w:hint="eastAsia"/>
                <w:sz w:val="18"/>
                <w:szCs w:val="18"/>
              </w:rPr>
              <w:t xml:space="preserve"> is for the report, not for the event evaluation. </w:t>
            </w:r>
            <w:r>
              <w:rPr>
                <w:rFonts w:eastAsia="Malgun Gothic"/>
                <w:sz w:val="18"/>
                <w:szCs w:val="18"/>
              </w:rPr>
              <w:t>S</w:t>
            </w:r>
            <w:r>
              <w:rPr>
                <w:rFonts w:eastAsia="Malgun Gothic" w:hint="eastAsia"/>
                <w:sz w:val="18"/>
                <w:szCs w:val="18"/>
              </w:rPr>
              <w:t xml:space="preserve">o at least </w:t>
            </w:r>
            <w:r>
              <w:rPr>
                <w:rFonts w:eastAsia="Malgun Gothic"/>
                <w:sz w:val="18"/>
                <w:szCs w:val="18"/>
              </w:rPr>
              <w:t>“</w:t>
            </w:r>
            <w:r>
              <w:rPr>
                <w:rFonts w:eastAsia="Malgun Gothic" w:hint="eastAsia"/>
                <w:sz w:val="18"/>
                <w:szCs w:val="18"/>
              </w:rPr>
              <w:t>for determining event instances</w:t>
            </w:r>
            <w:r>
              <w:rPr>
                <w:rFonts w:eastAsia="Malgun Gothic"/>
                <w:sz w:val="18"/>
                <w:szCs w:val="18"/>
              </w:rPr>
              <w:t>”</w:t>
            </w:r>
            <w:r>
              <w:rPr>
                <w:rFonts w:eastAsia="Malgun Gothic" w:hint="eastAsia"/>
                <w:sz w:val="18"/>
                <w:szCs w:val="18"/>
              </w:rPr>
              <w:t xml:space="preserve"> should be deleted.</w:t>
            </w:r>
          </w:p>
          <w:p w14:paraId="452E9F5A" w14:textId="4AA49F39" w:rsidR="002044E1" w:rsidRPr="002044E1" w:rsidRDefault="002044E1" w:rsidP="00CC0576">
            <w:pPr>
              <w:overflowPunct w:val="0"/>
              <w:autoSpaceDE w:val="0"/>
              <w:autoSpaceDN w:val="0"/>
              <w:adjustRightInd w:val="0"/>
              <w:textAlignment w:val="baseline"/>
              <w:rPr>
                <w:rFonts w:eastAsia="Malgun Gothic"/>
                <w:color w:val="0000FF"/>
                <w:sz w:val="18"/>
                <w:szCs w:val="18"/>
              </w:rPr>
            </w:pPr>
            <w:r w:rsidRPr="002044E1">
              <w:rPr>
                <w:rFonts w:eastAsia="Malgun Gothic"/>
                <w:color w:val="0000FF"/>
                <w:sz w:val="18"/>
                <w:szCs w:val="18"/>
              </w:rPr>
              <w:t>[Mod]: Of course, that would be used for determining event instances. Anything is missing?</w:t>
            </w:r>
          </w:p>
          <w:p w14:paraId="31789057" w14:textId="77777777" w:rsidR="00267793" w:rsidRDefault="00267793" w:rsidP="00267793">
            <w:pPr>
              <w:snapToGrid w:val="0"/>
              <w:jc w:val="both"/>
              <w:rPr>
                <w:rFonts w:eastAsia="Malgun Gothic"/>
                <w:sz w:val="18"/>
                <w:szCs w:val="18"/>
              </w:rPr>
            </w:pPr>
          </w:p>
          <w:p w14:paraId="45561933" w14:textId="77777777" w:rsidR="00CC0576" w:rsidRDefault="00CC0576" w:rsidP="00CC0576">
            <w:pPr>
              <w:snapToGrid w:val="0"/>
              <w:jc w:val="both"/>
              <w:rPr>
                <w:rFonts w:eastAsia="Malgun Gothic"/>
                <w:sz w:val="18"/>
                <w:szCs w:val="18"/>
              </w:rPr>
            </w:pPr>
            <w:r w:rsidRPr="00CC0576">
              <w:rPr>
                <w:rFonts w:eastAsia="Malgun Gothic" w:hint="eastAsia"/>
                <w:b/>
                <w:bCs/>
                <w:sz w:val="18"/>
                <w:szCs w:val="18"/>
              </w:rPr>
              <w:t>Q 5.2:</w:t>
            </w:r>
            <w:r>
              <w:rPr>
                <w:rFonts w:eastAsia="Malgun Gothic" w:hint="eastAsia"/>
                <w:sz w:val="18"/>
                <w:szCs w:val="18"/>
              </w:rPr>
              <w:t xml:space="preserve"> </w:t>
            </w:r>
            <w:r w:rsidRPr="00CC0576">
              <w:rPr>
                <w:rFonts w:eastAsia="Malgun Gothic"/>
                <w:sz w:val="18"/>
                <w:szCs w:val="18"/>
              </w:rPr>
              <w:t>In our view, this may have an RAN1 impact, similar to what has been captured in cell-DRX case.</w:t>
            </w:r>
          </w:p>
          <w:p w14:paraId="1A66A738" w14:textId="2DB64A88" w:rsidR="00CC0576" w:rsidRPr="00CC0576" w:rsidRDefault="00CC0576" w:rsidP="00CC0576">
            <w:pPr>
              <w:snapToGrid w:val="0"/>
              <w:jc w:val="both"/>
              <w:rPr>
                <w:rFonts w:eastAsia="Malgun Gothic"/>
                <w:sz w:val="18"/>
                <w:szCs w:val="18"/>
              </w:rPr>
            </w:pPr>
            <w:r w:rsidRPr="00CC0576">
              <w:rPr>
                <w:rFonts w:eastAsia="Malgun Gothic"/>
                <w:sz w:val="18"/>
                <w:szCs w:val="18"/>
              </w:rPr>
              <w:t xml:space="preserve">According to RAN2 agreement, if one of the first PUCCH and the second PUSCH is outside of DRX active time, the UE does not transmit neither the first PUCCH or the second PUSCH. For example, as shown in the figure below, when the UE triggers UEIRI transmission in PUCCH, even though the first PUCCH transmission is within the DRX active time, since the second PUSCH (e.g., Type 1 CG PUSCH) is outside the DRX active time, the UE does not transmit the UEIRI in the first PUCCH.  </w:t>
            </w:r>
          </w:p>
          <w:p w14:paraId="6F29BD46" w14:textId="77777777" w:rsidR="00CC0576" w:rsidRPr="00CC0576" w:rsidRDefault="00CC0576" w:rsidP="00CC0576">
            <w:pPr>
              <w:snapToGrid w:val="0"/>
              <w:jc w:val="both"/>
              <w:rPr>
                <w:rFonts w:eastAsia="Malgun Gothic"/>
                <w:sz w:val="18"/>
                <w:szCs w:val="18"/>
              </w:rPr>
            </w:pPr>
          </w:p>
          <w:p w14:paraId="2F4F0D88" w14:textId="4A409F13" w:rsidR="00CC0576" w:rsidRPr="00CC0576" w:rsidRDefault="00CC0576" w:rsidP="00CC0576">
            <w:pPr>
              <w:snapToGrid w:val="0"/>
              <w:jc w:val="both"/>
              <w:rPr>
                <w:rFonts w:eastAsia="Malgun Gothic"/>
                <w:sz w:val="18"/>
                <w:szCs w:val="18"/>
              </w:rPr>
            </w:pPr>
            <w:r w:rsidRPr="00CC0576">
              <w:rPr>
                <w:rFonts w:eastAsia="Malgun Gothic"/>
                <w:sz w:val="18"/>
                <w:szCs w:val="18"/>
              </w:rPr>
              <w:t xml:space="preserve"> </w:t>
            </w:r>
            <w:bookmarkStart w:id="193" w:name="_MON_1807861131"/>
            <w:bookmarkEnd w:id="193"/>
            <w:r>
              <w:rPr>
                <w:rFonts w:cs="Times New Roman"/>
                <w:noProof/>
              </w:rPr>
              <w:object w:dxaOrig="15091" w:dyaOrig="6961" w14:anchorId="48BE5E9E">
                <v:shape id="_x0000_i1031" type="#_x0000_t75" alt="" style="width:383.5pt;height:178pt" o:ole="">
                  <v:imagedata r:id="rId24" o:title=""/>
                </v:shape>
                <o:OLEObject Type="Embed" ProgID="Visio.Drawing.15" ShapeID="_x0000_i1031" DrawAspect="Content" ObjectID="_1821883927" r:id="rId25"/>
              </w:object>
            </w:r>
          </w:p>
          <w:p w14:paraId="2148EACF" w14:textId="1A5B7F7F" w:rsidR="004E6266" w:rsidRPr="00B61CC8" w:rsidRDefault="004E6266" w:rsidP="004E6266">
            <w:pPr>
              <w:snapToGrid w:val="0"/>
              <w:rPr>
                <w:rFonts w:eastAsia="MS Mincho"/>
                <w:color w:val="0000FF"/>
                <w:sz w:val="18"/>
                <w:szCs w:val="18"/>
                <w:lang w:eastAsia="ja-JP"/>
              </w:rPr>
            </w:pPr>
            <w:r w:rsidRPr="00B61CC8">
              <w:rPr>
                <w:rFonts w:eastAsia="MS Mincho"/>
                <w:color w:val="0000FF"/>
                <w:sz w:val="18"/>
                <w:szCs w:val="18"/>
                <w:lang w:eastAsia="ja-JP"/>
              </w:rPr>
              <w:t xml:space="preserve">[Mod]: </w:t>
            </w:r>
            <w:r>
              <w:rPr>
                <w:rFonts w:eastAsia="MS Mincho"/>
                <w:color w:val="0000FF"/>
                <w:sz w:val="18"/>
                <w:szCs w:val="18"/>
                <w:lang w:eastAsia="ja-JP"/>
              </w:rPr>
              <w:t>Okay, As I mentioned to Samsung, please provide draft TP from your perspective</w:t>
            </w:r>
            <w:r w:rsidRPr="00B61CC8">
              <w:rPr>
                <w:rFonts w:eastAsia="MS Mincho"/>
                <w:color w:val="0000FF"/>
                <w:sz w:val="18"/>
                <w:szCs w:val="18"/>
                <w:lang w:eastAsia="ja-JP"/>
              </w:rPr>
              <w:t>.</w:t>
            </w:r>
          </w:p>
          <w:p w14:paraId="272E362C" w14:textId="45426317" w:rsidR="00CC0576" w:rsidRDefault="00CC0576" w:rsidP="00CC0576">
            <w:pPr>
              <w:snapToGrid w:val="0"/>
              <w:jc w:val="both"/>
              <w:rPr>
                <w:rFonts w:eastAsia="Malgun Gothic"/>
                <w:sz w:val="18"/>
                <w:szCs w:val="18"/>
              </w:rPr>
            </w:pPr>
          </w:p>
        </w:tc>
      </w:tr>
      <w:tr w:rsidR="00267793" w14:paraId="08F1B301" w14:textId="77777777">
        <w:trPr>
          <w:trHeight w:val="215"/>
        </w:trPr>
        <w:tc>
          <w:tcPr>
            <w:tcW w:w="1516" w:type="dxa"/>
          </w:tcPr>
          <w:p w14:paraId="7B9F6C0F" w14:textId="3984C7FF" w:rsidR="00267793" w:rsidRPr="005406BB" w:rsidRDefault="005406BB" w:rsidP="00267793">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Fujitsu</w:t>
            </w:r>
          </w:p>
        </w:tc>
        <w:tc>
          <w:tcPr>
            <w:tcW w:w="8469" w:type="dxa"/>
          </w:tcPr>
          <w:p w14:paraId="2088CE64" w14:textId="573628DF" w:rsidR="005406BB" w:rsidRDefault="005406BB" w:rsidP="005406BB">
            <w:pPr>
              <w:snapToGrid w:val="0"/>
              <w:rPr>
                <w:color w:val="000000" w:themeColor="text1"/>
                <w:sz w:val="18"/>
                <w:szCs w:val="18"/>
                <w:lang w:eastAsia="zh-CN"/>
              </w:rPr>
            </w:pPr>
            <w:r w:rsidRPr="009048F2">
              <w:rPr>
                <w:b/>
                <w:bCs/>
                <w:color w:val="000000" w:themeColor="text1"/>
                <w:sz w:val="18"/>
                <w:szCs w:val="18"/>
                <w:lang w:eastAsia="zh-CN"/>
              </w:rPr>
              <w:t>Issue 5.1</w:t>
            </w:r>
            <w:r>
              <w:rPr>
                <w:color w:val="000000" w:themeColor="text1"/>
                <w:sz w:val="18"/>
                <w:szCs w:val="18"/>
                <w:lang w:eastAsia="zh-CN"/>
              </w:rPr>
              <w:t xml:space="preserve">: </w:t>
            </w:r>
            <w:r w:rsidR="00897A55">
              <w:rPr>
                <w:rFonts w:hint="eastAsia"/>
                <w:color w:val="000000" w:themeColor="text1"/>
                <w:sz w:val="18"/>
                <w:szCs w:val="18"/>
                <w:lang w:eastAsia="zh-CN"/>
              </w:rPr>
              <w:t>T</w:t>
            </w:r>
            <w:r>
              <w:rPr>
                <w:rFonts w:hint="eastAsia"/>
                <w:color w:val="000000" w:themeColor="text1"/>
                <w:sz w:val="18"/>
                <w:szCs w:val="18"/>
                <w:lang w:eastAsia="zh-CN"/>
              </w:rPr>
              <w:t>he</w:t>
            </w:r>
            <w:r>
              <w:rPr>
                <w:color w:val="000000" w:themeColor="text1"/>
                <w:sz w:val="18"/>
                <w:szCs w:val="18"/>
                <w:lang w:eastAsia="zh-CN"/>
              </w:rPr>
              <w:t xml:space="preserve"> TP</w:t>
            </w:r>
            <w:r w:rsidR="00897A55">
              <w:rPr>
                <w:rFonts w:hint="eastAsia"/>
                <w:color w:val="000000" w:themeColor="text1"/>
                <w:sz w:val="18"/>
                <w:szCs w:val="18"/>
                <w:lang w:eastAsia="zh-CN"/>
              </w:rPr>
              <w:t xml:space="preserve"> may not be accurate</w:t>
            </w:r>
            <w:r>
              <w:rPr>
                <w:color w:val="000000" w:themeColor="text1"/>
                <w:sz w:val="18"/>
                <w:szCs w:val="18"/>
                <w:lang w:eastAsia="zh-CN"/>
              </w:rPr>
              <w:t>.</w:t>
            </w:r>
            <w:r w:rsidR="00897A55">
              <w:rPr>
                <w:rFonts w:hint="eastAsia"/>
                <w:color w:val="000000" w:themeColor="text1"/>
                <w:sz w:val="18"/>
                <w:szCs w:val="18"/>
                <w:lang w:eastAsia="zh-CN"/>
              </w:rPr>
              <w:t xml:space="preserve">  Agree with </w:t>
            </w:r>
            <w:proofErr w:type="spellStart"/>
            <w:r w:rsidR="00897A55">
              <w:rPr>
                <w:rFonts w:eastAsia="Malgun Gothic" w:hint="eastAsia"/>
                <w:color w:val="000000" w:themeColor="text1"/>
                <w:sz w:val="18"/>
                <w:szCs w:val="18"/>
              </w:rPr>
              <w:t>Ofinno</w:t>
            </w:r>
            <w:proofErr w:type="spellEnd"/>
            <w:r w:rsidR="00897A55">
              <w:rPr>
                <w:rFonts w:eastAsiaTheme="minorEastAsia" w:hint="eastAsia"/>
                <w:color w:val="000000" w:themeColor="text1"/>
                <w:sz w:val="18"/>
                <w:szCs w:val="18"/>
                <w:lang w:eastAsia="zh-CN"/>
              </w:rPr>
              <w:t xml:space="preserve">. </w:t>
            </w:r>
            <w:r w:rsidR="00897A55">
              <w:rPr>
                <w:rFonts w:eastAsiaTheme="minorEastAsia"/>
                <w:color w:val="000000" w:themeColor="text1"/>
                <w:sz w:val="18"/>
                <w:szCs w:val="18"/>
                <w:lang w:eastAsia="zh-CN"/>
              </w:rPr>
              <w:t>T</w:t>
            </w:r>
            <w:r w:rsidR="00897A55">
              <w:rPr>
                <w:rFonts w:eastAsiaTheme="minorEastAsia" w:hint="eastAsia"/>
                <w:color w:val="000000" w:themeColor="text1"/>
                <w:sz w:val="18"/>
                <w:szCs w:val="18"/>
                <w:lang w:eastAsia="zh-CN"/>
              </w:rPr>
              <w:t>his is because</w:t>
            </w:r>
            <w:r w:rsidR="00897A55">
              <w:rPr>
                <w:rFonts w:hint="eastAsia"/>
                <w:color w:val="000000" w:themeColor="text1"/>
                <w:sz w:val="18"/>
                <w:szCs w:val="18"/>
                <w:lang w:eastAsia="zh-CN"/>
              </w:rPr>
              <w:t xml:space="preserve"> </w:t>
            </w:r>
            <w:proofErr w:type="spellStart"/>
            <w:r w:rsidR="00897A55" w:rsidRPr="00F31ABD">
              <w:rPr>
                <w:i/>
                <w:sz w:val="18"/>
                <w:szCs w:val="18"/>
              </w:rPr>
              <w:t>timeRestrictionForChannelMeasurements</w:t>
            </w:r>
            <w:proofErr w:type="spellEnd"/>
            <w:r w:rsidR="00897A55">
              <w:rPr>
                <w:rFonts w:hint="eastAsia"/>
                <w:color w:val="000000" w:themeColor="text1"/>
                <w:sz w:val="18"/>
                <w:szCs w:val="18"/>
                <w:lang w:eastAsia="zh-CN"/>
              </w:rPr>
              <w:t xml:space="preserve"> cannot be used to determine whether to transmit the first PUCCH or not</w:t>
            </w:r>
            <w:r w:rsidR="00897A55">
              <w:rPr>
                <w:rFonts w:eastAsiaTheme="minorEastAsia" w:hint="eastAsia"/>
                <w:color w:val="000000" w:themeColor="text1"/>
                <w:sz w:val="18"/>
                <w:szCs w:val="18"/>
                <w:lang w:eastAsia="zh-CN"/>
              </w:rPr>
              <w:t>.</w:t>
            </w:r>
          </w:p>
          <w:p w14:paraId="3B62A0DB" w14:textId="661ED4C4" w:rsidR="005406BB" w:rsidRDefault="005406BB" w:rsidP="005406BB">
            <w:pPr>
              <w:snapToGrid w:val="0"/>
              <w:rPr>
                <w:color w:val="000000" w:themeColor="text1"/>
                <w:sz w:val="18"/>
                <w:szCs w:val="18"/>
                <w:lang w:eastAsia="zh-CN"/>
              </w:rPr>
            </w:pPr>
            <w:r w:rsidRPr="009048F2">
              <w:rPr>
                <w:b/>
                <w:bCs/>
                <w:color w:val="000000" w:themeColor="text1"/>
                <w:sz w:val="18"/>
                <w:szCs w:val="18"/>
                <w:lang w:eastAsia="zh-CN"/>
              </w:rPr>
              <w:t>Issue 5.2</w:t>
            </w:r>
            <w:r>
              <w:rPr>
                <w:color w:val="000000" w:themeColor="text1"/>
                <w:sz w:val="18"/>
                <w:szCs w:val="18"/>
                <w:lang w:eastAsia="zh-CN"/>
              </w:rPr>
              <w:t xml:space="preserve">: </w:t>
            </w:r>
            <w:r w:rsidR="00897A55">
              <w:rPr>
                <w:rFonts w:hint="eastAsia"/>
                <w:color w:val="000000" w:themeColor="text1"/>
                <w:sz w:val="18"/>
                <w:szCs w:val="18"/>
                <w:lang w:eastAsia="zh-CN"/>
              </w:rPr>
              <w:t>A</w:t>
            </w:r>
            <w:r w:rsidR="00897A55">
              <w:rPr>
                <w:rFonts w:eastAsiaTheme="minorEastAsia"/>
                <w:bCs/>
                <w:sz w:val="18"/>
                <w:szCs w:val="18"/>
                <w:lang w:eastAsia="zh-CN"/>
              </w:rPr>
              <w:t>gree with FL’s assessment</w:t>
            </w:r>
            <w:r>
              <w:rPr>
                <w:color w:val="000000" w:themeColor="text1"/>
                <w:sz w:val="18"/>
                <w:szCs w:val="18"/>
                <w:lang w:eastAsia="zh-CN"/>
              </w:rPr>
              <w:t>.</w:t>
            </w:r>
          </w:p>
          <w:p w14:paraId="2E0174FC" w14:textId="792A882B" w:rsidR="00267793" w:rsidRDefault="005406BB" w:rsidP="005406BB">
            <w:pPr>
              <w:snapToGrid w:val="0"/>
              <w:jc w:val="both"/>
              <w:rPr>
                <w:rFonts w:eastAsia="Malgun Gothic"/>
                <w:sz w:val="18"/>
                <w:szCs w:val="18"/>
              </w:rPr>
            </w:pPr>
            <w:r w:rsidRPr="009048F2">
              <w:rPr>
                <w:b/>
                <w:bCs/>
                <w:color w:val="000000" w:themeColor="text1"/>
                <w:sz w:val="18"/>
                <w:szCs w:val="18"/>
                <w:lang w:eastAsia="zh-CN"/>
              </w:rPr>
              <w:t>Issue 5.3</w:t>
            </w:r>
            <w:r>
              <w:rPr>
                <w:color w:val="000000" w:themeColor="text1"/>
                <w:sz w:val="18"/>
                <w:szCs w:val="18"/>
                <w:lang w:eastAsia="zh-CN"/>
              </w:rPr>
              <w:t xml:space="preserve">: </w:t>
            </w:r>
            <w:r w:rsidR="00897A55">
              <w:rPr>
                <w:rFonts w:hint="eastAsia"/>
                <w:color w:val="000000" w:themeColor="text1"/>
                <w:sz w:val="18"/>
                <w:szCs w:val="18"/>
                <w:lang w:eastAsia="zh-CN"/>
              </w:rPr>
              <w:t>A</w:t>
            </w:r>
            <w:r w:rsidR="00897A55">
              <w:rPr>
                <w:rFonts w:eastAsiaTheme="minorEastAsia"/>
                <w:bCs/>
                <w:sz w:val="18"/>
                <w:szCs w:val="18"/>
                <w:lang w:eastAsia="zh-CN"/>
              </w:rPr>
              <w:t>gree with FL’s assessment</w:t>
            </w:r>
            <w:r w:rsidR="00897A55">
              <w:rPr>
                <w:color w:val="000000" w:themeColor="text1"/>
                <w:sz w:val="18"/>
                <w:szCs w:val="18"/>
                <w:lang w:eastAsia="zh-CN"/>
              </w:rPr>
              <w:t>.</w:t>
            </w:r>
          </w:p>
        </w:tc>
      </w:tr>
      <w:tr w:rsidR="00267793" w14:paraId="7158339A" w14:textId="77777777">
        <w:trPr>
          <w:trHeight w:val="215"/>
        </w:trPr>
        <w:tc>
          <w:tcPr>
            <w:tcW w:w="1516" w:type="dxa"/>
          </w:tcPr>
          <w:p w14:paraId="3B6CDD78" w14:textId="62AADF80" w:rsidR="00267793" w:rsidRDefault="00713CDA" w:rsidP="0026779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469" w:type="dxa"/>
          </w:tcPr>
          <w:p w14:paraId="32D561AF"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Q5.1A: No discussion needed – RAN4 may extend this to event-1 and event-7</w:t>
            </w:r>
          </w:p>
          <w:p w14:paraId="3F1157FB"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Q5-1B: No spec update is needed: the current text on L1-RSRP reporting applies also to UEIBR</w:t>
            </w:r>
          </w:p>
          <w:p w14:paraId="1769171F" w14:textId="77777777" w:rsidR="00713CDA" w:rsidRDefault="00713CDA" w:rsidP="00713CDA">
            <w:pPr>
              <w:snapToGrid w:val="0"/>
              <w:rPr>
                <w:rFonts w:eastAsiaTheme="minorEastAsia"/>
                <w:sz w:val="18"/>
                <w:szCs w:val="18"/>
                <w:lang w:eastAsia="zh-CN"/>
              </w:rPr>
            </w:pPr>
            <w:r>
              <w:rPr>
                <w:rFonts w:eastAsiaTheme="minorEastAsia"/>
                <w:sz w:val="18"/>
                <w:szCs w:val="18"/>
                <w:lang w:eastAsia="zh-CN"/>
              </w:rPr>
              <w:t>Q5.2: No RAN1 impact.</w:t>
            </w:r>
          </w:p>
          <w:p w14:paraId="5A790F98" w14:textId="312B0F38" w:rsidR="00267793" w:rsidRDefault="00713CDA" w:rsidP="00267793">
            <w:pPr>
              <w:snapToGrid w:val="0"/>
              <w:rPr>
                <w:rFonts w:eastAsiaTheme="minorEastAsia"/>
                <w:sz w:val="18"/>
                <w:szCs w:val="18"/>
                <w:lang w:eastAsia="zh-CN"/>
              </w:rPr>
            </w:pPr>
            <w:r>
              <w:rPr>
                <w:rFonts w:eastAsiaTheme="minorEastAsia"/>
                <w:sz w:val="18"/>
                <w:szCs w:val="18"/>
                <w:lang w:eastAsia="zh-CN"/>
              </w:rPr>
              <w:t>Q5.3: No RAN1 impact.</w:t>
            </w:r>
          </w:p>
        </w:tc>
      </w:tr>
      <w:tr w:rsidR="00267793" w14:paraId="05711D22" w14:textId="77777777">
        <w:trPr>
          <w:trHeight w:val="215"/>
        </w:trPr>
        <w:tc>
          <w:tcPr>
            <w:tcW w:w="1516" w:type="dxa"/>
          </w:tcPr>
          <w:p w14:paraId="5FC07EAC" w14:textId="7F3F28E4" w:rsidR="00267793" w:rsidRPr="00D9319C" w:rsidRDefault="00D9319C" w:rsidP="00267793">
            <w:pPr>
              <w:snapToGrid w:val="0"/>
              <w:rPr>
                <w:rFonts w:eastAsiaTheme="minorEastAsia"/>
                <w:color w:val="0000FF"/>
                <w:sz w:val="18"/>
                <w:szCs w:val="18"/>
                <w:lang w:eastAsia="zh-CN"/>
              </w:rPr>
            </w:pPr>
            <w:r w:rsidRPr="00D9319C">
              <w:rPr>
                <w:rFonts w:eastAsiaTheme="minorEastAsia"/>
                <w:color w:val="0000FF"/>
                <w:sz w:val="18"/>
                <w:szCs w:val="18"/>
                <w:lang w:eastAsia="zh-CN"/>
              </w:rPr>
              <w:t>Mod</w:t>
            </w:r>
          </w:p>
        </w:tc>
        <w:tc>
          <w:tcPr>
            <w:tcW w:w="8469" w:type="dxa"/>
          </w:tcPr>
          <w:p w14:paraId="76C883B1" w14:textId="5B9AC71E" w:rsidR="00267793" w:rsidRPr="00D9319C" w:rsidRDefault="00D9319C" w:rsidP="00267793">
            <w:pPr>
              <w:shd w:val="clear" w:color="auto" w:fill="FFFFFF"/>
              <w:adjustRightInd w:val="0"/>
              <w:snapToGrid w:val="0"/>
              <w:rPr>
                <w:rFonts w:eastAsia="Malgun Gothic"/>
                <w:color w:val="0000FF"/>
                <w:sz w:val="18"/>
                <w:szCs w:val="18"/>
              </w:rPr>
            </w:pPr>
            <w:r w:rsidRPr="00D9319C">
              <w:rPr>
                <w:rFonts w:eastAsia="Malgun Gothic"/>
                <w:color w:val="0000FF"/>
                <w:sz w:val="18"/>
                <w:szCs w:val="18"/>
              </w:rPr>
              <w:t xml:space="preserve">Capture companies input and update the TP accordingly. </w:t>
            </w:r>
          </w:p>
        </w:tc>
      </w:tr>
      <w:tr w:rsidR="00CF2EB6" w14:paraId="64ED0D25" w14:textId="77777777">
        <w:trPr>
          <w:trHeight w:val="215"/>
        </w:trPr>
        <w:tc>
          <w:tcPr>
            <w:tcW w:w="1516" w:type="dxa"/>
          </w:tcPr>
          <w:p w14:paraId="228E16CE" w14:textId="7C98DA57" w:rsidR="00CF2EB6" w:rsidRPr="00D9319C" w:rsidRDefault="00CF2EB6" w:rsidP="00267793">
            <w:pPr>
              <w:snapToGrid w:val="0"/>
              <w:rPr>
                <w:rFonts w:eastAsiaTheme="minorEastAsia"/>
                <w:color w:val="0000FF"/>
                <w:sz w:val="18"/>
                <w:szCs w:val="18"/>
                <w:lang w:eastAsia="zh-CN"/>
              </w:rPr>
            </w:pPr>
            <w:r w:rsidRPr="00CF2EB6">
              <w:rPr>
                <w:rFonts w:eastAsiaTheme="minorEastAsia" w:hint="eastAsia"/>
                <w:color w:val="000000" w:themeColor="text1"/>
                <w:sz w:val="18"/>
                <w:szCs w:val="18"/>
                <w:lang w:eastAsia="zh-CN"/>
              </w:rPr>
              <w:t>CATT</w:t>
            </w:r>
          </w:p>
        </w:tc>
        <w:tc>
          <w:tcPr>
            <w:tcW w:w="8469" w:type="dxa"/>
          </w:tcPr>
          <w:p w14:paraId="263BDC46" w14:textId="77777777" w:rsidR="000D5806" w:rsidRPr="00CB6F6C" w:rsidRDefault="000D5806" w:rsidP="000D5806">
            <w:pPr>
              <w:overflowPunct w:val="0"/>
              <w:autoSpaceDE w:val="0"/>
              <w:autoSpaceDN w:val="0"/>
              <w:adjustRightInd w:val="0"/>
              <w:jc w:val="both"/>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 xml:space="preserve">Q5.1A: </w:t>
            </w:r>
            <w:r w:rsidRPr="00CB6F6C">
              <w:rPr>
                <w:rFonts w:eastAsiaTheme="minorEastAsia" w:hint="eastAsia"/>
                <w:color w:val="000000" w:themeColor="text1"/>
                <w:sz w:val="18"/>
                <w:szCs w:val="18"/>
                <w:lang w:eastAsia="zh-CN"/>
              </w:rPr>
              <w:t xml:space="preserve">Yes, </w:t>
            </w:r>
            <w:r>
              <w:rPr>
                <w:rFonts w:eastAsiaTheme="minorEastAsia" w:hint="eastAsia"/>
                <w:color w:val="000000" w:themeColor="text1"/>
                <w:sz w:val="18"/>
                <w:szCs w:val="18"/>
                <w:lang w:eastAsia="zh-CN"/>
              </w:rPr>
              <w:t xml:space="preserve">the RRC parameter </w:t>
            </w:r>
            <w:r w:rsidRPr="00CB6F6C">
              <w:rPr>
                <w:rFonts w:eastAsiaTheme="minorEastAsia"/>
                <w:color w:val="000000" w:themeColor="text1"/>
                <w:sz w:val="18"/>
                <w:szCs w:val="18"/>
                <w:lang w:eastAsia="zh-CN"/>
              </w:rPr>
              <w:t>“</w:t>
            </w:r>
            <w:proofErr w:type="spellStart"/>
            <w:r w:rsidRPr="00CB6F6C">
              <w:rPr>
                <w:rFonts w:eastAsiaTheme="minorEastAsia"/>
                <w:color w:val="000000" w:themeColor="text1"/>
                <w:sz w:val="18"/>
                <w:szCs w:val="18"/>
                <w:lang w:eastAsia="zh-CN"/>
              </w:rPr>
              <w:t>timeRestrictionForChannelMeasurement</w:t>
            </w:r>
            <w:proofErr w:type="spellEnd"/>
            <w:r w:rsidRPr="00CB6F6C">
              <w:rPr>
                <w:rFonts w:eastAsiaTheme="minorEastAsia"/>
                <w:color w:val="000000" w:themeColor="text1"/>
                <w:sz w:val="18"/>
                <w:szCs w:val="18"/>
                <w:lang w:eastAsia="zh-CN"/>
              </w:rPr>
              <w:t xml:space="preserve">” </w:t>
            </w:r>
            <w:r>
              <w:rPr>
                <w:rFonts w:eastAsiaTheme="minorEastAsia" w:hint="eastAsia"/>
                <w:color w:val="000000" w:themeColor="text1"/>
                <w:sz w:val="18"/>
                <w:szCs w:val="18"/>
                <w:lang w:eastAsia="zh-CN"/>
              </w:rPr>
              <w:t>can be applicable</w:t>
            </w:r>
            <w:r w:rsidRPr="00CB6F6C">
              <w:rPr>
                <w:rFonts w:eastAsiaTheme="minorEastAsia" w:hint="eastAsia"/>
                <w:color w:val="000000" w:themeColor="text1"/>
                <w:sz w:val="18"/>
                <w:szCs w:val="18"/>
                <w:lang w:eastAsia="zh-CN"/>
              </w:rPr>
              <w:t xml:space="preserve"> </w:t>
            </w:r>
            <w:r w:rsidRPr="00CB6F6C">
              <w:rPr>
                <w:rFonts w:eastAsiaTheme="minorEastAsia"/>
                <w:color w:val="000000" w:themeColor="text1"/>
                <w:sz w:val="18"/>
                <w:szCs w:val="18"/>
                <w:lang w:eastAsia="zh-CN"/>
              </w:rPr>
              <w:t xml:space="preserve">to Event-1 and </w:t>
            </w:r>
            <w:r>
              <w:rPr>
                <w:rFonts w:eastAsiaTheme="minorEastAsia"/>
                <w:color w:val="000000" w:themeColor="text1"/>
                <w:sz w:val="18"/>
                <w:szCs w:val="18"/>
                <w:lang w:eastAsia="zh-CN"/>
              </w:rPr>
              <w:t>Event-7</w:t>
            </w:r>
            <w:r>
              <w:rPr>
                <w:rFonts w:eastAsiaTheme="minorEastAsia" w:hint="eastAsia"/>
                <w:color w:val="000000" w:themeColor="text1"/>
                <w:sz w:val="18"/>
                <w:szCs w:val="18"/>
                <w:lang w:eastAsia="zh-CN"/>
              </w:rPr>
              <w:t>.</w:t>
            </w:r>
          </w:p>
          <w:p w14:paraId="3FA8F0A0" w14:textId="3D13F7CB" w:rsidR="000D5806" w:rsidRDefault="00B92DE6" w:rsidP="000D5806">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 xml:space="preserve">Q5.1B: </w:t>
            </w:r>
            <w:r>
              <w:rPr>
                <w:rFonts w:eastAsiaTheme="minorEastAsia" w:hint="eastAsia"/>
                <w:color w:val="000000" w:themeColor="text1"/>
                <w:sz w:val="18"/>
                <w:szCs w:val="18"/>
                <w:lang w:eastAsia="zh-CN"/>
              </w:rPr>
              <w:t>T</w:t>
            </w:r>
            <w:r w:rsidR="000D5806">
              <w:rPr>
                <w:rFonts w:eastAsiaTheme="minorEastAsia" w:hint="eastAsia"/>
                <w:color w:val="000000" w:themeColor="text1"/>
                <w:sz w:val="18"/>
                <w:szCs w:val="18"/>
                <w:lang w:eastAsia="zh-CN"/>
              </w:rPr>
              <w:t>he proposed TP is</w:t>
            </w:r>
            <w:r>
              <w:rPr>
                <w:rFonts w:eastAsiaTheme="minorEastAsia" w:hint="eastAsia"/>
                <w:color w:val="000000" w:themeColor="text1"/>
                <w:sz w:val="18"/>
                <w:szCs w:val="18"/>
                <w:lang w:eastAsia="zh-CN"/>
              </w:rPr>
              <w:t xml:space="preserve"> not</w:t>
            </w:r>
            <w:r w:rsidR="000D5806">
              <w:rPr>
                <w:rFonts w:eastAsiaTheme="minorEastAsia" w:hint="eastAsia"/>
                <w:color w:val="000000" w:themeColor="text1"/>
                <w:sz w:val="18"/>
                <w:szCs w:val="18"/>
                <w:lang w:eastAsia="zh-CN"/>
              </w:rPr>
              <w:t xml:space="preserve"> needed</w:t>
            </w:r>
            <w:r w:rsidR="000D5806" w:rsidRPr="00472426">
              <w:rPr>
                <w:rFonts w:eastAsiaTheme="minorEastAsia" w:hint="eastAsia"/>
                <w:color w:val="000000" w:themeColor="text1"/>
                <w:sz w:val="18"/>
                <w:szCs w:val="18"/>
                <w:lang w:eastAsia="zh-CN"/>
              </w:rPr>
              <w:t>.</w:t>
            </w:r>
            <w:r w:rsidR="000D5806">
              <w:rPr>
                <w:rFonts w:eastAsiaTheme="minorEastAsia" w:hint="eastAsia"/>
                <w:color w:val="000000" w:themeColor="text1"/>
                <w:sz w:val="18"/>
                <w:szCs w:val="18"/>
                <w:lang w:eastAsia="zh-CN"/>
              </w:rPr>
              <w:t xml:space="preserve"> </w:t>
            </w:r>
            <w:r>
              <w:rPr>
                <w:rFonts w:eastAsiaTheme="minorEastAsia" w:hint="eastAsia"/>
                <w:color w:val="000000" w:themeColor="text1"/>
                <w:sz w:val="18"/>
                <w:szCs w:val="18"/>
                <w:lang w:eastAsia="zh-CN"/>
              </w:rPr>
              <w:t>T</w:t>
            </w:r>
            <w:r w:rsidR="000D5806">
              <w:rPr>
                <w:rFonts w:eastAsiaTheme="minorEastAsia" w:hint="eastAsia"/>
                <w:color w:val="000000" w:themeColor="text1"/>
                <w:sz w:val="18"/>
                <w:szCs w:val="18"/>
                <w:lang w:eastAsia="zh-CN"/>
              </w:rPr>
              <w:t>he</w:t>
            </w:r>
            <w:r>
              <w:rPr>
                <w:rFonts w:eastAsiaTheme="minorEastAsia" w:hint="eastAsia"/>
                <w:color w:val="000000" w:themeColor="text1"/>
                <w:sz w:val="18"/>
                <w:szCs w:val="18"/>
                <w:lang w:eastAsia="zh-CN"/>
              </w:rPr>
              <w:t xml:space="preserve"> current descriptions in 38.214</w:t>
            </w:r>
            <w:r w:rsidR="000D5806">
              <w:rPr>
                <w:rFonts w:eastAsiaTheme="minorEastAsia" w:hint="eastAsia"/>
                <w:color w:val="000000" w:themeColor="text1"/>
                <w:sz w:val="18"/>
                <w:szCs w:val="18"/>
                <w:lang w:eastAsia="zh-CN"/>
              </w:rPr>
              <w:t xml:space="preserve"> include the SSB and NZP CSI-RS specific to both the indicated TCI </w:t>
            </w:r>
            <w:proofErr w:type="gramStart"/>
            <w:r w:rsidR="000D5806">
              <w:rPr>
                <w:rFonts w:eastAsiaTheme="minorEastAsia" w:hint="eastAsia"/>
                <w:color w:val="000000" w:themeColor="text1"/>
                <w:sz w:val="18"/>
                <w:szCs w:val="18"/>
                <w:lang w:eastAsia="zh-CN"/>
              </w:rPr>
              <w:t>state(</w:t>
            </w:r>
            <w:proofErr w:type="gramEnd"/>
            <w:r w:rsidR="000D5806">
              <w:rPr>
                <w:rFonts w:eastAsiaTheme="minorEastAsia" w:hint="eastAsia"/>
                <w:color w:val="000000" w:themeColor="text1"/>
                <w:sz w:val="18"/>
                <w:szCs w:val="18"/>
                <w:lang w:eastAsia="zh-CN"/>
              </w:rPr>
              <w:t>current beam RS) and new beam RS.</w:t>
            </w:r>
          </w:p>
          <w:p w14:paraId="42160CA6" w14:textId="1E6A9334" w:rsidR="00493B5A" w:rsidRPr="00493B5A" w:rsidRDefault="00493B5A" w:rsidP="000D5806">
            <w:pPr>
              <w:overflowPunct w:val="0"/>
              <w:autoSpaceDE w:val="0"/>
              <w:autoSpaceDN w:val="0"/>
              <w:adjustRightInd w:val="0"/>
              <w:jc w:val="both"/>
              <w:textAlignment w:val="baseline"/>
              <w:rPr>
                <w:rFonts w:eastAsiaTheme="minorEastAsia"/>
                <w:color w:val="0000FF"/>
                <w:sz w:val="18"/>
                <w:szCs w:val="18"/>
                <w:lang w:eastAsia="zh-CN"/>
              </w:rPr>
            </w:pPr>
            <w:r w:rsidRPr="00493B5A">
              <w:rPr>
                <w:rFonts w:eastAsiaTheme="minorEastAsia"/>
                <w:color w:val="0000FF"/>
                <w:sz w:val="18"/>
                <w:szCs w:val="18"/>
                <w:lang w:eastAsia="zh-CN"/>
              </w:rPr>
              <w:t>[Mod]: Guess not. Please review my reply to Samsung.</w:t>
            </w:r>
          </w:p>
          <w:p w14:paraId="4F23F461" w14:textId="77777777" w:rsidR="000D5806" w:rsidRDefault="000D5806" w:rsidP="000D5806">
            <w:pPr>
              <w:overflowPunct w:val="0"/>
              <w:autoSpaceDE w:val="0"/>
              <w:autoSpaceDN w:val="0"/>
              <w:adjustRightInd w:val="0"/>
              <w:jc w:val="both"/>
              <w:textAlignment w:val="baseline"/>
              <w:rPr>
                <w:rFonts w:eastAsiaTheme="minorEastAsia"/>
                <w:color w:val="000000" w:themeColor="text1"/>
                <w:sz w:val="18"/>
                <w:szCs w:val="18"/>
                <w:lang w:eastAsia="zh-CN"/>
              </w:rPr>
            </w:pPr>
            <w:r w:rsidRPr="00AF7061">
              <w:rPr>
                <w:rFonts w:eastAsiaTheme="minorEastAsia" w:hint="eastAsia"/>
                <w:b/>
                <w:color w:val="000000" w:themeColor="text1"/>
                <w:sz w:val="18"/>
                <w:szCs w:val="18"/>
                <w:lang w:eastAsia="zh-CN"/>
              </w:rPr>
              <w:t>Q</w:t>
            </w:r>
            <w:r w:rsidRPr="00AF7061">
              <w:rPr>
                <w:rFonts w:eastAsiaTheme="minorEastAsia"/>
                <w:b/>
                <w:color w:val="000000" w:themeColor="text1"/>
                <w:sz w:val="18"/>
                <w:szCs w:val="18"/>
                <w:lang w:eastAsia="zh-CN"/>
              </w:rPr>
              <w:t>5.2</w:t>
            </w:r>
            <w:r>
              <w:rPr>
                <w:rFonts w:eastAsiaTheme="minorEastAsia"/>
                <w:color w:val="000000" w:themeColor="text1"/>
                <w:sz w:val="18"/>
                <w:szCs w:val="18"/>
                <w:lang w:eastAsia="zh-CN"/>
              </w:rPr>
              <w:t>: Agree with FL’s assessment.</w:t>
            </w:r>
          </w:p>
          <w:p w14:paraId="400D9A81" w14:textId="3163074E" w:rsidR="00CF2EB6" w:rsidRPr="00D9319C" w:rsidRDefault="000D5806" w:rsidP="000D5806">
            <w:pPr>
              <w:shd w:val="clear" w:color="auto" w:fill="FFFFFF"/>
              <w:adjustRightInd w:val="0"/>
              <w:snapToGrid w:val="0"/>
              <w:rPr>
                <w:rFonts w:eastAsia="Malgun Gothic"/>
                <w:color w:val="0000FF"/>
                <w:sz w:val="18"/>
                <w:szCs w:val="18"/>
              </w:rPr>
            </w:pPr>
            <w:r w:rsidRPr="00A2699E">
              <w:rPr>
                <w:rFonts w:eastAsiaTheme="minorEastAsia" w:hint="eastAsia"/>
                <w:b/>
                <w:color w:val="000000" w:themeColor="text1"/>
                <w:sz w:val="18"/>
                <w:szCs w:val="18"/>
                <w:lang w:eastAsia="zh-CN"/>
              </w:rPr>
              <w:t>Q5.3</w:t>
            </w:r>
            <w:r>
              <w:rPr>
                <w:rFonts w:eastAsiaTheme="minorEastAsia" w:hint="eastAsia"/>
                <w:color w:val="000000" w:themeColor="text1"/>
                <w:sz w:val="18"/>
                <w:szCs w:val="18"/>
                <w:lang w:eastAsia="zh-CN"/>
              </w:rPr>
              <w:t>: No RAN1 spec impact.</w:t>
            </w:r>
          </w:p>
        </w:tc>
      </w:tr>
      <w:tr w:rsidR="00DF28FF" w14:paraId="2C9994CA" w14:textId="77777777" w:rsidTr="00DF28FF">
        <w:trPr>
          <w:trHeight w:val="215"/>
        </w:trPr>
        <w:tc>
          <w:tcPr>
            <w:tcW w:w="1516" w:type="dxa"/>
          </w:tcPr>
          <w:p w14:paraId="7D5AD1DE" w14:textId="77777777" w:rsidR="00DF28FF" w:rsidRDefault="00DF28FF" w:rsidP="007F387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69" w:type="dxa"/>
          </w:tcPr>
          <w:p w14:paraId="20323992" w14:textId="77777777" w:rsidR="00DF28FF" w:rsidRPr="00DF28FF" w:rsidRDefault="00DF28FF" w:rsidP="007F387E">
            <w:pPr>
              <w:shd w:val="clear" w:color="auto" w:fill="FFFFFF"/>
              <w:adjustRightInd w:val="0"/>
              <w:snapToGrid w:val="0"/>
              <w:rPr>
                <w:rFonts w:eastAsiaTheme="minorEastAsia"/>
                <w:color w:val="000000" w:themeColor="text1"/>
                <w:sz w:val="18"/>
                <w:szCs w:val="18"/>
                <w:lang w:eastAsia="zh-CN"/>
              </w:rPr>
            </w:pPr>
            <w:r w:rsidRPr="00DF28FF">
              <w:rPr>
                <w:rFonts w:eastAsiaTheme="minorEastAsia"/>
                <w:color w:val="000000" w:themeColor="text1"/>
                <w:sz w:val="18"/>
                <w:szCs w:val="18"/>
                <w:lang w:eastAsia="zh-CN"/>
              </w:rPr>
              <w:t>Q5.1A: Yes. We think the measurement time restriction should also be extended to Event-1 and Event-7. If extending this to Event-7 is controversial, we can extend the measurement time restriction to only Event-1.</w:t>
            </w:r>
          </w:p>
          <w:p w14:paraId="41D75CB2" w14:textId="77777777" w:rsidR="00DF28FF" w:rsidRPr="00DF28FF" w:rsidRDefault="00DF28FF" w:rsidP="007F387E">
            <w:pPr>
              <w:shd w:val="clear" w:color="auto" w:fill="FFFFFF"/>
              <w:adjustRightInd w:val="0"/>
              <w:snapToGrid w:val="0"/>
              <w:rPr>
                <w:rFonts w:eastAsiaTheme="minorEastAsia"/>
                <w:color w:val="000000" w:themeColor="text1"/>
                <w:sz w:val="18"/>
                <w:szCs w:val="18"/>
                <w:lang w:eastAsia="zh-CN"/>
              </w:rPr>
            </w:pPr>
          </w:p>
          <w:p w14:paraId="7E0BFD84" w14:textId="77777777" w:rsidR="00DF28FF" w:rsidRPr="00DF28FF" w:rsidRDefault="00DF28FF" w:rsidP="007F387E">
            <w:pPr>
              <w:shd w:val="clear" w:color="auto" w:fill="FFFFFF"/>
              <w:adjustRightInd w:val="0"/>
              <w:snapToGrid w:val="0"/>
              <w:rPr>
                <w:rFonts w:eastAsiaTheme="minorEastAsia"/>
                <w:color w:val="000000" w:themeColor="text1"/>
                <w:sz w:val="18"/>
                <w:szCs w:val="18"/>
                <w:lang w:eastAsia="zh-CN"/>
              </w:rPr>
            </w:pPr>
            <w:r w:rsidRPr="00DF28FF">
              <w:rPr>
                <w:rFonts w:eastAsiaTheme="minorEastAsia"/>
                <w:color w:val="000000" w:themeColor="text1"/>
                <w:sz w:val="18"/>
                <w:szCs w:val="18"/>
                <w:lang w:eastAsia="zh-CN"/>
              </w:rPr>
              <w:t xml:space="preserve">Q5.1B: In principle, we agree with the CR as the current spec doesn’t cover the case that measurement is on the RS corresponding to the indicated or activated TCI states. However, we also think “determining event instances” should be removed from the CR as it may be misleading. </w:t>
            </w:r>
          </w:p>
          <w:p w14:paraId="2D099D87" w14:textId="77777777" w:rsidR="00DF28FF" w:rsidRPr="00DF28FF" w:rsidRDefault="00DF28FF" w:rsidP="007F387E">
            <w:pPr>
              <w:shd w:val="clear" w:color="auto" w:fill="FFFFFF"/>
              <w:adjustRightInd w:val="0"/>
              <w:snapToGrid w:val="0"/>
              <w:rPr>
                <w:rFonts w:eastAsiaTheme="minorEastAsia"/>
                <w:color w:val="000000" w:themeColor="text1"/>
                <w:sz w:val="18"/>
                <w:szCs w:val="18"/>
                <w:lang w:eastAsia="zh-CN"/>
              </w:rPr>
            </w:pPr>
          </w:p>
          <w:p w14:paraId="64ECFF29" w14:textId="77777777" w:rsidR="00DF28FF" w:rsidRPr="00DF28FF" w:rsidRDefault="00DF28FF" w:rsidP="007F387E">
            <w:pPr>
              <w:shd w:val="clear" w:color="auto" w:fill="FFFFFF"/>
              <w:adjustRightInd w:val="0"/>
              <w:snapToGrid w:val="0"/>
              <w:rPr>
                <w:rFonts w:eastAsiaTheme="minorEastAsia"/>
                <w:color w:val="000000" w:themeColor="text1"/>
                <w:sz w:val="18"/>
                <w:szCs w:val="18"/>
                <w:lang w:eastAsia="zh-CN"/>
              </w:rPr>
            </w:pPr>
            <w:r w:rsidRPr="00DF28FF">
              <w:rPr>
                <w:rFonts w:eastAsiaTheme="minorEastAsia"/>
                <w:color w:val="000000" w:themeColor="text1"/>
                <w:sz w:val="18"/>
                <w:szCs w:val="18"/>
                <w:lang w:eastAsia="zh-CN"/>
              </w:rPr>
              <w:t xml:space="preserve">Q5.2: No. </w:t>
            </w:r>
          </w:p>
          <w:p w14:paraId="7305ADCB" w14:textId="77777777" w:rsidR="00DF28FF" w:rsidRPr="00DF28FF" w:rsidRDefault="00DF28FF" w:rsidP="007F387E">
            <w:pPr>
              <w:shd w:val="clear" w:color="auto" w:fill="FFFFFF"/>
              <w:adjustRightInd w:val="0"/>
              <w:snapToGrid w:val="0"/>
              <w:rPr>
                <w:rFonts w:eastAsiaTheme="minorEastAsia"/>
                <w:color w:val="000000" w:themeColor="text1"/>
                <w:sz w:val="18"/>
                <w:szCs w:val="18"/>
                <w:lang w:eastAsia="zh-CN"/>
              </w:rPr>
            </w:pPr>
          </w:p>
          <w:p w14:paraId="3BE94626" w14:textId="77777777" w:rsidR="00DF28FF" w:rsidRPr="00DF28FF" w:rsidRDefault="00DF28FF" w:rsidP="007F387E">
            <w:pPr>
              <w:shd w:val="clear" w:color="auto" w:fill="FFFFFF"/>
              <w:adjustRightInd w:val="0"/>
              <w:snapToGrid w:val="0"/>
              <w:rPr>
                <w:rFonts w:eastAsiaTheme="minorEastAsia"/>
                <w:color w:val="000000" w:themeColor="text1"/>
                <w:sz w:val="18"/>
                <w:szCs w:val="18"/>
                <w:lang w:eastAsia="zh-CN"/>
              </w:rPr>
            </w:pPr>
            <w:r w:rsidRPr="00DF28FF">
              <w:rPr>
                <w:rFonts w:eastAsiaTheme="minorEastAsia"/>
                <w:color w:val="000000" w:themeColor="text1"/>
                <w:sz w:val="18"/>
                <w:szCs w:val="18"/>
                <w:lang w:eastAsia="zh-CN"/>
              </w:rPr>
              <w:t xml:space="preserve">Q5.3: No. </w:t>
            </w:r>
          </w:p>
          <w:p w14:paraId="7F34EDF4" w14:textId="77777777" w:rsidR="00DF28FF" w:rsidRDefault="00DF28FF" w:rsidP="007F387E">
            <w:pPr>
              <w:shd w:val="clear" w:color="auto" w:fill="FFFFFF"/>
              <w:adjustRightInd w:val="0"/>
              <w:snapToGrid w:val="0"/>
              <w:rPr>
                <w:rFonts w:eastAsia="Malgun Gothic"/>
                <w:sz w:val="18"/>
                <w:szCs w:val="18"/>
              </w:rPr>
            </w:pPr>
          </w:p>
        </w:tc>
      </w:tr>
      <w:tr w:rsidR="00B64AA3" w14:paraId="1EDD47A8" w14:textId="77777777" w:rsidTr="00DF28FF">
        <w:trPr>
          <w:trHeight w:val="215"/>
        </w:trPr>
        <w:tc>
          <w:tcPr>
            <w:tcW w:w="1516" w:type="dxa"/>
          </w:tcPr>
          <w:p w14:paraId="3F594255" w14:textId="376FE7C9" w:rsidR="00B64AA3" w:rsidRDefault="00B64AA3" w:rsidP="00B64AA3">
            <w:pPr>
              <w:snapToGrid w:val="0"/>
              <w:rPr>
                <w:rFonts w:eastAsiaTheme="minorEastAsia"/>
                <w:color w:val="000000" w:themeColor="text1"/>
                <w:sz w:val="18"/>
                <w:szCs w:val="18"/>
                <w:lang w:eastAsia="zh-CN"/>
              </w:rPr>
            </w:pPr>
            <w:r w:rsidRPr="007142B2">
              <w:rPr>
                <w:rFonts w:eastAsia="Malgun Gothic"/>
                <w:color w:val="000000" w:themeColor="text1"/>
                <w:sz w:val="18"/>
                <w:szCs w:val="18"/>
              </w:rPr>
              <w:t>Qualcomm</w:t>
            </w:r>
          </w:p>
        </w:tc>
        <w:tc>
          <w:tcPr>
            <w:tcW w:w="8469" w:type="dxa"/>
          </w:tcPr>
          <w:p w14:paraId="5B1BCA28" w14:textId="77777777" w:rsidR="00B64AA3" w:rsidRPr="007142B2" w:rsidRDefault="00B64AA3" w:rsidP="00B64AA3">
            <w:pPr>
              <w:textAlignment w:val="baseline"/>
              <w:rPr>
                <w:sz w:val="18"/>
                <w:szCs w:val="18"/>
                <w:lang w:eastAsia="zh-CN"/>
              </w:rPr>
            </w:pPr>
            <w:r w:rsidRPr="007142B2">
              <w:rPr>
                <w:rFonts w:hint="eastAsia"/>
                <w:sz w:val="18"/>
                <w:szCs w:val="18"/>
                <w:lang w:eastAsia="zh-CN"/>
              </w:rPr>
              <w:t xml:space="preserve">Issue 5.1: </w:t>
            </w:r>
            <w:r>
              <w:rPr>
                <w:sz w:val="18"/>
                <w:szCs w:val="18"/>
                <w:lang w:eastAsia="zh-CN"/>
              </w:rPr>
              <w:t>Can s</w:t>
            </w:r>
            <w:r w:rsidRPr="007142B2">
              <w:rPr>
                <w:rFonts w:hint="eastAsia"/>
                <w:sz w:val="18"/>
                <w:szCs w:val="18"/>
                <w:lang w:eastAsia="zh-CN"/>
              </w:rPr>
              <w:t>upport the TP.</w:t>
            </w:r>
          </w:p>
          <w:p w14:paraId="54274CF4" w14:textId="77777777" w:rsidR="00B64AA3" w:rsidRPr="007142B2" w:rsidRDefault="00B64AA3" w:rsidP="00B64AA3">
            <w:pPr>
              <w:overflowPunct w:val="0"/>
              <w:autoSpaceDE w:val="0"/>
              <w:autoSpaceDN w:val="0"/>
              <w:adjustRightInd w:val="0"/>
              <w:textAlignment w:val="baseline"/>
              <w:rPr>
                <w:rFonts w:ascii="Times" w:eastAsiaTheme="minorEastAsia" w:hAnsi="Times" w:cs="Times"/>
                <w:sz w:val="18"/>
                <w:szCs w:val="18"/>
                <w:lang w:eastAsia="zh-CN"/>
              </w:rPr>
            </w:pPr>
          </w:p>
          <w:p w14:paraId="02C0001D" w14:textId="77777777" w:rsidR="00B64AA3" w:rsidRPr="007142B2" w:rsidRDefault="00B64AA3" w:rsidP="00B64AA3">
            <w:pPr>
              <w:textAlignment w:val="baseline"/>
              <w:rPr>
                <w:sz w:val="18"/>
                <w:szCs w:val="18"/>
                <w:lang w:eastAsia="zh-CN"/>
              </w:rPr>
            </w:pPr>
            <w:r w:rsidRPr="007142B2">
              <w:rPr>
                <w:rFonts w:hint="eastAsia"/>
                <w:sz w:val="18"/>
                <w:szCs w:val="18"/>
                <w:lang w:eastAsia="zh-CN"/>
              </w:rPr>
              <w:t xml:space="preserve">Issue 5.2: </w:t>
            </w:r>
            <w:r>
              <w:rPr>
                <w:sz w:val="18"/>
                <w:szCs w:val="18"/>
                <w:lang w:eastAsia="zh-CN"/>
              </w:rPr>
              <w:t>Okay</w:t>
            </w:r>
            <w:r w:rsidRPr="007142B2">
              <w:rPr>
                <w:rFonts w:hint="eastAsia"/>
                <w:sz w:val="18"/>
                <w:szCs w:val="18"/>
                <w:lang w:eastAsia="zh-CN"/>
              </w:rPr>
              <w:t xml:space="preserve"> with FL</w:t>
            </w:r>
            <w:r w:rsidRPr="007142B2">
              <w:rPr>
                <w:sz w:val="18"/>
                <w:szCs w:val="18"/>
                <w:lang w:eastAsia="zh-CN"/>
              </w:rPr>
              <w:t>’</w:t>
            </w:r>
            <w:r w:rsidRPr="007142B2">
              <w:rPr>
                <w:rFonts w:hint="eastAsia"/>
                <w:sz w:val="18"/>
                <w:szCs w:val="18"/>
                <w:lang w:eastAsia="zh-CN"/>
              </w:rPr>
              <w:t>s assessment.</w:t>
            </w:r>
          </w:p>
          <w:p w14:paraId="1AD1195A" w14:textId="77777777" w:rsidR="00B64AA3" w:rsidRPr="007142B2" w:rsidRDefault="00B64AA3" w:rsidP="00B64AA3">
            <w:pPr>
              <w:textAlignment w:val="baseline"/>
              <w:rPr>
                <w:sz w:val="18"/>
                <w:szCs w:val="18"/>
                <w:lang w:eastAsia="zh-CN"/>
              </w:rPr>
            </w:pPr>
          </w:p>
          <w:p w14:paraId="5E5285A1" w14:textId="62C649BE" w:rsidR="00B64AA3" w:rsidRPr="00DF28FF" w:rsidRDefault="00B64AA3" w:rsidP="00B64AA3">
            <w:pPr>
              <w:shd w:val="clear" w:color="auto" w:fill="FFFFFF"/>
              <w:adjustRightInd w:val="0"/>
              <w:snapToGrid w:val="0"/>
              <w:rPr>
                <w:rFonts w:eastAsiaTheme="minorEastAsia"/>
                <w:color w:val="000000" w:themeColor="text1"/>
                <w:sz w:val="18"/>
                <w:szCs w:val="18"/>
                <w:lang w:eastAsia="zh-CN"/>
              </w:rPr>
            </w:pPr>
            <w:r w:rsidRPr="007142B2">
              <w:rPr>
                <w:rFonts w:hint="eastAsia"/>
                <w:sz w:val="18"/>
                <w:szCs w:val="18"/>
                <w:lang w:eastAsia="zh-CN"/>
              </w:rPr>
              <w:t>Issue 5.3: No RAN1 work.</w:t>
            </w:r>
          </w:p>
        </w:tc>
      </w:tr>
      <w:tr w:rsidR="00FD7EA7" w14:paraId="29D6A8B5" w14:textId="77777777" w:rsidTr="00DF28FF">
        <w:trPr>
          <w:trHeight w:val="215"/>
        </w:trPr>
        <w:tc>
          <w:tcPr>
            <w:tcW w:w="1516" w:type="dxa"/>
          </w:tcPr>
          <w:p w14:paraId="1791575F" w14:textId="6EAF9DAB" w:rsidR="00FD7EA7" w:rsidRPr="007142B2" w:rsidRDefault="00FD7EA7" w:rsidP="00FD7EA7">
            <w:pPr>
              <w:snapToGrid w:val="0"/>
              <w:rPr>
                <w:rFonts w:eastAsia="Malgun Gothic"/>
                <w:color w:val="000000" w:themeColor="text1"/>
                <w:sz w:val="18"/>
                <w:szCs w:val="18"/>
              </w:rPr>
            </w:pPr>
            <w:r w:rsidRPr="00D9319C">
              <w:rPr>
                <w:rFonts w:eastAsiaTheme="minorEastAsia"/>
                <w:color w:val="0000FF"/>
                <w:sz w:val="18"/>
                <w:szCs w:val="18"/>
                <w:lang w:eastAsia="zh-CN"/>
              </w:rPr>
              <w:t>Mod</w:t>
            </w:r>
          </w:p>
        </w:tc>
        <w:tc>
          <w:tcPr>
            <w:tcW w:w="8469" w:type="dxa"/>
          </w:tcPr>
          <w:p w14:paraId="3DD1848B" w14:textId="13B858FB" w:rsidR="00FD7EA7" w:rsidRPr="007142B2" w:rsidRDefault="00FD7EA7" w:rsidP="00FD7EA7">
            <w:pPr>
              <w:textAlignment w:val="baseline"/>
              <w:rPr>
                <w:sz w:val="18"/>
                <w:szCs w:val="18"/>
                <w:lang w:eastAsia="zh-CN"/>
              </w:rPr>
            </w:pPr>
            <w:r w:rsidRPr="00D9319C">
              <w:rPr>
                <w:rFonts w:eastAsia="Malgun Gothic"/>
                <w:color w:val="0000FF"/>
                <w:sz w:val="18"/>
                <w:szCs w:val="18"/>
              </w:rPr>
              <w:t xml:space="preserve">Capture companies input accordingly. </w:t>
            </w:r>
          </w:p>
        </w:tc>
      </w:tr>
      <w:tr w:rsidR="002C0728" w14:paraId="7444A4E6" w14:textId="77777777" w:rsidTr="00DF28FF">
        <w:trPr>
          <w:trHeight w:val="215"/>
        </w:trPr>
        <w:tc>
          <w:tcPr>
            <w:tcW w:w="1516" w:type="dxa"/>
          </w:tcPr>
          <w:p w14:paraId="1573FD6B" w14:textId="5C318616" w:rsidR="002C0728" w:rsidRPr="002C0728" w:rsidRDefault="002C0728" w:rsidP="00FD7EA7">
            <w:pPr>
              <w:snapToGrid w:val="0"/>
              <w:rPr>
                <w:rFonts w:eastAsia="PMingLiU"/>
                <w:color w:val="0000FF"/>
                <w:sz w:val="18"/>
                <w:szCs w:val="18"/>
                <w:lang w:eastAsia="zh-TW"/>
              </w:rPr>
            </w:pPr>
            <w:r w:rsidRPr="002C0728">
              <w:rPr>
                <w:rFonts w:eastAsia="Malgun Gothic" w:hint="eastAsia"/>
                <w:color w:val="000000" w:themeColor="text1"/>
                <w:sz w:val="18"/>
                <w:szCs w:val="18"/>
              </w:rPr>
              <w:lastRenderedPageBreak/>
              <w:t>M</w:t>
            </w:r>
            <w:r w:rsidRPr="002C0728">
              <w:rPr>
                <w:rFonts w:eastAsia="Malgun Gothic"/>
                <w:color w:val="000000" w:themeColor="text1"/>
                <w:sz w:val="18"/>
                <w:szCs w:val="18"/>
              </w:rPr>
              <w:t>ediaTek</w:t>
            </w:r>
          </w:p>
        </w:tc>
        <w:tc>
          <w:tcPr>
            <w:tcW w:w="8469" w:type="dxa"/>
          </w:tcPr>
          <w:p w14:paraId="68DA4364" w14:textId="21AE948F" w:rsidR="002C0728" w:rsidRDefault="002C0728" w:rsidP="002C0728">
            <w:pPr>
              <w:snapToGrid w:val="0"/>
              <w:rPr>
                <w:rFonts w:eastAsiaTheme="minorEastAsia" w:cs="Times New Roman"/>
                <w:sz w:val="18"/>
                <w:szCs w:val="18"/>
                <w:lang w:eastAsia="zh-CN"/>
              </w:rPr>
            </w:pPr>
            <w:r w:rsidRPr="002C0728">
              <w:rPr>
                <w:rFonts w:eastAsiaTheme="minorEastAsia"/>
                <w:b/>
                <w:bCs/>
                <w:sz w:val="18"/>
                <w:szCs w:val="18"/>
                <w:lang w:eastAsia="zh-CN"/>
              </w:rPr>
              <w:t>Q5.1A</w:t>
            </w:r>
            <w:r>
              <w:rPr>
                <w:rFonts w:eastAsiaTheme="minorEastAsia"/>
                <w:sz w:val="18"/>
                <w:szCs w:val="18"/>
                <w:lang w:eastAsia="zh-CN"/>
              </w:rPr>
              <w:t>: Applied to both Event-1 and Event-7</w:t>
            </w:r>
          </w:p>
          <w:p w14:paraId="4EA40CD1" w14:textId="77777777" w:rsidR="002C0728" w:rsidRDefault="002C0728" w:rsidP="002C0728">
            <w:pPr>
              <w:snapToGrid w:val="0"/>
              <w:rPr>
                <w:rFonts w:eastAsiaTheme="minorEastAsia"/>
                <w:sz w:val="18"/>
                <w:szCs w:val="18"/>
                <w:lang w:eastAsia="zh-CN"/>
              </w:rPr>
            </w:pPr>
          </w:p>
          <w:p w14:paraId="185843A6" w14:textId="6F502DFB" w:rsidR="002C0728" w:rsidRDefault="002C0728" w:rsidP="002C0728">
            <w:pPr>
              <w:snapToGrid w:val="0"/>
              <w:rPr>
                <w:rFonts w:eastAsiaTheme="minorEastAsia"/>
                <w:sz w:val="18"/>
                <w:szCs w:val="18"/>
                <w:lang w:eastAsia="zh-CN"/>
              </w:rPr>
            </w:pPr>
            <w:r w:rsidRPr="002C0728">
              <w:rPr>
                <w:rFonts w:eastAsiaTheme="minorEastAsia"/>
                <w:b/>
                <w:bCs/>
                <w:sz w:val="18"/>
                <w:szCs w:val="18"/>
                <w:lang w:eastAsia="zh-CN"/>
              </w:rPr>
              <w:t>Q5-1B</w:t>
            </w:r>
            <w:r>
              <w:rPr>
                <w:rFonts w:eastAsiaTheme="minorEastAsia"/>
                <w:sz w:val="18"/>
                <w:szCs w:val="18"/>
                <w:lang w:eastAsia="zh-CN"/>
              </w:rPr>
              <w:t>: We has the same understanding as Ericsson that no spec update is needed.</w:t>
            </w:r>
          </w:p>
          <w:p w14:paraId="5932B103" w14:textId="77777777" w:rsidR="002C0728" w:rsidRDefault="002C0728" w:rsidP="002C0728">
            <w:pPr>
              <w:snapToGrid w:val="0"/>
              <w:rPr>
                <w:rFonts w:eastAsiaTheme="minorEastAsia"/>
                <w:sz w:val="18"/>
                <w:szCs w:val="18"/>
                <w:lang w:eastAsia="zh-CN"/>
              </w:rPr>
            </w:pPr>
          </w:p>
          <w:p w14:paraId="0D27F580" w14:textId="77777777" w:rsidR="002C0728" w:rsidRDefault="002C0728" w:rsidP="002C0728">
            <w:pPr>
              <w:snapToGrid w:val="0"/>
              <w:rPr>
                <w:rFonts w:eastAsiaTheme="minorEastAsia"/>
                <w:sz w:val="18"/>
                <w:szCs w:val="18"/>
                <w:lang w:eastAsia="zh-CN"/>
              </w:rPr>
            </w:pPr>
            <w:r w:rsidRPr="002C0728">
              <w:rPr>
                <w:rFonts w:eastAsiaTheme="minorEastAsia"/>
                <w:b/>
                <w:bCs/>
                <w:sz w:val="18"/>
                <w:szCs w:val="18"/>
                <w:lang w:eastAsia="zh-CN"/>
              </w:rPr>
              <w:t>Q5.2</w:t>
            </w:r>
            <w:r>
              <w:rPr>
                <w:rFonts w:eastAsiaTheme="minorEastAsia"/>
                <w:sz w:val="18"/>
                <w:szCs w:val="18"/>
                <w:lang w:eastAsia="zh-CN"/>
              </w:rPr>
              <w:t>: No RAN1 impact.</w:t>
            </w:r>
          </w:p>
          <w:p w14:paraId="6C935375" w14:textId="77777777" w:rsidR="002C0728" w:rsidRDefault="002C0728" w:rsidP="002C0728">
            <w:pPr>
              <w:snapToGrid w:val="0"/>
              <w:rPr>
                <w:rFonts w:eastAsiaTheme="minorEastAsia"/>
                <w:sz w:val="18"/>
                <w:szCs w:val="18"/>
                <w:lang w:eastAsia="zh-CN"/>
              </w:rPr>
            </w:pPr>
          </w:p>
          <w:p w14:paraId="1DCD9E75" w14:textId="5101D9D5" w:rsidR="002C0728" w:rsidRPr="00D9319C" w:rsidRDefault="002C0728" w:rsidP="002C0728">
            <w:pPr>
              <w:textAlignment w:val="baseline"/>
              <w:rPr>
                <w:rFonts w:eastAsia="Malgun Gothic"/>
                <w:color w:val="0000FF"/>
                <w:sz w:val="18"/>
                <w:szCs w:val="18"/>
              </w:rPr>
            </w:pPr>
            <w:r w:rsidRPr="002C0728">
              <w:rPr>
                <w:rFonts w:eastAsiaTheme="minorEastAsia"/>
                <w:b/>
                <w:bCs/>
                <w:sz w:val="18"/>
                <w:szCs w:val="18"/>
                <w:lang w:eastAsia="zh-CN"/>
              </w:rPr>
              <w:t>Q5.3</w:t>
            </w:r>
            <w:r>
              <w:rPr>
                <w:rFonts w:eastAsiaTheme="minorEastAsia"/>
                <w:sz w:val="18"/>
                <w:szCs w:val="18"/>
                <w:lang w:eastAsia="zh-CN"/>
              </w:rPr>
              <w:t>: No RAN1 impact.</w:t>
            </w:r>
          </w:p>
        </w:tc>
      </w:tr>
      <w:tr w:rsidR="008747F8" w14:paraId="0339AF41" w14:textId="77777777" w:rsidTr="00DF28FF">
        <w:trPr>
          <w:trHeight w:val="215"/>
        </w:trPr>
        <w:tc>
          <w:tcPr>
            <w:tcW w:w="1516" w:type="dxa"/>
          </w:tcPr>
          <w:p w14:paraId="3D12A97F" w14:textId="072F8CD4" w:rsidR="008747F8" w:rsidRPr="002C0728" w:rsidRDefault="008747F8" w:rsidP="008747F8">
            <w:pPr>
              <w:snapToGrid w:val="0"/>
              <w:rPr>
                <w:rFonts w:eastAsia="Malgun Gothic"/>
                <w:color w:val="000000" w:themeColor="text1"/>
                <w:sz w:val="18"/>
                <w:szCs w:val="18"/>
              </w:rPr>
            </w:pPr>
            <w:r w:rsidRPr="00D9319C">
              <w:rPr>
                <w:rFonts w:eastAsiaTheme="minorEastAsia"/>
                <w:color w:val="0000FF"/>
                <w:sz w:val="18"/>
                <w:szCs w:val="18"/>
                <w:lang w:eastAsia="zh-CN"/>
              </w:rPr>
              <w:t>Mod</w:t>
            </w:r>
          </w:p>
        </w:tc>
        <w:tc>
          <w:tcPr>
            <w:tcW w:w="8469" w:type="dxa"/>
          </w:tcPr>
          <w:p w14:paraId="0FFD4B2D" w14:textId="463A4701" w:rsidR="008747F8" w:rsidRPr="002C0728" w:rsidRDefault="008747F8" w:rsidP="008747F8">
            <w:pPr>
              <w:snapToGrid w:val="0"/>
              <w:rPr>
                <w:rFonts w:eastAsiaTheme="minorEastAsia"/>
                <w:b/>
                <w:bCs/>
                <w:sz w:val="18"/>
                <w:szCs w:val="18"/>
                <w:lang w:eastAsia="zh-CN"/>
              </w:rPr>
            </w:pPr>
            <w:r w:rsidRPr="00D9319C">
              <w:rPr>
                <w:rFonts w:eastAsia="Malgun Gothic"/>
                <w:color w:val="0000FF"/>
                <w:sz w:val="18"/>
                <w:szCs w:val="18"/>
              </w:rPr>
              <w:t xml:space="preserve">Capture companies input accordingly. </w:t>
            </w:r>
          </w:p>
        </w:tc>
      </w:tr>
      <w:tr w:rsidR="002B4755" w:rsidRPr="002B4755" w14:paraId="50812880" w14:textId="77777777" w:rsidTr="00DF28FF">
        <w:trPr>
          <w:trHeight w:val="215"/>
        </w:trPr>
        <w:tc>
          <w:tcPr>
            <w:tcW w:w="1516" w:type="dxa"/>
          </w:tcPr>
          <w:p w14:paraId="4B4C4F03" w14:textId="4624B358" w:rsidR="002B4755" w:rsidRPr="002B4755" w:rsidRDefault="002B4755" w:rsidP="008747F8">
            <w:pPr>
              <w:snapToGrid w:val="0"/>
              <w:rPr>
                <w:rFonts w:eastAsiaTheme="minorEastAsia"/>
                <w:sz w:val="18"/>
                <w:szCs w:val="18"/>
                <w:lang w:eastAsia="zh-CN"/>
              </w:rPr>
            </w:pPr>
            <w:proofErr w:type="spellStart"/>
            <w:r w:rsidRPr="002B4755">
              <w:rPr>
                <w:rFonts w:eastAsiaTheme="minorEastAsia"/>
                <w:sz w:val="18"/>
                <w:szCs w:val="18"/>
                <w:lang w:eastAsia="zh-CN"/>
              </w:rPr>
              <w:t>Ofinno</w:t>
            </w:r>
            <w:proofErr w:type="spellEnd"/>
          </w:p>
        </w:tc>
        <w:tc>
          <w:tcPr>
            <w:tcW w:w="8469" w:type="dxa"/>
          </w:tcPr>
          <w:p w14:paraId="0ECEDDA7" w14:textId="4F56555E" w:rsidR="002B4755" w:rsidRDefault="002B4755" w:rsidP="002B4755">
            <w:pPr>
              <w:snapToGrid w:val="0"/>
              <w:jc w:val="both"/>
              <w:rPr>
                <w:rFonts w:eastAsia="Malgun Gothic"/>
                <w:sz w:val="18"/>
                <w:szCs w:val="18"/>
              </w:rPr>
            </w:pPr>
            <w:r>
              <w:rPr>
                <w:rFonts w:eastAsia="Malgun Gothic"/>
                <w:sz w:val="18"/>
                <w:szCs w:val="18"/>
              </w:rPr>
              <w:t xml:space="preserve">Q5.2: In 38.213, for the overlapping PUSCH/PUCCH determination rules, </w:t>
            </w:r>
            <w:r>
              <w:rPr>
                <w:rFonts w:eastAsia="Malgun Gothic"/>
                <w:sz w:val="18"/>
                <w:szCs w:val="18"/>
                <w:highlight w:val="yellow"/>
              </w:rPr>
              <w:t xml:space="preserve">current spec </w:t>
            </w:r>
            <w:r w:rsidRPr="00E5709E">
              <w:rPr>
                <w:rFonts w:eastAsia="Malgun Gothic"/>
                <w:sz w:val="18"/>
                <w:szCs w:val="18"/>
                <w:highlight w:val="yellow"/>
              </w:rPr>
              <w:t>is considering all the conditions that the PUCCH and/or PUSCH transmissions are not transmitted</w:t>
            </w:r>
            <w:r>
              <w:rPr>
                <w:rFonts w:eastAsia="Malgun Gothic"/>
                <w:sz w:val="18"/>
                <w:szCs w:val="18"/>
              </w:rPr>
              <w:t xml:space="preserve">, and </w:t>
            </w:r>
            <w:r w:rsidRPr="00E5709E">
              <w:rPr>
                <w:rFonts w:eastAsia="Malgun Gothic"/>
                <w:sz w:val="18"/>
                <w:szCs w:val="18"/>
                <w:highlight w:val="cyan"/>
              </w:rPr>
              <w:t xml:space="preserve">further specifies UE </w:t>
            </w:r>
            <w:proofErr w:type="spellStart"/>
            <w:r w:rsidRPr="00E5709E">
              <w:rPr>
                <w:rFonts w:eastAsia="Malgun Gothic"/>
                <w:sz w:val="18"/>
                <w:szCs w:val="18"/>
                <w:highlight w:val="cyan"/>
              </w:rPr>
              <w:t>behaviour</w:t>
            </w:r>
            <w:proofErr w:type="spellEnd"/>
            <w:r w:rsidRPr="00E5709E">
              <w:rPr>
                <w:rFonts w:eastAsia="Malgun Gothic"/>
                <w:sz w:val="18"/>
                <w:szCs w:val="18"/>
                <w:highlight w:val="cyan"/>
              </w:rPr>
              <w:t xml:space="preserve"> on PUCCH/PUSCH transmission outside of cell DRX active time</w:t>
            </w:r>
            <w:r>
              <w:rPr>
                <w:rFonts w:eastAsia="Malgun Gothic"/>
                <w:sz w:val="18"/>
                <w:szCs w:val="18"/>
              </w:rPr>
              <w:t xml:space="preserve">. </w:t>
            </w:r>
          </w:p>
          <w:p w14:paraId="0C235D28" w14:textId="77777777" w:rsidR="002B4755" w:rsidRDefault="002B4755" w:rsidP="002B4755">
            <w:pPr>
              <w:snapToGrid w:val="0"/>
              <w:jc w:val="both"/>
              <w:rPr>
                <w:rFonts w:eastAsia="Malgun Gothic"/>
                <w:sz w:val="18"/>
                <w:szCs w:val="18"/>
              </w:rPr>
            </w:pPr>
          </w:p>
          <w:tbl>
            <w:tblPr>
              <w:tblStyle w:val="TableGrid"/>
              <w:tblW w:w="0" w:type="auto"/>
              <w:tblLook w:val="04A0" w:firstRow="1" w:lastRow="0" w:firstColumn="1" w:lastColumn="0" w:noHBand="0" w:noVBand="1"/>
            </w:tblPr>
            <w:tblGrid>
              <w:gridCol w:w="8243"/>
            </w:tblGrid>
            <w:tr w:rsidR="002B4755" w14:paraId="36B2942B" w14:textId="77777777" w:rsidTr="00D53303">
              <w:tc>
                <w:tcPr>
                  <w:tcW w:w="8243" w:type="dxa"/>
                </w:tcPr>
                <w:p w14:paraId="35578B8E" w14:textId="77777777" w:rsidR="002B4755" w:rsidRPr="00E5709E" w:rsidRDefault="002B4755" w:rsidP="002B4755">
                  <w:pPr>
                    <w:pStyle w:val="Heading1"/>
                    <w:numPr>
                      <w:ilvl w:val="0"/>
                      <w:numId w:val="0"/>
                    </w:numPr>
                    <w:tabs>
                      <w:tab w:val="left" w:pos="1134"/>
                    </w:tabs>
                    <w:outlineLvl w:val="0"/>
                  </w:pPr>
                  <w:r w:rsidRPr="00B916EC">
                    <w:t>9</w:t>
                  </w:r>
                  <w:r w:rsidRPr="00B916EC">
                    <w:rPr>
                      <w:rFonts w:hint="eastAsia"/>
                    </w:rPr>
                    <w:tab/>
                  </w:r>
                  <w:r w:rsidRPr="00B916EC">
                    <w:rPr>
                      <w:rFonts w:cs="Arial"/>
                      <w:szCs w:val="36"/>
                    </w:rPr>
                    <w:t>UE procedure for reporting control information</w:t>
                  </w:r>
                </w:p>
                <w:p w14:paraId="7A91958F" w14:textId="77777777" w:rsidR="002B4755" w:rsidRDefault="002B4755" w:rsidP="002B4755">
                  <w:pPr>
                    <w:spacing w:after="180"/>
                    <w:rPr>
                      <w:rFonts w:ascii="Times" w:eastAsia="Malgun Gothic" w:hAnsi="Times" w:cs="Times"/>
                      <w:sz w:val="20"/>
                      <w:szCs w:val="20"/>
                      <w:lang w:val="en-GB" w:eastAsia="zh-CN"/>
                    </w:rPr>
                  </w:pPr>
                  <w:r>
                    <w:rPr>
                      <w:rFonts w:ascii="Times" w:eastAsia="Malgun Gothic" w:hAnsi="Times" w:cs="Times"/>
                      <w:sz w:val="20"/>
                      <w:szCs w:val="20"/>
                      <w:lang w:val="en-GB" w:eastAsia="zh-CN"/>
                    </w:rPr>
                    <w:t>…</w:t>
                  </w:r>
                </w:p>
                <w:p w14:paraId="3E237A06" w14:textId="77777777" w:rsidR="002B4755" w:rsidRPr="00E5709E" w:rsidRDefault="002B4755" w:rsidP="002B4755">
                  <w:pPr>
                    <w:spacing w:after="180"/>
                    <w:rPr>
                      <w:rFonts w:ascii="Times" w:eastAsia="Malgun Gothic" w:hAnsi="Times" w:cs="Times"/>
                      <w:sz w:val="20"/>
                      <w:szCs w:val="20"/>
                      <w:lang w:val="en-GB" w:eastAsia="zh-CN"/>
                    </w:rPr>
                  </w:pPr>
                  <w:r w:rsidRPr="00E5709E">
                    <w:rPr>
                      <w:rFonts w:ascii="Times" w:eastAsia="Malgun Gothic" w:hAnsi="Times" w:cs="Times"/>
                      <w:sz w:val="20"/>
                      <w:szCs w:val="20"/>
                      <w:lang w:val="en-GB" w:eastAsia="zh-CN"/>
                    </w:rPr>
                    <w:t xml:space="preserve">When a UE determines overlapping for PUCCH and/or PUSCH transmissions of the same priority index </w:t>
                  </w:r>
                  <w:r w:rsidRPr="00E5709E">
                    <w:rPr>
                      <w:rFonts w:ascii="Times" w:eastAsia="Malgun Gothic" w:hAnsi="Times"/>
                      <w:sz w:val="20"/>
                      <w:szCs w:val="20"/>
                      <w:lang w:val="en-GB" w:eastAsia="en-US"/>
                    </w:rPr>
                    <w:t>other than PUCCH transmissions with SL HARQ-ACK reports</w:t>
                  </w:r>
                  <w:r w:rsidRPr="00E5709E">
                    <w:rPr>
                      <w:rFonts w:ascii="Times" w:eastAsia="Malgun Gothic" w:hAnsi="Times" w:cs="Times"/>
                      <w:sz w:val="20"/>
                      <w:szCs w:val="20"/>
                      <w:lang w:val="en-GB" w:eastAsia="en-US"/>
                    </w:rPr>
                    <w:t xml:space="preserve"> </w:t>
                  </w:r>
                  <w:r w:rsidRPr="00E5709E">
                    <w:rPr>
                      <w:rFonts w:eastAsia="Malgun Gothic"/>
                      <w:sz w:val="20"/>
                      <w:szCs w:val="20"/>
                      <w:highlight w:val="yellow"/>
                      <w:lang w:val="en-GB" w:eastAsia="en-US"/>
                    </w:rPr>
                    <w:t xml:space="preserve">before considering limitations for UE transmission </w:t>
                  </w:r>
                  <w:r w:rsidRPr="00E5709E">
                    <w:rPr>
                      <w:rFonts w:eastAsia="宋体"/>
                      <w:sz w:val="20"/>
                      <w:szCs w:val="20"/>
                      <w:highlight w:val="yellow"/>
                      <w:lang w:val="en-GB" w:eastAsia="en-US"/>
                    </w:rPr>
                    <w:t>due to cell DRX operation</w:t>
                  </w:r>
                  <w:r w:rsidRPr="00E5709E">
                    <w:rPr>
                      <w:rFonts w:eastAsia="宋体"/>
                      <w:sz w:val="20"/>
                      <w:szCs w:val="20"/>
                      <w:lang w:val="en-GB" w:eastAsia="en-US"/>
                    </w:rPr>
                    <w:t xml:space="preserve"> [11, TS 38.321] or</w:t>
                  </w:r>
                  <w:r w:rsidRPr="00E5709E">
                    <w:rPr>
                      <w:rFonts w:eastAsia="Malgun Gothic"/>
                      <w:sz w:val="20"/>
                      <w:szCs w:val="20"/>
                      <w:lang w:val="en-GB" w:eastAsia="en-US"/>
                    </w:rPr>
                    <w:t xml:space="preserve"> as described in clauses 11.1,</w:t>
                  </w:r>
                  <w:r w:rsidRPr="00E5709E">
                    <w:rPr>
                      <w:rFonts w:eastAsia="Malgun Gothic" w:hint="eastAsia"/>
                      <w:sz w:val="20"/>
                      <w:szCs w:val="20"/>
                      <w:lang w:val="en-GB" w:eastAsia="zh-CN"/>
                    </w:rPr>
                    <w:t xml:space="preserve"> 11.1.1</w:t>
                  </w:r>
                  <w:r w:rsidRPr="00E5709E">
                    <w:rPr>
                      <w:rFonts w:ascii="Times" w:eastAsia="Malgun Gothic" w:hAnsi="Times" w:cs="Times"/>
                      <w:sz w:val="20"/>
                      <w:szCs w:val="20"/>
                      <w:lang w:val="en-GB" w:eastAsia="zh-CN"/>
                    </w:rPr>
                    <w:t>, 11.2A</w:t>
                  </w:r>
                  <w:r w:rsidRPr="00E5709E">
                    <w:rPr>
                      <w:rFonts w:eastAsia="宋体" w:cs="Times" w:hint="eastAsia"/>
                      <w:sz w:val="20"/>
                      <w:szCs w:val="20"/>
                      <w:lang w:val="en-GB" w:eastAsia="zh-CN"/>
                    </w:rPr>
                    <w:t>,</w:t>
                  </w:r>
                  <w:r w:rsidRPr="00E5709E">
                    <w:rPr>
                      <w:rFonts w:eastAsia="宋体" w:cs="Times"/>
                      <w:sz w:val="20"/>
                      <w:szCs w:val="20"/>
                      <w:lang w:val="en-GB" w:eastAsia="zh-CN"/>
                    </w:rPr>
                    <w:t xml:space="preserve"> </w:t>
                  </w:r>
                  <w:r w:rsidRPr="00E5709E">
                    <w:rPr>
                      <w:rFonts w:ascii="Times" w:eastAsia="宋体" w:hAnsi="Times" w:cs="Times" w:hint="eastAsia"/>
                      <w:sz w:val="20"/>
                      <w:szCs w:val="20"/>
                      <w:lang w:val="en-GB" w:eastAsia="zh-CN"/>
                    </w:rPr>
                    <w:t>15</w:t>
                  </w:r>
                  <w:r w:rsidRPr="00E5709E">
                    <w:rPr>
                      <w:rFonts w:ascii="Times" w:eastAsia="Malgun Gothic" w:hAnsi="Times" w:cs="Times"/>
                      <w:sz w:val="20"/>
                      <w:szCs w:val="20"/>
                      <w:lang w:val="en-GB" w:eastAsia="zh-CN"/>
                    </w:rPr>
                    <w:t xml:space="preserve"> </w:t>
                  </w:r>
                  <w:r w:rsidRPr="00E5709E">
                    <w:rPr>
                      <w:rFonts w:ascii="Times" w:eastAsia="宋体" w:hAnsi="Times" w:cs="Times" w:hint="eastAsia"/>
                      <w:sz w:val="20"/>
                      <w:szCs w:val="20"/>
                      <w:lang w:val="en-GB" w:eastAsia="zh-CN"/>
                    </w:rPr>
                    <w:t xml:space="preserve">and 17.2 </w:t>
                  </w:r>
                  <w:r w:rsidRPr="00E5709E">
                    <w:rPr>
                      <w:rFonts w:ascii="Times" w:eastAsia="Malgun Gothic" w:hAnsi="Times" w:cs="Times"/>
                      <w:sz w:val="20"/>
                      <w:szCs w:val="20"/>
                      <w:lang w:val="en-GB" w:eastAsia="zh-CN"/>
                    </w:rPr>
                    <w:t xml:space="preserve">including repetitions if any, </w:t>
                  </w:r>
                </w:p>
                <w:p w14:paraId="720D0162" w14:textId="77777777" w:rsidR="002B4755" w:rsidRPr="00E5709E" w:rsidRDefault="002B4755" w:rsidP="002B4755">
                  <w:pPr>
                    <w:spacing w:after="180"/>
                    <w:ind w:left="568" w:hanging="284"/>
                    <w:rPr>
                      <w:rFonts w:eastAsia="宋体"/>
                      <w:sz w:val="20"/>
                      <w:szCs w:val="20"/>
                      <w:lang w:val="x-none" w:eastAsia="zh-CN"/>
                    </w:rPr>
                  </w:pPr>
                  <w:r w:rsidRPr="00E5709E">
                    <w:rPr>
                      <w:rFonts w:eastAsia="宋体"/>
                      <w:sz w:val="20"/>
                      <w:szCs w:val="20"/>
                      <w:lang w:val="x-none" w:eastAsia="en-US"/>
                    </w:rPr>
                    <w:t>-</w:t>
                  </w:r>
                  <w:r w:rsidRPr="00E5709E">
                    <w:rPr>
                      <w:rFonts w:eastAsia="宋体"/>
                      <w:sz w:val="20"/>
                      <w:szCs w:val="20"/>
                      <w:lang w:val="x-none" w:eastAsia="en-US"/>
                    </w:rPr>
                    <w:tab/>
                  </w:r>
                  <w:r w:rsidRPr="00E5709E">
                    <w:rPr>
                      <w:rFonts w:eastAsia="宋体"/>
                      <w:sz w:val="20"/>
                      <w:szCs w:val="20"/>
                      <w:lang w:eastAsia="en-US"/>
                    </w:rPr>
                    <w:t xml:space="preserve">first, </w:t>
                  </w:r>
                  <w:r w:rsidRPr="00E5709E">
                    <w:rPr>
                      <w:rFonts w:eastAsia="宋体"/>
                      <w:sz w:val="20"/>
                      <w:szCs w:val="20"/>
                      <w:lang w:val="x-none" w:eastAsia="zh-CN"/>
                    </w:rPr>
                    <w:t>the UE resolves the overlapping for PUCCHs with repetitions as described in clause 9.2.6, if any</w:t>
                  </w:r>
                </w:p>
                <w:p w14:paraId="77FAF832" w14:textId="77777777" w:rsidR="002B4755" w:rsidRPr="00E5709E" w:rsidRDefault="002B4755" w:rsidP="002B4755">
                  <w:pPr>
                    <w:spacing w:after="180"/>
                    <w:ind w:left="568" w:hanging="284"/>
                    <w:rPr>
                      <w:rFonts w:eastAsia="宋体"/>
                      <w:sz w:val="20"/>
                      <w:szCs w:val="20"/>
                      <w:lang w:val="x-none" w:eastAsia="zh-CN"/>
                    </w:rPr>
                  </w:pPr>
                  <w:r w:rsidRPr="00E5709E">
                    <w:rPr>
                      <w:rFonts w:eastAsia="宋体" w:hint="eastAsia"/>
                      <w:sz w:val="20"/>
                      <w:szCs w:val="20"/>
                      <w:lang w:val="x-none" w:eastAsia="en-US"/>
                    </w:rPr>
                    <w:t>-</w:t>
                  </w:r>
                  <w:r w:rsidRPr="00E5709E">
                    <w:rPr>
                      <w:rFonts w:eastAsia="宋体"/>
                      <w:sz w:val="20"/>
                      <w:szCs w:val="20"/>
                      <w:lang w:val="x-none" w:eastAsia="en-US"/>
                    </w:rPr>
                    <w:tab/>
                  </w:r>
                  <w:r w:rsidRPr="00E5709E">
                    <w:rPr>
                      <w:rFonts w:eastAsia="宋体"/>
                      <w:sz w:val="20"/>
                      <w:szCs w:val="20"/>
                      <w:lang w:eastAsia="en-US"/>
                    </w:rPr>
                    <w:t xml:space="preserve">second, </w:t>
                  </w:r>
                  <w:r w:rsidRPr="00E5709E">
                    <w:rPr>
                      <w:rFonts w:eastAsia="宋体"/>
                      <w:sz w:val="20"/>
                      <w:szCs w:val="20"/>
                      <w:lang w:val="x-none" w:eastAsia="zh-CN"/>
                    </w:rPr>
                    <w:t>the UE resolves the overlapping for PUCCHs without repetitions as described in clauses 9.2.5</w:t>
                  </w:r>
                </w:p>
                <w:p w14:paraId="72109012" w14:textId="77777777" w:rsidR="002B4755" w:rsidRPr="00E5709E" w:rsidRDefault="002B4755" w:rsidP="002B4755">
                  <w:pPr>
                    <w:spacing w:after="180"/>
                    <w:ind w:left="568" w:hanging="284"/>
                    <w:rPr>
                      <w:rFonts w:eastAsia="宋体"/>
                      <w:sz w:val="20"/>
                      <w:szCs w:val="20"/>
                      <w:lang w:val="x-none" w:eastAsia="zh-CN"/>
                    </w:rPr>
                  </w:pPr>
                  <w:r w:rsidRPr="00E5709E">
                    <w:rPr>
                      <w:rFonts w:eastAsia="宋体" w:hint="eastAsia"/>
                      <w:sz w:val="20"/>
                      <w:szCs w:val="20"/>
                      <w:lang w:val="x-none" w:eastAsia="en-US"/>
                    </w:rPr>
                    <w:t>-</w:t>
                  </w:r>
                  <w:r w:rsidRPr="00E5709E">
                    <w:rPr>
                      <w:rFonts w:eastAsia="宋体"/>
                      <w:sz w:val="20"/>
                      <w:szCs w:val="20"/>
                      <w:lang w:val="x-none" w:eastAsia="en-US"/>
                    </w:rPr>
                    <w:tab/>
                  </w:r>
                  <w:r w:rsidRPr="00E5709E">
                    <w:rPr>
                      <w:rFonts w:eastAsia="宋体"/>
                      <w:sz w:val="20"/>
                      <w:szCs w:val="20"/>
                      <w:lang w:eastAsia="en-US"/>
                    </w:rPr>
                    <w:t xml:space="preserve">third, </w:t>
                  </w:r>
                  <w:r w:rsidRPr="00E5709E">
                    <w:rPr>
                      <w:rFonts w:eastAsia="宋体"/>
                      <w:sz w:val="20"/>
                      <w:szCs w:val="20"/>
                      <w:lang w:val="x-none" w:eastAsia="zh-CN"/>
                    </w:rPr>
                    <w:t>the UE resolves the overlapping for PUSCHs and PUCCHs with repetitions as described in clause 9.2.6</w:t>
                  </w:r>
                </w:p>
                <w:p w14:paraId="0073F0C3" w14:textId="77777777" w:rsidR="002B4755" w:rsidRPr="00E5709E" w:rsidRDefault="002B4755" w:rsidP="002B4755">
                  <w:pPr>
                    <w:spacing w:after="180"/>
                    <w:ind w:left="568" w:hanging="284"/>
                    <w:rPr>
                      <w:rFonts w:eastAsia="宋体"/>
                      <w:sz w:val="20"/>
                      <w:szCs w:val="32"/>
                      <w:lang w:val="en-GB" w:eastAsia="en-US"/>
                    </w:rPr>
                  </w:pPr>
                  <w:r w:rsidRPr="00E5709E">
                    <w:rPr>
                      <w:rFonts w:eastAsia="宋体" w:hint="eastAsia"/>
                      <w:sz w:val="20"/>
                      <w:szCs w:val="20"/>
                      <w:lang w:val="x-none" w:eastAsia="zh-CN"/>
                    </w:rPr>
                    <w:t>-</w:t>
                  </w:r>
                  <w:r w:rsidRPr="00E5709E">
                    <w:rPr>
                      <w:rFonts w:eastAsia="宋体"/>
                      <w:sz w:val="20"/>
                      <w:szCs w:val="20"/>
                      <w:lang w:val="x-none" w:eastAsia="zh-CN"/>
                    </w:rPr>
                    <w:tab/>
                    <w:t>fourth, the UE resolves the overlapping for PUSCHs and PUCCHs without repetitions as is subsequently described in this clause</w:t>
                  </w:r>
                  <w:r w:rsidRPr="00E5709E">
                    <w:rPr>
                      <w:rFonts w:eastAsia="宋体"/>
                      <w:sz w:val="20"/>
                      <w:szCs w:val="20"/>
                      <w:lang w:val="en-GB" w:eastAsia="zh-CN"/>
                    </w:rPr>
                    <w:t>.</w:t>
                  </w:r>
                </w:p>
                <w:p w14:paraId="7AE823CE" w14:textId="77777777" w:rsidR="002B4755" w:rsidRPr="00E5709E" w:rsidRDefault="002B4755" w:rsidP="002B4755">
                  <w:pPr>
                    <w:spacing w:after="180"/>
                    <w:rPr>
                      <w:rFonts w:eastAsia="宋体"/>
                      <w:sz w:val="20"/>
                      <w:szCs w:val="20"/>
                      <w:lang w:val="en-GB" w:eastAsia="en-US"/>
                    </w:rPr>
                  </w:pPr>
                  <w:r w:rsidRPr="00E5709E">
                    <w:rPr>
                      <w:rFonts w:eastAsia="宋体"/>
                      <w:sz w:val="20"/>
                      <w:szCs w:val="20"/>
                      <w:lang w:val="en-GB" w:eastAsia="en-US"/>
                    </w:rPr>
                    <w:t xml:space="preserve">After resolving the overlapping for </w:t>
                  </w:r>
                  <w:r w:rsidRPr="00E5709E">
                    <w:rPr>
                      <w:rFonts w:eastAsia="宋体"/>
                      <w:sz w:val="20"/>
                      <w:szCs w:val="20"/>
                      <w:lang w:val="en-GB" w:eastAsia="zh-CN"/>
                    </w:rPr>
                    <w:t xml:space="preserve">PUCCH and/or PUSCH transmissions, and if cell DRX is activated for a serving cell and </w:t>
                  </w:r>
                  <w:r w:rsidRPr="00E5709E">
                    <w:rPr>
                      <w:rFonts w:eastAsia="宋体"/>
                      <w:sz w:val="20"/>
                      <w:szCs w:val="20"/>
                      <w:highlight w:val="cyan"/>
                      <w:lang w:val="en-GB" w:eastAsia="zh-CN"/>
                    </w:rPr>
                    <w:t xml:space="preserve">a PUCCH or PUSCH transmission would overlap with the non-active period of cell DRX of the serving cell, the UE </w:t>
                  </w:r>
                  <w:r w:rsidRPr="00E5709E">
                    <w:rPr>
                      <w:rFonts w:eastAsia="宋体"/>
                      <w:sz w:val="20"/>
                      <w:szCs w:val="20"/>
                      <w:highlight w:val="cyan"/>
                      <w:lang w:val="en-GB" w:eastAsia="en-US"/>
                    </w:rPr>
                    <w:t>does not transmit the PUCCH</w:t>
                  </w:r>
                  <w:r w:rsidRPr="00E5709E">
                    <w:rPr>
                      <w:rFonts w:eastAsia="宋体"/>
                      <w:sz w:val="20"/>
                      <w:szCs w:val="20"/>
                      <w:lang w:val="en-GB" w:eastAsia="en-US"/>
                    </w:rPr>
                    <w:t xml:space="preserve"> if HARQ-ACK information is not multiplexed in the PUCCH, </w:t>
                  </w:r>
                  <w:r w:rsidRPr="00E5709E">
                    <w:rPr>
                      <w:rFonts w:eastAsia="宋体"/>
                      <w:sz w:val="20"/>
                      <w:szCs w:val="20"/>
                      <w:highlight w:val="cyan"/>
                      <w:lang w:val="en-GB" w:eastAsia="en-US"/>
                    </w:rPr>
                    <w:t>or does not transmit the PUSCH</w:t>
                  </w:r>
                  <w:r w:rsidRPr="00E5709E">
                    <w:rPr>
                      <w:rFonts w:eastAsia="宋体"/>
                      <w:sz w:val="20"/>
                      <w:szCs w:val="20"/>
                      <w:lang w:val="en-GB" w:eastAsia="en-US"/>
                    </w:rPr>
                    <w:t xml:space="preserve"> if HARQ-ACK information is not multiplexed in the PUSCH and the PUSCH is not associated with a corresponding PDCCH, respectively.</w:t>
                  </w:r>
                </w:p>
              </w:tc>
            </w:tr>
          </w:tbl>
          <w:p w14:paraId="7BEAFE13" w14:textId="77777777" w:rsidR="002B4755" w:rsidRDefault="002B4755" w:rsidP="002B4755">
            <w:pPr>
              <w:snapToGrid w:val="0"/>
              <w:jc w:val="both"/>
              <w:rPr>
                <w:rFonts w:eastAsia="Malgun Gothic"/>
                <w:sz w:val="18"/>
                <w:szCs w:val="18"/>
              </w:rPr>
            </w:pPr>
          </w:p>
          <w:p w14:paraId="5420DA3B" w14:textId="7DA311A1" w:rsidR="002B4755" w:rsidRDefault="002B4755" w:rsidP="002B4755">
            <w:pPr>
              <w:snapToGrid w:val="0"/>
              <w:jc w:val="both"/>
              <w:rPr>
                <w:rFonts w:eastAsia="Malgun Gothic"/>
                <w:sz w:val="18"/>
                <w:szCs w:val="18"/>
              </w:rPr>
            </w:pPr>
            <w:r>
              <w:rPr>
                <w:rFonts w:eastAsia="Malgun Gothic"/>
                <w:sz w:val="18"/>
                <w:szCs w:val="18"/>
              </w:rPr>
              <w:t>This is the UE behavior expected to follow the LS, therefore similarly we think following modification is needed in TS 38.213 section 9.</w:t>
            </w:r>
          </w:p>
          <w:p w14:paraId="6F420C5A" w14:textId="77777777" w:rsidR="002B4755" w:rsidRDefault="002B4755" w:rsidP="002B4755">
            <w:pPr>
              <w:snapToGrid w:val="0"/>
              <w:jc w:val="both"/>
              <w:rPr>
                <w:rFonts w:eastAsia="Malgun Gothic"/>
                <w:sz w:val="18"/>
                <w:szCs w:val="18"/>
              </w:rPr>
            </w:pPr>
          </w:p>
          <w:tbl>
            <w:tblPr>
              <w:tblStyle w:val="TableGrid"/>
              <w:tblW w:w="0" w:type="auto"/>
              <w:tblLook w:val="04A0" w:firstRow="1" w:lastRow="0" w:firstColumn="1" w:lastColumn="0" w:noHBand="0" w:noVBand="1"/>
            </w:tblPr>
            <w:tblGrid>
              <w:gridCol w:w="8243"/>
            </w:tblGrid>
            <w:tr w:rsidR="002B4755" w14:paraId="75943FAE" w14:textId="77777777" w:rsidTr="002B4755">
              <w:tc>
                <w:tcPr>
                  <w:tcW w:w="8243" w:type="dxa"/>
                </w:tcPr>
                <w:p w14:paraId="181C1215" w14:textId="1839ED09" w:rsidR="002B4755" w:rsidRPr="002B4755" w:rsidRDefault="002B4755" w:rsidP="002B4755">
                  <w:pPr>
                    <w:snapToGrid w:val="0"/>
                    <w:jc w:val="center"/>
                    <w:rPr>
                      <w:rFonts w:eastAsia="Malgun Gothic"/>
                      <w:color w:val="EE0000"/>
                      <w:sz w:val="18"/>
                      <w:szCs w:val="18"/>
                    </w:rPr>
                  </w:pPr>
                  <w:r w:rsidRPr="002B4755">
                    <w:rPr>
                      <w:rFonts w:eastAsia="Malgun Gothic"/>
                      <w:color w:val="EE0000"/>
                      <w:sz w:val="18"/>
                      <w:szCs w:val="18"/>
                    </w:rPr>
                    <w:t>&lt;Irrelevant part is omitted&gt;</w:t>
                  </w:r>
                </w:p>
                <w:p w14:paraId="660356A6" w14:textId="014743DF" w:rsidR="002B4755" w:rsidRPr="002B4755" w:rsidRDefault="002B4755" w:rsidP="002B4755">
                  <w:pPr>
                    <w:keepNext/>
                    <w:keepLines/>
                    <w:pBdr>
                      <w:top w:val="single" w:sz="12" w:space="3" w:color="auto"/>
                    </w:pBdr>
                    <w:tabs>
                      <w:tab w:val="left" w:pos="1134"/>
                    </w:tabs>
                    <w:spacing w:before="240" w:after="180"/>
                    <w:outlineLvl w:val="0"/>
                    <w:rPr>
                      <w:rFonts w:ascii="Arial" w:eastAsia="宋体" w:hAnsi="Arial"/>
                      <w:sz w:val="36"/>
                      <w:szCs w:val="20"/>
                      <w:lang w:val="en-GB" w:eastAsia="en-US"/>
                    </w:rPr>
                  </w:pPr>
                  <w:bookmarkStart w:id="194" w:name="_Toc209629536"/>
                  <w:r w:rsidRPr="002B4755">
                    <w:rPr>
                      <w:rFonts w:ascii="Arial" w:eastAsia="宋体" w:hAnsi="Arial"/>
                      <w:sz w:val="36"/>
                      <w:szCs w:val="20"/>
                      <w:lang w:val="en-GB" w:eastAsia="en-US"/>
                    </w:rPr>
                    <w:t>9</w:t>
                  </w:r>
                  <w:r w:rsidRPr="002B4755">
                    <w:rPr>
                      <w:rFonts w:ascii="Arial" w:eastAsia="宋体" w:hAnsi="Arial" w:hint="eastAsia"/>
                      <w:sz w:val="36"/>
                      <w:szCs w:val="20"/>
                      <w:lang w:val="en-GB" w:eastAsia="en-US"/>
                    </w:rPr>
                    <w:tab/>
                  </w:r>
                  <w:r w:rsidRPr="002B4755">
                    <w:rPr>
                      <w:rFonts w:ascii="Arial" w:eastAsia="宋体" w:hAnsi="Arial" w:cs="Arial"/>
                      <w:sz w:val="36"/>
                      <w:szCs w:val="36"/>
                      <w:lang w:val="en-GB" w:eastAsia="en-US"/>
                    </w:rPr>
                    <w:t>UE procedure for reporting control information</w:t>
                  </w:r>
                  <w:bookmarkEnd w:id="194"/>
                </w:p>
                <w:p w14:paraId="4F285F71" w14:textId="34C30540" w:rsidR="002B4755" w:rsidRPr="002B4755" w:rsidRDefault="002B4755" w:rsidP="002B4755">
                  <w:pPr>
                    <w:snapToGrid w:val="0"/>
                    <w:jc w:val="center"/>
                    <w:rPr>
                      <w:rFonts w:eastAsia="Malgun Gothic"/>
                      <w:color w:val="EE0000"/>
                      <w:sz w:val="18"/>
                      <w:szCs w:val="18"/>
                      <w:lang w:val="en-GB"/>
                    </w:rPr>
                  </w:pPr>
                  <w:r w:rsidRPr="002B4755">
                    <w:rPr>
                      <w:rFonts w:eastAsia="Malgun Gothic"/>
                      <w:color w:val="EE0000"/>
                      <w:sz w:val="18"/>
                      <w:szCs w:val="18"/>
                      <w:lang w:val="en-GB"/>
                    </w:rPr>
                    <w:t>&lt;Irrelevant part is omitted&gt;</w:t>
                  </w:r>
                </w:p>
                <w:p w14:paraId="6A517813" w14:textId="77777777" w:rsidR="002B4755" w:rsidRDefault="002B4755" w:rsidP="002B4755">
                  <w:pPr>
                    <w:snapToGrid w:val="0"/>
                    <w:jc w:val="both"/>
                    <w:rPr>
                      <w:rFonts w:eastAsia="Malgun Gothic"/>
                      <w:sz w:val="18"/>
                      <w:szCs w:val="18"/>
                      <w:lang w:val="en-GB"/>
                    </w:rPr>
                  </w:pPr>
                </w:p>
                <w:p w14:paraId="6358FDAD" w14:textId="39F9EC92" w:rsidR="002B4755" w:rsidRPr="002B4755" w:rsidRDefault="002B4755" w:rsidP="002B4755">
                  <w:pPr>
                    <w:spacing w:after="180"/>
                    <w:rPr>
                      <w:rFonts w:ascii="Times" w:eastAsia="Malgun Gothic" w:hAnsi="Times" w:cs="Times"/>
                      <w:sz w:val="20"/>
                      <w:szCs w:val="20"/>
                      <w:lang w:val="en-GB" w:eastAsia="zh-CN"/>
                    </w:rPr>
                  </w:pPr>
                  <w:r w:rsidRPr="002B4755">
                    <w:rPr>
                      <w:rFonts w:ascii="Times" w:eastAsia="Malgun Gothic" w:hAnsi="Times" w:cs="Times"/>
                      <w:sz w:val="20"/>
                      <w:szCs w:val="20"/>
                      <w:lang w:val="en-GB" w:eastAsia="zh-CN"/>
                    </w:rPr>
                    <w:t xml:space="preserve">When a UE determines overlapping for PUCCH and/or PUSCH transmissions of the same priority index </w:t>
                  </w:r>
                  <w:r w:rsidRPr="002B4755">
                    <w:rPr>
                      <w:rFonts w:ascii="Times" w:eastAsia="Malgun Gothic" w:hAnsi="Times"/>
                      <w:sz w:val="20"/>
                      <w:szCs w:val="20"/>
                      <w:lang w:val="en-GB" w:eastAsia="en-US"/>
                    </w:rPr>
                    <w:t>other than PUCCH transmissions with SL HARQ-ACK reports</w:t>
                  </w:r>
                  <w:r w:rsidRPr="002B4755">
                    <w:rPr>
                      <w:rFonts w:ascii="Times" w:eastAsia="Malgun Gothic" w:hAnsi="Times" w:cs="Times"/>
                      <w:sz w:val="20"/>
                      <w:szCs w:val="20"/>
                      <w:lang w:val="en-GB" w:eastAsia="en-US"/>
                    </w:rPr>
                    <w:t xml:space="preserve"> </w:t>
                  </w:r>
                  <w:r w:rsidRPr="002B4755">
                    <w:rPr>
                      <w:rFonts w:eastAsia="Malgun Gothic"/>
                      <w:sz w:val="20"/>
                      <w:szCs w:val="20"/>
                      <w:lang w:val="en-GB" w:eastAsia="en-US"/>
                    </w:rPr>
                    <w:t xml:space="preserve">before considering limitations for UE transmission </w:t>
                  </w:r>
                  <w:r w:rsidRPr="002B4755">
                    <w:rPr>
                      <w:rFonts w:eastAsia="宋体"/>
                      <w:sz w:val="20"/>
                      <w:szCs w:val="20"/>
                      <w:lang w:val="en-GB" w:eastAsia="en-US"/>
                    </w:rPr>
                    <w:t xml:space="preserve">due to cell DRX operation </w:t>
                  </w:r>
                  <w:ins w:id="195" w:author="Jae-Nam Shim" w:date="2025-10-13T16:20:00Z">
                    <w:r w:rsidRPr="002B4755">
                      <w:rPr>
                        <w:rFonts w:eastAsia="宋体"/>
                        <w:color w:val="EE0000"/>
                        <w:sz w:val="20"/>
                        <w:szCs w:val="20"/>
                        <w:lang w:val="en-GB" w:eastAsia="en-US"/>
                      </w:rPr>
                      <w:t xml:space="preserve">or DRX operation </w:t>
                    </w:r>
                  </w:ins>
                  <w:r w:rsidRPr="002B4755">
                    <w:rPr>
                      <w:rFonts w:eastAsia="宋体"/>
                      <w:sz w:val="20"/>
                      <w:szCs w:val="20"/>
                      <w:lang w:val="en-GB" w:eastAsia="en-US"/>
                    </w:rPr>
                    <w:t>[11, TS 38.321] or</w:t>
                  </w:r>
                  <w:r w:rsidRPr="002B4755">
                    <w:rPr>
                      <w:rFonts w:eastAsia="Malgun Gothic"/>
                      <w:sz w:val="20"/>
                      <w:szCs w:val="20"/>
                      <w:lang w:val="en-GB" w:eastAsia="en-US"/>
                    </w:rPr>
                    <w:t xml:space="preserve"> as described in clauses 11.1,</w:t>
                  </w:r>
                  <w:r w:rsidRPr="002B4755">
                    <w:rPr>
                      <w:rFonts w:eastAsia="Malgun Gothic" w:hint="eastAsia"/>
                      <w:sz w:val="20"/>
                      <w:szCs w:val="20"/>
                      <w:lang w:val="en-GB" w:eastAsia="zh-CN"/>
                    </w:rPr>
                    <w:t xml:space="preserve"> 11.1.1</w:t>
                  </w:r>
                  <w:r w:rsidRPr="002B4755">
                    <w:rPr>
                      <w:rFonts w:ascii="Times" w:eastAsia="Malgun Gothic" w:hAnsi="Times" w:cs="Times"/>
                      <w:sz w:val="20"/>
                      <w:szCs w:val="20"/>
                      <w:lang w:val="en-GB" w:eastAsia="zh-CN"/>
                    </w:rPr>
                    <w:t>, 11.2A</w:t>
                  </w:r>
                  <w:r w:rsidRPr="002B4755">
                    <w:rPr>
                      <w:rFonts w:ascii="Malgun Gothic" w:eastAsia="宋体" w:hAnsi="Malgun Gothic" w:cs="Times" w:hint="eastAsia"/>
                      <w:sz w:val="20"/>
                      <w:szCs w:val="20"/>
                      <w:lang w:val="en-GB" w:eastAsia="zh-CN"/>
                    </w:rPr>
                    <w:t>,</w:t>
                  </w:r>
                  <w:r w:rsidRPr="002B4755">
                    <w:rPr>
                      <w:rFonts w:ascii="Malgun Gothic" w:eastAsia="宋体" w:hAnsi="Malgun Gothic" w:cs="Times"/>
                      <w:sz w:val="20"/>
                      <w:szCs w:val="20"/>
                      <w:lang w:val="en-GB" w:eastAsia="zh-CN"/>
                    </w:rPr>
                    <w:t xml:space="preserve"> </w:t>
                  </w:r>
                  <w:r w:rsidRPr="002B4755">
                    <w:rPr>
                      <w:rFonts w:ascii="Times" w:eastAsia="宋体" w:hAnsi="Times" w:cs="Times" w:hint="eastAsia"/>
                      <w:sz w:val="20"/>
                      <w:szCs w:val="20"/>
                      <w:lang w:val="en-GB" w:eastAsia="zh-CN"/>
                    </w:rPr>
                    <w:t>15</w:t>
                  </w:r>
                  <w:r w:rsidRPr="002B4755">
                    <w:rPr>
                      <w:rFonts w:ascii="Times" w:eastAsia="宋体" w:hAnsi="Times" w:cs="Times"/>
                      <w:sz w:val="20"/>
                      <w:szCs w:val="20"/>
                      <w:lang w:val="en-GB" w:eastAsia="zh-CN"/>
                    </w:rPr>
                    <w:t>,</w:t>
                  </w:r>
                  <w:r w:rsidRPr="002B4755">
                    <w:rPr>
                      <w:rFonts w:ascii="Times" w:eastAsia="宋体" w:hAnsi="Times" w:cs="Times" w:hint="eastAsia"/>
                      <w:sz w:val="20"/>
                      <w:szCs w:val="20"/>
                      <w:lang w:val="en-GB" w:eastAsia="zh-CN"/>
                    </w:rPr>
                    <w:t xml:space="preserve"> 17.2</w:t>
                  </w:r>
                  <w:r w:rsidRPr="002B4755">
                    <w:rPr>
                      <w:rFonts w:ascii="Times" w:eastAsia="宋体" w:hAnsi="Times" w:cs="Times"/>
                      <w:sz w:val="20"/>
                      <w:szCs w:val="20"/>
                      <w:lang w:val="en-GB" w:eastAsia="zh-CN"/>
                    </w:rPr>
                    <w:t>,</w:t>
                  </w:r>
                  <w:r w:rsidRPr="002B4755">
                    <w:rPr>
                      <w:rFonts w:ascii="Times" w:eastAsia="宋体" w:hAnsi="Times" w:cs="Times" w:hint="eastAsia"/>
                      <w:sz w:val="20"/>
                      <w:szCs w:val="20"/>
                      <w:lang w:val="en-GB" w:eastAsia="zh-CN"/>
                    </w:rPr>
                    <w:t xml:space="preserve"> </w:t>
                  </w:r>
                  <w:r w:rsidRPr="002B4755">
                    <w:rPr>
                      <w:rFonts w:ascii="Times" w:eastAsia="宋体" w:hAnsi="Times" w:cs="Times"/>
                      <w:sz w:val="20"/>
                      <w:szCs w:val="20"/>
                      <w:lang w:val="en-GB" w:eastAsia="zh-CN"/>
                    </w:rPr>
                    <w:t xml:space="preserve">and 24 </w:t>
                  </w:r>
                  <w:r w:rsidRPr="002B4755">
                    <w:rPr>
                      <w:rFonts w:ascii="Times" w:eastAsia="Malgun Gothic" w:hAnsi="Times" w:cs="Times"/>
                      <w:sz w:val="20"/>
                      <w:szCs w:val="20"/>
                      <w:lang w:val="en-GB" w:eastAsia="zh-CN"/>
                    </w:rPr>
                    <w:t xml:space="preserve">including repetitions if any, </w:t>
                  </w:r>
                </w:p>
                <w:p w14:paraId="6808C830" w14:textId="77777777" w:rsidR="002B4755" w:rsidRPr="002B4755" w:rsidRDefault="002B4755" w:rsidP="002B4755">
                  <w:pPr>
                    <w:spacing w:after="180"/>
                    <w:ind w:left="568" w:hanging="284"/>
                    <w:rPr>
                      <w:rFonts w:eastAsia="宋体"/>
                      <w:sz w:val="20"/>
                      <w:szCs w:val="20"/>
                      <w:lang w:val="x-none" w:eastAsia="zh-CN"/>
                    </w:rPr>
                  </w:pPr>
                  <w:r w:rsidRPr="002B4755">
                    <w:rPr>
                      <w:rFonts w:eastAsia="宋体"/>
                      <w:sz w:val="20"/>
                      <w:szCs w:val="20"/>
                      <w:lang w:val="x-none" w:eastAsia="en-US"/>
                    </w:rPr>
                    <w:lastRenderedPageBreak/>
                    <w:t>-</w:t>
                  </w:r>
                  <w:r w:rsidRPr="002B4755">
                    <w:rPr>
                      <w:rFonts w:eastAsia="宋体"/>
                      <w:sz w:val="20"/>
                      <w:szCs w:val="20"/>
                      <w:lang w:val="x-none" w:eastAsia="en-US"/>
                    </w:rPr>
                    <w:tab/>
                  </w:r>
                  <w:r w:rsidRPr="002B4755">
                    <w:rPr>
                      <w:rFonts w:eastAsia="宋体"/>
                      <w:sz w:val="20"/>
                      <w:szCs w:val="20"/>
                      <w:lang w:eastAsia="en-US"/>
                    </w:rPr>
                    <w:t xml:space="preserve">first, </w:t>
                  </w:r>
                  <w:r w:rsidRPr="002B4755">
                    <w:rPr>
                      <w:rFonts w:eastAsia="宋体"/>
                      <w:sz w:val="20"/>
                      <w:szCs w:val="20"/>
                      <w:lang w:val="x-none" w:eastAsia="zh-CN"/>
                    </w:rPr>
                    <w:t>the UE resolves the overlapping for PUCCHs with repetitions as described in clause 9.2.6, if any</w:t>
                  </w:r>
                </w:p>
                <w:p w14:paraId="33F4BA52" w14:textId="77777777" w:rsidR="002B4755" w:rsidRPr="002B4755" w:rsidRDefault="002B4755" w:rsidP="002B4755">
                  <w:pPr>
                    <w:spacing w:after="180"/>
                    <w:ind w:left="568" w:hanging="284"/>
                    <w:rPr>
                      <w:rFonts w:eastAsia="宋体"/>
                      <w:sz w:val="20"/>
                      <w:szCs w:val="20"/>
                      <w:lang w:val="x-none" w:eastAsia="zh-CN"/>
                    </w:rPr>
                  </w:pPr>
                  <w:r w:rsidRPr="002B4755">
                    <w:rPr>
                      <w:rFonts w:eastAsia="宋体" w:hint="eastAsia"/>
                      <w:sz w:val="20"/>
                      <w:szCs w:val="20"/>
                      <w:lang w:val="x-none" w:eastAsia="en-US"/>
                    </w:rPr>
                    <w:t>-</w:t>
                  </w:r>
                  <w:r w:rsidRPr="002B4755">
                    <w:rPr>
                      <w:rFonts w:eastAsia="宋体"/>
                      <w:sz w:val="20"/>
                      <w:szCs w:val="20"/>
                      <w:lang w:val="x-none" w:eastAsia="en-US"/>
                    </w:rPr>
                    <w:tab/>
                  </w:r>
                  <w:r w:rsidRPr="002B4755">
                    <w:rPr>
                      <w:rFonts w:eastAsia="宋体"/>
                      <w:sz w:val="20"/>
                      <w:szCs w:val="20"/>
                      <w:lang w:eastAsia="en-US"/>
                    </w:rPr>
                    <w:t xml:space="preserve">second, </w:t>
                  </w:r>
                  <w:r w:rsidRPr="002B4755">
                    <w:rPr>
                      <w:rFonts w:eastAsia="宋体"/>
                      <w:sz w:val="20"/>
                      <w:szCs w:val="20"/>
                      <w:lang w:val="x-none" w:eastAsia="zh-CN"/>
                    </w:rPr>
                    <w:t>the UE resolves the overlapping for PUCCHs without repetitions as described in clauses 9.2.5</w:t>
                  </w:r>
                </w:p>
                <w:p w14:paraId="4E9CB04F" w14:textId="77777777" w:rsidR="002B4755" w:rsidRPr="002B4755" w:rsidRDefault="002B4755" w:rsidP="002B4755">
                  <w:pPr>
                    <w:spacing w:after="180"/>
                    <w:ind w:left="568" w:hanging="284"/>
                    <w:rPr>
                      <w:rFonts w:eastAsia="宋体"/>
                      <w:sz w:val="20"/>
                      <w:szCs w:val="20"/>
                      <w:lang w:val="x-none" w:eastAsia="zh-CN"/>
                    </w:rPr>
                  </w:pPr>
                  <w:r w:rsidRPr="002B4755">
                    <w:rPr>
                      <w:rFonts w:eastAsia="宋体" w:hint="eastAsia"/>
                      <w:sz w:val="20"/>
                      <w:szCs w:val="20"/>
                      <w:lang w:val="x-none" w:eastAsia="en-US"/>
                    </w:rPr>
                    <w:t>-</w:t>
                  </w:r>
                  <w:r w:rsidRPr="002B4755">
                    <w:rPr>
                      <w:rFonts w:eastAsia="宋体"/>
                      <w:sz w:val="20"/>
                      <w:szCs w:val="20"/>
                      <w:lang w:val="x-none" w:eastAsia="en-US"/>
                    </w:rPr>
                    <w:tab/>
                  </w:r>
                  <w:r w:rsidRPr="002B4755">
                    <w:rPr>
                      <w:rFonts w:eastAsia="宋体"/>
                      <w:sz w:val="20"/>
                      <w:szCs w:val="20"/>
                      <w:lang w:eastAsia="en-US"/>
                    </w:rPr>
                    <w:t xml:space="preserve">third, </w:t>
                  </w:r>
                  <w:r w:rsidRPr="002B4755">
                    <w:rPr>
                      <w:rFonts w:eastAsia="宋体"/>
                      <w:sz w:val="20"/>
                      <w:szCs w:val="20"/>
                      <w:lang w:val="x-none" w:eastAsia="zh-CN"/>
                    </w:rPr>
                    <w:t>the UE resolves the overlapping for PUSCHs and PUCCHs with repetitions as described in clause 9.2.6</w:t>
                  </w:r>
                </w:p>
                <w:p w14:paraId="6C249C57" w14:textId="77777777" w:rsidR="002B4755" w:rsidRPr="002B4755" w:rsidRDefault="002B4755" w:rsidP="002B4755">
                  <w:pPr>
                    <w:spacing w:after="180"/>
                    <w:ind w:left="568" w:hanging="284"/>
                    <w:rPr>
                      <w:rFonts w:eastAsia="宋体"/>
                      <w:sz w:val="20"/>
                      <w:szCs w:val="32"/>
                      <w:lang w:val="en-GB" w:eastAsia="en-US"/>
                    </w:rPr>
                  </w:pPr>
                  <w:r w:rsidRPr="002B4755">
                    <w:rPr>
                      <w:rFonts w:eastAsia="宋体" w:hint="eastAsia"/>
                      <w:sz w:val="20"/>
                      <w:szCs w:val="20"/>
                      <w:lang w:val="x-none" w:eastAsia="zh-CN"/>
                    </w:rPr>
                    <w:t>-</w:t>
                  </w:r>
                  <w:r w:rsidRPr="002B4755">
                    <w:rPr>
                      <w:rFonts w:eastAsia="宋体"/>
                      <w:sz w:val="20"/>
                      <w:szCs w:val="20"/>
                      <w:lang w:val="x-none" w:eastAsia="zh-CN"/>
                    </w:rPr>
                    <w:tab/>
                    <w:t>fourth, the UE resolves the overlapping for PUSCHs and PUCCHs without repetitions as is subsequently described in this clause</w:t>
                  </w:r>
                  <w:r w:rsidRPr="002B4755">
                    <w:rPr>
                      <w:rFonts w:eastAsia="宋体"/>
                      <w:sz w:val="20"/>
                      <w:szCs w:val="20"/>
                      <w:lang w:val="en-GB" w:eastAsia="zh-CN"/>
                    </w:rPr>
                    <w:t>.</w:t>
                  </w:r>
                </w:p>
                <w:p w14:paraId="538EA70C" w14:textId="77777777" w:rsidR="002B4755" w:rsidRPr="002B4755" w:rsidRDefault="002B4755" w:rsidP="002B4755">
                  <w:pPr>
                    <w:spacing w:after="180"/>
                    <w:rPr>
                      <w:rFonts w:eastAsia="宋体"/>
                      <w:sz w:val="20"/>
                      <w:szCs w:val="20"/>
                      <w:lang w:val="en-GB" w:eastAsia="en-US"/>
                    </w:rPr>
                  </w:pPr>
                  <w:r w:rsidRPr="002B4755">
                    <w:rPr>
                      <w:rFonts w:eastAsia="宋体"/>
                      <w:sz w:val="20"/>
                      <w:szCs w:val="20"/>
                      <w:lang w:val="en-GB" w:eastAsia="en-US"/>
                    </w:rPr>
                    <w:t xml:space="preserve">After resolving the overlapping for </w:t>
                  </w:r>
                  <w:r w:rsidRPr="002B4755">
                    <w:rPr>
                      <w:rFonts w:eastAsia="宋体"/>
                      <w:sz w:val="20"/>
                      <w:szCs w:val="20"/>
                      <w:lang w:val="en-GB" w:eastAsia="zh-CN"/>
                    </w:rPr>
                    <w:t xml:space="preserve">PUCCH and/or PUSCH transmissions, and if cell DRX is activated for a serving cell and a PUCCH or PUSCH transmission would overlap with the non-active period of cell DRX of the serving cell, the UE </w:t>
                  </w:r>
                  <w:r w:rsidRPr="002B4755">
                    <w:rPr>
                      <w:rFonts w:eastAsia="宋体"/>
                      <w:sz w:val="20"/>
                      <w:szCs w:val="20"/>
                      <w:lang w:val="en-GB" w:eastAsia="en-US"/>
                    </w:rPr>
                    <w:t>does not transmit the PUCCH if HARQ-ACK information is not multiplexed in the PUCCH, or does not transmit the PUSCH if HARQ-ACK information is not multiplexed in the PUSCH and the PUSCH is not associated with a corresponding PDCCH, respectively.</w:t>
                  </w:r>
                </w:p>
                <w:p w14:paraId="38DF0079" w14:textId="4FE606B0" w:rsidR="002B4755" w:rsidRPr="002B4755" w:rsidRDefault="002B4755" w:rsidP="002B4755">
                  <w:pPr>
                    <w:snapToGrid w:val="0"/>
                    <w:jc w:val="both"/>
                    <w:rPr>
                      <w:rFonts w:eastAsia="Malgun Gothic"/>
                      <w:color w:val="EE0000"/>
                      <w:sz w:val="18"/>
                      <w:szCs w:val="18"/>
                      <w:lang w:val="en-GB"/>
                    </w:rPr>
                  </w:pPr>
                  <w:ins w:id="196" w:author="Jae-Nam Shim" w:date="2025-10-13T16:19:00Z">
                    <w:r w:rsidRPr="002B4755">
                      <w:rPr>
                        <w:rFonts w:eastAsia="宋体"/>
                        <w:color w:val="EE0000"/>
                        <w:sz w:val="20"/>
                        <w:szCs w:val="20"/>
                        <w:lang w:val="en-GB" w:eastAsia="en-US"/>
                      </w:rPr>
                      <w:t xml:space="preserve">After resolving the overlapping for </w:t>
                    </w:r>
                    <w:r w:rsidRPr="002B4755">
                      <w:rPr>
                        <w:rFonts w:eastAsia="宋体"/>
                        <w:color w:val="EE0000"/>
                        <w:sz w:val="20"/>
                        <w:szCs w:val="20"/>
                        <w:lang w:val="en-GB" w:eastAsia="zh-CN"/>
                      </w:rPr>
                      <w:t xml:space="preserve">PUCCH and/or PUSCH transmissions, and if a </w:t>
                    </w:r>
                    <w:r w:rsidRPr="002B4755">
                      <w:rPr>
                        <w:noProof/>
                        <w:color w:val="EE0000"/>
                        <w:sz w:val="20"/>
                        <w:szCs w:val="20"/>
                      </w:rPr>
                      <w:t xml:space="preserve">PUSCH </w:t>
                    </w:r>
                    <w:r w:rsidRPr="002B4755">
                      <w:rPr>
                        <w:rFonts w:eastAsia="宋体"/>
                        <w:color w:val="EE0000"/>
                        <w:sz w:val="20"/>
                        <w:szCs w:val="20"/>
                        <w:lang w:val="en-GB" w:eastAsia="zh-CN"/>
                      </w:rPr>
                      <w:t xml:space="preserve">transmission </w:t>
                    </w:r>
                    <w:r w:rsidRPr="002B4755">
                      <w:rPr>
                        <w:rFonts w:eastAsia="Times New Roman"/>
                        <w:color w:val="EE0000"/>
                        <w:sz w:val="20"/>
                        <w:szCs w:val="20"/>
                      </w:rPr>
                      <w:t xml:space="preserve">with </w:t>
                    </w:r>
                    <w:r w:rsidRPr="002B4755">
                      <w:rPr>
                        <w:color w:val="EE0000"/>
                        <w:sz w:val="20"/>
                        <w:szCs w:val="20"/>
                      </w:rPr>
                      <w:t xml:space="preserve">UE initiated CSI report on a serving cell </w:t>
                    </w:r>
                    <w:r w:rsidRPr="002B4755">
                      <w:rPr>
                        <w:bCs/>
                        <w:noProof/>
                        <w:color w:val="EE0000"/>
                        <w:sz w:val="20"/>
                        <w:szCs w:val="20"/>
                      </w:rPr>
                      <w:t xml:space="preserve">when </w:t>
                    </w:r>
                    <w:r w:rsidRPr="002B4755">
                      <w:rPr>
                        <w:bCs/>
                        <w:i/>
                        <w:iCs/>
                        <w:noProof/>
                        <w:color w:val="EE0000"/>
                        <w:sz w:val="20"/>
                        <w:szCs w:val="20"/>
                      </w:rPr>
                      <w:t>reportTransmissionMode</w:t>
                    </w:r>
                    <w:r w:rsidRPr="002B4755">
                      <w:rPr>
                        <w:bCs/>
                        <w:noProof/>
                        <w:color w:val="EE0000"/>
                        <w:sz w:val="20"/>
                        <w:szCs w:val="20"/>
                      </w:rPr>
                      <w:t xml:space="preserve"> is configured as ‘ModeB’ </w:t>
                    </w:r>
                    <w:r w:rsidRPr="002B4755">
                      <w:rPr>
                        <w:rFonts w:eastAsia="PMingLiU"/>
                        <w:color w:val="EE0000"/>
                        <w:kern w:val="2"/>
                        <w:sz w:val="20"/>
                        <w:szCs w:val="20"/>
                        <w:lang w:eastAsia="zh-TW"/>
                      </w:rPr>
                      <w:t>in a CSI report configuration</w:t>
                    </w:r>
                    <w:r w:rsidRPr="002B4755">
                      <w:rPr>
                        <w:bCs/>
                        <w:noProof/>
                        <w:color w:val="EE0000"/>
                        <w:sz w:val="20"/>
                        <w:szCs w:val="20"/>
                      </w:rPr>
                      <w:t xml:space="preserve"> </w:t>
                    </w:r>
                    <w:r w:rsidRPr="002B4755">
                      <w:rPr>
                        <w:rFonts w:eastAsia="宋体"/>
                        <w:color w:val="EE0000"/>
                        <w:sz w:val="20"/>
                        <w:szCs w:val="20"/>
                        <w:lang w:val="en-GB" w:eastAsia="zh-CN"/>
                      </w:rPr>
                      <w:t xml:space="preserve">would overlap with a non-active period of DRX of the serving cell, the UE </w:t>
                    </w:r>
                    <w:r w:rsidRPr="002B4755">
                      <w:rPr>
                        <w:rFonts w:eastAsia="宋体"/>
                        <w:color w:val="EE0000"/>
                        <w:sz w:val="20"/>
                        <w:szCs w:val="20"/>
                        <w:lang w:val="en-GB" w:eastAsia="en-US"/>
                      </w:rPr>
                      <w:t xml:space="preserve">does not transmit </w:t>
                    </w:r>
                    <w:r w:rsidRPr="002B4755">
                      <w:rPr>
                        <w:noProof/>
                        <w:color w:val="EE0000"/>
                        <w:sz w:val="20"/>
                        <w:szCs w:val="20"/>
                        <w:lang w:eastAsia="zh-CN"/>
                      </w:rPr>
                      <w:t>UEIRI in a PUCCH transmission</w:t>
                    </w:r>
                    <w:r w:rsidRPr="002B4755">
                      <w:rPr>
                        <w:rFonts w:eastAsia="宋体"/>
                        <w:color w:val="EE0000"/>
                        <w:sz w:val="20"/>
                        <w:szCs w:val="20"/>
                        <w:lang w:val="en-GB" w:eastAsia="en-US"/>
                      </w:rPr>
                      <w:t xml:space="preserve"> </w:t>
                    </w:r>
                    <w:r w:rsidRPr="002B4755">
                      <w:rPr>
                        <w:noProof/>
                        <w:color w:val="EE0000"/>
                        <w:sz w:val="20"/>
                        <w:szCs w:val="20"/>
                        <w:lang w:eastAsia="zh-CN"/>
                      </w:rPr>
                      <w:t xml:space="preserve">provided by </w:t>
                    </w:r>
                    <w:r w:rsidRPr="002B4755">
                      <w:rPr>
                        <w:i/>
                        <w:noProof/>
                        <w:color w:val="EE0000"/>
                        <w:sz w:val="20"/>
                        <w:szCs w:val="20"/>
                        <w:lang w:eastAsia="zh-CN"/>
                      </w:rPr>
                      <w:t xml:space="preserve">PUCCHResourceConfig-UEIR </w:t>
                    </w:r>
                    <w:r w:rsidRPr="002B4755">
                      <w:rPr>
                        <w:iCs/>
                        <w:noProof/>
                        <w:color w:val="EE0000"/>
                        <w:sz w:val="20"/>
                        <w:szCs w:val="20"/>
                        <w:lang w:eastAsia="zh-CN"/>
                      </w:rPr>
                      <w:t xml:space="preserve">in the </w:t>
                    </w:r>
                    <w:r w:rsidRPr="002B4755">
                      <w:rPr>
                        <w:rFonts w:eastAsia="PMingLiU"/>
                        <w:color w:val="EE0000"/>
                        <w:kern w:val="2"/>
                        <w:sz w:val="20"/>
                        <w:szCs w:val="20"/>
                        <w:lang w:eastAsia="zh-TW"/>
                      </w:rPr>
                      <w:t>CSI report configuration</w:t>
                    </w:r>
                    <w:r w:rsidRPr="002B4755">
                      <w:rPr>
                        <w:rFonts w:eastAsia="宋体"/>
                        <w:color w:val="EE0000"/>
                        <w:sz w:val="20"/>
                        <w:szCs w:val="20"/>
                        <w:lang w:val="en-GB" w:eastAsia="en-US"/>
                      </w:rPr>
                      <w:t>.</w:t>
                    </w:r>
                  </w:ins>
                </w:p>
                <w:p w14:paraId="1B49B43D" w14:textId="71DCE760" w:rsidR="002B4755" w:rsidRDefault="002B4755" w:rsidP="002B4755">
                  <w:pPr>
                    <w:snapToGrid w:val="0"/>
                    <w:jc w:val="center"/>
                    <w:rPr>
                      <w:rFonts w:eastAsia="Malgun Gothic"/>
                      <w:sz w:val="18"/>
                      <w:szCs w:val="18"/>
                    </w:rPr>
                  </w:pPr>
                  <w:r w:rsidRPr="002B4755">
                    <w:rPr>
                      <w:rFonts w:eastAsia="Malgun Gothic"/>
                      <w:color w:val="EE0000"/>
                      <w:sz w:val="18"/>
                      <w:szCs w:val="18"/>
                      <w:lang w:val="en-GB"/>
                    </w:rPr>
                    <w:t>&lt;Irrelevant part is omitted&gt;</w:t>
                  </w:r>
                </w:p>
              </w:tc>
            </w:tr>
          </w:tbl>
          <w:p w14:paraId="66136AAD" w14:textId="77777777" w:rsidR="002B4755" w:rsidRDefault="002B4755" w:rsidP="002B4755">
            <w:pPr>
              <w:snapToGrid w:val="0"/>
              <w:jc w:val="both"/>
              <w:rPr>
                <w:rFonts w:eastAsia="Malgun Gothic"/>
                <w:sz w:val="18"/>
                <w:szCs w:val="18"/>
              </w:rPr>
            </w:pPr>
          </w:p>
          <w:p w14:paraId="2462853C" w14:textId="68238ADC" w:rsidR="002B4755" w:rsidRPr="003B1969" w:rsidRDefault="00D53303" w:rsidP="008747F8">
            <w:pPr>
              <w:snapToGrid w:val="0"/>
              <w:rPr>
                <w:rFonts w:eastAsia="Malgun Gothic"/>
                <w:color w:val="0000FF"/>
                <w:sz w:val="18"/>
                <w:szCs w:val="18"/>
              </w:rPr>
            </w:pPr>
            <w:r w:rsidRPr="003B1969">
              <w:rPr>
                <w:rFonts w:eastAsia="Malgun Gothic"/>
                <w:color w:val="0000FF"/>
                <w:sz w:val="18"/>
                <w:szCs w:val="18"/>
              </w:rPr>
              <w:t xml:space="preserve">[Mod]: </w:t>
            </w:r>
            <w:r w:rsidR="003B1969">
              <w:rPr>
                <w:rFonts w:eastAsia="Malgun Gothic"/>
                <w:color w:val="0000FF"/>
                <w:sz w:val="18"/>
                <w:szCs w:val="18"/>
              </w:rPr>
              <w:t>Okay, let’s check other’ views</w:t>
            </w:r>
            <w:r w:rsidR="00E758C8">
              <w:rPr>
                <w:rFonts w:eastAsia="Malgun Gothic"/>
                <w:color w:val="0000FF"/>
                <w:sz w:val="18"/>
                <w:szCs w:val="18"/>
              </w:rPr>
              <w:t>.</w:t>
            </w:r>
          </w:p>
          <w:p w14:paraId="49800D0B" w14:textId="19E2945D" w:rsidR="00D53303" w:rsidRPr="002B4755" w:rsidRDefault="00D53303" w:rsidP="008747F8">
            <w:pPr>
              <w:snapToGrid w:val="0"/>
              <w:rPr>
                <w:rFonts w:eastAsia="Malgun Gothic"/>
                <w:sz w:val="18"/>
                <w:szCs w:val="18"/>
              </w:rPr>
            </w:pPr>
          </w:p>
        </w:tc>
      </w:tr>
      <w:tr w:rsidR="005C66CB" w:rsidRPr="002B4755" w14:paraId="1F785F45" w14:textId="77777777" w:rsidTr="00DF28FF">
        <w:trPr>
          <w:trHeight w:val="215"/>
        </w:trPr>
        <w:tc>
          <w:tcPr>
            <w:tcW w:w="1516" w:type="dxa"/>
          </w:tcPr>
          <w:p w14:paraId="1D9735AD" w14:textId="381DDEC3" w:rsidR="005C66CB" w:rsidRPr="005C66CB" w:rsidRDefault="005C66CB" w:rsidP="008747F8">
            <w:pPr>
              <w:snapToGrid w:val="0"/>
              <w:rPr>
                <w:rFonts w:eastAsia="MS Mincho"/>
                <w:sz w:val="18"/>
                <w:szCs w:val="18"/>
                <w:lang w:eastAsia="ja-JP"/>
              </w:rPr>
            </w:pPr>
            <w:r>
              <w:rPr>
                <w:rFonts w:eastAsia="MS Mincho" w:hint="eastAsia"/>
                <w:sz w:val="18"/>
                <w:szCs w:val="18"/>
                <w:lang w:eastAsia="ja-JP"/>
              </w:rPr>
              <w:lastRenderedPageBreak/>
              <w:t>NTT DOCOMO</w:t>
            </w:r>
          </w:p>
        </w:tc>
        <w:tc>
          <w:tcPr>
            <w:tcW w:w="8469" w:type="dxa"/>
          </w:tcPr>
          <w:p w14:paraId="5BE2EC54" w14:textId="1C7BD2F9" w:rsidR="005C66CB" w:rsidRDefault="006617EB" w:rsidP="002B4755">
            <w:pPr>
              <w:snapToGrid w:val="0"/>
              <w:jc w:val="both"/>
              <w:rPr>
                <w:rFonts w:eastAsia="MS Mincho"/>
                <w:sz w:val="18"/>
                <w:szCs w:val="18"/>
                <w:lang w:val="ja-JP" w:eastAsia="ja-JP"/>
              </w:rPr>
            </w:pPr>
            <w:r w:rsidRPr="004E3DFD">
              <w:rPr>
                <w:rFonts w:eastAsia="Malgun Gothic"/>
                <w:b/>
                <w:bCs/>
                <w:sz w:val="18"/>
                <w:szCs w:val="18"/>
                <w:lang w:val="ja-JP"/>
              </w:rPr>
              <w:t>Proposal 5.1</w:t>
            </w:r>
            <w:r>
              <w:rPr>
                <w:rFonts w:eastAsia="MS Mincho" w:hint="eastAsia"/>
                <w:sz w:val="18"/>
                <w:szCs w:val="18"/>
                <w:lang w:val="ja-JP" w:eastAsia="ja-JP"/>
              </w:rPr>
              <w:t>: Open to discuss</w:t>
            </w:r>
            <w:r w:rsidR="004E3DFD">
              <w:rPr>
                <w:rFonts w:eastAsia="MS Mincho" w:hint="eastAsia"/>
                <w:sz w:val="18"/>
                <w:szCs w:val="18"/>
                <w:lang w:val="ja-JP" w:eastAsia="ja-JP"/>
              </w:rPr>
              <w:t>.</w:t>
            </w:r>
          </w:p>
          <w:p w14:paraId="70E1B9BC" w14:textId="1C40EF2A" w:rsidR="004E3DFD" w:rsidRPr="004E3DFD" w:rsidRDefault="004E3DFD" w:rsidP="002B4755">
            <w:pPr>
              <w:snapToGrid w:val="0"/>
              <w:jc w:val="both"/>
              <w:rPr>
                <w:rFonts w:eastAsia="MS Mincho"/>
                <w:sz w:val="18"/>
                <w:szCs w:val="18"/>
                <w:lang w:eastAsia="ja-JP"/>
              </w:rPr>
            </w:pPr>
            <w:r w:rsidRPr="004E3DFD">
              <w:rPr>
                <w:b/>
                <w:bCs/>
                <w:sz w:val="18"/>
                <w:szCs w:val="18"/>
              </w:rPr>
              <w:t>Q5.1A</w:t>
            </w:r>
            <w:r>
              <w:rPr>
                <w:rFonts w:eastAsia="MS Mincho" w:hint="eastAsia"/>
                <w:sz w:val="18"/>
                <w:szCs w:val="18"/>
                <w:lang w:eastAsia="ja-JP"/>
              </w:rPr>
              <w:t>: OK to ex</w:t>
            </w:r>
            <w:r w:rsidR="008D5AB8">
              <w:rPr>
                <w:rFonts w:eastAsia="MS Mincho" w:hint="eastAsia"/>
                <w:sz w:val="18"/>
                <w:szCs w:val="18"/>
                <w:lang w:eastAsia="ja-JP"/>
              </w:rPr>
              <w:t>ten</w:t>
            </w:r>
            <w:r>
              <w:rPr>
                <w:rFonts w:eastAsia="MS Mincho" w:hint="eastAsia"/>
                <w:sz w:val="18"/>
                <w:szCs w:val="18"/>
                <w:lang w:eastAsia="ja-JP"/>
              </w:rPr>
              <w:t>d for both Event1 and 7.</w:t>
            </w:r>
          </w:p>
          <w:p w14:paraId="7AE6B629" w14:textId="77777777" w:rsidR="006617EB" w:rsidRDefault="006617EB" w:rsidP="002B4755">
            <w:pPr>
              <w:snapToGrid w:val="0"/>
              <w:jc w:val="both"/>
              <w:rPr>
                <w:rFonts w:eastAsia="MS Mincho"/>
                <w:sz w:val="18"/>
                <w:szCs w:val="18"/>
                <w:lang w:eastAsia="ja-JP"/>
              </w:rPr>
            </w:pPr>
          </w:p>
          <w:p w14:paraId="6700D556" w14:textId="55594BE9" w:rsidR="006617EB" w:rsidRPr="006617EB" w:rsidRDefault="006617EB" w:rsidP="006617EB">
            <w:pPr>
              <w:snapToGrid w:val="0"/>
              <w:jc w:val="both"/>
              <w:rPr>
                <w:rFonts w:eastAsia="MS Mincho"/>
                <w:sz w:val="18"/>
                <w:szCs w:val="18"/>
                <w:lang w:eastAsia="ja-JP"/>
              </w:rPr>
            </w:pPr>
            <w:r w:rsidRPr="004E3DFD">
              <w:rPr>
                <w:rFonts w:eastAsia="MS Mincho"/>
                <w:b/>
                <w:bCs/>
                <w:sz w:val="18"/>
                <w:szCs w:val="18"/>
                <w:lang w:eastAsia="ja-JP"/>
              </w:rPr>
              <w:t>Proposal 5.2</w:t>
            </w:r>
            <w:r>
              <w:rPr>
                <w:rFonts w:eastAsia="MS Mincho" w:hint="eastAsia"/>
                <w:sz w:val="18"/>
                <w:szCs w:val="18"/>
                <w:lang w:eastAsia="ja-JP"/>
              </w:rPr>
              <w:t xml:space="preserve">: No </w:t>
            </w:r>
            <w:r w:rsidRPr="006617EB">
              <w:rPr>
                <w:rFonts w:eastAsia="MS Mincho" w:hint="eastAsia"/>
                <w:sz w:val="18"/>
                <w:szCs w:val="18"/>
                <w:lang w:eastAsia="ja-JP"/>
              </w:rPr>
              <w:t xml:space="preserve">RAN1 </w:t>
            </w:r>
            <w:r>
              <w:rPr>
                <w:rFonts w:eastAsia="MS Mincho" w:hint="eastAsia"/>
                <w:sz w:val="18"/>
                <w:szCs w:val="18"/>
                <w:lang w:eastAsia="ja-JP"/>
              </w:rPr>
              <w:t>work</w:t>
            </w:r>
            <w:r w:rsidR="004E3DFD">
              <w:rPr>
                <w:rFonts w:eastAsia="MS Mincho" w:hint="eastAsia"/>
                <w:sz w:val="18"/>
                <w:szCs w:val="18"/>
                <w:lang w:eastAsia="ja-JP"/>
              </w:rPr>
              <w:t>.</w:t>
            </w:r>
          </w:p>
          <w:p w14:paraId="7E22A426" w14:textId="77777777" w:rsidR="006617EB" w:rsidRPr="006617EB" w:rsidRDefault="006617EB" w:rsidP="006617EB">
            <w:pPr>
              <w:snapToGrid w:val="0"/>
              <w:jc w:val="both"/>
              <w:rPr>
                <w:rFonts w:eastAsia="MS Mincho"/>
                <w:sz w:val="18"/>
                <w:szCs w:val="18"/>
                <w:lang w:eastAsia="ja-JP"/>
              </w:rPr>
            </w:pPr>
          </w:p>
          <w:p w14:paraId="7B3D4747" w14:textId="77777777" w:rsidR="006617EB" w:rsidRDefault="006617EB" w:rsidP="006617EB">
            <w:pPr>
              <w:snapToGrid w:val="0"/>
              <w:jc w:val="both"/>
              <w:rPr>
                <w:rFonts w:eastAsia="MS Mincho"/>
                <w:sz w:val="18"/>
                <w:szCs w:val="18"/>
                <w:lang w:eastAsia="ja-JP"/>
              </w:rPr>
            </w:pPr>
            <w:r w:rsidRPr="004E3DFD">
              <w:rPr>
                <w:rFonts w:eastAsia="MS Mincho"/>
                <w:b/>
                <w:bCs/>
                <w:sz w:val="18"/>
                <w:szCs w:val="18"/>
                <w:lang w:eastAsia="ja-JP"/>
              </w:rPr>
              <w:t>Proposal 5.3</w:t>
            </w:r>
            <w:r>
              <w:rPr>
                <w:rFonts w:eastAsia="MS Mincho" w:hint="eastAsia"/>
                <w:sz w:val="18"/>
                <w:szCs w:val="18"/>
                <w:lang w:eastAsia="ja-JP"/>
              </w:rPr>
              <w:t xml:space="preserve">: No </w:t>
            </w:r>
            <w:r w:rsidRPr="006617EB">
              <w:rPr>
                <w:rFonts w:eastAsia="MS Mincho" w:hint="eastAsia"/>
                <w:sz w:val="18"/>
                <w:szCs w:val="18"/>
                <w:lang w:eastAsia="ja-JP"/>
              </w:rPr>
              <w:t xml:space="preserve">RAN1 </w:t>
            </w:r>
            <w:r>
              <w:rPr>
                <w:rFonts w:eastAsia="MS Mincho" w:hint="eastAsia"/>
                <w:sz w:val="18"/>
                <w:szCs w:val="18"/>
                <w:lang w:eastAsia="ja-JP"/>
              </w:rPr>
              <w:t>work</w:t>
            </w:r>
            <w:r w:rsidR="004E3DFD">
              <w:rPr>
                <w:rFonts w:eastAsia="MS Mincho" w:hint="eastAsia"/>
                <w:sz w:val="18"/>
                <w:szCs w:val="18"/>
                <w:lang w:eastAsia="ja-JP"/>
              </w:rPr>
              <w:t>.</w:t>
            </w:r>
          </w:p>
          <w:p w14:paraId="78E45824" w14:textId="1F546DB2" w:rsidR="00E758C8" w:rsidRPr="003B1969" w:rsidRDefault="00E758C8" w:rsidP="00E758C8">
            <w:pPr>
              <w:snapToGrid w:val="0"/>
              <w:rPr>
                <w:rFonts w:eastAsia="Malgun Gothic"/>
                <w:color w:val="0000FF"/>
                <w:sz w:val="18"/>
                <w:szCs w:val="18"/>
              </w:rPr>
            </w:pPr>
            <w:r w:rsidRPr="003B1969">
              <w:rPr>
                <w:rFonts w:eastAsia="Malgun Gothic"/>
                <w:color w:val="0000FF"/>
                <w:sz w:val="18"/>
                <w:szCs w:val="18"/>
              </w:rPr>
              <w:t xml:space="preserve">[Mod]: </w:t>
            </w:r>
            <w:r w:rsidR="006821F3">
              <w:rPr>
                <w:rFonts w:eastAsia="Malgun Gothic"/>
                <w:color w:val="0000FF"/>
                <w:sz w:val="18"/>
                <w:szCs w:val="18"/>
              </w:rPr>
              <w:t>Captured!</w:t>
            </w:r>
          </w:p>
          <w:p w14:paraId="4CF2F39B" w14:textId="4407D32D" w:rsidR="00E758C8" w:rsidRPr="006617EB" w:rsidRDefault="00E758C8" w:rsidP="006617EB">
            <w:pPr>
              <w:snapToGrid w:val="0"/>
              <w:jc w:val="both"/>
              <w:rPr>
                <w:rFonts w:eastAsia="MS Mincho"/>
                <w:sz w:val="18"/>
                <w:szCs w:val="18"/>
                <w:lang w:eastAsia="ja-JP"/>
              </w:rPr>
            </w:pPr>
          </w:p>
        </w:tc>
      </w:tr>
      <w:tr w:rsidR="00DE5EF1" w:rsidRPr="002B4755" w14:paraId="13ED0AA4" w14:textId="77777777" w:rsidTr="00DF28FF">
        <w:trPr>
          <w:trHeight w:val="215"/>
        </w:trPr>
        <w:tc>
          <w:tcPr>
            <w:tcW w:w="1516" w:type="dxa"/>
          </w:tcPr>
          <w:p w14:paraId="2B09A5E9" w14:textId="14E43E9D" w:rsidR="00DE5EF1" w:rsidRDefault="00DE5EF1" w:rsidP="008747F8">
            <w:pPr>
              <w:snapToGrid w:val="0"/>
              <w:rPr>
                <w:rFonts w:eastAsia="MS Mincho"/>
                <w:sz w:val="18"/>
                <w:szCs w:val="18"/>
                <w:lang w:eastAsia="ja-JP"/>
              </w:rPr>
            </w:pPr>
            <w:r>
              <w:rPr>
                <w:rFonts w:eastAsia="MS Mincho"/>
                <w:sz w:val="18"/>
                <w:szCs w:val="18"/>
                <w:lang w:eastAsia="ja-JP"/>
              </w:rPr>
              <w:t>Samsung2</w:t>
            </w:r>
          </w:p>
        </w:tc>
        <w:tc>
          <w:tcPr>
            <w:tcW w:w="8469" w:type="dxa"/>
          </w:tcPr>
          <w:p w14:paraId="1342C78F" w14:textId="77777777" w:rsidR="00DE5EF1" w:rsidRDefault="00DE5EF1" w:rsidP="00DE5EF1">
            <w:pPr>
              <w:snapToGrid w:val="0"/>
              <w:rPr>
                <w:rFonts w:eastAsiaTheme="minorEastAsia"/>
                <w:sz w:val="18"/>
                <w:szCs w:val="18"/>
                <w:lang w:eastAsia="zh-CN"/>
              </w:rPr>
            </w:pPr>
            <w:r w:rsidRPr="002E68DE">
              <w:rPr>
                <w:rFonts w:eastAsiaTheme="minorEastAsia"/>
                <w:sz w:val="18"/>
                <w:szCs w:val="18"/>
                <w:lang w:eastAsia="zh-CN"/>
              </w:rPr>
              <w:t xml:space="preserve">Per FL’s request, we </w:t>
            </w:r>
            <w:r>
              <w:rPr>
                <w:rFonts w:eastAsiaTheme="minorEastAsia"/>
                <w:sz w:val="18"/>
                <w:szCs w:val="18"/>
                <w:lang w:eastAsia="zh-CN"/>
              </w:rPr>
              <w:t xml:space="preserve">clarify a bit more regarding the </w:t>
            </w:r>
            <w:r w:rsidRPr="00817628">
              <w:rPr>
                <w:rFonts w:eastAsia="宋体"/>
                <w:sz w:val="18"/>
                <w:szCs w:val="14"/>
                <w:highlight w:val="yellow"/>
              </w:rPr>
              <w:t>available transmission occasion</w:t>
            </w:r>
            <w:r>
              <w:rPr>
                <w:rFonts w:eastAsia="宋体"/>
                <w:sz w:val="18"/>
                <w:szCs w:val="14"/>
              </w:rPr>
              <w:t xml:space="preserve"> and the corresponding TP</w:t>
            </w:r>
            <w:r>
              <w:rPr>
                <w:rFonts w:eastAsiaTheme="minorEastAsia"/>
                <w:sz w:val="18"/>
                <w:szCs w:val="18"/>
                <w:lang w:eastAsia="zh-CN"/>
              </w:rPr>
              <w:t xml:space="preserve"> to avoid misunderstanding.</w:t>
            </w:r>
          </w:p>
          <w:p w14:paraId="03EE671C" w14:textId="77777777" w:rsidR="00DE5EF1" w:rsidRDefault="00DE5EF1" w:rsidP="00DE5EF1">
            <w:pPr>
              <w:snapToGrid w:val="0"/>
              <w:rPr>
                <w:rFonts w:eastAsiaTheme="minorEastAsia"/>
                <w:sz w:val="18"/>
                <w:szCs w:val="18"/>
                <w:lang w:eastAsia="zh-CN"/>
              </w:rPr>
            </w:pPr>
          </w:p>
          <w:p w14:paraId="6BF64C73" w14:textId="77777777" w:rsidR="00DE5EF1" w:rsidRPr="000B0306" w:rsidRDefault="00DE5EF1" w:rsidP="00DE5EF1">
            <w:pPr>
              <w:rPr>
                <w:rFonts w:cs="Times New Roman"/>
                <w:sz w:val="18"/>
                <w:szCs w:val="18"/>
                <w:lang w:eastAsia="zh-CN"/>
              </w:rPr>
            </w:pPr>
            <w:proofErr w:type="gramStart"/>
            <w:r w:rsidRPr="000B0306">
              <w:rPr>
                <w:sz w:val="18"/>
                <w:szCs w:val="18"/>
                <w:highlight w:val="green"/>
              </w:rPr>
              <w:t>Agreement</w:t>
            </w:r>
            <w:r w:rsidRPr="000B0306">
              <w:rPr>
                <w:sz w:val="18"/>
                <w:szCs w:val="18"/>
              </w:rPr>
              <w:t>(</w:t>
            </w:r>
            <w:proofErr w:type="gramEnd"/>
            <w:r w:rsidRPr="000B0306">
              <w:rPr>
                <w:sz w:val="18"/>
                <w:szCs w:val="18"/>
              </w:rPr>
              <w:t>1</w:t>
            </w:r>
            <w:r>
              <w:rPr>
                <w:sz w:val="18"/>
                <w:szCs w:val="18"/>
              </w:rPr>
              <w:t>18</w:t>
            </w:r>
            <w:r w:rsidRPr="000B0306">
              <w:rPr>
                <w:sz w:val="18"/>
                <w:szCs w:val="18"/>
              </w:rPr>
              <w:t>)</w:t>
            </w:r>
          </w:p>
          <w:p w14:paraId="62DFC938" w14:textId="77777777" w:rsidR="00DE5EF1" w:rsidRPr="00817628" w:rsidRDefault="00DE5EF1" w:rsidP="00DE5EF1">
            <w:pPr>
              <w:shd w:val="clear" w:color="auto" w:fill="FFFFFF"/>
              <w:snapToGrid w:val="0"/>
              <w:jc w:val="both"/>
              <w:rPr>
                <w:rFonts w:eastAsia="宋体"/>
                <w:sz w:val="18"/>
                <w:szCs w:val="14"/>
              </w:rPr>
            </w:pPr>
            <w:r w:rsidRPr="00817628">
              <w:rPr>
                <w:rFonts w:eastAsia="宋体"/>
                <w:color w:val="000000"/>
                <w:sz w:val="18"/>
                <w:szCs w:val="14"/>
              </w:rPr>
              <w:t xml:space="preserve">On beam report </w:t>
            </w:r>
            <w:r w:rsidRPr="00817628">
              <w:rPr>
                <w:rFonts w:eastAsia="宋体"/>
                <w:sz w:val="18"/>
                <w:szCs w:val="14"/>
              </w:rPr>
              <w:t xml:space="preserve">transmission procedure for UE-initiated/event-driven beam reporting, regarding Mode-B, UEI beam report is carried on a </w:t>
            </w:r>
            <w:r w:rsidRPr="00817628">
              <w:rPr>
                <w:rFonts w:eastAsia="宋体"/>
                <w:sz w:val="18"/>
                <w:szCs w:val="14"/>
                <w:highlight w:val="yellow"/>
              </w:rPr>
              <w:t>first available transmission occasion</w:t>
            </w:r>
            <w:r w:rsidRPr="00817628">
              <w:rPr>
                <w:rFonts w:eastAsia="宋体"/>
                <w:sz w:val="18"/>
                <w:szCs w:val="14"/>
              </w:rPr>
              <w:t xml:space="preserve"> of the second UL channel X symbols after sending the last symbol of report notification on the first PUCCH channel.</w:t>
            </w:r>
          </w:p>
          <w:p w14:paraId="3E37437C" w14:textId="77777777" w:rsidR="00DE5EF1" w:rsidRPr="002E68DE" w:rsidRDefault="00DE5EF1" w:rsidP="00DE5EF1">
            <w:pPr>
              <w:snapToGrid w:val="0"/>
              <w:rPr>
                <w:rFonts w:eastAsiaTheme="minorEastAsia"/>
                <w:sz w:val="18"/>
                <w:szCs w:val="18"/>
                <w:lang w:eastAsia="zh-CN"/>
              </w:rPr>
            </w:pPr>
          </w:p>
          <w:p w14:paraId="6924B33A" w14:textId="77777777" w:rsidR="00DE5EF1" w:rsidRDefault="00DE5EF1" w:rsidP="00DE5EF1">
            <w:pPr>
              <w:snapToGrid w:val="0"/>
              <w:rPr>
                <w:rFonts w:eastAsiaTheme="minorEastAsia"/>
                <w:b/>
                <w:bCs/>
                <w:sz w:val="18"/>
                <w:szCs w:val="18"/>
                <w:lang w:eastAsia="zh-CN"/>
              </w:rPr>
            </w:pPr>
          </w:p>
          <w:p w14:paraId="3FFCA757" w14:textId="77777777" w:rsidR="00DE5EF1" w:rsidRPr="000B0306" w:rsidRDefault="00DE5EF1" w:rsidP="00DE5EF1">
            <w:pPr>
              <w:rPr>
                <w:rFonts w:cs="Times New Roman"/>
                <w:sz w:val="18"/>
                <w:szCs w:val="18"/>
                <w:lang w:eastAsia="zh-CN"/>
              </w:rPr>
            </w:pPr>
            <w:proofErr w:type="gramStart"/>
            <w:r w:rsidRPr="000B0306">
              <w:rPr>
                <w:sz w:val="18"/>
                <w:szCs w:val="18"/>
                <w:highlight w:val="green"/>
              </w:rPr>
              <w:t>Agreement</w:t>
            </w:r>
            <w:r w:rsidRPr="000B0306">
              <w:rPr>
                <w:sz w:val="18"/>
                <w:szCs w:val="18"/>
              </w:rPr>
              <w:t>(</w:t>
            </w:r>
            <w:proofErr w:type="gramEnd"/>
            <w:r w:rsidRPr="000B0306">
              <w:rPr>
                <w:sz w:val="18"/>
                <w:szCs w:val="18"/>
              </w:rPr>
              <w:t>121)</w:t>
            </w:r>
          </w:p>
          <w:p w14:paraId="5AAC8454" w14:textId="77777777" w:rsidR="00DE5EF1" w:rsidRPr="000B0306" w:rsidRDefault="00DE5EF1" w:rsidP="00DE5EF1">
            <w:pPr>
              <w:shd w:val="clear" w:color="auto" w:fill="FFFFFF"/>
              <w:snapToGrid w:val="0"/>
              <w:rPr>
                <w:rFonts w:cs="Times New Roman"/>
                <w:sz w:val="18"/>
                <w:szCs w:val="18"/>
              </w:rPr>
            </w:pPr>
            <w:r w:rsidRPr="000B0306">
              <w:rPr>
                <w:color w:val="000000"/>
                <w:sz w:val="18"/>
                <w:szCs w:val="18"/>
              </w:rPr>
              <w:t xml:space="preserve">On beam report transmission procedure for UE-initiated/event-driven beam reporting, regarding the value of X symbols for determining available transmission occasion of the second UL channel on Mode-B </w:t>
            </w:r>
          </w:p>
          <w:p w14:paraId="275D6E8C" w14:textId="77777777" w:rsidR="00DE5EF1" w:rsidRPr="000B0306" w:rsidRDefault="00DE5EF1" w:rsidP="00DE5EF1">
            <w:pPr>
              <w:numPr>
                <w:ilvl w:val="0"/>
                <w:numId w:val="33"/>
              </w:numPr>
              <w:shd w:val="clear" w:color="auto" w:fill="FFFFFF"/>
              <w:snapToGrid w:val="0"/>
              <w:spacing w:line="252" w:lineRule="auto"/>
              <w:jc w:val="both"/>
              <w:rPr>
                <w:rFonts w:cs="Times New Roman"/>
                <w:sz w:val="18"/>
                <w:szCs w:val="18"/>
                <w:lang w:eastAsia="x-none"/>
              </w:rPr>
            </w:pPr>
            <w:r w:rsidRPr="000B0306">
              <w:rPr>
                <w:color w:val="000000"/>
                <w:sz w:val="18"/>
                <w:szCs w:val="18"/>
                <w:lang w:eastAsia="x-none"/>
              </w:rPr>
              <w:t>Support Option-1 of the following as RRC candidate values for X symbols</w:t>
            </w:r>
            <w:r w:rsidRPr="000B0306">
              <w:rPr>
                <w:color w:val="000000"/>
                <w:sz w:val="18"/>
                <w:szCs w:val="18"/>
              </w:rPr>
              <w:t xml:space="preserve"> </w:t>
            </w:r>
          </w:p>
          <w:p w14:paraId="4666B724" w14:textId="77777777" w:rsidR="00DE5EF1" w:rsidRPr="000B0306" w:rsidRDefault="00DE5EF1" w:rsidP="00DE5EF1">
            <w:pPr>
              <w:numPr>
                <w:ilvl w:val="1"/>
                <w:numId w:val="33"/>
              </w:numPr>
              <w:shd w:val="clear" w:color="auto" w:fill="FFFFFF"/>
              <w:snapToGrid w:val="0"/>
              <w:spacing w:line="252" w:lineRule="auto"/>
              <w:rPr>
                <w:rFonts w:cs="Times New Roman"/>
                <w:sz w:val="18"/>
                <w:szCs w:val="18"/>
                <w:lang w:eastAsia="zh-CN"/>
              </w:rPr>
            </w:pPr>
            <w:r w:rsidRPr="000B0306">
              <w:rPr>
                <w:color w:val="000000"/>
                <w:sz w:val="18"/>
                <w:szCs w:val="18"/>
              </w:rPr>
              <w:t>Option-1: 0, 1, 2, 4, 8, 16, 32, 64, 128, 256, 512</w:t>
            </w:r>
          </w:p>
          <w:p w14:paraId="6D8CC873" w14:textId="77777777" w:rsidR="00DE5EF1" w:rsidRPr="000B0306" w:rsidRDefault="00DE5EF1" w:rsidP="00DE5EF1">
            <w:pPr>
              <w:numPr>
                <w:ilvl w:val="1"/>
                <w:numId w:val="33"/>
              </w:numPr>
              <w:shd w:val="clear" w:color="auto" w:fill="FFFFFF"/>
              <w:snapToGrid w:val="0"/>
              <w:spacing w:line="252" w:lineRule="auto"/>
              <w:rPr>
                <w:rFonts w:cs="Times New Roman"/>
                <w:sz w:val="18"/>
                <w:szCs w:val="18"/>
              </w:rPr>
            </w:pPr>
            <w:r w:rsidRPr="000B0306">
              <w:rPr>
                <w:color w:val="000000"/>
                <w:sz w:val="18"/>
                <w:szCs w:val="18"/>
              </w:rPr>
              <w:t>Note: X is based on the SCS of the first PUCCH.</w:t>
            </w:r>
          </w:p>
          <w:p w14:paraId="4CF2E4F4" w14:textId="77777777" w:rsidR="00DE5EF1" w:rsidRPr="000B0306" w:rsidRDefault="00DE5EF1" w:rsidP="00DE5EF1">
            <w:pPr>
              <w:numPr>
                <w:ilvl w:val="1"/>
                <w:numId w:val="33"/>
              </w:numPr>
              <w:shd w:val="clear" w:color="auto" w:fill="FFFFFF"/>
              <w:snapToGrid w:val="0"/>
              <w:spacing w:line="252" w:lineRule="auto"/>
              <w:rPr>
                <w:rFonts w:cs="Times New Roman"/>
                <w:sz w:val="18"/>
                <w:szCs w:val="18"/>
              </w:rPr>
            </w:pPr>
            <w:r w:rsidRPr="000B0306">
              <w:rPr>
                <w:color w:val="000000"/>
                <w:sz w:val="18"/>
                <w:szCs w:val="18"/>
              </w:rPr>
              <w:t xml:space="preserve">Minimum value of X is subject to UE capability </w:t>
            </w:r>
          </w:p>
          <w:p w14:paraId="1D46442D" w14:textId="77777777" w:rsidR="00DE5EF1" w:rsidRPr="000B0306" w:rsidRDefault="00DE5EF1" w:rsidP="00DE5EF1">
            <w:pPr>
              <w:numPr>
                <w:ilvl w:val="0"/>
                <w:numId w:val="33"/>
              </w:numPr>
              <w:shd w:val="clear" w:color="auto" w:fill="FFFFFF"/>
              <w:snapToGrid w:val="0"/>
              <w:spacing w:line="252" w:lineRule="auto"/>
              <w:jc w:val="both"/>
              <w:rPr>
                <w:rFonts w:cs="Times New Roman"/>
                <w:sz w:val="18"/>
                <w:szCs w:val="18"/>
                <w:lang w:eastAsia="x-none"/>
              </w:rPr>
            </w:pPr>
            <w:r w:rsidRPr="000B0306">
              <w:rPr>
                <w:color w:val="000000"/>
                <w:sz w:val="18"/>
                <w:szCs w:val="18"/>
                <w:shd w:val="clear" w:color="auto" w:fill="FFFF00"/>
              </w:rPr>
              <w:t xml:space="preserve">Regarding </w:t>
            </w:r>
            <w:r w:rsidRPr="000B0306">
              <w:rPr>
                <w:color w:val="000000"/>
                <w:sz w:val="18"/>
                <w:szCs w:val="18"/>
                <w:shd w:val="clear" w:color="auto" w:fill="FFFF00"/>
                <w:lang w:eastAsia="x-none"/>
              </w:rPr>
              <w:t>‘available’ transmission occasion of the second UL channel, t</w:t>
            </w:r>
            <w:r w:rsidRPr="000B0306">
              <w:rPr>
                <w:color w:val="000000"/>
                <w:sz w:val="18"/>
                <w:szCs w:val="18"/>
                <w:shd w:val="clear" w:color="auto" w:fill="FFFF00"/>
              </w:rPr>
              <w:t>h</w:t>
            </w:r>
            <w:r w:rsidRPr="000B0306">
              <w:rPr>
                <w:color w:val="000000"/>
                <w:sz w:val="18"/>
                <w:szCs w:val="18"/>
                <w:shd w:val="clear" w:color="auto" w:fill="FFFF00"/>
                <w:lang w:eastAsia="x-none"/>
              </w:rPr>
              <w:t>e transmission restriction for of the second UL channel reuses the legacy rule of PUSCH with SP-CSI</w:t>
            </w:r>
            <w:r w:rsidRPr="000B0306">
              <w:rPr>
                <w:color w:val="000000"/>
                <w:sz w:val="18"/>
                <w:szCs w:val="18"/>
                <w:lang w:eastAsia="x-none"/>
              </w:rPr>
              <w:t xml:space="preserve">. </w:t>
            </w:r>
          </w:p>
          <w:p w14:paraId="2BB23C87" w14:textId="77777777" w:rsidR="00DE5EF1" w:rsidRDefault="00DE5EF1" w:rsidP="00DE5EF1">
            <w:pPr>
              <w:snapToGrid w:val="0"/>
              <w:rPr>
                <w:rFonts w:eastAsiaTheme="minorEastAsia"/>
                <w:b/>
                <w:bCs/>
                <w:sz w:val="18"/>
                <w:szCs w:val="18"/>
                <w:lang w:eastAsia="zh-CN"/>
              </w:rPr>
            </w:pPr>
          </w:p>
          <w:p w14:paraId="6FC8DA23" w14:textId="77777777" w:rsidR="00DE5EF1" w:rsidRPr="00817628" w:rsidRDefault="00DE5EF1" w:rsidP="00DE5EF1">
            <w:pPr>
              <w:snapToGrid w:val="0"/>
              <w:rPr>
                <w:rFonts w:eastAsiaTheme="minorEastAsia"/>
                <w:sz w:val="18"/>
                <w:szCs w:val="18"/>
                <w:lang w:eastAsia="zh-CN"/>
              </w:rPr>
            </w:pPr>
            <w:r w:rsidRPr="00817628">
              <w:rPr>
                <w:rFonts w:eastAsiaTheme="minorEastAsia"/>
                <w:sz w:val="18"/>
                <w:szCs w:val="18"/>
                <w:lang w:eastAsia="zh-CN"/>
              </w:rPr>
              <w:t>Base on the agreement, if a CG PUSCH occasion cannot be transmitted due to the same reason of dropping the SP-CSI reports, the UE does not consider it as available and would postpone the procedure until finding the first available CG PUSCH.</w:t>
            </w:r>
          </w:p>
          <w:p w14:paraId="07655B6B" w14:textId="77777777" w:rsidR="00DE5EF1" w:rsidRPr="00817628" w:rsidRDefault="00DE5EF1" w:rsidP="00DE5EF1">
            <w:pPr>
              <w:snapToGrid w:val="0"/>
              <w:rPr>
                <w:rFonts w:eastAsiaTheme="minorEastAsia"/>
                <w:sz w:val="18"/>
                <w:szCs w:val="18"/>
                <w:lang w:eastAsia="zh-CN"/>
              </w:rPr>
            </w:pPr>
          </w:p>
          <w:p w14:paraId="5670BE29" w14:textId="77777777" w:rsidR="00DE5EF1" w:rsidRDefault="00DE5EF1" w:rsidP="00DE5EF1">
            <w:pPr>
              <w:snapToGrid w:val="0"/>
              <w:rPr>
                <w:rFonts w:eastAsiaTheme="minorEastAsia"/>
                <w:sz w:val="18"/>
                <w:szCs w:val="18"/>
                <w:lang w:eastAsia="zh-CN"/>
              </w:rPr>
            </w:pPr>
            <w:r w:rsidRPr="00817628">
              <w:rPr>
                <w:rFonts w:eastAsiaTheme="minorEastAsia"/>
                <w:sz w:val="18"/>
                <w:szCs w:val="18"/>
                <w:lang w:eastAsia="zh-CN"/>
              </w:rPr>
              <w:t>In our view, RAN1 spec should clearly defines the conditions for UEI-BR transmission in CG PUSCH.</w:t>
            </w:r>
            <w:r>
              <w:rPr>
                <w:rFonts w:eastAsiaTheme="minorEastAsia"/>
                <w:sz w:val="18"/>
                <w:szCs w:val="18"/>
                <w:lang w:eastAsia="zh-CN"/>
              </w:rPr>
              <w:t xml:space="preserve"> We propose the following TP.</w:t>
            </w:r>
          </w:p>
          <w:p w14:paraId="3E3BFDC4" w14:textId="77777777" w:rsidR="00DE5EF1" w:rsidRDefault="00DE5EF1" w:rsidP="00DE5EF1">
            <w:pPr>
              <w:snapToGrid w:val="0"/>
              <w:rPr>
                <w:rFonts w:eastAsiaTheme="minorEastAsia"/>
                <w:sz w:val="18"/>
                <w:szCs w:val="18"/>
                <w:lang w:eastAsia="zh-CN"/>
              </w:rPr>
            </w:pPr>
          </w:p>
          <w:p w14:paraId="1E831E00" w14:textId="77777777" w:rsidR="00DE5EF1" w:rsidRDefault="00DE5EF1" w:rsidP="00DE5EF1">
            <w:pPr>
              <w:snapToGrid w:val="0"/>
              <w:rPr>
                <w:rFonts w:eastAsiaTheme="minorEastAsia"/>
                <w:sz w:val="18"/>
                <w:szCs w:val="18"/>
                <w:lang w:eastAsia="zh-CN"/>
              </w:rPr>
            </w:pPr>
            <w:r>
              <w:rPr>
                <w:rFonts w:eastAsiaTheme="minorEastAsia"/>
                <w:sz w:val="18"/>
                <w:szCs w:val="18"/>
                <w:lang w:eastAsia="zh-CN"/>
              </w:rPr>
              <w:t>****</w:t>
            </w:r>
          </w:p>
          <w:p w14:paraId="272298A7" w14:textId="77777777" w:rsidR="00DE5EF1" w:rsidRDefault="00DE5EF1" w:rsidP="00DE5EF1">
            <w:pPr>
              <w:snapToGrid w:val="0"/>
              <w:rPr>
                <w:rFonts w:eastAsiaTheme="minorEastAsia"/>
                <w:sz w:val="18"/>
                <w:szCs w:val="18"/>
                <w:lang w:eastAsia="zh-CN"/>
              </w:rPr>
            </w:pPr>
          </w:p>
          <w:p w14:paraId="75471069" w14:textId="77777777" w:rsidR="00DE5EF1" w:rsidRPr="0040097C" w:rsidRDefault="00DE5EF1" w:rsidP="00DE5EF1">
            <w:pPr>
              <w:pStyle w:val="B1"/>
              <w:rPr>
                <w:noProof/>
                <w:color w:val="FF0000"/>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w:t>
            </w:r>
            <w:r>
              <w:rPr>
                <w:noProof/>
              </w:rPr>
              <w:t xml:space="preserve">, </w:t>
            </w:r>
            <w:r>
              <w:rPr>
                <w:noProof/>
                <w:color w:val="FF0000"/>
              </w:rPr>
              <w:t>subjecting to</w:t>
            </w:r>
            <w:r w:rsidRPr="0040097C">
              <w:rPr>
                <w:noProof/>
                <w:color w:val="FF0000"/>
              </w:rPr>
              <w:t xml:space="preserve"> </w:t>
            </w:r>
            <w:r w:rsidRPr="0040097C">
              <w:rPr>
                <w:rFonts w:eastAsia="Malgun Gothic"/>
                <w:color w:val="FF0000"/>
              </w:rPr>
              <w:t>limitations for UE transmission of</w:t>
            </w:r>
            <w:r>
              <w:rPr>
                <w:rFonts w:eastAsia="Malgun Gothic"/>
                <w:color w:val="FF0000"/>
              </w:rPr>
              <w:t xml:space="preserve"> a PUSCH</w:t>
            </w:r>
            <w:r w:rsidRPr="0040097C">
              <w:rPr>
                <w:rFonts w:eastAsia="Malgun Gothic"/>
                <w:color w:val="FF0000"/>
              </w:rPr>
              <w:t xml:space="preserve"> </w:t>
            </w:r>
            <w:r w:rsidRPr="0040097C">
              <w:rPr>
                <w:noProof/>
                <w:color w:val="FF0000"/>
              </w:rPr>
              <w:t xml:space="preserve">with SP-CSI reports </w:t>
            </w:r>
            <w:r w:rsidRPr="0040097C">
              <w:rPr>
                <w:color w:val="FF0000"/>
              </w:rPr>
              <w:t>due to</w:t>
            </w:r>
            <w:r>
              <w:rPr>
                <w:color w:val="FF0000"/>
              </w:rPr>
              <w:t xml:space="preserve"> DRX or</w:t>
            </w:r>
            <w:r w:rsidRPr="0040097C">
              <w:rPr>
                <w:color w:val="FF0000"/>
              </w:rPr>
              <w:t xml:space="preserve"> cell DRX operation [11, TS 38.321] or</w:t>
            </w:r>
            <w:r w:rsidRPr="0040097C">
              <w:rPr>
                <w:rFonts w:eastAsia="Malgun Gothic"/>
                <w:color w:val="FF0000"/>
              </w:rPr>
              <w:t xml:space="preserve"> as described in clauses </w:t>
            </w:r>
            <w:r>
              <w:rPr>
                <w:rFonts w:eastAsia="Malgun Gothic"/>
                <w:color w:val="FF0000"/>
              </w:rPr>
              <w:t xml:space="preserve">9, </w:t>
            </w:r>
            <w:r w:rsidRPr="0040097C">
              <w:rPr>
                <w:rFonts w:eastAsia="Malgun Gothic"/>
                <w:color w:val="FF0000"/>
              </w:rPr>
              <w:t>11.1,</w:t>
            </w:r>
            <w:r w:rsidRPr="0040097C">
              <w:rPr>
                <w:rFonts w:eastAsia="Malgun Gothic" w:hint="eastAsia"/>
                <w:color w:val="FF0000"/>
                <w:lang w:eastAsia="zh-CN"/>
              </w:rPr>
              <w:t xml:space="preserve"> 11.1.1</w:t>
            </w:r>
            <w:r w:rsidRPr="0040097C">
              <w:rPr>
                <w:rFonts w:ascii="Times" w:eastAsia="Malgun Gothic" w:hAnsi="Times" w:cs="Times"/>
                <w:color w:val="FF0000"/>
                <w:lang w:eastAsia="zh-CN"/>
              </w:rPr>
              <w:t>, 11.2A</w:t>
            </w:r>
            <w:r w:rsidRPr="0040097C">
              <w:rPr>
                <w:rFonts w:asciiTheme="minorEastAsia" w:hAnsiTheme="minorEastAsia" w:cs="Times" w:hint="eastAsia"/>
                <w:color w:val="FF0000"/>
                <w:lang w:eastAsia="zh-CN"/>
              </w:rPr>
              <w:t>,</w:t>
            </w:r>
            <w:r w:rsidRPr="0040097C">
              <w:rPr>
                <w:rFonts w:ascii="Times" w:hAnsi="Times" w:cs="Times" w:hint="eastAsia"/>
                <w:color w:val="FF0000"/>
                <w:lang w:eastAsia="zh-CN"/>
              </w:rPr>
              <w:t>15</w:t>
            </w:r>
            <w:r w:rsidRPr="0040097C">
              <w:rPr>
                <w:rFonts w:ascii="Times" w:eastAsia="Malgun Gothic" w:hAnsi="Times" w:cs="Times"/>
                <w:color w:val="FF0000"/>
                <w:lang w:eastAsia="zh-CN"/>
              </w:rPr>
              <w:t xml:space="preserve"> </w:t>
            </w:r>
            <w:r w:rsidRPr="0040097C">
              <w:rPr>
                <w:rFonts w:ascii="Times" w:hAnsi="Times" w:cs="Times" w:hint="eastAsia"/>
                <w:color w:val="FF0000"/>
                <w:lang w:eastAsia="zh-CN"/>
              </w:rPr>
              <w:t xml:space="preserve">and 17.2 </w:t>
            </w:r>
            <w:r w:rsidRPr="0040097C">
              <w:rPr>
                <w:rFonts w:ascii="Times" w:eastAsia="Malgun Gothic" w:hAnsi="Times" w:cs="Times"/>
                <w:color w:val="FF0000"/>
                <w:lang w:eastAsia="zh-CN"/>
              </w:rPr>
              <w:t>including repetitions if any</w:t>
            </w:r>
            <w:r>
              <w:rPr>
                <w:rFonts w:ascii="Times" w:eastAsia="Malgun Gothic" w:hAnsi="Times" w:cs="Times"/>
                <w:color w:val="FF0000"/>
                <w:lang w:eastAsia="zh-CN"/>
              </w:rPr>
              <w:t xml:space="preserve"> [6, TS 38.213] or as described in clause 5.2.5,</w:t>
            </w:r>
            <w:r w:rsidRPr="0090751A">
              <w:rPr>
                <w:noProof/>
              </w:rPr>
              <w:t xml:space="preserve">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r>
              <w:rPr>
                <w:noProof/>
              </w:rPr>
              <w:t>.</w:t>
            </w:r>
          </w:p>
          <w:p w14:paraId="15567E3B" w14:textId="77777777" w:rsidR="00145643" w:rsidRPr="003B1969" w:rsidRDefault="00145643" w:rsidP="00145643">
            <w:pPr>
              <w:snapToGrid w:val="0"/>
              <w:rPr>
                <w:rFonts w:eastAsia="Malgun Gothic"/>
                <w:color w:val="0000FF"/>
                <w:sz w:val="18"/>
                <w:szCs w:val="18"/>
              </w:rPr>
            </w:pPr>
            <w:r w:rsidRPr="003B1969">
              <w:rPr>
                <w:rFonts w:eastAsia="Malgun Gothic"/>
                <w:color w:val="0000FF"/>
                <w:sz w:val="18"/>
                <w:szCs w:val="18"/>
              </w:rPr>
              <w:t xml:space="preserve">[Mod]: </w:t>
            </w:r>
            <w:r>
              <w:rPr>
                <w:rFonts w:eastAsia="Malgun Gothic"/>
                <w:color w:val="0000FF"/>
                <w:sz w:val="18"/>
                <w:szCs w:val="18"/>
              </w:rPr>
              <w:t>Captured!</w:t>
            </w:r>
          </w:p>
          <w:p w14:paraId="2C2EA141" w14:textId="77777777" w:rsidR="00DE5EF1" w:rsidRPr="00DE5EF1" w:rsidRDefault="00DE5EF1" w:rsidP="002B4755">
            <w:pPr>
              <w:snapToGrid w:val="0"/>
              <w:jc w:val="both"/>
              <w:rPr>
                <w:rFonts w:eastAsia="Malgun Gothic"/>
                <w:b/>
                <w:bCs/>
                <w:sz w:val="18"/>
                <w:szCs w:val="18"/>
              </w:rPr>
            </w:pPr>
          </w:p>
        </w:tc>
      </w:tr>
      <w:tr w:rsidR="00473AC5" w:rsidRPr="002B4755" w14:paraId="0A74FDCE" w14:textId="77777777" w:rsidTr="00DF28FF">
        <w:trPr>
          <w:trHeight w:val="215"/>
        </w:trPr>
        <w:tc>
          <w:tcPr>
            <w:tcW w:w="1516" w:type="dxa"/>
          </w:tcPr>
          <w:p w14:paraId="3B8CB92E" w14:textId="6D428081" w:rsidR="00473AC5" w:rsidRDefault="00473AC5" w:rsidP="00473AC5">
            <w:pPr>
              <w:snapToGrid w:val="0"/>
              <w:rPr>
                <w:rFonts w:eastAsia="MS Mincho"/>
                <w:sz w:val="18"/>
                <w:szCs w:val="18"/>
                <w:lang w:eastAsia="ja-JP"/>
              </w:rPr>
            </w:pPr>
            <w:r w:rsidRPr="00D9319C">
              <w:rPr>
                <w:rFonts w:eastAsiaTheme="minorEastAsia"/>
                <w:color w:val="0000FF"/>
                <w:sz w:val="18"/>
                <w:szCs w:val="18"/>
                <w:lang w:eastAsia="zh-CN"/>
              </w:rPr>
              <w:lastRenderedPageBreak/>
              <w:t>Mod</w:t>
            </w:r>
          </w:p>
        </w:tc>
        <w:tc>
          <w:tcPr>
            <w:tcW w:w="8469" w:type="dxa"/>
          </w:tcPr>
          <w:p w14:paraId="20A8E564" w14:textId="1B72F86A" w:rsidR="00473AC5" w:rsidRPr="002E68DE" w:rsidRDefault="00473AC5" w:rsidP="00473AC5">
            <w:pPr>
              <w:snapToGrid w:val="0"/>
              <w:rPr>
                <w:rFonts w:eastAsiaTheme="minorEastAsia"/>
                <w:sz w:val="18"/>
                <w:szCs w:val="18"/>
                <w:lang w:eastAsia="zh-CN"/>
              </w:rPr>
            </w:pPr>
            <w:r w:rsidRPr="00D9319C">
              <w:rPr>
                <w:rFonts w:eastAsia="Malgun Gothic"/>
                <w:color w:val="0000FF"/>
                <w:sz w:val="18"/>
                <w:szCs w:val="18"/>
              </w:rPr>
              <w:t>C</w:t>
            </w:r>
            <w:r>
              <w:rPr>
                <w:rFonts w:eastAsia="Malgun Gothic"/>
                <w:color w:val="0000FF"/>
                <w:sz w:val="18"/>
                <w:szCs w:val="18"/>
              </w:rPr>
              <w:t xml:space="preserve">apture </w:t>
            </w:r>
            <w:proofErr w:type="spellStart"/>
            <w:r>
              <w:rPr>
                <w:rFonts w:eastAsia="Malgun Gothic"/>
                <w:color w:val="0000FF"/>
                <w:sz w:val="18"/>
                <w:szCs w:val="18"/>
              </w:rPr>
              <w:t>Ofinno</w:t>
            </w:r>
            <w:proofErr w:type="spellEnd"/>
            <w:r>
              <w:rPr>
                <w:rFonts w:eastAsia="Malgun Gothic"/>
                <w:color w:val="0000FF"/>
                <w:sz w:val="18"/>
                <w:szCs w:val="18"/>
              </w:rPr>
              <w:t>/Samsung’s input</w:t>
            </w:r>
            <w:r w:rsidRPr="00D9319C">
              <w:rPr>
                <w:rFonts w:eastAsia="Malgun Gothic"/>
                <w:color w:val="0000FF"/>
                <w:sz w:val="18"/>
                <w:szCs w:val="18"/>
              </w:rPr>
              <w:t>.</w:t>
            </w:r>
            <w:r>
              <w:rPr>
                <w:rFonts w:eastAsia="Malgun Gothic"/>
                <w:color w:val="0000FF"/>
                <w:sz w:val="18"/>
                <w:szCs w:val="18"/>
              </w:rPr>
              <w:t xml:space="preserve"> Then, we can have quick review that during round#2.</w:t>
            </w:r>
            <w:r w:rsidRPr="00D9319C">
              <w:rPr>
                <w:rFonts w:eastAsia="Malgun Gothic"/>
                <w:color w:val="0000FF"/>
                <w:sz w:val="18"/>
                <w:szCs w:val="18"/>
              </w:rPr>
              <w:t xml:space="preserve"> </w:t>
            </w:r>
          </w:p>
        </w:tc>
      </w:tr>
    </w:tbl>
    <w:p w14:paraId="5F775054" w14:textId="77777777" w:rsidR="00D20F25" w:rsidRDefault="00D20F25">
      <w:pPr>
        <w:rPr>
          <w:sz w:val="18"/>
          <w:szCs w:val="18"/>
        </w:rPr>
      </w:pPr>
    </w:p>
    <w:p w14:paraId="7F51A272" w14:textId="77777777" w:rsidR="00D20F25" w:rsidRDefault="009B5873">
      <w:pPr>
        <w:rPr>
          <w:sz w:val="18"/>
          <w:szCs w:val="18"/>
        </w:rPr>
      </w:pPr>
      <w:r>
        <w:rPr>
          <w:sz w:val="18"/>
          <w:szCs w:val="18"/>
        </w:rPr>
        <w:br w:type="page"/>
      </w:r>
    </w:p>
    <w:p w14:paraId="79D1D9E2" w14:textId="77777777" w:rsidR="00D20F25" w:rsidRDefault="009B5873">
      <w:pPr>
        <w:pStyle w:val="ListParagraph"/>
        <w:numPr>
          <w:ilvl w:val="0"/>
          <w:numId w:val="10"/>
        </w:numPr>
        <w:spacing w:before="120" w:after="120" w:line="257" w:lineRule="auto"/>
        <w:outlineLvl w:val="0"/>
        <w:rPr>
          <w:rFonts w:eastAsia="PMingLiU"/>
          <w:sz w:val="28"/>
          <w:lang w:eastAsia="zh-TW"/>
        </w:rPr>
      </w:pPr>
      <w:r>
        <w:rPr>
          <w:rFonts w:eastAsia="PMingLiU"/>
          <w:sz w:val="28"/>
          <w:lang w:eastAsia="zh-TW"/>
        </w:rPr>
        <w:lastRenderedPageBreak/>
        <w:t>Proposals for Monday Online Discussion</w:t>
      </w:r>
    </w:p>
    <w:p w14:paraId="02A0B7A7" w14:textId="77777777" w:rsidR="00D20F25" w:rsidRDefault="00D20F25">
      <w:pPr>
        <w:shd w:val="clear" w:color="auto" w:fill="FFFFFF"/>
        <w:snapToGrid w:val="0"/>
        <w:rPr>
          <w:rFonts w:ascii="Times" w:eastAsia="Batang" w:hAnsi="Times" w:cs="Times"/>
          <w:color w:val="3333FF"/>
          <w:sz w:val="20"/>
          <w:szCs w:val="16"/>
          <w:u w:val="single"/>
        </w:rPr>
      </w:pPr>
      <w:bookmarkStart w:id="197" w:name="_GoBack"/>
      <w:bookmarkEnd w:id="197"/>
    </w:p>
    <w:p w14:paraId="1F62E651" w14:textId="450B6626" w:rsidR="00267FB5" w:rsidRDefault="00267FB5" w:rsidP="00267FB5">
      <w:pPr>
        <w:snapToGrid w:val="0"/>
        <w:rPr>
          <w:rFonts w:eastAsia="宋体"/>
          <w:b/>
          <w:sz w:val="18"/>
          <w:szCs w:val="18"/>
          <w:highlight w:val="yellow"/>
          <w:u w:val="single"/>
        </w:rPr>
      </w:pPr>
      <w:r>
        <w:rPr>
          <w:rFonts w:eastAsia="宋体"/>
          <w:b/>
          <w:sz w:val="18"/>
          <w:szCs w:val="18"/>
          <w:highlight w:val="yellow"/>
          <w:u w:val="single"/>
        </w:rPr>
        <w:t>Proposal 3.5:</w:t>
      </w:r>
    </w:p>
    <w:p w14:paraId="302A6CC5" w14:textId="77777777" w:rsidR="00267FB5" w:rsidRDefault="00267FB5" w:rsidP="00267FB5">
      <w:pPr>
        <w:contextualSpacing/>
        <w:rPr>
          <w:sz w:val="18"/>
          <w:szCs w:val="18"/>
        </w:rPr>
      </w:pPr>
      <w:r>
        <w:rPr>
          <w:sz w:val="18"/>
          <w:szCs w:val="18"/>
        </w:rPr>
        <w:t>A</w:t>
      </w:r>
      <w:r>
        <w:rPr>
          <w:rFonts w:hint="eastAsia"/>
          <w:sz w:val="18"/>
          <w:szCs w:val="18"/>
        </w:rPr>
        <w:t>dopt the following changes in</w:t>
      </w:r>
      <w:r>
        <w:rPr>
          <w:sz w:val="18"/>
          <w:szCs w:val="18"/>
        </w:rPr>
        <w:t xml:space="preserve"> TS38.214 Section 6.2.1:</w:t>
      </w:r>
    </w:p>
    <w:p w14:paraId="669B9602" w14:textId="77777777" w:rsidR="00267FB5" w:rsidRDefault="00267FB5" w:rsidP="00267FB5">
      <w:pPr>
        <w:pStyle w:val="ListParagraph"/>
        <w:numPr>
          <w:ilvl w:val="0"/>
          <w:numId w:val="28"/>
        </w:numPr>
        <w:snapToGrid w:val="0"/>
        <w:spacing w:after="0" w:line="276" w:lineRule="auto"/>
        <w:ind w:leftChars="100" w:left="586" w:hanging="346"/>
        <w:jc w:val="both"/>
        <w:rPr>
          <w:rFonts w:eastAsia="PMingLiU"/>
          <w:bCs/>
          <w:sz w:val="18"/>
          <w:szCs w:val="18"/>
          <w:lang w:eastAsia="zh-TW"/>
        </w:rPr>
      </w:pPr>
      <w:r>
        <w:rPr>
          <w:rFonts w:eastAsia="PMingLiU"/>
          <w:b/>
          <w:bCs/>
          <w:sz w:val="18"/>
          <w:szCs w:val="18"/>
          <w:lang w:eastAsia="zh-TW"/>
        </w:rPr>
        <w:t>Reason for change:</w:t>
      </w:r>
      <w:r>
        <w:rPr>
          <w:rFonts w:eastAsia="PMingLiU"/>
          <w:bCs/>
          <w:sz w:val="18"/>
          <w:szCs w:val="18"/>
          <w:lang w:eastAsia="zh-TW"/>
        </w:rPr>
        <w:t xml:space="preserve"> In the symbol(s) where P/SP/AP SRS is overlapped with PUCCH carrying HARQ-ACK, LRR and/or SR on the same carrier, the UE does not transmit the SRS. Consequently, given that it was agreed to reuse multiplexing/dropping rule(s) of SR as baseline for UEIRI, the same rule should be extended to the case that P/SP/AP SRS is overlapped with PUCCH carrying UEIRI on the same carrier. </w:t>
      </w:r>
    </w:p>
    <w:p w14:paraId="79D6BFC3" w14:textId="77777777" w:rsidR="00267FB5" w:rsidRDefault="00267FB5" w:rsidP="00267FB5">
      <w:pPr>
        <w:pStyle w:val="ListParagraph"/>
        <w:numPr>
          <w:ilvl w:val="0"/>
          <w:numId w:val="28"/>
        </w:numPr>
        <w:snapToGrid w:val="0"/>
        <w:spacing w:after="0" w:line="276" w:lineRule="auto"/>
        <w:ind w:leftChars="100" w:left="586" w:hanging="346"/>
        <w:jc w:val="both"/>
        <w:rPr>
          <w:rFonts w:eastAsia="PMingLiU"/>
          <w:bCs/>
          <w:sz w:val="18"/>
          <w:szCs w:val="18"/>
          <w:lang w:eastAsia="zh-TW"/>
        </w:rPr>
      </w:pPr>
      <w:r>
        <w:rPr>
          <w:rFonts w:eastAsia="PMingLiU"/>
          <w:b/>
          <w:bCs/>
          <w:sz w:val="18"/>
          <w:szCs w:val="18"/>
          <w:lang w:eastAsia="zh-TW"/>
        </w:rPr>
        <w:t>Summary of change:</w:t>
      </w:r>
      <w:r>
        <w:rPr>
          <w:rFonts w:eastAsia="PMingLiU"/>
          <w:bCs/>
          <w:sz w:val="18"/>
          <w:szCs w:val="18"/>
          <w:lang w:eastAsia="zh-TW"/>
        </w:rPr>
        <w:t xml:space="preserve">  Clarifying that the UE does not transmit P/SP/AP SRS in the symbol(s) where PUCCH carrying UEIRI on the same carrier is overlapped. </w:t>
      </w:r>
    </w:p>
    <w:p w14:paraId="3E879167" w14:textId="77777777" w:rsidR="00267FB5" w:rsidRDefault="00267FB5" w:rsidP="00267FB5">
      <w:pPr>
        <w:pStyle w:val="ListParagraph"/>
        <w:numPr>
          <w:ilvl w:val="0"/>
          <w:numId w:val="28"/>
        </w:numPr>
        <w:snapToGrid w:val="0"/>
        <w:spacing w:after="0" w:line="276" w:lineRule="auto"/>
        <w:ind w:leftChars="100" w:left="586" w:hanging="346"/>
        <w:jc w:val="both"/>
        <w:rPr>
          <w:rFonts w:eastAsia="PMingLiU"/>
          <w:bCs/>
          <w:sz w:val="18"/>
          <w:szCs w:val="18"/>
          <w:lang w:eastAsia="zh-TW"/>
        </w:rPr>
      </w:pPr>
      <w:r>
        <w:rPr>
          <w:rFonts w:eastAsia="PMingLiU"/>
          <w:b/>
          <w:bCs/>
          <w:sz w:val="18"/>
          <w:szCs w:val="18"/>
          <w:lang w:eastAsia="zh-TW"/>
        </w:rPr>
        <w:t>Consequences if not approved:</w:t>
      </w:r>
      <w:r>
        <w:rPr>
          <w:rFonts w:eastAsia="PMingLiU"/>
          <w:bCs/>
          <w:sz w:val="18"/>
          <w:szCs w:val="18"/>
          <w:lang w:eastAsia="zh-TW"/>
        </w:rPr>
        <w:t xml:space="preserve"> It is unclear how to handle the case of P/SP/AP SRS in the symbol(s) where PUCCH carrying UEIRI on the same carrier is overlapped. </w:t>
      </w:r>
    </w:p>
    <w:tbl>
      <w:tblPr>
        <w:tblStyle w:val="TableGrid"/>
        <w:tblW w:w="0" w:type="auto"/>
        <w:jc w:val="center"/>
        <w:tblLayout w:type="fixed"/>
        <w:tblLook w:val="04A0" w:firstRow="1" w:lastRow="0" w:firstColumn="1" w:lastColumn="0" w:noHBand="0" w:noVBand="1"/>
      </w:tblPr>
      <w:tblGrid>
        <w:gridCol w:w="8280"/>
      </w:tblGrid>
      <w:tr w:rsidR="00267FB5" w14:paraId="0FE139D9" w14:textId="77777777" w:rsidTr="001A51FC">
        <w:trPr>
          <w:jc w:val="center"/>
        </w:trPr>
        <w:tc>
          <w:tcPr>
            <w:tcW w:w="8280" w:type="dxa"/>
          </w:tcPr>
          <w:p w14:paraId="71E1F61B" w14:textId="77777777" w:rsidR="00267FB5" w:rsidRDefault="00267FB5" w:rsidP="00BE01DE">
            <w:pPr>
              <w:keepNext/>
              <w:keepLines/>
              <w:adjustRightInd w:val="0"/>
              <w:snapToGrid w:val="0"/>
              <w:spacing w:beforeLines="30" w:before="109" w:afterLines="30" w:after="109" w:line="288" w:lineRule="auto"/>
              <w:ind w:left="1134" w:hanging="1134"/>
              <w:outlineLvl w:val="2"/>
              <w:rPr>
                <w:rFonts w:eastAsia="宋体"/>
                <w:color w:val="FF0000"/>
                <w:sz w:val="18"/>
                <w:szCs w:val="18"/>
              </w:rPr>
            </w:pPr>
            <w:r>
              <w:rPr>
                <w:rFonts w:eastAsia="宋体"/>
                <w:color w:val="000000"/>
                <w:sz w:val="18"/>
                <w:szCs w:val="18"/>
                <w:lang w:eastAsia="en-US"/>
              </w:rPr>
              <w:t>6.2.1</w:t>
            </w:r>
            <w:r>
              <w:rPr>
                <w:rFonts w:eastAsia="宋体"/>
                <w:color w:val="000000"/>
                <w:sz w:val="18"/>
                <w:szCs w:val="18"/>
                <w:lang w:eastAsia="en-US"/>
              </w:rPr>
              <w:tab/>
              <w:t>UE sounding procedure</w:t>
            </w:r>
          </w:p>
          <w:p w14:paraId="04AB53E9" w14:textId="77777777" w:rsidR="00267FB5" w:rsidRDefault="00267FB5" w:rsidP="00BE01DE">
            <w:pPr>
              <w:adjustRightInd w:val="0"/>
              <w:snapToGrid w:val="0"/>
              <w:spacing w:beforeLines="30" w:before="109" w:afterLines="30" w:after="109" w:line="288" w:lineRule="auto"/>
              <w:jc w:val="center"/>
              <w:rPr>
                <w:rFonts w:eastAsia="宋体"/>
                <w:color w:val="FF0000"/>
                <w:sz w:val="18"/>
                <w:szCs w:val="18"/>
              </w:rPr>
            </w:pPr>
            <w:r>
              <w:rPr>
                <w:rFonts w:eastAsia="宋体"/>
                <w:color w:val="FF0000"/>
                <w:sz w:val="18"/>
                <w:szCs w:val="18"/>
              </w:rPr>
              <w:t>&lt;Irrelevant part is omitted&gt;</w:t>
            </w:r>
          </w:p>
          <w:p w14:paraId="3BBECCEA" w14:textId="77777777" w:rsidR="00267FB5" w:rsidRDefault="00267FB5" w:rsidP="00BE01DE">
            <w:pPr>
              <w:adjustRightInd w:val="0"/>
              <w:snapToGrid w:val="0"/>
              <w:spacing w:beforeLines="30" w:before="109" w:afterLines="30" w:after="109" w:line="288" w:lineRule="auto"/>
              <w:rPr>
                <w:rFonts w:eastAsia="宋体"/>
                <w:sz w:val="18"/>
                <w:szCs w:val="18"/>
                <w:lang w:val="en-GB" w:eastAsia="en-US"/>
              </w:rPr>
            </w:pPr>
            <w:r>
              <w:rPr>
                <w:rFonts w:eastAsia="宋体"/>
                <w:sz w:val="18"/>
                <w:szCs w:val="18"/>
                <w:lang w:val="en-GB" w:eastAsia="en-US"/>
              </w:rPr>
              <w:t>For PUCCH and SRS on the same carrier, a UE shall not transmit SRS when semi-persistent or periodic SRS is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w:t>
            </w:r>
            <w:ins w:id="198" w:author="ZTE Corporation, Sanechips" w:date="2025-09-28T15:27:00Z">
              <w:r>
                <w:rPr>
                  <w:rFonts w:eastAsia="宋体"/>
                  <w:sz w:val="18"/>
                  <w:szCs w:val="18"/>
                  <w:lang w:eastAsia="zh-CN"/>
                </w:rPr>
                <w:t>,</w:t>
              </w:r>
            </w:ins>
            <w:r>
              <w:rPr>
                <w:rFonts w:eastAsia="宋体"/>
                <w:sz w:val="18"/>
                <w:szCs w:val="18"/>
                <w:lang w:val="en-GB" w:eastAsia="en-US"/>
              </w:rPr>
              <w:t xml:space="preserve"> </w:t>
            </w:r>
            <w:del w:id="199" w:author="ZTE Corporation, Sanechips" w:date="2025-09-28T15:27:00Z">
              <w:r>
                <w:rPr>
                  <w:rFonts w:eastAsia="宋体"/>
                  <w:sz w:val="18"/>
                  <w:szCs w:val="18"/>
                  <w:lang w:val="en-GB" w:eastAsia="en-US"/>
                </w:rPr>
                <w:delText xml:space="preserve">and/or </w:delText>
              </w:r>
            </w:del>
            <w:r>
              <w:rPr>
                <w:rFonts w:eastAsia="宋体"/>
                <w:sz w:val="18"/>
                <w:szCs w:val="18"/>
                <w:lang w:val="en-GB" w:eastAsia="en-US"/>
              </w:rPr>
              <w:t>SR</w:t>
            </w:r>
            <w:ins w:id="200" w:author="ZTE Corporation, Sanechips" w:date="2025-09-27T21:09:00Z">
              <w:r>
                <w:rPr>
                  <w:rFonts w:eastAsia="宋体"/>
                  <w:sz w:val="18"/>
                  <w:szCs w:val="18"/>
                  <w:lang w:eastAsia="zh-CN"/>
                </w:rPr>
                <w:t>, and/or UEIRI</w:t>
              </w:r>
            </w:ins>
            <w:r>
              <w:rPr>
                <w:rFonts w:eastAsia="宋体"/>
                <w:sz w:val="18"/>
                <w:szCs w:val="18"/>
                <w:lang w:val="en-GB" w:eastAsia="en-US"/>
              </w:rPr>
              <w:t xml:space="preserve">.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r>
              <w:rPr>
                <w:rFonts w:eastAsia="宋体"/>
                <w:sz w:val="18"/>
                <w:szCs w:val="18"/>
                <w:lang w:val="en-GB" w:eastAsia="zh-CN"/>
              </w:rPr>
              <w:t xml:space="preserve">and the PUCCH starts no earlier than </w:t>
            </w:r>
            <m:oMath>
              <m:sSub>
                <m:sSubPr>
                  <m:ctrlPr>
                    <w:rPr>
                      <w:rFonts w:ascii="Cambria Math" w:hAnsi="Cambria Math"/>
                      <w:i/>
                      <w:iCs/>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 xml:space="preserve">proc,2 </m:t>
                  </m:r>
                </m:sub>
              </m:sSub>
            </m:oMath>
            <w:r>
              <w:rPr>
                <w:rFonts w:eastAsia="宋体"/>
                <w:sz w:val="18"/>
                <w:szCs w:val="18"/>
                <w:lang w:val="en-GB" w:eastAsia="zh-CN"/>
              </w:rPr>
              <w:t xml:space="preserve"> after the last symbol of the PDCCH carrying the triggering command for the aperiodic SRS, where </w:t>
            </w:r>
            <m:oMath>
              <m:sSub>
                <m:sSubPr>
                  <m:ctrlPr>
                    <w:rPr>
                      <w:rFonts w:ascii="Cambria Math" w:hAnsi="Cambria Math"/>
                      <w:i/>
                      <w:iCs/>
                      <w:sz w:val="18"/>
                      <w:szCs w:val="18"/>
                      <w:lang w:eastAsia="zh-CN"/>
                    </w:rPr>
                  </m:ctrlPr>
                </m:sSubPr>
                <m:e>
                  <m:r>
                    <w:rPr>
                      <w:rFonts w:ascii="Cambria Math" w:hAnsi="Cambria Math"/>
                      <w:sz w:val="18"/>
                      <w:szCs w:val="18"/>
                      <w:lang w:eastAsia="zh-CN"/>
                    </w:rPr>
                    <m:t>T</m:t>
                  </m:r>
                </m:e>
                <m:sub>
                  <m:r>
                    <m:rPr>
                      <m:sty m:val="p"/>
                    </m:rPr>
                    <w:rPr>
                      <w:rFonts w:ascii="Cambria Math" w:hAnsi="Cambria Math"/>
                      <w:sz w:val="18"/>
                      <w:szCs w:val="18"/>
                      <w:lang w:eastAsia="zh-CN"/>
                    </w:rPr>
                    <m:t>proc,2</m:t>
                  </m:r>
                </m:sub>
              </m:sSub>
            </m:oMath>
            <w:r>
              <w:rPr>
                <w:rFonts w:eastAsia="宋体"/>
                <w:sz w:val="18"/>
                <w:szCs w:val="18"/>
                <w:lang w:val="en-GB" w:eastAsia="zh-CN"/>
              </w:rPr>
              <w:t xml:space="preserve"> is the PUSCH preparation time for the corresponding UE processing capability assuming </w:t>
            </w:r>
            <m:oMath>
              <m:sSub>
                <m:sSubPr>
                  <m:ctrlPr>
                    <w:rPr>
                      <w:rFonts w:ascii="Cambria Math" w:hAnsi="Cambria Math"/>
                      <w:i/>
                      <w:iCs/>
                      <w:sz w:val="18"/>
                      <w:szCs w:val="18"/>
                      <w:lang w:eastAsia="zh-CN"/>
                    </w:rPr>
                  </m:ctrlPr>
                </m:sSubPr>
                <m:e>
                  <m:r>
                    <w:rPr>
                      <w:rFonts w:ascii="Cambria Math" w:hAnsi="Cambria Math"/>
                      <w:sz w:val="18"/>
                      <w:szCs w:val="18"/>
                      <w:lang w:eastAsia="zh-CN"/>
                    </w:rPr>
                    <m:t>d</m:t>
                  </m:r>
                </m:e>
                <m:sub>
                  <m:r>
                    <m:rPr>
                      <m:sty m:val="p"/>
                    </m:rPr>
                    <w:rPr>
                      <w:rFonts w:ascii="Cambria Math" w:hAnsi="Cambria Math"/>
                      <w:sz w:val="18"/>
                      <w:szCs w:val="18"/>
                      <w:lang w:eastAsia="zh-CN"/>
                    </w:rPr>
                    <m:t>2,1</m:t>
                  </m:r>
                </m:sub>
              </m:sSub>
              <m:r>
                <w:rPr>
                  <w:rFonts w:ascii="Cambria Math" w:hAnsi="Cambria Math"/>
                  <w:sz w:val="18"/>
                  <w:szCs w:val="18"/>
                  <w:lang w:eastAsia="zh-CN"/>
                </w:rPr>
                <m:t>=1</m:t>
              </m:r>
            </m:oMath>
            <w:r>
              <w:rPr>
                <w:rFonts w:eastAsia="宋体"/>
                <w:sz w:val="18"/>
                <w:szCs w:val="18"/>
                <w:lang w:val="en-GB" w:eastAsia="zh-CN"/>
              </w:rPr>
              <w:t xml:space="preserve"> and </w:t>
            </w:r>
            <m:oMath>
              <m:r>
                <w:rPr>
                  <w:rFonts w:ascii="Cambria Math" w:hAnsi="Cambria Math"/>
                  <w:sz w:val="18"/>
                  <w:szCs w:val="18"/>
                  <w:lang w:eastAsia="zh-CN"/>
                </w:rPr>
                <m:t>μ</m:t>
              </m:r>
            </m:oMath>
            <w:r>
              <w:rPr>
                <w:rFonts w:eastAsia="宋体"/>
                <w:sz w:val="18"/>
                <w:szCs w:val="18"/>
                <w:lang w:val="en-GB" w:eastAsia="zh-CN"/>
              </w:rPr>
              <w:t xml:space="preserve"> corresponds to the smallest SCS configuration between the SCS configuration of the PDCCH carrying the triggering command and the SCS configuration of the PUCCH</w:t>
            </w:r>
            <w:r>
              <w:rPr>
                <w:rFonts w:eastAsia="宋体"/>
                <w:sz w:val="18"/>
                <w:szCs w:val="18"/>
                <w:lang w:val="en-GB" w:eastAsia="en-US"/>
              </w:rPr>
              <w:t xml:space="preserve">. </w:t>
            </w:r>
          </w:p>
          <w:p w14:paraId="21C7FA7C" w14:textId="77777777" w:rsidR="00267FB5" w:rsidRDefault="00267FB5" w:rsidP="00BE01DE">
            <w:pPr>
              <w:adjustRightInd w:val="0"/>
              <w:snapToGrid w:val="0"/>
              <w:spacing w:beforeLines="30" w:before="109" w:afterLines="30" w:after="109" w:line="288" w:lineRule="auto"/>
              <w:jc w:val="center"/>
              <w:rPr>
                <w:rFonts w:eastAsia="宋体"/>
                <w:b/>
                <w:sz w:val="28"/>
                <w:szCs w:val="28"/>
              </w:rPr>
            </w:pPr>
            <w:r>
              <w:rPr>
                <w:rFonts w:eastAsia="宋体"/>
                <w:color w:val="FF0000"/>
                <w:sz w:val="18"/>
                <w:szCs w:val="18"/>
              </w:rPr>
              <w:t>&lt;Irrelevant part is omitted&gt;</w:t>
            </w:r>
          </w:p>
        </w:tc>
      </w:tr>
    </w:tbl>
    <w:p w14:paraId="4E74E24B" w14:textId="77777777" w:rsidR="00267FB5" w:rsidRPr="00AF13D1" w:rsidRDefault="00267FB5" w:rsidP="00267FB5">
      <w:pPr>
        <w:contextualSpacing/>
        <w:rPr>
          <w:sz w:val="18"/>
          <w:szCs w:val="18"/>
          <w:lang w:eastAsia="zh-CN"/>
        </w:rPr>
      </w:pPr>
      <w:r w:rsidRPr="00AF13D1">
        <w:rPr>
          <w:sz w:val="18"/>
          <w:szCs w:val="18"/>
        </w:rPr>
        <w:t>Supported by: ZTE</w:t>
      </w:r>
      <w:r w:rsidRPr="00AF13D1">
        <w:rPr>
          <w:rFonts w:hint="eastAsia"/>
          <w:sz w:val="18"/>
          <w:szCs w:val="18"/>
          <w:lang w:eastAsia="zh-CN"/>
        </w:rPr>
        <w:t>,</w:t>
      </w:r>
      <w:r w:rsidRPr="00AF13D1">
        <w:rPr>
          <w:sz w:val="18"/>
          <w:szCs w:val="18"/>
          <w:lang w:eastAsia="zh-CN"/>
        </w:rPr>
        <w:t xml:space="preserve"> Google, </w:t>
      </w:r>
      <w:proofErr w:type="spellStart"/>
      <w:r w:rsidRPr="00AF13D1">
        <w:rPr>
          <w:sz w:val="18"/>
          <w:szCs w:val="18"/>
          <w:lang w:eastAsia="zh-CN"/>
        </w:rPr>
        <w:t>xiaomi</w:t>
      </w:r>
      <w:proofErr w:type="spellEnd"/>
      <w:r w:rsidRPr="00AF13D1">
        <w:rPr>
          <w:sz w:val="18"/>
          <w:szCs w:val="18"/>
          <w:lang w:eastAsia="zh-CN"/>
        </w:rPr>
        <w:t xml:space="preserve">, OPPO, </w:t>
      </w:r>
      <w:proofErr w:type="spellStart"/>
      <w:r w:rsidRPr="00AF13D1">
        <w:rPr>
          <w:sz w:val="18"/>
          <w:szCs w:val="18"/>
          <w:lang w:eastAsia="zh-CN"/>
        </w:rPr>
        <w:t>Spreadtrum</w:t>
      </w:r>
      <w:proofErr w:type="spellEnd"/>
      <w:r w:rsidRPr="00AF13D1">
        <w:rPr>
          <w:sz w:val="18"/>
          <w:szCs w:val="18"/>
          <w:lang w:eastAsia="zh-CN"/>
        </w:rPr>
        <w:t xml:space="preserve">, vivo, Nokia, </w:t>
      </w:r>
      <w:proofErr w:type="spellStart"/>
      <w:r w:rsidRPr="00AF13D1">
        <w:rPr>
          <w:sz w:val="18"/>
          <w:szCs w:val="18"/>
          <w:lang w:eastAsia="zh-CN"/>
        </w:rPr>
        <w:t>Ofinno</w:t>
      </w:r>
      <w:proofErr w:type="spellEnd"/>
      <w:r w:rsidRPr="00AF13D1">
        <w:rPr>
          <w:sz w:val="18"/>
          <w:szCs w:val="18"/>
          <w:lang w:eastAsia="zh-CN"/>
        </w:rPr>
        <w:t xml:space="preserve">, Fujitsu, Ericsson, CATT, Huawei, Qualcomm, MediaTek, </w:t>
      </w:r>
    </w:p>
    <w:p w14:paraId="751A3461" w14:textId="77777777" w:rsidR="00267FB5" w:rsidRDefault="00267FB5" w:rsidP="00267FB5">
      <w:pPr>
        <w:shd w:val="clear" w:color="auto" w:fill="FFFFFF"/>
        <w:snapToGrid w:val="0"/>
        <w:rPr>
          <w:rFonts w:ascii="Times" w:eastAsia="Batang" w:hAnsi="Times" w:cs="Times"/>
          <w:color w:val="3333FF"/>
          <w:sz w:val="20"/>
          <w:szCs w:val="16"/>
          <w:u w:val="single"/>
        </w:rPr>
      </w:pPr>
    </w:p>
    <w:p w14:paraId="095864FA" w14:textId="77777777" w:rsidR="00267FB5" w:rsidRDefault="00267FB5" w:rsidP="00267FB5">
      <w:pPr>
        <w:snapToGrid w:val="0"/>
        <w:rPr>
          <w:rFonts w:eastAsia="宋体"/>
          <w:b/>
          <w:sz w:val="18"/>
          <w:szCs w:val="18"/>
          <w:highlight w:val="yellow"/>
          <w:u w:val="single"/>
        </w:rPr>
      </w:pPr>
      <w:r>
        <w:rPr>
          <w:rFonts w:eastAsia="宋体"/>
          <w:b/>
          <w:sz w:val="18"/>
          <w:szCs w:val="18"/>
          <w:highlight w:val="yellow"/>
          <w:u w:val="single"/>
        </w:rPr>
        <w:t>Proposal 3.6:</w:t>
      </w:r>
    </w:p>
    <w:p w14:paraId="1F26887D" w14:textId="77777777" w:rsidR="00267FB5" w:rsidRDefault="00267FB5" w:rsidP="00267FB5">
      <w:pPr>
        <w:contextualSpacing/>
        <w:rPr>
          <w:sz w:val="18"/>
          <w:szCs w:val="18"/>
        </w:rPr>
      </w:pPr>
      <w:r>
        <w:rPr>
          <w:sz w:val="18"/>
          <w:szCs w:val="18"/>
        </w:rPr>
        <w:t>A</w:t>
      </w:r>
      <w:r>
        <w:rPr>
          <w:rFonts w:hint="eastAsia"/>
          <w:sz w:val="18"/>
          <w:szCs w:val="18"/>
        </w:rPr>
        <w:t>dopt the following changes in</w:t>
      </w:r>
      <w:r>
        <w:rPr>
          <w:sz w:val="18"/>
          <w:szCs w:val="18"/>
        </w:rPr>
        <w:t xml:space="preserve"> TS38.214 Section 6.2.1.3:</w:t>
      </w:r>
    </w:p>
    <w:p w14:paraId="244EE9B2" w14:textId="77777777" w:rsidR="00267FB5" w:rsidRDefault="00267FB5" w:rsidP="00267FB5">
      <w:pPr>
        <w:pStyle w:val="ListParagraph"/>
        <w:numPr>
          <w:ilvl w:val="0"/>
          <w:numId w:val="28"/>
        </w:numPr>
        <w:snapToGrid w:val="0"/>
        <w:spacing w:after="0" w:line="276" w:lineRule="auto"/>
        <w:ind w:leftChars="100" w:left="586" w:hanging="346"/>
        <w:jc w:val="both"/>
        <w:rPr>
          <w:rFonts w:hAnsi="Cambria Math"/>
          <w:iCs/>
          <w:lang w:eastAsia="ko-KR"/>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When it happens that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is overlapped with PUCCH carrying </w:t>
      </w:r>
      <w:r>
        <w:rPr>
          <w:sz w:val="18"/>
          <w:szCs w:val="18"/>
        </w:rPr>
        <w:t>HARQ-ACK/positive SR/</w:t>
      </w:r>
      <w:r>
        <w:rPr>
          <w:rFonts w:eastAsia="MS Mincho"/>
          <w:sz w:val="18"/>
          <w:szCs w:val="18"/>
          <w:lang w:eastAsia="ja-JP"/>
        </w:rPr>
        <w:t>RI/CRI</w:t>
      </w:r>
      <w:r>
        <w:rPr>
          <w:sz w:val="18"/>
          <w:szCs w:val="18"/>
          <w:lang w:eastAsia="zh-CN"/>
        </w:rPr>
        <w:t xml:space="preserve">/SSBRI on </w:t>
      </w:r>
      <w:r>
        <w:rPr>
          <w:rFonts w:eastAsia="Calibri"/>
          <w:sz w:val="18"/>
          <w:szCs w:val="18"/>
        </w:rPr>
        <w:t xml:space="preserve">a carrier of a </w:t>
      </w:r>
      <w:r>
        <w:rPr>
          <w:rFonts w:eastAsia="PMingLiU"/>
          <w:bCs/>
          <w:sz w:val="18"/>
          <w:szCs w:val="18"/>
          <w:lang w:eastAsia="zh-TW"/>
        </w:rPr>
        <w:t>serving</w:t>
      </w:r>
      <w:r>
        <w:rPr>
          <w:rFonts w:eastAsia="Calibri"/>
          <w:sz w:val="18"/>
          <w:szCs w:val="18"/>
        </w:rPr>
        <w:t xml:space="preserve">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sz w:val="18"/>
          <w:szCs w:val="18"/>
          <w:lang w:eastAsia="zh-CN"/>
        </w:rPr>
        <w:t>, the UE does not transmit the SRS in the same symbol</w:t>
      </w:r>
      <w:r>
        <w:rPr>
          <w:sz w:val="18"/>
          <w:szCs w:val="18"/>
        </w:rPr>
        <w:t>.</w:t>
      </w:r>
      <w:r>
        <w:rPr>
          <w:sz w:val="18"/>
          <w:szCs w:val="18"/>
          <w:lang w:eastAsia="zh-CN"/>
        </w:rPr>
        <w:t xml:space="preserve"> Consequently, given that it was agreed to reuse multiplexing/dropping rule(s) of SR as baseline for UEIRI, the same rule should be extended to the case that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is overlapped with PUCCH carrying UEIRI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iCs/>
          <w:sz w:val="18"/>
          <w:szCs w:val="18"/>
          <w:lang w:eastAsia="zh-CN"/>
        </w:rPr>
        <w:t>.</w:t>
      </w:r>
      <w:r>
        <w:rPr>
          <w:rFonts w:eastAsia="PMingLiU"/>
          <w:bCs/>
          <w:sz w:val="18"/>
          <w:szCs w:val="18"/>
          <w:lang w:eastAsia="zh-TW"/>
        </w:rPr>
        <w:t xml:space="preserve"> </w:t>
      </w:r>
    </w:p>
    <w:p w14:paraId="026813AE" w14:textId="77777777" w:rsidR="00267FB5" w:rsidRDefault="00267FB5" w:rsidP="00267FB5">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Clarifying that </w:t>
      </w:r>
      <w:r>
        <w:rPr>
          <w:sz w:val="18"/>
          <w:szCs w:val="18"/>
          <w:lang w:eastAsia="zh-CN"/>
        </w:rPr>
        <w:t xml:space="preserve">the UE does not transmit SRS for carrier switching </w:t>
      </w:r>
      <w:r>
        <w:rPr>
          <w:sz w:val="18"/>
          <w:szCs w:val="18"/>
        </w:rPr>
        <w:t xml:space="preserve">on the carrier of the </w:t>
      </w:r>
      <w:r>
        <w:rPr>
          <w:sz w:val="18"/>
          <w:szCs w:val="18"/>
          <w:lang w:eastAsia="zh-CN"/>
        </w:rPr>
        <w:t>serving</w:t>
      </w:r>
      <w:r>
        <w:rPr>
          <w:sz w:val="18"/>
          <w:szCs w:val="18"/>
        </w:rPr>
        <w:t xml:space="preserve">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in the symbol where PUCCH carrying UEIRI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iCs/>
          <w:sz w:val="18"/>
          <w:szCs w:val="18"/>
          <w:lang w:eastAsia="zh-CN"/>
        </w:rPr>
        <w:t xml:space="preserve"> is </w:t>
      </w:r>
      <w:r>
        <w:rPr>
          <w:sz w:val="18"/>
          <w:szCs w:val="18"/>
          <w:lang w:eastAsia="zh-CN"/>
        </w:rPr>
        <w:t>overlapped</w:t>
      </w:r>
      <w:r>
        <w:rPr>
          <w:rFonts w:eastAsia="PMingLiU"/>
          <w:bCs/>
          <w:sz w:val="18"/>
          <w:szCs w:val="18"/>
          <w:lang w:eastAsia="zh-TW"/>
        </w:rPr>
        <w:t xml:space="preserve">. </w:t>
      </w:r>
    </w:p>
    <w:p w14:paraId="6DC7AEA9" w14:textId="77777777" w:rsidR="00267FB5" w:rsidRDefault="00267FB5" w:rsidP="00267FB5">
      <w:pPr>
        <w:pStyle w:val="ListParagraph"/>
        <w:numPr>
          <w:ilvl w:val="0"/>
          <w:numId w:val="28"/>
        </w:numPr>
        <w:snapToGrid w:val="0"/>
        <w:spacing w:after="0" w:line="276" w:lineRule="auto"/>
        <w:ind w:leftChars="100" w:left="586" w:hanging="346"/>
        <w:jc w:val="both"/>
        <w:rPr>
          <w:rFonts w:eastAsia="PMingLiU"/>
          <w:bCs/>
          <w:sz w:val="18"/>
          <w:szCs w:val="18"/>
          <w:lang w:eastAsia="zh-TW"/>
        </w:rPr>
      </w:pPr>
      <w:r>
        <w:rPr>
          <w:rFonts w:eastAsia="PMingLiU"/>
          <w:b/>
          <w:bCs/>
          <w:sz w:val="18"/>
          <w:szCs w:val="18"/>
          <w:lang w:eastAsia="zh-TW"/>
        </w:rPr>
        <w:t>Consequences if not approved</w:t>
      </w:r>
      <w:r>
        <w:rPr>
          <w:rFonts w:eastAsia="PMingLiU"/>
          <w:bCs/>
          <w:sz w:val="18"/>
          <w:szCs w:val="18"/>
          <w:lang w:eastAsia="zh-TW"/>
        </w:rPr>
        <w:t xml:space="preserve">: It is unclear how to handle the case of SRS for carrier switching on the carrier of the serving cell c_1 in the symbol where PUCCH carrying UEIRI on 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iCs/>
          <w:sz w:val="18"/>
          <w:szCs w:val="18"/>
          <w:lang w:eastAsia="zh-CN"/>
        </w:rPr>
        <w:t xml:space="preserve"> </w:t>
      </w:r>
      <w:r>
        <w:rPr>
          <w:rFonts w:eastAsia="PMingLiU"/>
          <w:bCs/>
          <w:sz w:val="18"/>
          <w:szCs w:val="18"/>
          <w:lang w:eastAsia="zh-TW"/>
        </w:rPr>
        <w:t xml:space="preserve">is overlapped. </w:t>
      </w:r>
    </w:p>
    <w:p w14:paraId="208468EF" w14:textId="77777777" w:rsidR="00267FB5" w:rsidRDefault="00267FB5" w:rsidP="00267FB5">
      <w:pPr>
        <w:snapToGrid w:val="0"/>
        <w:jc w:val="both"/>
        <w:rPr>
          <w:rFonts w:eastAsia="宋体"/>
          <w:b/>
          <w:iCs/>
          <w:color w:val="3333FF"/>
          <w:sz w:val="18"/>
          <w:szCs w:val="20"/>
          <w:u w:val="single"/>
          <w:lang w:eastAsia="en-US"/>
        </w:rPr>
      </w:pPr>
    </w:p>
    <w:tbl>
      <w:tblPr>
        <w:tblStyle w:val="TableGrid"/>
        <w:tblW w:w="0" w:type="auto"/>
        <w:jc w:val="center"/>
        <w:tblLook w:val="04A0" w:firstRow="1" w:lastRow="0" w:firstColumn="1" w:lastColumn="0" w:noHBand="0" w:noVBand="1"/>
      </w:tblPr>
      <w:tblGrid>
        <w:gridCol w:w="8100"/>
      </w:tblGrid>
      <w:tr w:rsidR="00267FB5" w14:paraId="515BAD8C" w14:textId="77777777" w:rsidTr="00267FB5">
        <w:trPr>
          <w:jc w:val="center"/>
        </w:trPr>
        <w:tc>
          <w:tcPr>
            <w:tcW w:w="8100" w:type="dxa"/>
          </w:tcPr>
          <w:p w14:paraId="12BA53A5" w14:textId="77777777" w:rsidR="00267FB5" w:rsidRPr="00AF13D1" w:rsidRDefault="00267FB5" w:rsidP="00BE01DE">
            <w:pPr>
              <w:keepNext/>
              <w:keepLines/>
              <w:adjustRightInd w:val="0"/>
              <w:snapToGrid w:val="0"/>
              <w:spacing w:beforeLines="30" w:before="109" w:afterLines="30" w:after="109" w:line="288" w:lineRule="auto"/>
              <w:ind w:left="1418" w:hanging="1418"/>
              <w:outlineLvl w:val="3"/>
              <w:rPr>
                <w:rFonts w:ascii="Arial" w:eastAsia="宋体" w:hAnsi="Arial"/>
                <w:color w:val="000000"/>
                <w:sz w:val="18"/>
                <w:lang w:eastAsia="en-US"/>
              </w:rPr>
            </w:pPr>
            <w:r>
              <w:rPr>
                <w:rFonts w:ascii="Arial" w:eastAsia="宋体" w:hAnsi="Arial"/>
                <w:color w:val="000000"/>
                <w:sz w:val="18"/>
                <w:lang w:eastAsia="en-US"/>
              </w:rPr>
              <w:lastRenderedPageBreak/>
              <w:t>6.2.1.3</w:t>
            </w:r>
            <w:r>
              <w:rPr>
                <w:rFonts w:ascii="Arial" w:eastAsia="宋体" w:hAnsi="Arial"/>
                <w:color w:val="000000"/>
                <w:sz w:val="18"/>
                <w:lang w:eastAsia="en-US"/>
              </w:rPr>
              <w:tab/>
              <w:t>UE sounding procedure between component carriers</w:t>
            </w:r>
          </w:p>
          <w:p w14:paraId="1127AAF9" w14:textId="77777777" w:rsidR="00267FB5" w:rsidRDefault="00267FB5" w:rsidP="00BE01DE">
            <w:pPr>
              <w:adjustRightInd w:val="0"/>
              <w:snapToGrid w:val="0"/>
              <w:spacing w:beforeLines="30" w:before="109" w:afterLines="30" w:after="109" w:line="288" w:lineRule="auto"/>
              <w:jc w:val="center"/>
              <w:rPr>
                <w:rFonts w:eastAsia="宋体"/>
                <w:color w:val="FF0000"/>
                <w:sz w:val="18"/>
              </w:rPr>
            </w:pPr>
            <w:r>
              <w:rPr>
                <w:rFonts w:eastAsia="宋体" w:hint="eastAsia"/>
                <w:color w:val="FF0000"/>
                <w:sz w:val="18"/>
              </w:rPr>
              <w:t>&lt;Irrelevant part is omitted&gt;</w:t>
            </w:r>
          </w:p>
          <w:p w14:paraId="39D6D79E" w14:textId="77777777" w:rsidR="00267FB5" w:rsidRDefault="00267FB5" w:rsidP="00BE01DE">
            <w:pPr>
              <w:adjustRightInd w:val="0"/>
              <w:snapToGrid w:val="0"/>
              <w:spacing w:beforeLines="30" w:before="109" w:afterLines="30" w:after="109" w:line="288" w:lineRule="auto"/>
              <w:rPr>
                <w:rFonts w:eastAsia="宋体"/>
                <w:color w:val="000000"/>
                <w:sz w:val="18"/>
                <w:szCs w:val="20"/>
                <w:lang w:val="en-GB" w:eastAsia="en-US"/>
              </w:rPr>
            </w:pPr>
            <w:r>
              <w:rPr>
                <w:rFonts w:eastAsia="Batang"/>
                <w:sz w:val="18"/>
                <w:szCs w:val="20"/>
                <w:lang w:val="en-GB" w:eastAsia="en-US"/>
              </w:rPr>
              <w:t xml:space="preserve">The following prioritization rules shall be applied in case of collision between a transmission of SRS over carrier </w:t>
            </w:r>
            <m:oMath>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1</m:t>
                  </m:r>
                </m:sub>
              </m:sSub>
              <m:r>
                <w:rPr>
                  <w:rFonts w:ascii="Cambria Math" w:eastAsia="Batang" w:hAnsi="Cambria Math"/>
                  <w:sz w:val="18"/>
                  <w:u w:val="single"/>
                </w:rPr>
                <m:t xml:space="preserve"> </m:t>
              </m:r>
            </m:oMath>
            <w:r>
              <w:rPr>
                <w:rFonts w:eastAsia="Batang"/>
                <w:sz w:val="18"/>
                <w:szCs w:val="20"/>
                <w:lang w:val="en-GB" w:eastAsia="en-US"/>
              </w:rPr>
              <w:t xml:space="preserve"> and transmission of a physical signal/channel over a carrier of a serving cell in set </w:t>
            </w:r>
            <m:oMath>
              <m:r>
                <w:rPr>
                  <w:rFonts w:ascii="Cambria Math" w:eastAsia="Batang" w:hAnsi="Cambria Math"/>
                  <w:sz w:val="18"/>
                </w:rPr>
                <m:t>S</m:t>
              </m:r>
              <m:d>
                <m:dPr>
                  <m:ctrlPr>
                    <w:rPr>
                      <w:rFonts w:ascii="Cambria Math" w:eastAsia="Batang" w:hAnsi="Cambria Math" w:cs="Calibri"/>
                      <w:i/>
                      <w:iCs/>
                      <w:sz w:val="18"/>
                    </w:rPr>
                  </m:ctrlPr>
                </m:dPr>
                <m:e>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2</m:t>
                      </m:r>
                    </m:sub>
                  </m:sSub>
                </m:e>
              </m:d>
            </m:oMath>
          </w:p>
          <w:p w14:paraId="021A94FB" w14:textId="77777777" w:rsidR="00267FB5" w:rsidRDefault="00267FB5" w:rsidP="00BE01DE">
            <w:pPr>
              <w:adjustRightInd w:val="0"/>
              <w:snapToGrid w:val="0"/>
              <w:spacing w:beforeLines="30" w:before="109" w:afterLines="30" w:after="109" w:line="288" w:lineRule="auto"/>
              <w:ind w:left="568" w:hanging="284"/>
              <w:rPr>
                <w:rFonts w:eastAsia="宋体"/>
                <w:sz w:val="18"/>
                <w:lang w:eastAsia="en-US"/>
              </w:rPr>
            </w:pPr>
            <w:r>
              <w:rPr>
                <w:rFonts w:eastAsia="宋体"/>
                <w:sz w:val="18"/>
                <w:lang w:eastAsia="en-US"/>
              </w:rPr>
              <w:t>-</w:t>
            </w:r>
            <w:r>
              <w:rPr>
                <w:rFonts w:eastAsia="宋体"/>
                <w:sz w:val="18"/>
                <w:lang w:eastAsia="en-US"/>
              </w:rPr>
              <w:tab/>
              <w:t xml:space="preserve">the UE shall not transmit SRS whenever SRS transmission (including any interruption due to uplink or downlink RF retuning time [11, TS 38.133] as defined by higher layer parameters </w:t>
            </w:r>
            <w:proofErr w:type="spellStart"/>
            <w:r>
              <w:rPr>
                <w:rFonts w:eastAsia="宋体"/>
                <w:i/>
                <w:sz w:val="18"/>
                <w:lang w:eastAsia="en-US"/>
              </w:rPr>
              <w:t>switchingTimeUL</w:t>
            </w:r>
            <w:proofErr w:type="spellEnd"/>
            <w:r>
              <w:rPr>
                <w:rFonts w:eastAsia="宋体"/>
                <w:sz w:val="18"/>
                <w:lang w:eastAsia="en-US"/>
              </w:rPr>
              <w:t xml:space="preserve"> and </w:t>
            </w:r>
            <w:proofErr w:type="spellStart"/>
            <w:r>
              <w:rPr>
                <w:rFonts w:eastAsia="宋体"/>
                <w:i/>
                <w:sz w:val="18"/>
                <w:lang w:eastAsia="en-US"/>
              </w:rPr>
              <w:t>switchingTimeDL</w:t>
            </w:r>
            <w:proofErr w:type="spellEnd"/>
            <w:r>
              <w:rPr>
                <w:rFonts w:eastAsia="宋体"/>
                <w:sz w:val="18"/>
                <w:lang w:eastAsia="en-US"/>
              </w:rPr>
              <w:t xml:space="preserve"> of </w:t>
            </w:r>
            <w:r>
              <w:rPr>
                <w:rFonts w:eastAsia="宋体"/>
                <w:i/>
                <w:sz w:val="18"/>
                <w:lang w:eastAsia="en-US"/>
              </w:rPr>
              <w:t>SRS-</w:t>
            </w:r>
            <w:proofErr w:type="spellStart"/>
            <w:r>
              <w:rPr>
                <w:rFonts w:eastAsia="宋体"/>
                <w:i/>
                <w:sz w:val="18"/>
                <w:lang w:eastAsia="en-US"/>
              </w:rPr>
              <w:t>SwitchingTimeNR</w:t>
            </w:r>
            <w:proofErr w:type="spellEnd"/>
            <w:r>
              <w:rPr>
                <w:rFonts w:eastAsia="宋体"/>
                <w:i/>
                <w:sz w:val="18"/>
                <w:lang w:eastAsia="en-US"/>
              </w:rPr>
              <w:t>)</w:t>
            </w:r>
            <w:r>
              <w:rPr>
                <w:rFonts w:eastAsia="宋体"/>
                <w:sz w:val="18"/>
                <w:lang w:eastAsia="en-US"/>
              </w:rPr>
              <w:t xml:space="preserve"> on the carrier of the serving cell </w:t>
            </w:r>
            <m:oMath>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1</m:t>
                  </m:r>
                </m:sub>
              </m:sSub>
            </m:oMath>
            <w:r>
              <w:rPr>
                <w:rFonts w:eastAsia="宋体"/>
                <w:iCs/>
                <w:sz w:val="18"/>
                <w:lang w:eastAsia="en-US"/>
              </w:rPr>
              <w:t xml:space="preserve"> </w:t>
            </w:r>
            <w:r>
              <w:rPr>
                <w:rFonts w:eastAsia="宋体"/>
                <w:sz w:val="18"/>
                <w:lang w:eastAsia="en-US"/>
              </w:rPr>
              <w:t>and PUSCH/PUCCH transmission carrying HARQ-ACK/positive SR/</w:t>
            </w:r>
            <w:r>
              <w:rPr>
                <w:rFonts w:eastAsia="MS Mincho"/>
                <w:sz w:val="18"/>
                <w:lang w:eastAsia="ja-JP"/>
              </w:rPr>
              <w:t>RI/CRI</w:t>
            </w:r>
            <w:r>
              <w:rPr>
                <w:rFonts w:eastAsia="宋体" w:hint="eastAsia"/>
                <w:sz w:val="18"/>
                <w:lang w:eastAsia="zh-CN"/>
              </w:rPr>
              <w:t>/SSBRI</w:t>
            </w:r>
            <w:ins w:id="201" w:author="ZTE Corporation, Sanechips" w:date="2025-09-27T21:19:00Z">
              <w:r>
                <w:rPr>
                  <w:rFonts w:eastAsia="宋体" w:hint="eastAsia"/>
                  <w:sz w:val="18"/>
                  <w:lang w:eastAsia="zh-CN"/>
                </w:rPr>
                <w:t>/UEIRI</w:t>
              </w:r>
            </w:ins>
            <w:r>
              <w:rPr>
                <w:rFonts w:eastAsia="宋体"/>
                <w:sz w:val="18"/>
                <w:lang w:eastAsia="en-US"/>
              </w:rPr>
              <w:t xml:space="preserve"> and/or PRACH </w:t>
            </w:r>
            <w:r>
              <w:rPr>
                <w:rFonts w:eastAsia="Calibri"/>
                <w:sz w:val="18"/>
                <w:lang w:eastAsia="en-US"/>
              </w:rPr>
              <w:t xml:space="preserve">on a carrier of a serving cell in set </w:t>
            </w:r>
            <m:oMath>
              <m:r>
                <w:rPr>
                  <w:rFonts w:ascii="Cambria Math" w:eastAsia="Calibri" w:hAnsi="Cambria Math"/>
                  <w:sz w:val="18"/>
                  <w:lang w:val="en-GB"/>
                </w:rPr>
                <m:t>S</m:t>
              </m:r>
              <m:d>
                <m:dPr>
                  <m:ctrlPr>
                    <w:rPr>
                      <w:rFonts w:ascii="Cambria Math" w:hAnsi="Cambria Math"/>
                      <w:i/>
                      <w:iCs/>
                      <w:sz w:val="18"/>
                    </w:rPr>
                  </m:ctrlPr>
                </m:dPr>
                <m:e>
                  <m:sSub>
                    <m:sSubPr>
                      <m:ctrlPr>
                        <w:rPr>
                          <w:rFonts w:ascii="Cambria Math" w:hAnsi="Cambria Math"/>
                          <w:i/>
                          <w:sz w:val="18"/>
                          <w:lang w:val="en-GB"/>
                        </w:rPr>
                      </m:ctrlPr>
                    </m:sSubPr>
                    <m:e>
                      <m:r>
                        <w:rPr>
                          <w:rFonts w:ascii="Cambria Math" w:eastAsia="Calibri" w:hAnsi="Cambria Math"/>
                          <w:sz w:val="18"/>
                          <w:lang w:val="en-GB"/>
                        </w:rPr>
                        <m:t>c</m:t>
                      </m:r>
                    </m:e>
                    <m:sub>
                      <m:r>
                        <w:rPr>
                          <w:rFonts w:ascii="Cambria Math" w:eastAsia="Calibri" w:hAnsi="Cambria Math"/>
                          <w:sz w:val="18"/>
                          <w:lang w:val="en-GB"/>
                        </w:rPr>
                        <m:t>2</m:t>
                      </m:r>
                    </m:sub>
                  </m:sSub>
                </m:e>
              </m:d>
              <m:r>
                <w:rPr>
                  <w:rFonts w:ascii="Cambria Math" w:eastAsia="Calibri" w:hAnsi="Cambria Math"/>
                  <w:sz w:val="18"/>
                </w:rPr>
                <m:t xml:space="preserve"> </m:t>
              </m:r>
            </m:oMath>
            <w:r>
              <w:rPr>
                <w:rFonts w:eastAsia="宋体"/>
                <w:sz w:val="18"/>
                <w:lang w:eastAsia="en-US"/>
              </w:rPr>
              <w:t xml:space="preserve">happen </w:t>
            </w:r>
            <w:r>
              <w:rPr>
                <w:rFonts w:eastAsia="宋体"/>
                <w:sz w:val="18"/>
              </w:rPr>
              <w:t>to overlap in the same symbol</w:t>
            </w:r>
          </w:p>
          <w:p w14:paraId="50D206B9" w14:textId="77777777" w:rsidR="00267FB5" w:rsidRDefault="00267FB5" w:rsidP="00BE01DE">
            <w:pPr>
              <w:adjustRightInd w:val="0"/>
              <w:snapToGrid w:val="0"/>
              <w:spacing w:beforeLines="30" w:before="109" w:afterLines="30" w:after="109" w:line="288" w:lineRule="auto"/>
              <w:ind w:left="568" w:hanging="284"/>
              <w:rPr>
                <w:rFonts w:eastAsia="宋体"/>
                <w:sz w:val="18"/>
                <w:lang w:eastAsia="en-US"/>
              </w:rPr>
            </w:pPr>
            <w:r>
              <w:rPr>
                <w:rFonts w:eastAsia="宋体"/>
                <w:sz w:val="18"/>
                <w:lang w:eastAsia="en-US"/>
              </w:rPr>
              <w:t>-</w:t>
            </w:r>
            <w:r>
              <w:rPr>
                <w:rFonts w:eastAsia="宋体"/>
                <w:sz w:val="18"/>
                <w:lang w:eastAsia="en-US"/>
              </w:rPr>
              <w:tab/>
              <w:t>the UE shall not transmit a periodic/semi-persistent SRS whenever periodic/semi-persistent</w:t>
            </w:r>
            <w:r>
              <w:rPr>
                <w:rFonts w:eastAsia="宋体"/>
                <w:color w:val="FF0000"/>
                <w:sz w:val="18"/>
                <w:lang w:eastAsia="en-US"/>
              </w:rPr>
              <w:t xml:space="preserve"> </w:t>
            </w:r>
            <w:r>
              <w:rPr>
                <w:rFonts w:eastAsia="宋体"/>
                <w:sz w:val="18"/>
                <w:lang w:eastAsia="en-US"/>
              </w:rPr>
              <w:t xml:space="preserve">SRS transmission (including any interruption due to uplink or downlink RF retuning time [11, TS 38.133] as defined by higher layer parameters </w:t>
            </w:r>
            <w:proofErr w:type="spellStart"/>
            <w:r>
              <w:rPr>
                <w:rFonts w:eastAsia="宋体"/>
                <w:i/>
                <w:sz w:val="18"/>
                <w:lang w:eastAsia="en-US"/>
              </w:rPr>
              <w:t>switchingTimeUL</w:t>
            </w:r>
            <w:proofErr w:type="spellEnd"/>
            <w:r>
              <w:rPr>
                <w:rFonts w:eastAsia="宋体"/>
                <w:sz w:val="18"/>
                <w:lang w:eastAsia="en-US"/>
              </w:rPr>
              <w:t xml:space="preserve"> and </w:t>
            </w:r>
            <w:proofErr w:type="spellStart"/>
            <w:r>
              <w:rPr>
                <w:rFonts w:eastAsia="宋体"/>
                <w:i/>
                <w:sz w:val="18"/>
                <w:lang w:eastAsia="en-US"/>
              </w:rPr>
              <w:t>switchingTimeDL</w:t>
            </w:r>
            <w:proofErr w:type="spellEnd"/>
            <w:r>
              <w:rPr>
                <w:rFonts w:eastAsia="宋体"/>
                <w:sz w:val="18"/>
                <w:lang w:eastAsia="en-US"/>
              </w:rPr>
              <w:t xml:space="preserve"> of </w:t>
            </w:r>
            <w:r>
              <w:rPr>
                <w:rFonts w:eastAsia="宋体"/>
                <w:i/>
                <w:sz w:val="18"/>
                <w:lang w:eastAsia="en-US"/>
              </w:rPr>
              <w:t>SRS-</w:t>
            </w:r>
            <w:proofErr w:type="spellStart"/>
            <w:r>
              <w:rPr>
                <w:rFonts w:eastAsia="宋体"/>
                <w:i/>
                <w:sz w:val="18"/>
                <w:lang w:eastAsia="en-US"/>
              </w:rPr>
              <w:t>SwitchingTimeNR</w:t>
            </w:r>
            <w:proofErr w:type="spellEnd"/>
            <w:r>
              <w:rPr>
                <w:rFonts w:eastAsia="宋体"/>
                <w:i/>
                <w:sz w:val="18"/>
                <w:lang w:eastAsia="en-US"/>
              </w:rPr>
              <w:t>)</w:t>
            </w:r>
            <w:r>
              <w:rPr>
                <w:rFonts w:eastAsia="宋体"/>
                <w:sz w:val="18"/>
                <w:lang w:eastAsia="en-US"/>
              </w:rPr>
              <w:t xml:space="preserve"> on the carrier of the serving cell</w:t>
            </w:r>
            <w:r>
              <w:rPr>
                <w:rFonts w:eastAsia="宋体"/>
                <w:color w:val="000000"/>
                <w:sz w:val="18"/>
                <w:lang w:eastAsia="en-US"/>
              </w:rPr>
              <w:t xml:space="preserve"> </w:t>
            </w:r>
            <m:oMath>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1</m:t>
                  </m:r>
                </m:sub>
              </m:sSub>
            </m:oMath>
            <w:r>
              <w:rPr>
                <w:rFonts w:eastAsia="宋体"/>
                <w:sz w:val="18"/>
                <w:lang w:eastAsia="en-US"/>
              </w:rPr>
              <w:t xml:space="preserve"> and PUSCH transmission carrying aperiodic CSI on a carrier of a serving cell in set </w:t>
            </w:r>
            <m:oMath>
              <m:r>
                <w:rPr>
                  <w:rFonts w:ascii="Cambria Math" w:hAnsi="Cambria Math"/>
                  <w:sz w:val="18"/>
                  <w:lang w:val="en-GB"/>
                </w:rPr>
                <m:t>S</m:t>
              </m:r>
              <m:d>
                <m:dPr>
                  <m:ctrlPr>
                    <w:rPr>
                      <w:rFonts w:ascii="Cambria Math" w:hAnsi="Cambria Math"/>
                      <w:i/>
                      <w:iCs/>
                      <w:sz w:val="18"/>
                    </w:rPr>
                  </m:ctrlPr>
                </m:dPr>
                <m:e>
                  <m:sSub>
                    <m:sSubPr>
                      <m:ctrlPr>
                        <w:rPr>
                          <w:rFonts w:ascii="Cambria Math" w:hAnsi="Cambria Math"/>
                          <w:i/>
                          <w:sz w:val="18"/>
                          <w:lang w:val="en-GB"/>
                        </w:rPr>
                      </m:ctrlPr>
                    </m:sSubPr>
                    <m:e>
                      <m:r>
                        <w:rPr>
                          <w:rFonts w:ascii="Cambria Math" w:hAnsi="Cambria Math"/>
                          <w:sz w:val="18"/>
                          <w:lang w:val="en-GB"/>
                        </w:rPr>
                        <m:t>c</m:t>
                      </m:r>
                    </m:e>
                    <m:sub>
                      <m:r>
                        <w:rPr>
                          <w:rFonts w:ascii="Cambria Math" w:hAnsi="Cambria Math"/>
                          <w:sz w:val="18"/>
                          <w:lang w:val="en-GB"/>
                        </w:rPr>
                        <m:t>2</m:t>
                      </m:r>
                    </m:sub>
                  </m:sSub>
                </m:e>
              </m:d>
            </m:oMath>
            <w:r>
              <w:rPr>
                <w:rFonts w:eastAsia="宋体"/>
                <w:iCs/>
                <w:sz w:val="18"/>
                <w:lang w:eastAsia="en-US"/>
              </w:rPr>
              <w:t xml:space="preserve"> </w:t>
            </w:r>
            <w:r>
              <w:rPr>
                <w:rFonts w:eastAsia="宋体"/>
                <w:sz w:val="18"/>
                <w:lang w:eastAsia="en-US"/>
              </w:rPr>
              <w:t>happen to overlap in the same symbol</w:t>
            </w:r>
          </w:p>
          <w:p w14:paraId="2458C120" w14:textId="77777777" w:rsidR="00267FB5" w:rsidRDefault="00267FB5" w:rsidP="00BE01DE">
            <w:pPr>
              <w:adjustRightInd w:val="0"/>
              <w:snapToGrid w:val="0"/>
              <w:spacing w:beforeLines="30" w:before="109" w:afterLines="30" w:after="109" w:line="288" w:lineRule="auto"/>
              <w:ind w:left="568" w:hanging="284"/>
              <w:rPr>
                <w:rFonts w:eastAsia="宋体"/>
                <w:sz w:val="18"/>
                <w:lang w:eastAsia="en-US"/>
              </w:rPr>
            </w:pPr>
            <w:r>
              <w:rPr>
                <w:rFonts w:eastAsia="宋体"/>
                <w:sz w:val="18"/>
                <w:lang w:eastAsia="en-US"/>
              </w:rPr>
              <w:t>-</w:t>
            </w:r>
            <w:r>
              <w:rPr>
                <w:rFonts w:eastAsia="宋体"/>
                <w:sz w:val="18"/>
                <w:lang w:eastAsia="en-US"/>
              </w:rPr>
              <w:tab/>
              <w:t>the UE shall drop PUCCH/PUSCH transmission carrying periodic/semi-persistent CSI comprising only CQI/PMI</w:t>
            </w:r>
            <w:r>
              <w:rPr>
                <w:rFonts w:eastAsia="宋体" w:hint="eastAsia"/>
                <w:sz w:val="18"/>
                <w:lang w:eastAsia="zh-CN"/>
              </w:rPr>
              <w:t>/L1-RSRP/L1-SINR</w:t>
            </w:r>
            <w:r>
              <w:rPr>
                <w:rFonts w:eastAsia="宋体"/>
                <w:sz w:val="18"/>
                <w:lang w:eastAsia="en-US"/>
              </w:rPr>
              <w:t xml:space="preserve">, and/or SRS transmission on a carrier of a serving cell in set </w:t>
            </w:r>
            <m:oMath>
              <m:r>
                <w:rPr>
                  <w:rFonts w:ascii="Cambria Math" w:hAnsi="Cambria Math"/>
                  <w:sz w:val="18"/>
                  <w:lang w:val="en-GB"/>
                </w:rPr>
                <m:t>S</m:t>
              </m:r>
              <m:d>
                <m:dPr>
                  <m:ctrlPr>
                    <w:rPr>
                      <w:rFonts w:ascii="Cambria Math" w:hAnsi="Cambria Math"/>
                      <w:i/>
                      <w:iCs/>
                      <w:sz w:val="18"/>
                    </w:rPr>
                  </m:ctrlPr>
                </m:dPr>
                <m:e>
                  <m:sSub>
                    <m:sSubPr>
                      <m:ctrlPr>
                        <w:rPr>
                          <w:rFonts w:ascii="Cambria Math" w:hAnsi="Cambria Math"/>
                          <w:i/>
                          <w:sz w:val="18"/>
                          <w:lang w:val="en-GB"/>
                        </w:rPr>
                      </m:ctrlPr>
                    </m:sSubPr>
                    <m:e>
                      <m:r>
                        <w:rPr>
                          <w:rFonts w:ascii="Cambria Math" w:hAnsi="Cambria Math"/>
                          <w:sz w:val="18"/>
                          <w:lang w:val="en-GB"/>
                        </w:rPr>
                        <m:t>c</m:t>
                      </m:r>
                    </m:e>
                    <m:sub>
                      <m:r>
                        <w:rPr>
                          <w:rFonts w:ascii="Cambria Math" w:hAnsi="Cambria Math"/>
                          <w:sz w:val="18"/>
                          <w:lang w:val="en-GB"/>
                        </w:rPr>
                        <m:t>2</m:t>
                      </m:r>
                    </m:sub>
                  </m:sSub>
                </m:e>
              </m:d>
            </m:oMath>
            <w:r>
              <w:rPr>
                <w:rFonts w:eastAsia="宋体"/>
                <w:iCs/>
                <w:sz w:val="18"/>
                <w:lang w:eastAsia="en-US"/>
              </w:rPr>
              <w:t xml:space="preserve"> </w:t>
            </w:r>
            <w:r>
              <w:rPr>
                <w:rFonts w:eastAsia="宋体"/>
                <w:sz w:val="18"/>
                <w:lang w:eastAsia="en-US"/>
              </w:rPr>
              <w:t xml:space="preserve">configured for PUSCH/PUCCH transmission whenever the transmission and SRS transmission (including any interruption due to uplink or downlink RF retuning time [11, TS 38.133] as defined by higher layer parameters </w:t>
            </w:r>
            <w:proofErr w:type="spellStart"/>
            <w:r>
              <w:rPr>
                <w:rFonts w:eastAsia="宋体"/>
                <w:i/>
                <w:sz w:val="18"/>
                <w:lang w:eastAsia="en-US"/>
              </w:rPr>
              <w:t>switchingTimeUL</w:t>
            </w:r>
            <w:proofErr w:type="spellEnd"/>
            <w:r>
              <w:rPr>
                <w:rFonts w:eastAsia="宋体"/>
                <w:sz w:val="18"/>
                <w:lang w:eastAsia="en-US"/>
              </w:rPr>
              <w:t xml:space="preserve"> and </w:t>
            </w:r>
            <w:proofErr w:type="spellStart"/>
            <w:r>
              <w:rPr>
                <w:rFonts w:eastAsia="宋体"/>
                <w:i/>
                <w:sz w:val="18"/>
                <w:lang w:eastAsia="en-US"/>
              </w:rPr>
              <w:t>switchingTimeDL</w:t>
            </w:r>
            <w:proofErr w:type="spellEnd"/>
            <w:r>
              <w:rPr>
                <w:rFonts w:eastAsia="宋体"/>
                <w:sz w:val="18"/>
                <w:lang w:eastAsia="en-US"/>
              </w:rPr>
              <w:t xml:space="preserve"> of </w:t>
            </w:r>
            <w:r>
              <w:rPr>
                <w:rFonts w:eastAsia="宋体"/>
                <w:i/>
                <w:sz w:val="18"/>
                <w:lang w:eastAsia="en-US"/>
              </w:rPr>
              <w:t>SRS-</w:t>
            </w:r>
            <w:proofErr w:type="spellStart"/>
            <w:r>
              <w:rPr>
                <w:rFonts w:eastAsia="宋体"/>
                <w:i/>
                <w:sz w:val="18"/>
                <w:lang w:eastAsia="en-US"/>
              </w:rPr>
              <w:t>SwitchingTimeNR</w:t>
            </w:r>
            <w:proofErr w:type="spellEnd"/>
            <w:r>
              <w:rPr>
                <w:rFonts w:eastAsia="宋体"/>
                <w:i/>
                <w:sz w:val="18"/>
                <w:lang w:eastAsia="en-US"/>
              </w:rPr>
              <w:t>)</w:t>
            </w:r>
            <w:r>
              <w:rPr>
                <w:rFonts w:eastAsia="宋体"/>
                <w:sz w:val="18"/>
                <w:lang w:eastAsia="en-US"/>
              </w:rPr>
              <w:t xml:space="preserve"> on the </w:t>
            </w:r>
            <w:r>
              <w:rPr>
                <w:rFonts w:eastAsia="宋体"/>
                <w:color w:val="000000"/>
                <w:sz w:val="18"/>
                <w:lang w:eastAsia="en-US"/>
              </w:rPr>
              <w:t>carrier of the</w:t>
            </w:r>
            <w:r>
              <w:rPr>
                <w:rFonts w:eastAsia="宋体"/>
                <w:sz w:val="18"/>
                <w:lang w:eastAsia="en-US"/>
              </w:rPr>
              <w:t xml:space="preserve"> serving cell</w:t>
            </w:r>
            <w:r>
              <w:rPr>
                <w:rFonts w:eastAsia="宋体"/>
                <w:color w:val="000000"/>
                <w:sz w:val="18"/>
                <w:lang w:eastAsia="en-US"/>
              </w:rPr>
              <w:t xml:space="preserve"> </w:t>
            </w:r>
            <m:oMath>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1</m:t>
                  </m:r>
                </m:sub>
              </m:sSub>
            </m:oMath>
            <w:r>
              <w:rPr>
                <w:rFonts w:eastAsia="宋体"/>
                <w:sz w:val="18"/>
                <w:lang w:eastAsia="en-US"/>
              </w:rPr>
              <w:t xml:space="preserve"> happen to overlap in the same symbol</w:t>
            </w:r>
          </w:p>
          <w:p w14:paraId="7BF5B1E7" w14:textId="77777777" w:rsidR="00267FB5" w:rsidRDefault="00267FB5" w:rsidP="00BE01DE">
            <w:pPr>
              <w:adjustRightInd w:val="0"/>
              <w:snapToGrid w:val="0"/>
              <w:spacing w:beforeLines="30" w:before="109" w:afterLines="30" w:after="109" w:line="288" w:lineRule="auto"/>
              <w:ind w:left="568" w:hanging="284"/>
              <w:rPr>
                <w:rFonts w:ascii="Times" w:eastAsia="宋体" w:hAnsi="Times"/>
                <w:sz w:val="18"/>
                <w:lang w:eastAsia="en-US"/>
              </w:rPr>
            </w:pPr>
            <w:r>
              <w:rPr>
                <w:rFonts w:eastAsia="宋体"/>
                <w:sz w:val="18"/>
                <w:lang w:eastAsia="en-US"/>
              </w:rPr>
              <w:t>-</w:t>
            </w:r>
            <w:r>
              <w:rPr>
                <w:rFonts w:eastAsia="宋体"/>
                <w:sz w:val="18"/>
                <w:lang w:eastAsia="en-US"/>
              </w:rPr>
              <w:tab/>
              <w:t>the UE shall drop PUSCH transmission carrying aperiodic CSI comprising only CQI/PMI</w:t>
            </w:r>
            <w:r>
              <w:rPr>
                <w:rFonts w:eastAsia="宋体" w:hint="eastAsia"/>
                <w:sz w:val="18"/>
                <w:lang w:eastAsia="zh-CN"/>
              </w:rPr>
              <w:t>/L1-RSRP/L1-SINR</w:t>
            </w:r>
            <w:r>
              <w:rPr>
                <w:rFonts w:eastAsia="宋体"/>
                <w:sz w:val="18"/>
                <w:lang w:eastAsia="zh-CN"/>
              </w:rPr>
              <w:t>/TDCP</w:t>
            </w:r>
            <w:r>
              <w:rPr>
                <w:rFonts w:eastAsia="宋体"/>
                <w:sz w:val="18"/>
                <w:lang w:eastAsia="en-US"/>
              </w:rPr>
              <w:t xml:space="preserve"> on a carrier of a serving cell in set </w:t>
            </w:r>
            <m:oMath>
              <m:r>
                <w:rPr>
                  <w:rFonts w:ascii="Cambria Math" w:hAnsi="Cambria Math"/>
                  <w:sz w:val="18"/>
                  <w:lang w:val="en-GB"/>
                </w:rPr>
                <m:t>S</m:t>
              </m:r>
              <m:d>
                <m:dPr>
                  <m:ctrlPr>
                    <w:rPr>
                      <w:rFonts w:ascii="Cambria Math" w:hAnsi="Cambria Math"/>
                      <w:i/>
                      <w:iCs/>
                      <w:sz w:val="18"/>
                    </w:rPr>
                  </m:ctrlPr>
                </m:dPr>
                <m:e>
                  <m:sSub>
                    <m:sSubPr>
                      <m:ctrlPr>
                        <w:rPr>
                          <w:rFonts w:ascii="Cambria Math" w:hAnsi="Cambria Math"/>
                          <w:i/>
                          <w:sz w:val="18"/>
                          <w:lang w:val="en-GB"/>
                        </w:rPr>
                      </m:ctrlPr>
                    </m:sSubPr>
                    <m:e>
                      <m:r>
                        <w:rPr>
                          <w:rFonts w:ascii="Cambria Math" w:hAnsi="Cambria Math"/>
                          <w:sz w:val="18"/>
                          <w:lang w:val="en-GB"/>
                        </w:rPr>
                        <m:t>c</m:t>
                      </m:r>
                    </m:e>
                    <m:sub>
                      <m:r>
                        <w:rPr>
                          <w:rFonts w:ascii="Cambria Math" w:hAnsi="Cambria Math"/>
                          <w:sz w:val="18"/>
                          <w:lang w:val="en-GB"/>
                        </w:rPr>
                        <m:t>2</m:t>
                      </m:r>
                    </m:sub>
                  </m:sSub>
                </m:e>
              </m:d>
              <m:r>
                <w:rPr>
                  <w:rFonts w:ascii="Cambria Math" w:hAnsi="Cambria Math"/>
                  <w:sz w:val="18"/>
                </w:rPr>
                <m:t xml:space="preserve"> </m:t>
              </m:r>
            </m:oMath>
            <w:r>
              <w:rPr>
                <w:rFonts w:eastAsia="宋体"/>
                <w:sz w:val="18"/>
                <w:lang w:eastAsia="en-US"/>
              </w:rPr>
              <w:t xml:space="preserve">whenever the transmission and aperiodic SRS transmission (including any interruption due to uplink or downlink RF retuning time [11, TS 38.133]) as defined by higher layer parameters </w:t>
            </w:r>
            <w:proofErr w:type="spellStart"/>
            <w:r>
              <w:rPr>
                <w:rFonts w:eastAsia="宋体"/>
                <w:i/>
                <w:sz w:val="18"/>
                <w:lang w:eastAsia="en-US"/>
              </w:rPr>
              <w:t>switchingTimeUL</w:t>
            </w:r>
            <w:proofErr w:type="spellEnd"/>
            <w:r>
              <w:rPr>
                <w:rFonts w:eastAsia="宋体"/>
                <w:sz w:val="18"/>
                <w:lang w:eastAsia="en-US"/>
              </w:rPr>
              <w:t xml:space="preserve"> and </w:t>
            </w:r>
            <w:proofErr w:type="spellStart"/>
            <w:r>
              <w:rPr>
                <w:rFonts w:eastAsia="宋体"/>
                <w:i/>
                <w:sz w:val="18"/>
                <w:lang w:eastAsia="en-US"/>
              </w:rPr>
              <w:t>switchingTimeDL</w:t>
            </w:r>
            <w:proofErr w:type="spellEnd"/>
            <w:r>
              <w:rPr>
                <w:rFonts w:eastAsia="宋体"/>
                <w:sz w:val="18"/>
                <w:lang w:eastAsia="en-US"/>
              </w:rPr>
              <w:t xml:space="preserve"> of </w:t>
            </w:r>
            <w:r>
              <w:rPr>
                <w:rFonts w:eastAsia="宋体"/>
                <w:i/>
                <w:sz w:val="18"/>
                <w:lang w:eastAsia="en-US"/>
              </w:rPr>
              <w:t>SRS-</w:t>
            </w:r>
            <w:proofErr w:type="spellStart"/>
            <w:r>
              <w:rPr>
                <w:rFonts w:eastAsia="宋体"/>
                <w:i/>
                <w:sz w:val="18"/>
                <w:lang w:eastAsia="en-US"/>
              </w:rPr>
              <w:t>SwitchingTimeNR</w:t>
            </w:r>
            <w:proofErr w:type="spellEnd"/>
            <w:r>
              <w:rPr>
                <w:rFonts w:eastAsia="宋体"/>
                <w:i/>
                <w:sz w:val="18"/>
                <w:lang w:eastAsia="en-US"/>
              </w:rPr>
              <w:t>)</w:t>
            </w:r>
            <w:r>
              <w:rPr>
                <w:rFonts w:eastAsia="宋体"/>
                <w:sz w:val="18"/>
                <w:lang w:eastAsia="en-US"/>
              </w:rPr>
              <w:t xml:space="preserve"> on the carrier of the serving cell </w:t>
            </w:r>
            <m:oMath>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1</m:t>
                  </m:r>
                </m:sub>
              </m:sSub>
            </m:oMath>
            <w:r>
              <w:rPr>
                <w:rFonts w:eastAsia="宋体"/>
                <w:sz w:val="18"/>
                <w:lang w:eastAsia="en-US"/>
              </w:rPr>
              <w:t xml:space="preserve"> happen to overlap in the same symbol</w:t>
            </w:r>
            <w:r>
              <w:rPr>
                <w:rFonts w:ascii="Times" w:eastAsia="宋体" w:hAnsi="Times"/>
                <w:sz w:val="18"/>
                <w:lang w:eastAsia="en-US"/>
              </w:rPr>
              <w:t>.</w:t>
            </w:r>
          </w:p>
          <w:p w14:paraId="1BB6DD7C" w14:textId="77777777" w:rsidR="00267FB5" w:rsidRDefault="00267FB5" w:rsidP="00BE01DE">
            <w:pPr>
              <w:contextualSpacing/>
              <w:jc w:val="center"/>
              <w:rPr>
                <w:sz w:val="18"/>
                <w:szCs w:val="18"/>
              </w:rPr>
            </w:pPr>
            <w:r>
              <w:rPr>
                <w:rFonts w:eastAsia="宋体" w:hint="eastAsia"/>
                <w:color w:val="FF0000"/>
                <w:sz w:val="18"/>
              </w:rPr>
              <w:t>&lt;Irrelevant part is omitted&gt;</w:t>
            </w:r>
          </w:p>
        </w:tc>
      </w:tr>
    </w:tbl>
    <w:p w14:paraId="1D027032" w14:textId="77777777" w:rsidR="00267FB5" w:rsidRPr="00AF13D1" w:rsidRDefault="00267FB5" w:rsidP="00267FB5">
      <w:pPr>
        <w:contextualSpacing/>
        <w:rPr>
          <w:sz w:val="18"/>
          <w:szCs w:val="18"/>
        </w:rPr>
      </w:pPr>
      <w:r w:rsidRPr="00AF13D1">
        <w:rPr>
          <w:sz w:val="18"/>
          <w:szCs w:val="18"/>
        </w:rPr>
        <w:t xml:space="preserve">Supported by: ZTE, Google, </w:t>
      </w:r>
      <w:proofErr w:type="spellStart"/>
      <w:r w:rsidRPr="00AF13D1">
        <w:rPr>
          <w:sz w:val="18"/>
          <w:szCs w:val="18"/>
        </w:rPr>
        <w:t>xiaomi</w:t>
      </w:r>
      <w:proofErr w:type="spellEnd"/>
      <w:r w:rsidRPr="00AF13D1">
        <w:rPr>
          <w:sz w:val="18"/>
          <w:szCs w:val="18"/>
        </w:rPr>
        <w:t xml:space="preserve">, OPPO, </w:t>
      </w:r>
      <w:proofErr w:type="spellStart"/>
      <w:r w:rsidRPr="00AF13D1">
        <w:rPr>
          <w:sz w:val="18"/>
          <w:szCs w:val="18"/>
          <w:lang w:eastAsia="zh-CN"/>
        </w:rPr>
        <w:t>Spreadtrum</w:t>
      </w:r>
      <w:proofErr w:type="spellEnd"/>
      <w:r w:rsidRPr="00AF13D1">
        <w:rPr>
          <w:sz w:val="18"/>
          <w:szCs w:val="18"/>
          <w:lang w:eastAsia="zh-CN"/>
        </w:rPr>
        <w:t xml:space="preserve">, vivo, </w:t>
      </w:r>
      <w:proofErr w:type="spellStart"/>
      <w:r w:rsidRPr="00AF13D1">
        <w:rPr>
          <w:sz w:val="18"/>
          <w:szCs w:val="18"/>
          <w:lang w:eastAsia="zh-CN"/>
        </w:rPr>
        <w:t>Ofinno</w:t>
      </w:r>
      <w:proofErr w:type="spellEnd"/>
      <w:r w:rsidRPr="00AF13D1">
        <w:rPr>
          <w:sz w:val="18"/>
          <w:szCs w:val="18"/>
          <w:lang w:eastAsia="zh-CN"/>
        </w:rPr>
        <w:t xml:space="preserve">, Fujitsu, Ericsson, CATT, </w:t>
      </w:r>
      <w:r w:rsidRPr="00AF13D1">
        <w:rPr>
          <w:sz w:val="18"/>
          <w:szCs w:val="18"/>
        </w:rPr>
        <w:t xml:space="preserve">Huawei, </w:t>
      </w:r>
      <w:r w:rsidRPr="00AF13D1">
        <w:rPr>
          <w:sz w:val="18"/>
          <w:szCs w:val="18"/>
          <w:lang w:eastAsia="zh-CN"/>
        </w:rPr>
        <w:t xml:space="preserve">Qualcomm, MediaTek, </w:t>
      </w:r>
    </w:p>
    <w:p w14:paraId="0196EF0E" w14:textId="77777777" w:rsidR="00267FB5" w:rsidRDefault="00267FB5" w:rsidP="00267FB5">
      <w:pPr>
        <w:contextualSpacing/>
        <w:rPr>
          <w:sz w:val="18"/>
          <w:szCs w:val="18"/>
        </w:rPr>
      </w:pPr>
    </w:p>
    <w:p w14:paraId="165DAB1A" w14:textId="77777777" w:rsidR="00267FB5" w:rsidRDefault="00267FB5" w:rsidP="00267FB5">
      <w:pPr>
        <w:snapToGrid w:val="0"/>
        <w:rPr>
          <w:rFonts w:eastAsia="宋体"/>
          <w:b/>
          <w:sz w:val="18"/>
          <w:szCs w:val="18"/>
          <w:highlight w:val="yellow"/>
          <w:u w:val="single"/>
        </w:rPr>
      </w:pPr>
      <w:r>
        <w:rPr>
          <w:rFonts w:eastAsia="宋体"/>
          <w:b/>
          <w:sz w:val="18"/>
          <w:szCs w:val="18"/>
          <w:highlight w:val="yellow"/>
          <w:u w:val="single"/>
        </w:rPr>
        <w:t>Proposal 3.7:</w:t>
      </w:r>
    </w:p>
    <w:p w14:paraId="2279D512" w14:textId="77777777" w:rsidR="00267FB5" w:rsidRDefault="00267FB5" w:rsidP="00267FB5">
      <w:pPr>
        <w:snapToGrid w:val="0"/>
        <w:rPr>
          <w:sz w:val="18"/>
          <w:szCs w:val="18"/>
        </w:rPr>
      </w:pPr>
      <w:r>
        <w:rPr>
          <w:sz w:val="18"/>
          <w:szCs w:val="18"/>
        </w:rPr>
        <w:t>A</w:t>
      </w:r>
      <w:r>
        <w:rPr>
          <w:rFonts w:hint="eastAsia"/>
          <w:sz w:val="18"/>
          <w:szCs w:val="18"/>
        </w:rPr>
        <w:t>dopt the following changes in</w:t>
      </w:r>
      <w:r>
        <w:rPr>
          <w:sz w:val="18"/>
          <w:szCs w:val="18"/>
        </w:rPr>
        <w:t xml:space="preserve"> TS38.214 Section 6.2.1.3:</w:t>
      </w:r>
    </w:p>
    <w:p w14:paraId="36EFE39A" w14:textId="77777777" w:rsidR="00267FB5" w:rsidRDefault="00267FB5" w:rsidP="00267FB5">
      <w:pPr>
        <w:pStyle w:val="ListParagraph"/>
        <w:numPr>
          <w:ilvl w:val="0"/>
          <w:numId w:val="28"/>
        </w:numPr>
        <w:snapToGrid w:val="0"/>
        <w:spacing w:after="0" w:line="276" w:lineRule="auto"/>
        <w:ind w:leftChars="100" w:left="586" w:hanging="346"/>
        <w:jc w:val="both"/>
        <w:rPr>
          <w:iCs/>
          <w:sz w:val="18"/>
          <w:szCs w:val="18"/>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When it happens that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is overlapped with PUSCH with SP-CSI report </w:t>
      </w:r>
      <w:r>
        <w:rPr>
          <w:sz w:val="18"/>
          <w:szCs w:val="18"/>
        </w:rPr>
        <w:t>comprising only CQI/PMI</w:t>
      </w:r>
      <w:r>
        <w:rPr>
          <w:sz w:val="18"/>
          <w:szCs w:val="18"/>
          <w:lang w:eastAsia="zh-CN"/>
        </w:rPr>
        <w:t xml:space="preserve">/L1-RSRP/L1-SINR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sz w:val="18"/>
          <w:szCs w:val="18"/>
          <w:lang w:eastAsia="zh-CN"/>
        </w:rPr>
        <w:t>, the UE does not transmit the SRS in the same symbol</w:t>
      </w:r>
      <w:r>
        <w:rPr>
          <w:sz w:val="18"/>
          <w:szCs w:val="18"/>
        </w:rPr>
        <w:t>.</w:t>
      </w:r>
      <w:r>
        <w:rPr>
          <w:sz w:val="18"/>
          <w:szCs w:val="18"/>
          <w:lang w:eastAsia="zh-CN"/>
        </w:rPr>
        <w:t xml:space="preserve"> Consequently, given that it was agreed to </w:t>
      </w:r>
      <w:r>
        <w:rPr>
          <w:rFonts w:eastAsia="Batang"/>
          <w:sz w:val="18"/>
          <w:szCs w:val="18"/>
          <w:lang w:val="en-GB"/>
        </w:rPr>
        <w:t xml:space="preserve">the intra-UE </w:t>
      </w:r>
      <w:r>
        <w:rPr>
          <w:iCs/>
          <w:sz w:val="18"/>
          <w:szCs w:val="18"/>
          <w:lang w:eastAsia="ko-KR"/>
        </w:rPr>
        <w:t>multiplexing</w:t>
      </w:r>
      <w:r>
        <w:rPr>
          <w:rFonts w:eastAsia="Batang"/>
          <w:sz w:val="18"/>
          <w:szCs w:val="18"/>
          <w:lang w:val="en-GB"/>
        </w:rPr>
        <w:t>/prioritization rules of PUSCH with SP-CSI for Type-1 CG PUSCH with UEI-BR for Mode B</w:t>
      </w:r>
      <w:r>
        <w:rPr>
          <w:sz w:val="18"/>
          <w:szCs w:val="18"/>
          <w:lang w:eastAsia="zh-CN"/>
        </w:rPr>
        <w:t xml:space="preserve">, the same rule should be extended to the case that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is overlapped with PUSCH carrying UEI CSI report for Mode B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iCs/>
          <w:sz w:val="18"/>
          <w:szCs w:val="18"/>
          <w:lang w:eastAsia="zh-CN"/>
        </w:rPr>
        <w:t>.</w:t>
      </w:r>
    </w:p>
    <w:p w14:paraId="2BFB54CA" w14:textId="77777777" w:rsidR="00267FB5" w:rsidRDefault="00267FB5" w:rsidP="00267FB5">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Clarifying that </w:t>
      </w:r>
      <w:r>
        <w:rPr>
          <w:sz w:val="18"/>
          <w:szCs w:val="18"/>
          <w:lang w:eastAsia="zh-CN"/>
        </w:rPr>
        <w:t xml:space="preserve">the UE does not transmit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in the symbol where PUSCH carrying UEI CSI report for Mode B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iCs/>
          <w:sz w:val="18"/>
          <w:szCs w:val="18"/>
          <w:lang w:eastAsia="zh-CN"/>
        </w:rPr>
        <w:t xml:space="preserve"> is </w:t>
      </w:r>
      <w:r>
        <w:rPr>
          <w:sz w:val="18"/>
          <w:szCs w:val="18"/>
          <w:lang w:eastAsia="zh-CN"/>
        </w:rPr>
        <w:t>overlapped</w:t>
      </w:r>
      <w:r>
        <w:rPr>
          <w:sz w:val="18"/>
          <w:szCs w:val="18"/>
        </w:rPr>
        <w:t>.</w:t>
      </w:r>
    </w:p>
    <w:p w14:paraId="63F09043" w14:textId="77777777" w:rsidR="00267FB5" w:rsidRDefault="00267FB5" w:rsidP="00267FB5">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rFonts w:hAnsi="Cambria Math" w:hint="eastAsia"/>
          <w:sz w:val="18"/>
          <w:szCs w:val="18"/>
          <w:lang w:eastAsia="zh-CN"/>
        </w:rPr>
        <w:t xml:space="preserve">It is unclear how to handle the case of </w:t>
      </w:r>
      <w:r>
        <w:rPr>
          <w:rFonts w:hint="eastAsia"/>
          <w:sz w:val="18"/>
          <w:szCs w:val="18"/>
          <w:lang w:eastAsia="zh-CN"/>
        </w:rPr>
        <w:t xml:space="preserve">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hint="eastAsia"/>
          <w:sz w:val="18"/>
          <w:szCs w:val="18"/>
          <w:lang w:eastAsia="zh-CN"/>
        </w:rPr>
        <w:t xml:space="preserve"> in the symbol where PUSCH carrying UEI CSI report for Mode B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rFonts w:hAnsi="Cambria Math" w:hint="eastAsia"/>
          <w:iCs/>
          <w:sz w:val="18"/>
          <w:szCs w:val="18"/>
          <w:lang w:eastAsia="zh-CN"/>
        </w:rPr>
        <w:t xml:space="preserve"> is </w:t>
      </w:r>
      <w:r>
        <w:rPr>
          <w:rFonts w:hint="eastAsia"/>
          <w:sz w:val="18"/>
          <w:szCs w:val="18"/>
          <w:lang w:eastAsia="zh-CN"/>
        </w:rPr>
        <w:t>overlapped</w:t>
      </w:r>
      <w:r>
        <w:rPr>
          <w:rFonts w:hint="eastAsia"/>
          <w:sz w:val="18"/>
          <w:szCs w:val="18"/>
        </w:rPr>
        <w:t>.</w:t>
      </w:r>
    </w:p>
    <w:p w14:paraId="1EDB541A" w14:textId="77777777" w:rsidR="00267FB5" w:rsidRDefault="00267FB5" w:rsidP="00267FB5">
      <w:pPr>
        <w:snapToGrid w:val="0"/>
        <w:spacing w:line="276" w:lineRule="auto"/>
        <w:jc w:val="both"/>
        <w:rPr>
          <w:sz w:val="18"/>
          <w:szCs w:val="18"/>
        </w:rPr>
      </w:pPr>
    </w:p>
    <w:tbl>
      <w:tblPr>
        <w:tblStyle w:val="TableGrid"/>
        <w:tblW w:w="0" w:type="auto"/>
        <w:jc w:val="center"/>
        <w:tblLook w:val="04A0" w:firstRow="1" w:lastRow="0" w:firstColumn="1" w:lastColumn="0" w:noHBand="0" w:noVBand="1"/>
      </w:tblPr>
      <w:tblGrid>
        <w:gridCol w:w="8275"/>
      </w:tblGrid>
      <w:tr w:rsidR="00267FB5" w14:paraId="305E61AA" w14:textId="77777777" w:rsidTr="00644A38">
        <w:trPr>
          <w:jc w:val="center"/>
        </w:trPr>
        <w:tc>
          <w:tcPr>
            <w:tcW w:w="8275" w:type="dxa"/>
          </w:tcPr>
          <w:p w14:paraId="5F36234A" w14:textId="77777777" w:rsidR="00267FB5" w:rsidRDefault="00267FB5" w:rsidP="00BE01DE">
            <w:pPr>
              <w:keepNext/>
              <w:keepLines/>
              <w:adjustRightInd w:val="0"/>
              <w:snapToGrid w:val="0"/>
              <w:spacing w:beforeLines="30" w:before="109" w:afterLines="30" w:after="109" w:line="288" w:lineRule="auto"/>
              <w:ind w:left="1418" w:hanging="1418"/>
              <w:outlineLvl w:val="3"/>
              <w:rPr>
                <w:rFonts w:eastAsia="宋体"/>
                <w:color w:val="000000"/>
                <w:sz w:val="18"/>
                <w:szCs w:val="18"/>
                <w:lang w:eastAsia="en-US"/>
              </w:rPr>
            </w:pPr>
            <w:r>
              <w:rPr>
                <w:rFonts w:eastAsia="宋体"/>
                <w:color w:val="000000"/>
                <w:sz w:val="18"/>
                <w:szCs w:val="18"/>
                <w:lang w:eastAsia="en-US"/>
              </w:rPr>
              <w:lastRenderedPageBreak/>
              <w:t>6.2.1.3</w:t>
            </w:r>
            <w:r>
              <w:rPr>
                <w:rFonts w:eastAsia="宋体"/>
                <w:color w:val="000000"/>
                <w:sz w:val="18"/>
                <w:szCs w:val="18"/>
                <w:lang w:eastAsia="en-US"/>
              </w:rPr>
              <w:tab/>
              <w:t>UE sounding procedure between component carriers</w:t>
            </w:r>
          </w:p>
          <w:p w14:paraId="3AF4B06A" w14:textId="77777777" w:rsidR="00267FB5" w:rsidRDefault="00267FB5" w:rsidP="00BE01DE">
            <w:pPr>
              <w:adjustRightInd w:val="0"/>
              <w:snapToGrid w:val="0"/>
              <w:spacing w:beforeLines="30" w:before="109" w:afterLines="30" w:after="109" w:line="288" w:lineRule="auto"/>
              <w:jc w:val="center"/>
              <w:rPr>
                <w:rFonts w:eastAsia="宋体"/>
                <w:color w:val="FF0000"/>
                <w:sz w:val="18"/>
                <w:szCs w:val="18"/>
              </w:rPr>
            </w:pPr>
            <w:r>
              <w:rPr>
                <w:rFonts w:eastAsia="宋体"/>
                <w:color w:val="FF0000"/>
                <w:sz w:val="18"/>
                <w:szCs w:val="18"/>
              </w:rPr>
              <w:t>&lt;Irrelevant part is omitted&gt;</w:t>
            </w:r>
          </w:p>
          <w:p w14:paraId="5820A6E0" w14:textId="77777777" w:rsidR="00267FB5" w:rsidRDefault="00267FB5" w:rsidP="00BE01DE">
            <w:pPr>
              <w:adjustRightInd w:val="0"/>
              <w:snapToGrid w:val="0"/>
              <w:spacing w:beforeLines="30" w:before="109" w:afterLines="30" w:after="109" w:line="288" w:lineRule="auto"/>
              <w:rPr>
                <w:rFonts w:eastAsia="宋体"/>
                <w:color w:val="000000"/>
                <w:sz w:val="18"/>
                <w:szCs w:val="18"/>
                <w:lang w:val="en-GB" w:eastAsia="en-US"/>
              </w:rPr>
            </w:pPr>
            <w:r>
              <w:rPr>
                <w:rFonts w:eastAsia="Batang"/>
                <w:sz w:val="18"/>
                <w:szCs w:val="18"/>
                <w:lang w:val="en-GB" w:eastAsia="en-US"/>
              </w:rPr>
              <w:t xml:space="preserve">The following prioritization rules shall be applied in case of collision between a transmission of SRS over carrier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r>
                <w:rPr>
                  <w:rFonts w:ascii="Cambria Math" w:eastAsia="Batang" w:hAnsi="Cambria Math"/>
                  <w:sz w:val="18"/>
                  <w:szCs w:val="18"/>
                  <w:u w:val="single"/>
                </w:rPr>
                <m:t xml:space="preserve"> </m:t>
              </m:r>
            </m:oMath>
            <w:r>
              <w:rPr>
                <w:rFonts w:eastAsia="Batang"/>
                <w:sz w:val="18"/>
                <w:szCs w:val="18"/>
                <w:lang w:val="en-GB" w:eastAsia="en-US"/>
              </w:rPr>
              <w:t xml:space="preserve"> and transmission of a physical signal/channel over a carrier of a serving cell in set </w:t>
            </w:r>
            <m:oMath>
              <m:r>
                <w:rPr>
                  <w:rFonts w:ascii="Cambria Math" w:eastAsia="Batang" w:hAnsi="Cambria Math"/>
                  <w:sz w:val="18"/>
                  <w:szCs w:val="18"/>
                </w:rPr>
                <m:t>S</m:t>
              </m:r>
              <m:d>
                <m:dPr>
                  <m:ctrlPr>
                    <w:rPr>
                      <w:rFonts w:ascii="Cambria Math" w:eastAsia="Batang" w:hAnsi="Cambria Math"/>
                      <w:i/>
                      <w:iCs/>
                      <w:sz w:val="18"/>
                      <w:szCs w:val="18"/>
                    </w:rPr>
                  </m:ctrlPr>
                </m:dPr>
                <m:e>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2</m:t>
                      </m:r>
                    </m:sub>
                  </m:sSub>
                </m:e>
              </m:d>
            </m:oMath>
          </w:p>
          <w:p w14:paraId="77AECD71" w14:textId="77777777" w:rsidR="00267FB5" w:rsidRDefault="00267FB5" w:rsidP="00BE01DE">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 xml:space="preserve">the UE shall not transmit SRS whenever 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iCs/>
                <w:sz w:val="18"/>
                <w:szCs w:val="18"/>
                <w:lang w:eastAsia="en-US"/>
              </w:rPr>
              <w:t xml:space="preserve"> </w:t>
            </w:r>
            <w:r>
              <w:rPr>
                <w:rFonts w:eastAsia="宋体"/>
                <w:sz w:val="18"/>
                <w:szCs w:val="18"/>
                <w:lang w:eastAsia="en-US"/>
              </w:rPr>
              <w:t>and PUSCH/PUCCH transmission carrying HARQ-ACK/positive SR/</w:t>
            </w:r>
            <w:r>
              <w:rPr>
                <w:rFonts w:eastAsia="MS Mincho"/>
                <w:sz w:val="18"/>
                <w:szCs w:val="18"/>
                <w:lang w:eastAsia="ja-JP"/>
              </w:rPr>
              <w:t>RI/CRI</w:t>
            </w:r>
            <w:r>
              <w:rPr>
                <w:rFonts w:eastAsia="宋体"/>
                <w:sz w:val="18"/>
                <w:szCs w:val="18"/>
                <w:lang w:eastAsia="zh-CN"/>
              </w:rPr>
              <w:t>/SSBRI</w:t>
            </w:r>
            <w:r>
              <w:rPr>
                <w:rFonts w:eastAsia="宋体"/>
                <w:sz w:val="18"/>
                <w:szCs w:val="18"/>
                <w:lang w:eastAsia="en-US"/>
              </w:rPr>
              <w:t xml:space="preserve"> and/or PRACH </w:t>
            </w:r>
            <w:r>
              <w:rPr>
                <w:rFonts w:eastAsia="Calibri"/>
                <w:sz w:val="18"/>
                <w:szCs w:val="18"/>
                <w:lang w:eastAsia="en-US"/>
              </w:rPr>
              <w:t xml:space="preserve">on 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r>
                <w:rPr>
                  <w:rFonts w:ascii="Cambria Math" w:eastAsia="Calibri" w:hAnsi="Cambria Math"/>
                  <w:sz w:val="18"/>
                  <w:szCs w:val="18"/>
                </w:rPr>
                <m:t xml:space="preserve"> </m:t>
              </m:r>
            </m:oMath>
            <w:r>
              <w:rPr>
                <w:rFonts w:eastAsia="宋体"/>
                <w:sz w:val="18"/>
                <w:szCs w:val="18"/>
                <w:lang w:eastAsia="en-US"/>
              </w:rPr>
              <w:t xml:space="preserve">happen </w:t>
            </w:r>
            <w:r>
              <w:rPr>
                <w:rFonts w:eastAsia="宋体"/>
                <w:sz w:val="18"/>
                <w:szCs w:val="18"/>
              </w:rPr>
              <w:t>to overlap in the same symbol</w:t>
            </w:r>
          </w:p>
          <w:p w14:paraId="080C61BD" w14:textId="77777777" w:rsidR="00267FB5" w:rsidRDefault="00267FB5" w:rsidP="00BE01DE">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the UE shall not transmit a periodic/semi-persistent SRS whenever periodic/semi-persistent</w:t>
            </w:r>
            <w:r>
              <w:rPr>
                <w:rFonts w:eastAsia="宋体"/>
                <w:color w:val="FF0000"/>
                <w:sz w:val="18"/>
                <w:szCs w:val="18"/>
                <w:lang w:eastAsia="en-US"/>
              </w:rPr>
              <w:t xml:space="preserve"> </w:t>
            </w:r>
            <w:r>
              <w:rPr>
                <w:rFonts w:eastAsia="宋体"/>
                <w:sz w:val="18"/>
                <w:szCs w:val="18"/>
                <w:lang w:eastAsia="en-US"/>
              </w:rPr>
              <w:t xml:space="preserve">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carrier of the serving cell</w:t>
            </w:r>
            <w:r>
              <w:rPr>
                <w:rFonts w:eastAsia="宋体"/>
                <w:color w:val="000000"/>
                <w:sz w:val="18"/>
                <w:szCs w:val="18"/>
                <w:lang w:eastAsia="en-US"/>
              </w:rPr>
              <w:t xml:space="preserve">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lang w:eastAsia="en-US"/>
              </w:rPr>
              <w:t xml:space="preserve"> and PUSCH transmission carrying aperiodic CSI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oMath>
            <w:r>
              <w:rPr>
                <w:rFonts w:eastAsia="宋体"/>
                <w:iCs/>
                <w:sz w:val="18"/>
                <w:szCs w:val="18"/>
                <w:lang w:eastAsia="en-US"/>
              </w:rPr>
              <w:t xml:space="preserve"> </w:t>
            </w:r>
            <w:r>
              <w:rPr>
                <w:rFonts w:eastAsia="宋体"/>
                <w:sz w:val="18"/>
                <w:szCs w:val="18"/>
                <w:lang w:eastAsia="en-US"/>
              </w:rPr>
              <w:t>happen to overlap in the same symbol</w:t>
            </w:r>
          </w:p>
          <w:p w14:paraId="5E0E4289" w14:textId="77777777" w:rsidR="00267FB5" w:rsidRDefault="00267FB5" w:rsidP="00BE01DE">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the UE shall drop PUCCH/PUSCH transmission carrying periodic/semi-persistent CSI comprising only CQI/PMI</w:t>
            </w:r>
            <w:r>
              <w:rPr>
                <w:rFonts w:eastAsia="宋体"/>
                <w:sz w:val="18"/>
                <w:szCs w:val="18"/>
                <w:lang w:eastAsia="zh-CN"/>
              </w:rPr>
              <w:t>/L1-RSRP/L1-SINR</w:t>
            </w:r>
            <w:ins w:id="202" w:author="ZTE Corporation, Sanechips" w:date="2025-09-27T21:20:00Z">
              <w:r>
                <w:rPr>
                  <w:rFonts w:eastAsia="宋体"/>
                  <w:sz w:val="18"/>
                  <w:szCs w:val="18"/>
                  <w:lang w:eastAsia="zh-CN"/>
                </w:rPr>
                <w:t xml:space="preserve"> or UE initiated CSI report for mode B</w:t>
              </w:r>
            </w:ins>
            <w:r>
              <w:rPr>
                <w:rFonts w:eastAsia="宋体"/>
                <w:sz w:val="18"/>
                <w:szCs w:val="18"/>
                <w:lang w:eastAsia="en-US"/>
              </w:rPr>
              <w:t xml:space="preserve">, and/or SRS transmission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oMath>
            <w:r>
              <w:rPr>
                <w:rFonts w:eastAsia="宋体"/>
                <w:iCs/>
                <w:sz w:val="18"/>
                <w:szCs w:val="18"/>
                <w:lang w:eastAsia="en-US"/>
              </w:rPr>
              <w:t xml:space="preserve"> </w:t>
            </w:r>
            <w:r>
              <w:rPr>
                <w:rFonts w:eastAsia="宋体"/>
                <w:sz w:val="18"/>
                <w:szCs w:val="18"/>
                <w:lang w:eastAsia="en-US"/>
              </w:rPr>
              <w:t xml:space="preserve">configured for PUSCH/PUCCH transmission whenever the transmission and 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w:t>
            </w:r>
            <w:r>
              <w:rPr>
                <w:rFonts w:eastAsia="宋体"/>
                <w:color w:val="000000"/>
                <w:sz w:val="18"/>
                <w:szCs w:val="18"/>
                <w:lang w:eastAsia="en-US"/>
              </w:rPr>
              <w:t>carrier of the</w:t>
            </w:r>
            <w:r>
              <w:rPr>
                <w:rFonts w:eastAsia="宋体"/>
                <w:sz w:val="18"/>
                <w:szCs w:val="18"/>
                <w:lang w:eastAsia="en-US"/>
              </w:rPr>
              <w:t xml:space="preserve"> serving cell</w:t>
            </w:r>
            <w:r>
              <w:rPr>
                <w:rFonts w:eastAsia="宋体"/>
                <w:color w:val="000000"/>
                <w:sz w:val="18"/>
                <w:szCs w:val="18"/>
                <w:lang w:eastAsia="en-US"/>
              </w:rPr>
              <w:t xml:space="preserve">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lang w:eastAsia="en-US"/>
              </w:rPr>
              <w:t xml:space="preserve"> happen to overlap in the same symbol</w:t>
            </w:r>
          </w:p>
          <w:p w14:paraId="641B686B" w14:textId="77777777" w:rsidR="00267FB5" w:rsidRDefault="00267FB5" w:rsidP="00BE01DE">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the UE shall drop PUSCH transmission carrying aperiodic CSI comprising only CQI/PMI</w:t>
            </w:r>
            <w:r>
              <w:rPr>
                <w:rFonts w:eastAsia="宋体"/>
                <w:sz w:val="18"/>
                <w:szCs w:val="18"/>
                <w:lang w:eastAsia="zh-CN"/>
              </w:rPr>
              <w:t>/L1-RSRP/L1-SINR/TDCP</w:t>
            </w:r>
            <w:r>
              <w:rPr>
                <w:rFonts w:eastAsia="宋体"/>
                <w:sz w:val="18"/>
                <w:szCs w:val="18"/>
                <w:lang w:eastAsia="en-US"/>
              </w:rPr>
              <w:t xml:space="preserve">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r>
                <w:rPr>
                  <w:rFonts w:ascii="Cambria Math" w:hAnsi="Cambria Math"/>
                  <w:sz w:val="18"/>
                  <w:szCs w:val="18"/>
                </w:rPr>
                <m:t xml:space="preserve"> </m:t>
              </m:r>
            </m:oMath>
            <w:r>
              <w:rPr>
                <w:rFonts w:eastAsia="宋体"/>
                <w:sz w:val="18"/>
                <w:szCs w:val="18"/>
                <w:lang w:eastAsia="en-US"/>
              </w:rPr>
              <w:t xml:space="preserve">whenever the transmission and aperiodic 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lang w:eastAsia="en-US"/>
              </w:rPr>
              <w:t xml:space="preserve"> happen to overlap in the same symbol.</w:t>
            </w:r>
          </w:p>
          <w:p w14:paraId="0A81CB3C" w14:textId="77777777" w:rsidR="00267FB5" w:rsidRDefault="00267FB5" w:rsidP="00BE01DE">
            <w:pPr>
              <w:snapToGrid w:val="0"/>
              <w:spacing w:line="276" w:lineRule="auto"/>
              <w:jc w:val="center"/>
              <w:rPr>
                <w:sz w:val="18"/>
                <w:szCs w:val="18"/>
              </w:rPr>
            </w:pPr>
            <w:r>
              <w:rPr>
                <w:rFonts w:eastAsia="宋体"/>
                <w:color w:val="FF0000"/>
                <w:sz w:val="18"/>
                <w:szCs w:val="18"/>
              </w:rPr>
              <w:t>&lt;Irrelevant part is omitted&gt;</w:t>
            </w:r>
          </w:p>
        </w:tc>
      </w:tr>
    </w:tbl>
    <w:p w14:paraId="2B75B928" w14:textId="77777777" w:rsidR="00267FB5" w:rsidRPr="00AB3E2B" w:rsidRDefault="00267FB5" w:rsidP="00267FB5">
      <w:pPr>
        <w:contextualSpacing/>
        <w:rPr>
          <w:color w:val="FF0000"/>
          <w:sz w:val="18"/>
          <w:szCs w:val="18"/>
        </w:rPr>
      </w:pPr>
      <w:r>
        <w:rPr>
          <w:sz w:val="18"/>
          <w:szCs w:val="18"/>
        </w:rPr>
        <w:t xml:space="preserve">Supported by: </w:t>
      </w:r>
      <w:r w:rsidRPr="0095783D">
        <w:rPr>
          <w:sz w:val="18"/>
          <w:szCs w:val="18"/>
        </w:rPr>
        <w:t xml:space="preserve">ZTE, Google, </w:t>
      </w:r>
      <w:proofErr w:type="spellStart"/>
      <w:r w:rsidRPr="0095783D">
        <w:rPr>
          <w:sz w:val="18"/>
          <w:szCs w:val="18"/>
        </w:rPr>
        <w:t>xiaomi</w:t>
      </w:r>
      <w:proofErr w:type="spellEnd"/>
      <w:r w:rsidRPr="0095783D">
        <w:rPr>
          <w:sz w:val="18"/>
          <w:szCs w:val="18"/>
        </w:rPr>
        <w:t xml:space="preserve">, OPPO, </w:t>
      </w:r>
      <w:proofErr w:type="spellStart"/>
      <w:r w:rsidRPr="0095783D">
        <w:rPr>
          <w:sz w:val="18"/>
          <w:szCs w:val="18"/>
          <w:lang w:eastAsia="zh-CN"/>
        </w:rPr>
        <w:t>Spreadtrum</w:t>
      </w:r>
      <w:proofErr w:type="spellEnd"/>
      <w:r w:rsidRPr="0095783D">
        <w:rPr>
          <w:sz w:val="18"/>
          <w:szCs w:val="18"/>
          <w:lang w:eastAsia="zh-CN"/>
        </w:rPr>
        <w:t xml:space="preserve">, vivo, Fujitsu, Ericsson, CATT, Huawei, Qualcomm, MediaTek, </w:t>
      </w:r>
    </w:p>
    <w:p w14:paraId="5E4D056D" w14:textId="77777777" w:rsidR="00267FB5" w:rsidRDefault="00267FB5" w:rsidP="00267FB5">
      <w:pPr>
        <w:contextualSpacing/>
        <w:rPr>
          <w:sz w:val="18"/>
          <w:szCs w:val="18"/>
        </w:rPr>
      </w:pPr>
    </w:p>
    <w:tbl>
      <w:tblPr>
        <w:tblStyle w:val="TableGrid"/>
        <w:tblW w:w="0" w:type="auto"/>
        <w:tblLook w:val="04A0" w:firstRow="1" w:lastRow="0" w:firstColumn="1" w:lastColumn="0" w:noHBand="0" w:noVBand="1"/>
      </w:tblPr>
      <w:tblGrid>
        <w:gridCol w:w="9926"/>
      </w:tblGrid>
      <w:tr w:rsidR="00267FB5" w14:paraId="244407CC" w14:textId="77777777" w:rsidTr="00BE01DE">
        <w:tc>
          <w:tcPr>
            <w:tcW w:w="9926" w:type="dxa"/>
          </w:tcPr>
          <w:p w14:paraId="4BD614E4" w14:textId="77777777" w:rsidR="00267FB5" w:rsidRDefault="00267FB5" w:rsidP="00BE01DE">
            <w:pPr>
              <w:snapToGrid w:val="0"/>
              <w:jc w:val="both"/>
              <w:rPr>
                <w:color w:val="0000FF"/>
                <w:sz w:val="18"/>
                <w:szCs w:val="18"/>
              </w:rPr>
            </w:pPr>
            <w:r>
              <w:rPr>
                <w:color w:val="0000FF"/>
                <w:sz w:val="18"/>
                <w:szCs w:val="18"/>
              </w:rPr>
              <w:t xml:space="preserve">The RRC parameter </w:t>
            </w:r>
            <w:proofErr w:type="spellStart"/>
            <w:r>
              <w:rPr>
                <w:color w:val="0000FF"/>
                <w:sz w:val="18"/>
                <w:szCs w:val="18"/>
              </w:rPr>
              <w:t>reportSlotOffsetList</w:t>
            </w:r>
            <w:proofErr w:type="spellEnd"/>
            <w:r>
              <w:rPr>
                <w:color w:val="0000FF"/>
                <w:sz w:val="18"/>
                <w:szCs w:val="18"/>
              </w:rPr>
              <w:t xml:space="preserve"> is necessary for making the aperiodic reporting work.</w:t>
            </w:r>
          </w:p>
          <w:p w14:paraId="6EEC570D" w14:textId="77777777" w:rsidR="00267FB5" w:rsidRDefault="00267FB5" w:rsidP="00BE01DE">
            <w:pPr>
              <w:snapToGrid w:val="0"/>
              <w:jc w:val="both"/>
              <w:rPr>
                <w:color w:val="0000FF"/>
                <w:sz w:val="18"/>
                <w:szCs w:val="18"/>
              </w:rPr>
            </w:pPr>
            <w:r>
              <w:rPr>
                <w:color w:val="0000FF"/>
                <w:sz w:val="18"/>
                <w:szCs w:val="18"/>
              </w:rPr>
              <w:t xml:space="preserve">In the running CR, the following is stated in the field description for </w:t>
            </w:r>
            <w:proofErr w:type="spellStart"/>
            <w:r>
              <w:rPr>
                <w:color w:val="0000FF"/>
                <w:sz w:val="18"/>
                <w:szCs w:val="18"/>
              </w:rPr>
              <w:t>eventTypeUE</w:t>
            </w:r>
            <w:proofErr w:type="spellEnd"/>
            <w:r>
              <w:rPr>
                <w:color w:val="0000FF"/>
                <w:sz w:val="18"/>
                <w:szCs w:val="18"/>
              </w:rPr>
              <w:t>-IBR</w:t>
            </w:r>
          </w:p>
          <w:tbl>
            <w:tblPr>
              <w:tblW w:w="7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5"/>
            </w:tblGrid>
            <w:tr w:rsidR="00267FB5" w14:paraId="7BC325AF" w14:textId="77777777" w:rsidTr="00BE01DE">
              <w:tc>
                <w:tcPr>
                  <w:tcW w:w="7175" w:type="dxa"/>
                  <w:tcBorders>
                    <w:top w:val="single" w:sz="4" w:space="0" w:color="auto"/>
                    <w:left w:val="single" w:sz="4" w:space="0" w:color="auto"/>
                    <w:bottom w:val="single" w:sz="4" w:space="0" w:color="auto"/>
                    <w:right w:val="single" w:sz="4" w:space="0" w:color="auto"/>
                  </w:tcBorders>
                </w:tcPr>
                <w:p w14:paraId="7BD480F6" w14:textId="77777777" w:rsidR="00267FB5" w:rsidRDefault="00267FB5" w:rsidP="00BE01DE">
                  <w:pPr>
                    <w:pStyle w:val="TAL"/>
                    <w:rPr>
                      <w:rFonts w:ascii="Times New Roman" w:hAnsi="Times New Roman" w:cs="Times New Roman"/>
                      <w:b/>
                      <w:bCs/>
                      <w:i/>
                      <w:iCs/>
                      <w:color w:val="0000FF"/>
                      <w:sz w:val="18"/>
                      <w:szCs w:val="18"/>
                    </w:rPr>
                  </w:pPr>
                  <w:proofErr w:type="spellStart"/>
                  <w:r>
                    <w:rPr>
                      <w:rFonts w:ascii="Times New Roman" w:hAnsi="Times New Roman" w:cs="Times New Roman"/>
                      <w:b/>
                      <w:bCs/>
                      <w:i/>
                      <w:iCs/>
                      <w:color w:val="0000FF"/>
                      <w:sz w:val="18"/>
                      <w:szCs w:val="18"/>
                    </w:rPr>
                    <w:t>eventTypeUE</w:t>
                  </w:r>
                  <w:proofErr w:type="spellEnd"/>
                  <w:r>
                    <w:rPr>
                      <w:rFonts w:ascii="Times New Roman" w:hAnsi="Times New Roman" w:cs="Times New Roman"/>
                      <w:b/>
                      <w:bCs/>
                      <w:i/>
                      <w:iCs/>
                      <w:color w:val="0000FF"/>
                      <w:sz w:val="18"/>
                      <w:szCs w:val="18"/>
                    </w:rPr>
                    <w:t>-IBR</w:t>
                  </w:r>
                </w:p>
                <w:p w14:paraId="2264454B" w14:textId="77777777" w:rsidR="00267FB5" w:rsidRDefault="00267FB5" w:rsidP="00BE01DE">
                  <w:pPr>
                    <w:pStyle w:val="TAL"/>
                    <w:rPr>
                      <w:b/>
                      <w:i/>
                      <w:lang w:eastAsia="sv-SE"/>
                    </w:rPr>
                  </w:pPr>
                  <w:r>
                    <w:rPr>
                      <w:rFonts w:ascii="Times New Roman" w:hAnsi="Times New Roman" w:cs="Times New Roman"/>
                      <w:color w:val="0000FF"/>
                      <w:sz w:val="18"/>
                      <w:szCs w:val="18"/>
                    </w:rPr>
                    <w:t xml:space="preserve">Indicates the event type for UE initiated beam reporting and associated fields as specified in clause 5.2.1.5.4 of TS 38.214 [19]. </w:t>
                  </w:r>
                  <w:r>
                    <w:rPr>
                      <w:rFonts w:ascii="Times New Roman" w:hAnsi="Times New Roman" w:cs="Times New Roman"/>
                      <w:color w:val="FF0000"/>
                      <w:sz w:val="18"/>
                      <w:szCs w:val="18"/>
                    </w:rPr>
                    <w:t xml:space="preserve">When this field is configured, the UE ignores </w:t>
                  </w:r>
                  <w:proofErr w:type="spellStart"/>
                  <w:r>
                    <w:rPr>
                      <w:rFonts w:ascii="Times New Roman" w:hAnsi="Times New Roman" w:cs="Times New Roman"/>
                      <w:i/>
                      <w:iCs/>
                      <w:color w:val="FF0000"/>
                      <w:sz w:val="18"/>
                      <w:szCs w:val="18"/>
                    </w:rPr>
                    <w:t>reportConfigType</w:t>
                  </w:r>
                  <w:proofErr w:type="spellEnd"/>
                  <w:r>
                    <w:rPr>
                      <w:rFonts w:ascii="Times New Roman" w:hAnsi="Times New Roman" w:cs="Times New Roman"/>
                      <w:color w:val="FF0000"/>
                      <w:sz w:val="18"/>
                      <w:szCs w:val="18"/>
                    </w:rPr>
                    <w:t>.</w:t>
                  </w:r>
                </w:p>
              </w:tc>
            </w:tr>
          </w:tbl>
          <w:p w14:paraId="0889A9CE" w14:textId="77777777" w:rsidR="00267FB5" w:rsidRPr="00F81DA6" w:rsidRDefault="00267FB5" w:rsidP="00BE01DE">
            <w:pPr>
              <w:snapToGrid w:val="0"/>
              <w:jc w:val="both"/>
              <w:rPr>
                <w:color w:val="0000FF"/>
                <w:sz w:val="18"/>
                <w:szCs w:val="18"/>
              </w:rPr>
            </w:pPr>
            <w:r>
              <w:rPr>
                <w:color w:val="0000FF"/>
                <w:sz w:val="18"/>
                <w:szCs w:val="18"/>
              </w:rPr>
              <w:t xml:space="preserve">Since the UE ignores </w:t>
            </w:r>
            <w:proofErr w:type="spellStart"/>
            <w:r>
              <w:rPr>
                <w:color w:val="0000FF"/>
                <w:sz w:val="18"/>
                <w:szCs w:val="18"/>
              </w:rPr>
              <w:t>reportConfigType</w:t>
            </w:r>
            <w:proofErr w:type="spellEnd"/>
            <w:r>
              <w:rPr>
                <w:color w:val="0000FF"/>
                <w:sz w:val="18"/>
                <w:szCs w:val="18"/>
              </w:rPr>
              <w:t xml:space="preserve">, the </w:t>
            </w:r>
            <w:proofErr w:type="spellStart"/>
            <w:r>
              <w:rPr>
                <w:color w:val="0000FF"/>
                <w:sz w:val="18"/>
                <w:szCs w:val="18"/>
              </w:rPr>
              <w:t>reportSlotOffsetList</w:t>
            </w:r>
            <w:proofErr w:type="spellEnd"/>
            <w:r>
              <w:rPr>
                <w:color w:val="0000FF"/>
                <w:sz w:val="18"/>
                <w:szCs w:val="18"/>
              </w:rPr>
              <w:t xml:space="preserve"> cannot be provided to the UE, and the aperiodic beam reporting that UEIBM relies on cannot be realized.</w:t>
            </w:r>
          </w:p>
        </w:tc>
      </w:tr>
    </w:tbl>
    <w:p w14:paraId="60EBED48" w14:textId="77777777" w:rsidR="00267FB5" w:rsidRDefault="00267FB5" w:rsidP="00267FB5">
      <w:pPr>
        <w:contextualSpacing/>
        <w:rPr>
          <w:sz w:val="18"/>
          <w:szCs w:val="18"/>
        </w:rPr>
      </w:pPr>
    </w:p>
    <w:p w14:paraId="55FACAA2" w14:textId="77777777" w:rsidR="00267FB5" w:rsidRPr="009F6D16" w:rsidRDefault="00267FB5" w:rsidP="00267FB5">
      <w:pPr>
        <w:shd w:val="clear" w:color="auto" w:fill="FFFFFF"/>
        <w:adjustRightInd w:val="0"/>
        <w:snapToGrid w:val="0"/>
        <w:jc w:val="both"/>
        <w:rPr>
          <w:rFonts w:eastAsia="宋体"/>
          <w:sz w:val="18"/>
          <w:szCs w:val="18"/>
        </w:rPr>
      </w:pPr>
      <w:r w:rsidRPr="009F6D16">
        <w:rPr>
          <w:rFonts w:eastAsia="宋体"/>
          <w:b/>
          <w:sz w:val="18"/>
          <w:szCs w:val="18"/>
          <w:highlight w:val="yellow"/>
          <w:u w:val="single"/>
        </w:rPr>
        <w:t xml:space="preserve">Proposal 3.10A (Option-1): </w:t>
      </w:r>
      <w:r w:rsidRPr="009F6D16">
        <w:rPr>
          <w:rFonts w:eastAsia="宋体"/>
          <w:sz w:val="18"/>
          <w:szCs w:val="18"/>
        </w:rPr>
        <w:t xml:space="preserve">On beam report transmission procedure for UE-initiated/event-driven beam reporting, regarding mode-A, introduce RRC configuration parameter of </w:t>
      </w:r>
      <w:proofErr w:type="spellStart"/>
      <w:r w:rsidRPr="009F6D16">
        <w:rPr>
          <w:rFonts w:eastAsia="宋体"/>
          <w:i/>
          <w:sz w:val="18"/>
          <w:szCs w:val="18"/>
        </w:rPr>
        <w:t>reportSlotOffsetList</w:t>
      </w:r>
      <w:proofErr w:type="spellEnd"/>
      <w:r w:rsidRPr="009F6D16">
        <w:rPr>
          <w:rFonts w:eastAsia="宋体"/>
          <w:sz w:val="18"/>
          <w:szCs w:val="18"/>
        </w:rPr>
        <w:t xml:space="preserve"> in the configuration of the report transmission mode.</w:t>
      </w:r>
    </w:p>
    <w:p w14:paraId="113C7CC6" w14:textId="77777777" w:rsidR="00267FB5" w:rsidRPr="009F6D16" w:rsidRDefault="00267FB5" w:rsidP="00267FB5">
      <w:pPr>
        <w:shd w:val="clear" w:color="auto" w:fill="FFFFFF"/>
        <w:adjustRightInd w:val="0"/>
        <w:snapToGrid w:val="0"/>
        <w:jc w:val="both"/>
        <w:rPr>
          <w:rFonts w:eastAsia="宋体"/>
          <w:sz w:val="18"/>
          <w:szCs w:val="18"/>
        </w:rPr>
      </w:pPr>
    </w:p>
    <w:p w14:paraId="588B7C30" w14:textId="0FFA3370" w:rsidR="00267FB5" w:rsidRPr="009F6D16" w:rsidRDefault="00267FB5" w:rsidP="00267FB5">
      <w:pPr>
        <w:snapToGrid w:val="0"/>
        <w:jc w:val="both"/>
        <w:rPr>
          <w:b/>
          <w:sz w:val="18"/>
          <w:szCs w:val="18"/>
        </w:rPr>
      </w:pPr>
      <w:r w:rsidRPr="009F6D16">
        <w:rPr>
          <w:sz w:val="18"/>
          <w:szCs w:val="18"/>
        </w:rPr>
        <w:t>Supported by Ericsson, ZTE</w:t>
      </w:r>
      <w:r w:rsidR="0086228C">
        <w:rPr>
          <w:sz w:val="18"/>
          <w:szCs w:val="18"/>
        </w:rPr>
        <w:t xml:space="preserve"> </w:t>
      </w:r>
      <w:r w:rsidRPr="009F6D16">
        <w:rPr>
          <w:sz w:val="18"/>
          <w:szCs w:val="18"/>
        </w:rPr>
        <w:t xml:space="preserve">(open), vivo, Nokia, Samsung, </w:t>
      </w:r>
      <w:proofErr w:type="spellStart"/>
      <w:r w:rsidRPr="009F6D16">
        <w:rPr>
          <w:sz w:val="18"/>
          <w:szCs w:val="18"/>
        </w:rPr>
        <w:t>Ofinno</w:t>
      </w:r>
      <w:proofErr w:type="spellEnd"/>
      <w:r w:rsidRPr="009F6D16">
        <w:rPr>
          <w:sz w:val="18"/>
          <w:szCs w:val="18"/>
        </w:rPr>
        <w:t xml:space="preserve">, </w:t>
      </w:r>
      <w:r w:rsidRPr="009F6D16">
        <w:rPr>
          <w:sz w:val="18"/>
          <w:szCs w:val="18"/>
          <w:lang w:eastAsia="zh-CN"/>
        </w:rPr>
        <w:t xml:space="preserve">Fujitsu, Huawei, Qualcomm, MediaTek, </w:t>
      </w:r>
    </w:p>
    <w:p w14:paraId="7A28297B" w14:textId="77777777" w:rsidR="00267FB5" w:rsidRPr="009F6D16" w:rsidRDefault="00267FB5" w:rsidP="00267FB5">
      <w:pPr>
        <w:snapToGrid w:val="0"/>
        <w:jc w:val="both"/>
        <w:rPr>
          <w:sz w:val="18"/>
          <w:szCs w:val="18"/>
        </w:rPr>
      </w:pPr>
    </w:p>
    <w:p w14:paraId="71CC5109" w14:textId="77777777" w:rsidR="00267FB5" w:rsidRPr="009F6D16" w:rsidRDefault="00267FB5" w:rsidP="00267FB5">
      <w:pPr>
        <w:snapToGrid w:val="0"/>
        <w:jc w:val="both"/>
        <w:rPr>
          <w:rFonts w:eastAsia="宋体"/>
          <w:sz w:val="18"/>
          <w:szCs w:val="18"/>
        </w:rPr>
      </w:pPr>
      <w:r w:rsidRPr="009F6D16">
        <w:rPr>
          <w:rFonts w:eastAsia="宋体"/>
          <w:b/>
          <w:sz w:val="18"/>
          <w:szCs w:val="18"/>
          <w:highlight w:val="yellow"/>
          <w:u w:val="single"/>
        </w:rPr>
        <w:t xml:space="preserve">Proposal 3.10B (Option-2): </w:t>
      </w:r>
      <w:r w:rsidRPr="009F6D16">
        <w:rPr>
          <w:rFonts w:eastAsia="宋体"/>
          <w:sz w:val="18"/>
          <w:szCs w:val="18"/>
        </w:rPr>
        <w:t>On beam report transmission procedure for UE-initiated/event-driven beam reporting, from RAN1 perspective,</w:t>
      </w:r>
    </w:p>
    <w:p w14:paraId="464DC220" w14:textId="77777777" w:rsidR="00267FB5" w:rsidRPr="009F6D16" w:rsidRDefault="00267FB5" w:rsidP="00267FB5">
      <w:pPr>
        <w:pStyle w:val="ListParagraph"/>
        <w:numPr>
          <w:ilvl w:val="0"/>
          <w:numId w:val="28"/>
        </w:numPr>
        <w:snapToGrid w:val="0"/>
        <w:spacing w:after="0" w:line="257" w:lineRule="auto"/>
        <w:ind w:left="475" w:hanging="475"/>
        <w:jc w:val="both"/>
        <w:rPr>
          <w:sz w:val="18"/>
          <w:szCs w:val="18"/>
        </w:rPr>
      </w:pPr>
      <w:r w:rsidRPr="009F6D16">
        <w:rPr>
          <w:sz w:val="18"/>
          <w:szCs w:val="18"/>
        </w:rPr>
        <w:t xml:space="preserve">Regarding mode-A, the UE expects </w:t>
      </w:r>
      <w:proofErr w:type="spellStart"/>
      <w:r w:rsidRPr="009F6D16">
        <w:rPr>
          <w:i/>
          <w:sz w:val="18"/>
          <w:szCs w:val="18"/>
        </w:rPr>
        <w:t>reportConfigType</w:t>
      </w:r>
      <w:proofErr w:type="spellEnd"/>
      <w:r w:rsidRPr="009F6D16">
        <w:rPr>
          <w:sz w:val="18"/>
          <w:szCs w:val="18"/>
        </w:rPr>
        <w:t xml:space="preserve"> set to ‘aperiodic’.</w:t>
      </w:r>
    </w:p>
    <w:p w14:paraId="301D2935" w14:textId="77777777" w:rsidR="00267FB5" w:rsidRPr="009F6D16" w:rsidRDefault="00267FB5" w:rsidP="00267FB5">
      <w:pPr>
        <w:pStyle w:val="ListParagraph"/>
        <w:numPr>
          <w:ilvl w:val="0"/>
          <w:numId w:val="28"/>
        </w:numPr>
        <w:snapToGrid w:val="0"/>
        <w:spacing w:after="0" w:line="257" w:lineRule="auto"/>
        <w:ind w:left="475" w:hanging="475"/>
        <w:jc w:val="both"/>
        <w:rPr>
          <w:sz w:val="18"/>
          <w:szCs w:val="18"/>
        </w:rPr>
      </w:pPr>
      <w:r w:rsidRPr="009F6D16">
        <w:rPr>
          <w:sz w:val="18"/>
          <w:szCs w:val="18"/>
        </w:rPr>
        <w:t xml:space="preserve">Regarding mode-B, the UE ignores </w:t>
      </w:r>
      <w:proofErr w:type="spellStart"/>
      <w:r w:rsidRPr="009F6D16">
        <w:rPr>
          <w:i/>
          <w:sz w:val="18"/>
          <w:szCs w:val="18"/>
        </w:rPr>
        <w:t>reportConfigType</w:t>
      </w:r>
      <w:proofErr w:type="spellEnd"/>
      <w:r w:rsidRPr="009F6D16">
        <w:rPr>
          <w:sz w:val="18"/>
          <w:szCs w:val="18"/>
        </w:rPr>
        <w:t xml:space="preserve">. </w:t>
      </w:r>
    </w:p>
    <w:p w14:paraId="69C29916" w14:textId="77777777" w:rsidR="00267FB5" w:rsidRPr="009F6D16" w:rsidRDefault="00267FB5" w:rsidP="00267FB5">
      <w:pPr>
        <w:snapToGrid w:val="0"/>
        <w:jc w:val="both"/>
        <w:rPr>
          <w:sz w:val="18"/>
          <w:szCs w:val="18"/>
        </w:rPr>
      </w:pPr>
      <w:r w:rsidRPr="009F6D16">
        <w:rPr>
          <w:sz w:val="18"/>
          <w:szCs w:val="18"/>
        </w:rPr>
        <w:t xml:space="preserve">Send </w:t>
      </w:r>
      <w:proofErr w:type="gramStart"/>
      <w:r w:rsidRPr="009F6D16">
        <w:rPr>
          <w:sz w:val="18"/>
          <w:szCs w:val="18"/>
        </w:rPr>
        <w:t>an</w:t>
      </w:r>
      <w:proofErr w:type="gramEnd"/>
      <w:r w:rsidRPr="009F6D16">
        <w:rPr>
          <w:sz w:val="18"/>
          <w:szCs w:val="18"/>
        </w:rPr>
        <w:t xml:space="preserve"> LS to RAN2 on the above</w:t>
      </w:r>
    </w:p>
    <w:p w14:paraId="6977E217" w14:textId="77777777" w:rsidR="00267FB5" w:rsidRDefault="00267FB5" w:rsidP="00267FB5">
      <w:pPr>
        <w:snapToGrid w:val="0"/>
        <w:jc w:val="both"/>
        <w:rPr>
          <w:sz w:val="18"/>
          <w:szCs w:val="18"/>
        </w:rPr>
      </w:pPr>
    </w:p>
    <w:p w14:paraId="37298B49" w14:textId="77777777" w:rsidR="00267FB5" w:rsidRPr="009F6D16" w:rsidRDefault="00267FB5" w:rsidP="00267FB5">
      <w:pPr>
        <w:snapToGrid w:val="0"/>
        <w:jc w:val="both"/>
        <w:rPr>
          <w:sz w:val="18"/>
          <w:szCs w:val="18"/>
        </w:rPr>
      </w:pPr>
      <w:r w:rsidRPr="009F6D16">
        <w:rPr>
          <w:sz w:val="18"/>
          <w:szCs w:val="18"/>
        </w:rPr>
        <w:t xml:space="preserve">Supported by </w:t>
      </w:r>
      <w:proofErr w:type="spellStart"/>
      <w:r w:rsidRPr="009F6D16">
        <w:rPr>
          <w:sz w:val="18"/>
          <w:szCs w:val="18"/>
        </w:rPr>
        <w:t>xiaomi</w:t>
      </w:r>
      <w:proofErr w:type="spellEnd"/>
      <w:r w:rsidRPr="009F6D16">
        <w:rPr>
          <w:sz w:val="18"/>
          <w:szCs w:val="18"/>
        </w:rPr>
        <w:t xml:space="preserve">, </w:t>
      </w:r>
      <w:proofErr w:type="spellStart"/>
      <w:r w:rsidRPr="009F6D16">
        <w:rPr>
          <w:sz w:val="18"/>
          <w:szCs w:val="18"/>
        </w:rPr>
        <w:t>spreadtrum</w:t>
      </w:r>
      <w:proofErr w:type="spellEnd"/>
      <w:r w:rsidRPr="009F6D16">
        <w:rPr>
          <w:sz w:val="18"/>
          <w:szCs w:val="18"/>
        </w:rPr>
        <w:t xml:space="preserve">, Huawei, </w:t>
      </w:r>
    </w:p>
    <w:p w14:paraId="4FD13DD2" w14:textId="77777777" w:rsidR="00267FB5" w:rsidRDefault="00267FB5" w:rsidP="00267FB5">
      <w:pPr>
        <w:snapToGrid w:val="0"/>
        <w:jc w:val="both"/>
        <w:rPr>
          <w:color w:val="0000FF"/>
          <w:sz w:val="18"/>
          <w:szCs w:val="18"/>
        </w:rPr>
      </w:pPr>
    </w:p>
    <w:p w14:paraId="293D7403" w14:textId="77777777" w:rsidR="00267FB5" w:rsidRDefault="00267FB5" w:rsidP="00267FB5">
      <w:pPr>
        <w:snapToGrid w:val="0"/>
        <w:jc w:val="both"/>
        <w:rPr>
          <w:color w:val="0000FF"/>
          <w:sz w:val="18"/>
          <w:szCs w:val="18"/>
        </w:rPr>
      </w:pPr>
    </w:p>
    <w:p w14:paraId="35985EF2" w14:textId="77777777" w:rsidR="00267FB5" w:rsidRDefault="00267FB5" w:rsidP="00267FB5">
      <w:pPr>
        <w:snapToGrid w:val="0"/>
        <w:rPr>
          <w:rFonts w:eastAsia="宋体"/>
          <w:b/>
          <w:sz w:val="18"/>
          <w:szCs w:val="18"/>
          <w:highlight w:val="yellow"/>
          <w:u w:val="single"/>
        </w:rPr>
      </w:pPr>
      <w:r>
        <w:rPr>
          <w:rFonts w:eastAsia="宋体"/>
          <w:b/>
          <w:sz w:val="18"/>
          <w:szCs w:val="18"/>
          <w:highlight w:val="yellow"/>
          <w:u w:val="single"/>
        </w:rPr>
        <w:t>Proposal 3.10B:</w:t>
      </w:r>
      <w:r>
        <w:rPr>
          <w:sz w:val="18"/>
          <w:szCs w:val="18"/>
        </w:rPr>
        <w:t xml:space="preserve"> A</w:t>
      </w:r>
      <w:r>
        <w:rPr>
          <w:rFonts w:hint="eastAsia"/>
          <w:sz w:val="18"/>
          <w:szCs w:val="18"/>
        </w:rPr>
        <w:t>dopt the following changes in</w:t>
      </w:r>
      <w:r>
        <w:rPr>
          <w:sz w:val="18"/>
          <w:szCs w:val="18"/>
        </w:rPr>
        <w:t xml:space="preserve"> TS38.214 Section 5.2.1.5.1:</w:t>
      </w:r>
    </w:p>
    <w:p w14:paraId="317F4B2C" w14:textId="77777777" w:rsidR="00267FB5" w:rsidRDefault="00267FB5" w:rsidP="00267FB5">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lastRenderedPageBreak/>
        <w:t>Reason for change:</w:t>
      </w:r>
      <w:r>
        <w:rPr>
          <w:rFonts w:eastAsia="PMingLiU"/>
          <w:bCs/>
          <w:sz w:val="18"/>
          <w:szCs w:val="18"/>
          <w:lang w:eastAsia="zh-TW"/>
        </w:rPr>
        <w:t xml:space="preserve"> </w:t>
      </w:r>
      <w:r>
        <w:rPr>
          <w:sz w:val="18"/>
          <w:szCs w:val="18"/>
          <w:lang w:eastAsia="zh-CN"/>
        </w:rPr>
        <w:t xml:space="preserve"> From the excerpt from 38.214, there is no description on how the UE would transmit the CSI report associated with event driven reporting. The understanding in RAN1 is that the same procedure as for aperiodic CSI reports would be used. </w:t>
      </w:r>
    </w:p>
    <w:p w14:paraId="7B73A7FB" w14:textId="77777777" w:rsidR="00267FB5" w:rsidRDefault="00267FB5" w:rsidP="00267FB5">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T</w:t>
      </w:r>
      <w:r>
        <w:rPr>
          <w:sz w:val="18"/>
          <w:szCs w:val="18"/>
        </w:rPr>
        <w:t>he aperiodic reporting associated with event-driven reporting is proposed to be described by the corresponding clause in 38.214</w:t>
      </w:r>
      <w:r>
        <w:rPr>
          <w:sz w:val="18"/>
          <w:szCs w:val="18"/>
          <w:lang w:eastAsia="zh-CN"/>
        </w:rPr>
        <w:t>.</w:t>
      </w:r>
    </w:p>
    <w:p w14:paraId="1F002F96" w14:textId="77777777" w:rsidR="00267FB5" w:rsidRDefault="00267FB5" w:rsidP="00267FB5">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UE behavior of aperiodic reporting associated with event-driven reporting is unclear</w:t>
      </w:r>
      <w:r>
        <w:rPr>
          <w:rFonts w:hint="eastAsia"/>
          <w:sz w:val="18"/>
          <w:szCs w:val="18"/>
        </w:rPr>
        <w:t>.</w:t>
      </w:r>
    </w:p>
    <w:tbl>
      <w:tblPr>
        <w:tblStyle w:val="TableGrid"/>
        <w:tblW w:w="0" w:type="auto"/>
        <w:jc w:val="center"/>
        <w:tblLayout w:type="fixed"/>
        <w:tblLook w:val="04A0" w:firstRow="1" w:lastRow="0" w:firstColumn="1" w:lastColumn="0" w:noHBand="0" w:noVBand="1"/>
      </w:tblPr>
      <w:tblGrid>
        <w:gridCol w:w="7175"/>
      </w:tblGrid>
      <w:tr w:rsidR="00267FB5" w14:paraId="494516CA" w14:textId="77777777" w:rsidTr="00BE01DE">
        <w:trPr>
          <w:trHeight w:val="2861"/>
          <w:jc w:val="center"/>
        </w:trPr>
        <w:tc>
          <w:tcPr>
            <w:tcW w:w="7175" w:type="dxa"/>
          </w:tcPr>
          <w:p w14:paraId="652E5A71" w14:textId="77777777" w:rsidR="00267FB5" w:rsidRDefault="00267FB5" w:rsidP="00BE01DE">
            <w:pPr>
              <w:keepNext/>
              <w:keepLines/>
              <w:spacing w:before="120" w:after="180"/>
              <w:outlineLvl w:val="3"/>
              <w:rPr>
                <w:rFonts w:ascii="Arial" w:eastAsia="宋体" w:hAnsi="Arial"/>
                <w:color w:val="000000"/>
                <w:sz w:val="18"/>
                <w:szCs w:val="18"/>
              </w:rPr>
            </w:pPr>
            <w:r>
              <w:rPr>
                <w:rFonts w:ascii="Arial" w:eastAsia="宋体" w:hAnsi="Arial"/>
                <w:color w:val="000000"/>
                <w:sz w:val="18"/>
                <w:szCs w:val="18"/>
              </w:rPr>
              <w:t>5.2.1.5</w:t>
            </w:r>
            <w:r>
              <w:rPr>
                <w:rFonts w:ascii="Arial" w:eastAsia="宋体" w:hAnsi="Arial"/>
                <w:color w:val="000000"/>
                <w:sz w:val="18"/>
                <w:szCs w:val="18"/>
              </w:rPr>
              <w:tab/>
              <w:t>Triggering/activation of CSI Reports and CSI-RS</w:t>
            </w:r>
          </w:p>
          <w:p w14:paraId="3E508FCC" w14:textId="77777777" w:rsidR="00267FB5" w:rsidRDefault="00267FB5" w:rsidP="00BE01DE">
            <w:pPr>
              <w:keepNext/>
              <w:keepLines/>
              <w:spacing w:before="120" w:after="180"/>
              <w:outlineLvl w:val="4"/>
              <w:rPr>
                <w:rFonts w:ascii="Arial" w:eastAsia="宋体" w:hAnsi="Arial"/>
                <w:color w:val="000000"/>
                <w:sz w:val="18"/>
                <w:szCs w:val="18"/>
              </w:rPr>
            </w:pPr>
            <w:r>
              <w:rPr>
                <w:rFonts w:ascii="Arial" w:eastAsia="宋体" w:hAnsi="Arial"/>
                <w:color w:val="000000"/>
                <w:sz w:val="18"/>
                <w:szCs w:val="18"/>
              </w:rPr>
              <w:t>5.2.1.5.1</w:t>
            </w:r>
            <w:r>
              <w:rPr>
                <w:rFonts w:ascii="Arial" w:eastAsia="宋体" w:hAnsi="Arial"/>
                <w:color w:val="000000"/>
                <w:sz w:val="18"/>
                <w:szCs w:val="18"/>
              </w:rPr>
              <w:tab/>
              <w:t>Aperiodic CSI Reporting/Aperiodic CSI-RS when the triggering PDCCH and the CSI-RS have the same numerology</w:t>
            </w:r>
          </w:p>
          <w:p w14:paraId="33A94A6B" w14:textId="77777777" w:rsidR="00267FB5" w:rsidRPr="009B5873" w:rsidRDefault="00267FB5" w:rsidP="00BE01DE">
            <w:pPr>
              <w:spacing w:after="180"/>
              <w:rPr>
                <w:rFonts w:eastAsia="宋体"/>
                <w:color w:val="000000"/>
                <w:sz w:val="20"/>
                <w:szCs w:val="20"/>
              </w:rPr>
            </w:pPr>
            <w:r>
              <w:rPr>
                <w:rFonts w:eastAsia="宋体"/>
                <w:sz w:val="18"/>
                <w:szCs w:val="18"/>
              </w:rPr>
              <w:t xml:space="preserve">For CSI-RS resource sets associated with Resource Settings configured with the higher layer parameter </w:t>
            </w:r>
            <w:proofErr w:type="spellStart"/>
            <w:r>
              <w:rPr>
                <w:rFonts w:eastAsia="宋体"/>
                <w:i/>
                <w:sz w:val="18"/>
                <w:szCs w:val="18"/>
              </w:rPr>
              <w:t>resourceType</w:t>
            </w:r>
            <w:proofErr w:type="spellEnd"/>
            <w:r>
              <w:rPr>
                <w:rFonts w:eastAsia="宋体"/>
                <w:sz w:val="18"/>
                <w:szCs w:val="18"/>
              </w:rPr>
              <w:t xml:space="preserve"> set to 'aperiodic', 'periodic', or 'semi-persistent', trigger states for Reporting Setting(s)</w:t>
            </w:r>
            <w:r>
              <w:rPr>
                <w:rFonts w:eastAsia="宋体"/>
                <w:sz w:val="20"/>
                <w:szCs w:val="20"/>
              </w:rPr>
              <w:t xml:space="preserve"> (configured with the higher layer parameter </w:t>
            </w:r>
            <w:proofErr w:type="spellStart"/>
            <w:r>
              <w:rPr>
                <w:rFonts w:eastAsia="宋体"/>
                <w:i/>
                <w:sz w:val="20"/>
                <w:szCs w:val="20"/>
              </w:rPr>
              <w:t>reportConfigType</w:t>
            </w:r>
            <w:proofErr w:type="spellEnd"/>
            <w:r>
              <w:rPr>
                <w:rFonts w:eastAsia="宋体"/>
                <w:sz w:val="20"/>
                <w:szCs w:val="20"/>
              </w:rPr>
              <w:t xml:space="preserve"> set to 'aperiodic'</w:t>
            </w:r>
            <w:ins w:id="203" w:author="Claes Tidestav" w:date="2025-09-15T14:48:00Z">
              <w:r>
                <w:rPr>
                  <w:rFonts w:eastAsia="宋体"/>
                  <w:sz w:val="20"/>
                  <w:szCs w:val="20"/>
                </w:rPr>
                <w:t xml:space="preserve">, </w:t>
              </w:r>
            </w:ins>
            <w:ins w:id="204" w:author="Claes Tidestav" w:date="2025-09-15T14:50:00Z">
              <w:r>
                <w:rPr>
                  <w:rFonts w:eastAsia="宋体"/>
                  <w:sz w:val="20"/>
                  <w:szCs w:val="20"/>
                </w:rPr>
                <w:t xml:space="preserve">or </w:t>
              </w:r>
              <w:proofErr w:type="spellStart"/>
              <w:r>
                <w:rPr>
                  <w:rFonts w:eastAsia="宋体"/>
                  <w:i/>
                  <w:iCs/>
                  <w:sz w:val="20"/>
                  <w:szCs w:val="20"/>
                </w:rPr>
                <w:t>reportTransmissionMode</w:t>
              </w:r>
              <w:proofErr w:type="spellEnd"/>
              <w:r>
                <w:rPr>
                  <w:rFonts w:eastAsia="宋体"/>
                  <w:i/>
                  <w:iCs/>
                  <w:sz w:val="20"/>
                  <w:szCs w:val="20"/>
                </w:rPr>
                <w:t xml:space="preserve"> </w:t>
              </w:r>
            </w:ins>
            <w:ins w:id="205" w:author="Claes Tidestav" w:date="2025-09-15T14:59:00Z">
              <w:r>
                <w:rPr>
                  <w:rFonts w:eastAsia="宋体"/>
                  <w:sz w:val="20"/>
                  <w:szCs w:val="20"/>
                </w:rPr>
                <w:t>set to</w:t>
              </w:r>
            </w:ins>
            <w:ins w:id="206" w:author="Claes Tidestav" w:date="2025-09-15T14:50:00Z">
              <w:r>
                <w:rPr>
                  <w:rFonts w:eastAsia="宋体"/>
                  <w:sz w:val="20"/>
                  <w:szCs w:val="20"/>
                </w:rPr>
                <w:t xml:space="preserve"> ‘</w:t>
              </w:r>
              <w:proofErr w:type="spellStart"/>
              <w:r>
                <w:rPr>
                  <w:rFonts w:eastAsia="宋体"/>
                  <w:sz w:val="20"/>
                  <w:szCs w:val="20"/>
                </w:rPr>
                <w:t>modeA</w:t>
              </w:r>
              <w:proofErr w:type="spellEnd"/>
              <w:r>
                <w:rPr>
                  <w:rFonts w:eastAsia="宋体"/>
                  <w:sz w:val="20"/>
                  <w:szCs w:val="20"/>
                </w:rPr>
                <w:t>’</w:t>
              </w:r>
            </w:ins>
            <w:r>
              <w:rPr>
                <w:rFonts w:eastAsia="宋体"/>
                <w:sz w:val="20"/>
                <w:szCs w:val="20"/>
              </w:rPr>
              <w:t xml:space="preserve">) and/or Resource Setting for channel and/or interference measurement on one or more component carriers are configured using the higher layer parameter </w:t>
            </w:r>
            <w:r>
              <w:rPr>
                <w:rFonts w:eastAsia="宋体"/>
                <w:i/>
                <w:sz w:val="20"/>
                <w:szCs w:val="20"/>
              </w:rPr>
              <w:t>CSI-</w:t>
            </w:r>
            <w:proofErr w:type="spellStart"/>
            <w:r>
              <w:rPr>
                <w:rFonts w:eastAsia="宋体"/>
                <w:i/>
                <w:sz w:val="20"/>
                <w:szCs w:val="20"/>
              </w:rPr>
              <w:t>AperiodicTriggerStateList</w:t>
            </w:r>
            <w:proofErr w:type="spellEnd"/>
            <w:r>
              <w:rPr>
                <w:rFonts w:eastAsia="宋体"/>
                <w:sz w:val="20"/>
                <w:szCs w:val="20"/>
              </w:rPr>
              <w:t xml:space="preserve">. </w:t>
            </w:r>
          </w:p>
          <w:p w14:paraId="0098C563" w14:textId="77777777" w:rsidR="00267FB5" w:rsidRDefault="00267FB5" w:rsidP="00BE01DE">
            <w:pPr>
              <w:pStyle w:val="NormalWeb"/>
              <w:spacing w:before="0" w:after="0"/>
              <w:jc w:val="center"/>
              <w:rPr>
                <w:rFonts w:eastAsia="MS Mincho"/>
                <w:color w:val="FF0000"/>
                <w:sz w:val="18"/>
                <w:szCs w:val="18"/>
                <w:lang w:val="en-GB"/>
              </w:rPr>
            </w:pPr>
            <w:r>
              <w:rPr>
                <w:rFonts w:eastAsia="MS Mincho"/>
                <w:color w:val="FF0000"/>
                <w:sz w:val="18"/>
                <w:szCs w:val="18"/>
                <w:lang w:val="en-GB"/>
              </w:rPr>
              <w:t>&lt;Unchanged parts are omitted&gt;</w:t>
            </w:r>
          </w:p>
          <w:p w14:paraId="7FD92A9F" w14:textId="77777777" w:rsidR="00267FB5" w:rsidRDefault="00267FB5" w:rsidP="00BE01DE">
            <w:pPr>
              <w:pStyle w:val="NormalWeb"/>
              <w:spacing w:before="0" w:after="0"/>
              <w:rPr>
                <w:rFonts w:eastAsia="MS Mincho"/>
                <w:color w:val="FF0000"/>
                <w:sz w:val="20"/>
                <w:szCs w:val="20"/>
                <w:lang w:val="en-GB"/>
              </w:rPr>
            </w:pPr>
          </w:p>
        </w:tc>
      </w:tr>
    </w:tbl>
    <w:p w14:paraId="7A882084" w14:textId="77777777" w:rsidR="00267FB5" w:rsidRDefault="00267FB5" w:rsidP="00267FB5">
      <w:pPr>
        <w:snapToGrid w:val="0"/>
        <w:spacing w:line="276" w:lineRule="auto"/>
        <w:jc w:val="both"/>
        <w:rPr>
          <w:sz w:val="18"/>
          <w:szCs w:val="18"/>
        </w:rPr>
      </w:pPr>
    </w:p>
    <w:p w14:paraId="53545FB0" w14:textId="77777777" w:rsidR="00267FB5" w:rsidRDefault="00267FB5" w:rsidP="00267FB5">
      <w:pPr>
        <w:snapToGrid w:val="0"/>
        <w:spacing w:line="276" w:lineRule="auto"/>
        <w:jc w:val="both"/>
        <w:rPr>
          <w:sz w:val="18"/>
          <w:szCs w:val="18"/>
        </w:rPr>
      </w:pPr>
      <w:r>
        <w:rPr>
          <w:sz w:val="18"/>
          <w:szCs w:val="18"/>
        </w:rPr>
        <w:t xml:space="preserve">Supported by Ericsson, </w:t>
      </w:r>
      <w:proofErr w:type="spellStart"/>
      <w:r w:rsidRPr="00A330D0">
        <w:rPr>
          <w:color w:val="FF0000"/>
          <w:sz w:val="18"/>
          <w:szCs w:val="18"/>
        </w:rPr>
        <w:t>xiaomi</w:t>
      </w:r>
      <w:proofErr w:type="spellEnd"/>
      <w:r w:rsidRPr="00A330D0">
        <w:rPr>
          <w:color w:val="FF0000"/>
          <w:sz w:val="18"/>
          <w:szCs w:val="18"/>
        </w:rPr>
        <w:t xml:space="preserve">, </w:t>
      </w:r>
      <w:r>
        <w:rPr>
          <w:color w:val="FF0000"/>
          <w:sz w:val="18"/>
          <w:szCs w:val="18"/>
        </w:rPr>
        <w:t xml:space="preserve">OPPO, </w:t>
      </w:r>
      <w:proofErr w:type="spellStart"/>
      <w:r>
        <w:rPr>
          <w:color w:val="FF0000"/>
          <w:sz w:val="18"/>
          <w:szCs w:val="18"/>
        </w:rPr>
        <w:t>Spreadtrum</w:t>
      </w:r>
      <w:proofErr w:type="spellEnd"/>
      <w:r>
        <w:rPr>
          <w:color w:val="FF0000"/>
          <w:sz w:val="18"/>
          <w:szCs w:val="18"/>
        </w:rPr>
        <w:t xml:space="preserve">, ZTE (open), vivo, Nokia, </w:t>
      </w:r>
      <w:proofErr w:type="spellStart"/>
      <w:r>
        <w:rPr>
          <w:color w:val="FF0000"/>
          <w:sz w:val="18"/>
          <w:szCs w:val="18"/>
        </w:rPr>
        <w:t>Ofinno</w:t>
      </w:r>
      <w:proofErr w:type="spellEnd"/>
      <w:r>
        <w:rPr>
          <w:color w:val="FF0000"/>
          <w:sz w:val="18"/>
          <w:szCs w:val="18"/>
        </w:rPr>
        <w:t xml:space="preserve">, </w:t>
      </w:r>
      <w:r>
        <w:rPr>
          <w:color w:val="FF0000"/>
          <w:sz w:val="18"/>
          <w:szCs w:val="18"/>
          <w:lang w:eastAsia="zh-CN"/>
        </w:rPr>
        <w:t xml:space="preserve">Fujitsu, Huawei, Qualcomm, </w:t>
      </w:r>
      <w:proofErr w:type="spellStart"/>
      <w:r>
        <w:rPr>
          <w:color w:val="FF0000"/>
          <w:sz w:val="18"/>
          <w:szCs w:val="18"/>
          <w:lang w:eastAsia="zh-CN"/>
        </w:rPr>
        <w:t>Mediatek</w:t>
      </w:r>
      <w:proofErr w:type="spellEnd"/>
      <w:r>
        <w:rPr>
          <w:color w:val="FF0000"/>
          <w:sz w:val="18"/>
          <w:szCs w:val="18"/>
          <w:lang w:eastAsia="zh-CN"/>
        </w:rPr>
        <w:t xml:space="preserve">, </w:t>
      </w:r>
    </w:p>
    <w:p w14:paraId="66E7C6F7" w14:textId="77777777" w:rsidR="00267FB5" w:rsidRDefault="00267FB5" w:rsidP="00267FB5">
      <w:pPr>
        <w:snapToGrid w:val="0"/>
        <w:jc w:val="both"/>
        <w:rPr>
          <w:color w:val="0000FF"/>
          <w:sz w:val="18"/>
          <w:szCs w:val="18"/>
        </w:rPr>
      </w:pPr>
      <w:r w:rsidRPr="0053247F">
        <w:rPr>
          <w:sz w:val="18"/>
          <w:szCs w:val="18"/>
        </w:rPr>
        <w:t xml:space="preserve">Not supported by: </w:t>
      </w:r>
      <w:r w:rsidRPr="0053247F">
        <w:rPr>
          <w:color w:val="FF0000"/>
          <w:sz w:val="18"/>
          <w:szCs w:val="18"/>
        </w:rPr>
        <w:t>Samsung</w:t>
      </w:r>
    </w:p>
    <w:p w14:paraId="64C8DE60" w14:textId="77777777" w:rsidR="00267FB5" w:rsidRDefault="00267FB5" w:rsidP="00267FB5">
      <w:pPr>
        <w:contextualSpacing/>
        <w:rPr>
          <w:sz w:val="18"/>
          <w:szCs w:val="18"/>
        </w:rPr>
      </w:pPr>
    </w:p>
    <w:p w14:paraId="0907F141" w14:textId="77777777" w:rsidR="00267FB5" w:rsidRDefault="00267FB5" w:rsidP="00267FB5">
      <w:pPr>
        <w:snapToGrid w:val="0"/>
        <w:jc w:val="both"/>
        <w:rPr>
          <w:rFonts w:eastAsia="宋体"/>
          <w:sz w:val="18"/>
          <w:szCs w:val="18"/>
        </w:rPr>
      </w:pPr>
      <w:r>
        <w:rPr>
          <w:rFonts w:eastAsia="宋体"/>
          <w:b/>
          <w:sz w:val="18"/>
          <w:szCs w:val="18"/>
          <w:highlight w:val="yellow"/>
          <w:u w:val="single"/>
        </w:rPr>
        <w:t xml:space="preserve">Proposal 1.1 (Option-1, </w:t>
      </w:r>
      <w:r>
        <w:rPr>
          <w:rFonts w:eastAsia="宋体"/>
          <w:b/>
          <w:bCs/>
          <w:iCs/>
          <w:color w:val="000000"/>
          <w:sz w:val="18"/>
          <w:szCs w:val="18"/>
          <w:highlight w:val="yellow"/>
          <w:u w:val="single"/>
        </w:rPr>
        <w:t xml:space="preserve">from </w:t>
      </w:r>
      <w:r>
        <w:rPr>
          <w:rFonts w:eastAsia="宋体"/>
          <w:b/>
          <w:sz w:val="18"/>
          <w:szCs w:val="18"/>
          <w:highlight w:val="yellow"/>
          <w:u w:val="single"/>
        </w:rPr>
        <w:t>RAN1#122):</w:t>
      </w:r>
      <w:r>
        <w:rPr>
          <w:rFonts w:eastAsia="宋体"/>
          <w:sz w:val="18"/>
          <w:szCs w:val="18"/>
        </w:rPr>
        <w:t xml:space="preserve"> Regarding triggering event determination, besides for Candidate#2, at least Candidate #1</w:t>
      </w:r>
      <w:r>
        <w:rPr>
          <w:rFonts w:eastAsia="宋体" w:hint="eastAsia"/>
          <w:sz w:val="18"/>
          <w:szCs w:val="18"/>
          <w:lang w:eastAsia="zh-CN"/>
        </w:rPr>
        <w:t>,</w:t>
      </w:r>
      <w:r>
        <w:rPr>
          <w:rFonts w:eastAsia="宋体"/>
          <w:sz w:val="18"/>
          <w:szCs w:val="18"/>
          <w:lang w:eastAsia="zh-CN"/>
        </w:rPr>
        <w:t xml:space="preserve"> </w:t>
      </w:r>
      <w:r>
        <w:rPr>
          <w:rFonts w:eastAsia="宋体"/>
          <w:sz w:val="18"/>
          <w:szCs w:val="18"/>
        </w:rPr>
        <w:t>and Candidate#7 are additionally supported for resetting the counting.</w:t>
      </w:r>
    </w:p>
    <w:p w14:paraId="10BEFF11" w14:textId="77777777" w:rsidR="00267FB5" w:rsidRDefault="00267FB5" w:rsidP="00267FB5">
      <w:pPr>
        <w:numPr>
          <w:ilvl w:val="0"/>
          <w:numId w:val="14"/>
        </w:numPr>
        <w:tabs>
          <w:tab w:val="left" w:pos="1440"/>
        </w:tabs>
        <w:snapToGrid w:val="0"/>
        <w:jc w:val="both"/>
        <w:rPr>
          <w:rFonts w:eastAsia="宋体"/>
          <w:sz w:val="18"/>
          <w:szCs w:val="18"/>
        </w:rPr>
      </w:pPr>
      <w:r>
        <w:rPr>
          <w:rFonts w:eastAsia="宋体"/>
          <w:sz w:val="18"/>
          <w:szCs w:val="18"/>
        </w:rPr>
        <w:t>Candidate#1: Regarding Event-2 and 7, RS reconfiguratio</w:t>
      </w:r>
      <w:r>
        <w:rPr>
          <w:rFonts w:eastAsia="宋体" w:hint="eastAsia"/>
          <w:sz w:val="18"/>
          <w:szCs w:val="18"/>
          <w:lang w:eastAsia="zh-CN"/>
        </w:rPr>
        <w:t>n</w:t>
      </w:r>
      <w:r>
        <w:rPr>
          <w:rFonts w:eastAsia="宋体"/>
          <w:sz w:val="18"/>
          <w:szCs w:val="18"/>
        </w:rPr>
        <w:t xml:space="preserve"> for new beam is received;</w:t>
      </w:r>
    </w:p>
    <w:p w14:paraId="0A4BE85A" w14:textId="77777777" w:rsidR="00267FB5" w:rsidRDefault="00267FB5" w:rsidP="00267FB5">
      <w:pPr>
        <w:pStyle w:val="ListParagraph"/>
        <w:numPr>
          <w:ilvl w:val="1"/>
          <w:numId w:val="14"/>
        </w:numPr>
        <w:snapToGrid w:val="0"/>
        <w:spacing w:after="0" w:line="240" w:lineRule="auto"/>
        <w:rPr>
          <w:sz w:val="18"/>
          <w:szCs w:val="18"/>
          <w:lang w:eastAsia="ko-KR"/>
        </w:rPr>
      </w:pPr>
      <w:r>
        <w:rPr>
          <w:sz w:val="18"/>
          <w:szCs w:val="18"/>
          <w:lang w:eastAsia="ko-KR"/>
        </w:rPr>
        <w:t xml:space="preserve">In such case, the UE only needs to reset the counting of the removed new beams by RS reconfiguration, and stops the timers for those new beams. </w:t>
      </w:r>
    </w:p>
    <w:p w14:paraId="1D1D6883" w14:textId="77777777" w:rsidR="00267FB5" w:rsidRDefault="00267FB5" w:rsidP="00267FB5">
      <w:pPr>
        <w:pStyle w:val="ListParagraph"/>
        <w:numPr>
          <w:ilvl w:val="2"/>
          <w:numId w:val="14"/>
        </w:numPr>
        <w:snapToGrid w:val="0"/>
        <w:spacing w:after="0" w:line="240" w:lineRule="auto"/>
        <w:rPr>
          <w:sz w:val="18"/>
          <w:szCs w:val="18"/>
          <w:lang w:eastAsia="ko-KR"/>
        </w:rPr>
      </w:pPr>
      <w:r>
        <w:rPr>
          <w:sz w:val="18"/>
          <w:szCs w:val="18"/>
          <w:lang w:eastAsia="ko-KR"/>
        </w:rPr>
        <w:t>FFS: Whether/how to have any spec impact on the resetting the counting of the removed new beams by RS reconfiguration and stopping the timers for those new beams.</w:t>
      </w:r>
    </w:p>
    <w:p w14:paraId="0C3F3CB0" w14:textId="77777777" w:rsidR="00267FB5" w:rsidRDefault="00267FB5" w:rsidP="00267FB5">
      <w:pPr>
        <w:numPr>
          <w:ilvl w:val="0"/>
          <w:numId w:val="14"/>
        </w:numPr>
        <w:tabs>
          <w:tab w:val="left" w:pos="1440"/>
        </w:tabs>
        <w:snapToGrid w:val="0"/>
        <w:jc w:val="both"/>
        <w:rPr>
          <w:rFonts w:eastAsia="宋体"/>
          <w:sz w:val="18"/>
          <w:szCs w:val="18"/>
        </w:rPr>
      </w:pPr>
      <w:r>
        <w:rPr>
          <w:rFonts w:eastAsia="宋体"/>
          <w:sz w:val="18"/>
          <w:szCs w:val="18"/>
        </w:rPr>
        <w:t>Candidate#7: The RRC parameter(s) of the threshold for event evaluation in Event-1/2</w:t>
      </w:r>
      <w:r>
        <w:rPr>
          <w:rFonts w:eastAsia="宋体"/>
          <w:color w:val="FF0000"/>
          <w:sz w:val="18"/>
          <w:szCs w:val="18"/>
        </w:rPr>
        <w:t>/7, the</w:t>
      </w:r>
      <w:r>
        <w:rPr>
          <w:rFonts w:eastAsia="宋体"/>
          <w:sz w:val="18"/>
          <w:szCs w:val="18"/>
        </w:rPr>
        <w:t xml:space="preserve"> value of Q in Event-7, </w:t>
      </w:r>
      <w:proofErr w:type="spellStart"/>
      <w:r>
        <w:rPr>
          <w:rFonts w:eastAsia="宋体"/>
          <w:i/>
          <w:sz w:val="18"/>
          <w:szCs w:val="18"/>
        </w:rPr>
        <w:t>eventInstanceCount</w:t>
      </w:r>
      <w:proofErr w:type="spellEnd"/>
      <w:r>
        <w:rPr>
          <w:rFonts w:eastAsia="宋体"/>
          <w:sz w:val="18"/>
          <w:szCs w:val="18"/>
        </w:rPr>
        <w:t xml:space="preserve"> and</w:t>
      </w:r>
      <w:r>
        <w:rPr>
          <w:rFonts w:eastAsia="宋体"/>
          <w:color w:val="FF0000"/>
          <w:sz w:val="18"/>
          <w:szCs w:val="18"/>
        </w:rPr>
        <w:t>/or</w:t>
      </w:r>
      <w:r>
        <w:rPr>
          <w:rFonts w:eastAsia="宋体"/>
          <w:sz w:val="18"/>
          <w:szCs w:val="18"/>
        </w:rPr>
        <w:t xml:space="preserve"> </w:t>
      </w:r>
      <w:proofErr w:type="spellStart"/>
      <w:r>
        <w:rPr>
          <w:rFonts w:eastAsia="宋体"/>
          <w:i/>
          <w:sz w:val="18"/>
          <w:szCs w:val="18"/>
        </w:rPr>
        <w:t>eventDetectionTimeWindowLength</w:t>
      </w:r>
      <w:proofErr w:type="spellEnd"/>
      <w:r>
        <w:rPr>
          <w:rFonts w:eastAsia="宋体"/>
          <w:sz w:val="18"/>
          <w:szCs w:val="18"/>
        </w:rPr>
        <w:t xml:space="preserve"> are reconfigured for the CSI report configuration for UEI beam report.</w:t>
      </w:r>
    </w:p>
    <w:p w14:paraId="7107F045" w14:textId="77777777" w:rsidR="00267FB5" w:rsidRDefault="00267FB5" w:rsidP="00267FB5">
      <w:pPr>
        <w:pStyle w:val="ListParagraph"/>
        <w:numPr>
          <w:ilvl w:val="1"/>
          <w:numId w:val="14"/>
        </w:numPr>
        <w:snapToGrid w:val="0"/>
        <w:spacing w:after="0" w:line="240" w:lineRule="auto"/>
        <w:rPr>
          <w:sz w:val="18"/>
          <w:szCs w:val="18"/>
          <w:lang w:eastAsia="ko-KR"/>
        </w:rPr>
      </w:pPr>
      <w:r>
        <w:rPr>
          <w:sz w:val="18"/>
          <w:szCs w:val="18"/>
          <w:lang w:eastAsia="ko-KR"/>
        </w:rPr>
        <w:t>In such case, the UE need to reset the counting and stop the timers for all new beams.</w:t>
      </w:r>
    </w:p>
    <w:p w14:paraId="58997A15" w14:textId="77777777" w:rsidR="00267FB5" w:rsidRDefault="00267FB5" w:rsidP="00267FB5">
      <w:pPr>
        <w:snapToGrid w:val="0"/>
        <w:rPr>
          <w:sz w:val="18"/>
          <w:szCs w:val="18"/>
        </w:rPr>
      </w:pPr>
      <w:r>
        <w:rPr>
          <w:sz w:val="18"/>
          <w:szCs w:val="18"/>
        </w:rPr>
        <w:t>When Candidate#2 is satisfied, the timers for all new beams should be stopped, besides for resetting counting.</w:t>
      </w:r>
    </w:p>
    <w:p w14:paraId="12ED4A94" w14:textId="77777777" w:rsidR="00267FB5" w:rsidRDefault="00267FB5" w:rsidP="00267FB5">
      <w:pPr>
        <w:snapToGrid w:val="0"/>
        <w:rPr>
          <w:sz w:val="18"/>
          <w:szCs w:val="18"/>
        </w:rPr>
      </w:pPr>
      <w:r>
        <w:rPr>
          <w:sz w:val="18"/>
          <w:szCs w:val="18"/>
        </w:rPr>
        <w:t xml:space="preserve">Note: </w:t>
      </w:r>
      <w:r>
        <w:rPr>
          <w:rFonts w:eastAsia="宋体"/>
          <w:sz w:val="18"/>
          <w:szCs w:val="18"/>
        </w:rPr>
        <w:t>Candidate#2: The measured current beam RS is updated based on indicated TCI state</w:t>
      </w:r>
    </w:p>
    <w:p w14:paraId="3452C62A" w14:textId="77777777" w:rsidR="00267FB5" w:rsidRDefault="00267FB5" w:rsidP="00267FB5">
      <w:pPr>
        <w:shd w:val="clear" w:color="auto" w:fill="FFFFFF"/>
        <w:snapToGrid w:val="0"/>
        <w:rPr>
          <w:rFonts w:eastAsia="宋体"/>
          <w:sz w:val="18"/>
          <w:szCs w:val="18"/>
        </w:rPr>
      </w:pPr>
    </w:p>
    <w:p w14:paraId="66890E26" w14:textId="77777777" w:rsidR="00267FB5" w:rsidRDefault="00267FB5" w:rsidP="00267FB5">
      <w:pPr>
        <w:shd w:val="clear" w:color="auto" w:fill="FFFFFF"/>
        <w:snapToGrid w:val="0"/>
        <w:rPr>
          <w:rFonts w:eastAsia="Batang"/>
          <w:sz w:val="18"/>
          <w:szCs w:val="18"/>
          <w:lang w:eastAsia="en-US"/>
        </w:rPr>
      </w:pPr>
      <w:r>
        <w:rPr>
          <w:rFonts w:eastAsia="宋体"/>
          <w:b/>
          <w:sz w:val="18"/>
          <w:szCs w:val="18"/>
        </w:rPr>
        <w:t>Supported by:</w:t>
      </w:r>
      <w:r>
        <w:rPr>
          <w:rFonts w:eastAsia="宋体"/>
          <w:sz w:val="18"/>
          <w:szCs w:val="18"/>
        </w:rPr>
        <w:t xml:space="preserve"> </w:t>
      </w:r>
      <w:r>
        <w:rPr>
          <w:rFonts w:eastAsia="Batang"/>
          <w:sz w:val="18"/>
          <w:szCs w:val="18"/>
          <w:lang w:eastAsia="en-US"/>
        </w:rPr>
        <w:t>Apple, Ericsson, Huawei/</w:t>
      </w:r>
      <w:proofErr w:type="spellStart"/>
      <w:r>
        <w:rPr>
          <w:rFonts w:eastAsia="Batang"/>
          <w:sz w:val="18"/>
          <w:szCs w:val="18"/>
          <w:lang w:eastAsia="en-US"/>
        </w:rPr>
        <w:t>HiSi</w:t>
      </w:r>
      <w:proofErr w:type="spellEnd"/>
      <w:r>
        <w:rPr>
          <w:rFonts w:eastAsia="Batang"/>
          <w:sz w:val="18"/>
          <w:szCs w:val="18"/>
          <w:lang w:eastAsia="en-US"/>
        </w:rPr>
        <w:t xml:space="preserve">, ZTE, NTT DOCOMO, </w:t>
      </w:r>
      <w:proofErr w:type="spellStart"/>
      <w:r>
        <w:rPr>
          <w:rFonts w:eastAsia="Batang"/>
          <w:sz w:val="18"/>
          <w:szCs w:val="18"/>
          <w:lang w:eastAsia="en-US"/>
        </w:rPr>
        <w:t>Spreadtrum</w:t>
      </w:r>
      <w:proofErr w:type="spellEnd"/>
      <w:r>
        <w:rPr>
          <w:rFonts w:eastAsia="Batang"/>
          <w:sz w:val="18"/>
          <w:szCs w:val="18"/>
          <w:lang w:eastAsia="en-US"/>
        </w:rPr>
        <w:t xml:space="preserve"> (at least #1), UNISOC, </w:t>
      </w:r>
      <w:proofErr w:type="spellStart"/>
      <w:r>
        <w:rPr>
          <w:rFonts w:eastAsia="Batang"/>
          <w:sz w:val="18"/>
          <w:szCs w:val="18"/>
          <w:lang w:eastAsia="en-US"/>
        </w:rPr>
        <w:t>xiaomi</w:t>
      </w:r>
      <w:proofErr w:type="spellEnd"/>
      <w:r>
        <w:rPr>
          <w:rFonts w:eastAsia="Batang"/>
          <w:sz w:val="18"/>
          <w:szCs w:val="18"/>
          <w:lang w:eastAsia="en-US"/>
        </w:rPr>
        <w:t xml:space="preserve">, </w:t>
      </w:r>
      <w:proofErr w:type="spellStart"/>
      <w:r>
        <w:rPr>
          <w:rFonts w:eastAsia="Batang"/>
          <w:sz w:val="18"/>
          <w:szCs w:val="18"/>
          <w:lang w:eastAsia="en-US"/>
        </w:rPr>
        <w:t>ofinno</w:t>
      </w:r>
      <w:proofErr w:type="spellEnd"/>
      <w:r>
        <w:rPr>
          <w:rFonts w:eastAsia="Batang"/>
          <w:sz w:val="18"/>
          <w:szCs w:val="18"/>
          <w:lang w:eastAsia="en-US"/>
        </w:rPr>
        <w:t xml:space="preserve">, Fujitsu, google, vivo, Lenovo, CATT (#1,5,7), NEC, ETRI, </w:t>
      </w:r>
      <w:r w:rsidRPr="00EE7AD8">
        <w:rPr>
          <w:rFonts w:eastAsia="Batang"/>
          <w:color w:val="FF0000"/>
          <w:sz w:val="18"/>
          <w:szCs w:val="18"/>
          <w:lang w:eastAsia="en-US"/>
        </w:rPr>
        <w:t xml:space="preserve">Google, </w:t>
      </w:r>
      <w:r>
        <w:rPr>
          <w:rFonts w:eastAsia="Batang"/>
          <w:color w:val="FF0000"/>
          <w:sz w:val="18"/>
          <w:szCs w:val="18"/>
          <w:lang w:eastAsia="en-US"/>
        </w:rPr>
        <w:t xml:space="preserve">Qualcomm, </w:t>
      </w:r>
    </w:p>
    <w:p w14:paraId="32F0C04A" w14:textId="77777777" w:rsidR="00267FB5" w:rsidRDefault="00267FB5" w:rsidP="00267FB5">
      <w:pPr>
        <w:shd w:val="clear" w:color="auto" w:fill="FFFFFF"/>
        <w:snapToGrid w:val="0"/>
        <w:rPr>
          <w:rFonts w:eastAsia="Batang"/>
          <w:b/>
          <w:sz w:val="18"/>
          <w:szCs w:val="18"/>
          <w:lang w:eastAsia="en-US"/>
        </w:rPr>
      </w:pPr>
      <w:r>
        <w:rPr>
          <w:rFonts w:eastAsia="Batang"/>
          <w:b/>
          <w:sz w:val="18"/>
          <w:szCs w:val="18"/>
          <w:lang w:eastAsia="en-US"/>
        </w:rPr>
        <w:t xml:space="preserve">Not supported by: </w:t>
      </w:r>
    </w:p>
    <w:p w14:paraId="590DB3B8" w14:textId="77777777" w:rsidR="00267FB5" w:rsidRDefault="00267FB5" w:rsidP="00267FB5">
      <w:pPr>
        <w:pStyle w:val="ListParagraph"/>
        <w:numPr>
          <w:ilvl w:val="0"/>
          <w:numId w:val="14"/>
        </w:numPr>
        <w:shd w:val="clear" w:color="auto" w:fill="FFFFFF"/>
        <w:snapToGrid w:val="0"/>
        <w:spacing w:after="0" w:line="240" w:lineRule="auto"/>
        <w:rPr>
          <w:rFonts w:eastAsia="Batang"/>
          <w:sz w:val="18"/>
          <w:szCs w:val="18"/>
        </w:rPr>
      </w:pPr>
      <w:r>
        <w:rPr>
          <w:rFonts w:eastAsia="Batang"/>
          <w:sz w:val="18"/>
          <w:szCs w:val="18"/>
        </w:rPr>
        <w:t>Option-1 concerned by: OPPO, Samsung, MTK</w:t>
      </w:r>
      <w:r>
        <w:rPr>
          <w:rFonts w:eastAsia="Batang"/>
          <w:color w:val="FF0000"/>
          <w:sz w:val="18"/>
          <w:szCs w:val="18"/>
        </w:rPr>
        <w:t>/Nokia (for all the new beams)</w:t>
      </w:r>
    </w:p>
    <w:p w14:paraId="7DB475B4" w14:textId="77777777" w:rsidR="00267FB5" w:rsidRDefault="00267FB5" w:rsidP="00267FB5">
      <w:pPr>
        <w:pStyle w:val="ListParagraph"/>
        <w:numPr>
          <w:ilvl w:val="0"/>
          <w:numId w:val="14"/>
        </w:numPr>
        <w:shd w:val="clear" w:color="auto" w:fill="FFFFFF"/>
        <w:snapToGrid w:val="0"/>
        <w:spacing w:after="0" w:line="240" w:lineRule="auto"/>
        <w:rPr>
          <w:rFonts w:eastAsia="Batang"/>
          <w:sz w:val="18"/>
          <w:szCs w:val="18"/>
        </w:rPr>
      </w:pPr>
      <w:r>
        <w:rPr>
          <w:rFonts w:eastAsia="Batang"/>
          <w:sz w:val="18"/>
          <w:szCs w:val="18"/>
        </w:rPr>
        <w:t>Option-7 concerned by: Samsung</w:t>
      </w:r>
    </w:p>
    <w:p w14:paraId="0F146EC2" w14:textId="77777777" w:rsidR="00267FB5" w:rsidRDefault="00267FB5" w:rsidP="00267FB5">
      <w:pPr>
        <w:shd w:val="clear" w:color="auto" w:fill="FFFFFF"/>
        <w:snapToGrid w:val="0"/>
        <w:rPr>
          <w:rFonts w:eastAsia="Batang"/>
          <w:sz w:val="18"/>
          <w:szCs w:val="18"/>
        </w:rPr>
      </w:pPr>
    </w:p>
    <w:p w14:paraId="1DE9BF67" w14:textId="77777777" w:rsidR="00267FB5" w:rsidRDefault="00267FB5" w:rsidP="00267FB5">
      <w:pPr>
        <w:snapToGrid w:val="0"/>
        <w:jc w:val="both"/>
        <w:rPr>
          <w:rFonts w:eastAsia="宋体"/>
          <w:sz w:val="18"/>
          <w:szCs w:val="18"/>
        </w:rPr>
      </w:pPr>
      <w:r>
        <w:rPr>
          <w:rFonts w:eastAsia="宋体"/>
          <w:b/>
          <w:sz w:val="18"/>
          <w:szCs w:val="18"/>
          <w:highlight w:val="yellow"/>
          <w:u w:val="single"/>
        </w:rPr>
        <w:t>Proposal 1.1 (Option-2):</w:t>
      </w:r>
      <w:r>
        <w:rPr>
          <w:rFonts w:eastAsia="宋体"/>
          <w:sz w:val="18"/>
          <w:szCs w:val="18"/>
        </w:rPr>
        <w:t xml:space="preserve">  RAN1 concludes not to discuss impact(s) of RRC reconfiguration on the Rel-19 UEI-BR procedure including the counting resetting.</w:t>
      </w:r>
    </w:p>
    <w:p w14:paraId="2B608B5D" w14:textId="77777777" w:rsidR="00267FB5" w:rsidRDefault="00267FB5" w:rsidP="00267FB5">
      <w:pPr>
        <w:shd w:val="clear" w:color="auto" w:fill="FFFFFF"/>
        <w:snapToGrid w:val="0"/>
        <w:rPr>
          <w:rFonts w:eastAsia="Batang"/>
          <w:sz w:val="18"/>
          <w:szCs w:val="18"/>
        </w:rPr>
      </w:pPr>
      <w:r>
        <w:rPr>
          <w:rFonts w:eastAsia="宋体"/>
          <w:b/>
          <w:sz w:val="18"/>
          <w:szCs w:val="18"/>
        </w:rPr>
        <w:t>Supported by:</w:t>
      </w:r>
      <w:r>
        <w:rPr>
          <w:rFonts w:eastAsia="宋体"/>
          <w:sz w:val="18"/>
          <w:szCs w:val="18"/>
        </w:rPr>
        <w:t xml:space="preserve"> </w:t>
      </w:r>
      <w:r>
        <w:rPr>
          <w:rFonts w:eastAsia="Batang"/>
          <w:sz w:val="18"/>
          <w:szCs w:val="18"/>
          <w:lang w:eastAsia="en-US"/>
        </w:rPr>
        <w:t xml:space="preserve">Samsung, CATT, </w:t>
      </w:r>
    </w:p>
    <w:p w14:paraId="31CF4A6C" w14:textId="77777777" w:rsidR="00267FB5" w:rsidRDefault="00267FB5" w:rsidP="00267FB5">
      <w:pPr>
        <w:contextualSpacing/>
        <w:rPr>
          <w:sz w:val="18"/>
          <w:szCs w:val="18"/>
        </w:rPr>
      </w:pPr>
    </w:p>
    <w:p w14:paraId="7866F0B1" w14:textId="77777777" w:rsidR="00267FB5" w:rsidRDefault="00267FB5" w:rsidP="00267FB5">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3.1A (from RAN1#122):</w:t>
      </w:r>
      <w:r>
        <w:rPr>
          <w:rFonts w:eastAsia="宋体"/>
          <w:b/>
          <w:bCs/>
          <w:iCs/>
          <w:color w:val="000000"/>
          <w:sz w:val="18"/>
          <w:szCs w:val="18"/>
          <w:u w:val="single"/>
        </w:rPr>
        <w:t xml:space="preserve"> </w:t>
      </w:r>
      <w:r>
        <w:rPr>
          <w:rFonts w:eastAsia="宋体"/>
          <w:color w:val="000000"/>
          <w:sz w:val="18"/>
          <w:szCs w:val="18"/>
        </w:rPr>
        <w:t xml:space="preserve">On beam </w:t>
      </w:r>
      <w:r>
        <w:rPr>
          <w:rFonts w:eastAsia="宋体"/>
          <w:sz w:val="18"/>
          <w:szCs w:val="18"/>
        </w:rPr>
        <w:t>report transmission procedure for UE-initiated/event-driven beam reporting, regarding the multiplexing</w:t>
      </w:r>
      <w:r>
        <w:rPr>
          <w:rFonts w:eastAsia="PMingLiU"/>
          <w:sz w:val="18"/>
          <w:szCs w:val="18"/>
          <w:shd w:val="clear" w:color="auto" w:fill="FFFFFF"/>
          <w:lang w:eastAsia="zh-TW"/>
        </w:rPr>
        <w:t xml:space="preserve"> a number of L (L&gt;=1)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202C9FE1" w14:textId="77777777" w:rsidR="00267FB5" w:rsidRDefault="00267FB5" w:rsidP="00267FB5">
      <w:pPr>
        <w:pStyle w:val="ListParagraph"/>
        <w:numPr>
          <w:ilvl w:val="0"/>
          <w:numId w:val="19"/>
        </w:numPr>
        <w:shd w:val="clear" w:color="auto" w:fill="FFFFFF"/>
        <w:snapToGrid w:val="0"/>
        <w:spacing w:after="0" w:line="240" w:lineRule="auto"/>
        <w:rPr>
          <w:sz w:val="18"/>
          <w:szCs w:val="18"/>
        </w:rPr>
      </w:pPr>
      <w:r>
        <w:rPr>
          <w:sz w:val="18"/>
          <w:szCs w:val="18"/>
        </w:rPr>
        <w:t>Option-1: A field of bit sequence with a length of L bit is piggyback into the PUSCH.</w:t>
      </w:r>
    </w:p>
    <w:p w14:paraId="6AFE2BAA" w14:textId="77777777" w:rsidR="00267FB5" w:rsidRDefault="00267FB5" w:rsidP="00267FB5">
      <w:pPr>
        <w:pStyle w:val="ListParagraph"/>
        <w:numPr>
          <w:ilvl w:val="1"/>
          <w:numId w:val="19"/>
        </w:numPr>
        <w:snapToGrid w:val="0"/>
        <w:spacing w:after="0" w:line="240" w:lineRule="auto"/>
        <w:rPr>
          <w:sz w:val="18"/>
          <w:szCs w:val="18"/>
        </w:rPr>
      </w:pPr>
      <w:r>
        <w:rPr>
          <w:sz w:val="18"/>
          <w:szCs w:val="18"/>
          <w:lang w:eastAsia="zh-CN"/>
        </w:rPr>
        <w:t xml:space="preserve">Each of </w:t>
      </w:r>
      <w:r>
        <w:rPr>
          <w:sz w:val="18"/>
          <w:szCs w:val="18"/>
        </w:rPr>
        <w:t>bits in the bit sequence corresponds to respective first PUCCH(s) by an ascending order of the values of PUCCH resource ID associated with the first PUCCHs.</w:t>
      </w:r>
    </w:p>
    <w:p w14:paraId="33DE0A0D" w14:textId="77777777" w:rsidR="00267FB5" w:rsidRDefault="00267FB5" w:rsidP="00267FB5">
      <w:pPr>
        <w:pStyle w:val="ListParagraph"/>
        <w:numPr>
          <w:ilvl w:val="0"/>
          <w:numId w:val="19"/>
        </w:numPr>
        <w:shd w:val="clear" w:color="auto" w:fill="FFFFFF"/>
        <w:snapToGrid w:val="0"/>
        <w:spacing w:after="0" w:line="240" w:lineRule="auto"/>
        <w:rPr>
          <w:sz w:val="18"/>
          <w:szCs w:val="18"/>
        </w:rPr>
      </w:pPr>
      <w:r>
        <w:rPr>
          <w:sz w:val="18"/>
          <w:szCs w:val="18"/>
        </w:rPr>
        <w:t xml:space="preserve">Option-2: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683460C6" w14:textId="77777777" w:rsidR="00267FB5" w:rsidRDefault="00267FB5" w:rsidP="00267FB5">
      <w:pPr>
        <w:pStyle w:val="ListParagraph"/>
        <w:numPr>
          <w:ilvl w:val="1"/>
          <w:numId w:val="19"/>
        </w:numPr>
        <w:snapToGrid w:val="0"/>
        <w:spacing w:after="0" w:line="240" w:lineRule="auto"/>
        <w:rPr>
          <w:sz w:val="18"/>
          <w:szCs w:val="18"/>
        </w:rPr>
      </w:pPr>
      <w:r>
        <w:rPr>
          <w:sz w:val="18"/>
          <w:szCs w:val="18"/>
          <w:lang w:eastAsia="zh-CN"/>
        </w:rPr>
        <w:t>The</w:t>
      </w:r>
      <w:r>
        <w:rPr>
          <w:sz w:val="18"/>
          <w:szCs w:val="18"/>
        </w:rPr>
        <w:t xml:space="preserve"> codepoints other than all-zero value in the field are ordered based on an ascending order of the values of PUCCH resource ID associated with the first PUCCHs to represent a positive UEIBR.</w:t>
      </w:r>
    </w:p>
    <w:p w14:paraId="3C7173C8" w14:textId="77777777" w:rsidR="00267FB5" w:rsidRDefault="00267FB5" w:rsidP="00267FB5">
      <w:pPr>
        <w:pStyle w:val="ListParagraph"/>
        <w:numPr>
          <w:ilvl w:val="1"/>
          <w:numId w:val="19"/>
        </w:numPr>
        <w:shd w:val="clear" w:color="auto" w:fill="FFFFFF"/>
        <w:adjustRightInd w:val="0"/>
        <w:snapToGrid w:val="0"/>
        <w:spacing w:after="0" w:line="240" w:lineRule="auto"/>
        <w:rPr>
          <w:rFonts w:ascii="Cambria Math" w:hAnsi="Cambria Math"/>
          <w:i/>
          <w:sz w:val="18"/>
          <w:szCs w:val="18"/>
        </w:rPr>
      </w:pPr>
      <w:r>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represents a negative UEIRI value across all </w:t>
      </w:r>
      <w:r>
        <w:rPr>
          <w:i/>
          <w:sz w:val="18"/>
          <w:szCs w:val="18"/>
        </w:rPr>
        <w:t>L</w:t>
      </w:r>
      <w:r>
        <w:rPr>
          <w:sz w:val="18"/>
          <w:szCs w:val="18"/>
        </w:rPr>
        <w:t xml:space="preserve"> UEIRIs.</w:t>
      </w:r>
    </w:p>
    <w:p w14:paraId="6773900D" w14:textId="77777777" w:rsidR="00267FB5" w:rsidRDefault="00267FB5" w:rsidP="00267FB5">
      <w:pPr>
        <w:pStyle w:val="ListParagraph"/>
        <w:shd w:val="clear" w:color="auto" w:fill="FFFFFF"/>
        <w:snapToGrid w:val="0"/>
        <w:spacing w:after="0" w:line="259" w:lineRule="auto"/>
        <w:rPr>
          <w:color w:val="000000" w:themeColor="text1"/>
          <w:sz w:val="18"/>
          <w:szCs w:val="18"/>
        </w:rPr>
      </w:pPr>
    </w:p>
    <w:p w14:paraId="576A3F1A" w14:textId="77777777" w:rsidR="00267FB5" w:rsidRPr="003548AD" w:rsidRDefault="00267FB5" w:rsidP="00267FB5">
      <w:pPr>
        <w:shd w:val="clear" w:color="auto" w:fill="FFFFFF"/>
        <w:snapToGrid w:val="0"/>
        <w:spacing w:line="259" w:lineRule="auto"/>
        <w:rPr>
          <w:color w:val="000000" w:themeColor="text1"/>
          <w:sz w:val="18"/>
          <w:szCs w:val="18"/>
        </w:rPr>
      </w:pPr>
    </w:p>
    <w:p w14:paraId="2203B65E" w14:textId="77777777" w:rsidR="00267FB5" w:rsidRPr="003029EA" w:rsidRDefault="00267FB5" w:rsidP="00267FB5">
      <w:pPr>
        <w:shd w:val="clear" w:color="auto" w:fill="FFFFFF"/>
        <w:snapToGrid w:val="0"/>
        <w:spacing w:line="259" w:lineRule="auto"/>
        <w:rPr>
          <w:color w:val="FF0000"/>
          <w:sz w:val="18"/>
          <w:szCs w:val="18"/>
        </w:rPr>
      </w:pPr>
      <w:r w:rsidRPr="00D21FEE">
        <w:rPr>
          <w:b/>
          <w:color w:val="000000" w:themeColor="text1"/>
          <w:sz w:val="18"/>
          <w:szCs w:val="18"/>
        </w:rPr>
        <w:t>Option-1:</w:t>
      </w:r>
      <w:r w:rsidRPr="00D21FEE">
        <w:rPr>
          <w:color w:val="000000" w:themeColor="text1"/>
          <w:sz w:val="18"/>
          <w:szCs w:val="18"/>
        </w:rPr>
        <w:t xml:space="preserve"> ZTE, OPPO, vivo, Google, Qualcomm, </w:t>
      </w:r>
      <w:proofErr w:type="spellStart"/>
      <w:r w:rsidRPr="00D21FEE">
        <w:rPr>
          <w:color w:val="000000" w:themeColor="text1"/>
          <w:sz w:val="18"/>
          <w:szCs w:val="18"/>
        </w:rPr>
        <w:t>Spreadtrum</w:t>
      </w:r>
      <w:proofErr w:type="spellEnd"/>
      <w:r w:rsidRPr="00D21FEE">
        <w:rPr>
          <w:color w:val="000000" w:themeColor="text1"/>
          <w:sz w:val="18"/>
          <w:szCs w:val="18"/>
        </w:rPr>
        <w:t xml:space="preserve">, NEC, Ericsson, Apple, NTT DOCOMO, ETRI, </w:t>
      </w:r>
      <w:r w:rsidRPr="007B6D2D">
        <w:rPr>
          <w:strike/>
          <w:color w:val="FF0000"/>
          <w:sz w:val="18"/>
          <w:szCs w:val="18"/>
        </w:rPr>
        <w:t>Huawei/</w:t>
      </w:r>
      <w:proofErr w:type="spellStart"/>
      <w:r w:rsidRPr="007B6D2D">
        <w:rPr>
          <w:strike/>
          <w:color w:val="FF0000"/>
          <w:sz w:val="18"/>
          <w:szCs w:val="18"/>
        </w:rPr>
        <w:t>Hisi</w:t>
      </w:r>
      <w:proofErr w:type="spellEnd"/>
      <w:r w:rsidRPr="007B6D2D">
        <w:rPr>
          <w:strike/>
          <w:color w:val="FF0000"/>
          <w:sz w:val="18"/>
          <w:szCs w:val="18"/>
        </w:rPr>
        <w:t>’,</w:t>
      </w:r>
      <w:r w:rsidRPr="007B6D2D">
        <w:rPr>
          <w:color w:val="FF0000"/>
          <w:sz w:val="18"/>
          <w:szCs w:val="18"/>
        </w:rPr>
        <w:t xml:space="preserve"> </w:t>
      </w:r>
      <w:proofErr w:type="spellStart"/>
      <w:proofErr w:type="gramStart"/>
      <w:r w:rsidRPr="00D21FEE">
        <w:rPr>
          <w:color w:val="000000" w:themeColor="text1"/>
          <w:sz w:val="18"/>
          <w:szCs w:val="18"/>
        </w:rPr>
        <w:t>xiaomi</w:t>
      </w:r>
      <w:proofErr w:type="spellEnd"/>
      <w:r>
        <w:rPr>
          <w:color w:val="000000" w:themeColor="text1"/>
          <w:sz w:val="18"/>
          <w:szCs w:val="18"/>
        </w:rPr>
        <w:t>(</w:t>
      </w:r>
      <w:proofErr w:type="gramEnd"/>
      <w:r>
        <w:rPr>
          <w:color w:val="000000" w:themeColor="text1"/>
          <w:sz w:val="18"/>
          <w:szCs w:val="18"/>
        </w:rPr>
        <w:t>2</w:t>
      </w:r>
      <w:r w:rsidRPr="00752A28">
        <w:rPr>
          <w:color w:val="000000" w:themeColor="text1"/>
          <w:sz w:val="18"/>
          <w:szCs w:val="18"/>
          <w:vertAlign w:val="superscript"/>
        </w:rPr>
        <w:t>nd</w:t>
      </w:r>
      <w:r>
        <w:rPr>
          <w:color w:val="000000" w:themeColor="text1"/>
          <w:sz w:val="18"/>
          <w:szCs w:val="18"/>
        </w:rPr>
        <w:t xml:space="preserve"> priority)</w:t>
      </w:r>
      <w:r w:rsidRPr="00D21FEE">
        <w:rPr>
          <w:color w:val="000000" w:themeColor="text1"/>
          <w:sz w:val="18"/>
          <w:szCs w:val="18"/>
        </w:rPr>
        <w:t>, CATT</w:t>
      </w:r>
      <w:r>
        <w:rPr>
          <w:color w:val="000000" w:themeColor="text1"/>
          <w:sz w:val="18"/>
          <w:szCs w:val="18"/>
        </w:rPr>
        <w:t xml:space="preserve">, </w:t>
      </w:r>
      <w:r w:rsidRPr="00C1497E">
        <w:rPr>
          <w:color w:val="FF0000"/>
          <w:sz w:val="18"/>
          <w:szCs w:val="18"/>
        </w:rPr>
        <w:t xml:space="preserve">Nokia, </w:t>
      </w:r>
      <w:r>
        <w:rPr>
          <w:color w:val="FF0000"/>
          <w:sz w:val="18"/>
          <w:szCs w:val="18"/>
        </w:rPr>
        <w:t>Panasonic (open)</w:t>
      </w:r>
    </w:p>
    <w:p w14:paraId="0377F989" w14:textId="77777777" w:rsidR="00267FB5" w:rsidRPr="003029EA" w:rsidRDefault="00267FB5" w:rsidP="00267FB5">
      <w:pPr>
        <w:shd w:val="clear" w:color="auto" w:fill="FFFFFF"/>
        <w:snapToGrid w:val="0"/>
        <w:spacing w:line="259" w:lineRule="auto"/>
        <w:rPr>
          <w:color w:val="FF0000"/>
          <w:sz w:val="18"/>
          <w:szCs w:val="18"/>
        </w:rPr>
      </w:pPr>
      <w:r w:rsidRPr="00D21FEE">
        <w:rPr>
          <w:b/>
          <w:color w:val="000000" w:themeColor="text1"/>
          <w:sz w:val="18"/>
          <w:szCs w:val="18"/>
        </w:rPr>
        <w:lastRenderedPageBreak/>
        <w:t>Option-2:</w:t>
      </w:r>
      <w:r w:rsidRPr="00D21FEE">
        <w:rPr>
          <w:color w:val="000000" w:themeColor="text1"/>
          <w:sz w:val="18"/>
          <w:szCs w:val="18"/>
        </w:rPr>
        <w:t xml:space="preserve"> Lenovo, Samsung, </w:t>
      </w:r>
      <w:proofErr w:type="spellStart"/>
      <w:r w:rsidRPr="00D21FEE">
        <w:rPr>
          <w:color w:val="000000" w:themeColor="text1"/>
          <w:sz w:val="18"/>
          <w:szCs w:val="18"/>
        </w:rPr>
        <w:t>xiaomi</w:t>
      </w:r>
      <w:proofErr w:type="spellEnd"/>
      <w:r w:rsidRPr="00D21FEE">
        <w:rPr>
          <w:color w:val="000000" w:themeColor="text1"/>
          <w:sz w:val="18"/>
          <w:szCs w:val="18"/>
        </w:rPr>
        <w:t xml:space="preserve">, </w:t>
      </w:r>
      <w:proofErr w:type="spellStart"/>
      <w:r w:rsidRPr="00D21FEE">
        <w:rPr>
          <w:color w:val="000000" w:themeColor="text1"/>
          <w:sz w:val="18"/>
          <w:szCs w:val="18"/>
        </w:rPr>
        <w:t>Ofinno</w:t>
      </w:r>
      <w:proofErr w:type="spellEnd"/>
      <w:r w:rsidRPr="00D21FEE">
        <w:rPr>
          <w:color w:val="000000" w:themeColor="text1"/>
          <w:sz w:val="18"/>
          <w:szCs w:val="18"/>
        </w:rPr>
        <w:t xml:space="preserve">, Fujitsu, MediaTek, CATT, </w:t>
      </w:r>
      <w:r>
        <w:rPr>
          <w:color w:val="FF0000"/>
          <w:sz w:val="18"/>
          <w:szCs w:val="18"/>
        </w:rPr>
        <w:t>Panasonic (1</w:t>
      </w:r>
      <w:r w:rsidRPr="003029EA">
        <w:rPr>
          <w:color w:val="FF0000"/>
          <w:sz w:val="18"/>
          <w:szCs w:val="18"/>
          <w:vertAlign w:val="superscript"/>
        </w:rPr>
        <w:t>st</w:t>
      </w:r>
      <w:r>
        <w:rPr>
          <w:color w:val="FF0000"/>
          <w:sz w:val="18"/>
          <w:szCs w:val="18"/>
        </w:rPr>
        <w:t xml:space="preserve"> priority), </w:t>
      </w:r>
      <w:r w:rsidRPr="007B6D2D">
        <w:rPr>
          <w:color w:val="FF0000"/>
          <w:sz w:val="18"/>
          <w:szCs w:val="18"/>
        </w:rPr>
        <w:t>Huawei/</w:t>
      </w:r>
      <w:proofErr w:type="spellStart"/>
      <w:r w:rsidRPr="007B6D2D">
        <w:rPr>
          <w:color w:val="FF0000"/>
          <w:sz w:val="18"/>
          <w:szCs w:val="18"/>
        </w:rPr>
        <w:t>Hisi</w:t>
      </w:r>
      <w:proofErr w:type="spellEnd"/>
      <w:r w:rsidRPr="007B6D2D">
        <w:rPr>
          <w:color w:val="FF0000"/>
          <w:sz w:val="18"/>
          <w:szCs w:val="18"/>
        </w:rPr>
        <w:t>’,</w:t>
      </w:r>
    </w:p>
    <w:p w14:paraId="2CACB7E4" w14:textId="77777777" w:rsidR="00267FB5" w:rsidRDefault="00267FB5" w:rsidP="00267FB5">
      <w:pPr>
        <w:contextualSpacing/>
        <w:rPr>
          <w:sz w:val="18"/>
          <w:szCs w:val="18"/>
        </w:rPr>
      </w:pPr>
    </w:p>
    <w:tbl>
      <w:tblPr>
        <w:tblStyle w:val="TableGrid"/>
        <w:tblW w:w="0" w:type="auto"/>
        <w:jc w:val="center"/>
        <w:tblLayout w:type="fixed"/>
        <w:tblLook w:val="04A0" w:firstRow="1" w:lastRow="0" w:firstColumn="1" w:lastColumn="0" w:noHBand="0" w:noVBand="1"/>
      </w:tblPr>
      <w:tblGrid>
        <w:gridCol w:w="965"/>
        <w:gridCol w:w="3240"/>
        <w:gridCol w:w="3196"/>
      </w:tblGrid>
      <w:tr w:rsidR="00267FB5" w14:paraId="47B23AA4" w14:textId="77777777" w:rsidTr="00BE01DE">
        <w:trPr>
          <w:jc w:val="center"/>
        </w:trPr>
        <w:tc>
          <w:tcPr>
            <w:tcW w:w="965" w:type="dxa"/>
          </w:tcPr>
          <w:p w14:paraId="7917655D" w14:textId="77777777" w:rsidR="00267FB5" w:rsidRDefault="00267FB5" w:rsidP="00BE01DE">
            <w:pPr>
              <w:snapToGrid w:val="0"/>
              <w:spacing w:line="259" w:lineRule="auto"/>
              <w:rPr>
                <w:color w:val="000000" w:themeColor="text1"/>
                <w:sz w:val="18"/>
                <w:szCs w:val="18"/>
              </w:rPr>
            </w:pPr>
          </w:p>
        </w:tc>
        <w:tc>
          <w:tcPr>
            <w:tcW w:w="3240" w:type="dxa"/>
          </w:tcPr>
          <w:p w14:paraId="1198A231" w14:textId="77777777" w:rsidR="00267FB5" w:rsidRDefault="00267FB5" w:rsidP="00BE01DE">
            <w:pPr>
              <w:snapToGrid w:val="0"/>
              <w:spacing w:line="259" w:lineRule="auto"/>
              <w:rPr>
                <w:color w:val="000000" w:themeColor="text1"/>
                <w:sz w:val="18"/>
                <w:szCs w:val="18"/>
              </w:rPr>
            </w:pPr>
            <w:r>
              <w:rPr>
                <w:color w:val="000000" w:themeColor="text1"/>
                <w:sz w:val="18"/>
                <w:szCs w:val="18"/>
              </w:rPr>
              <w:t>Pros</w:t>
            </w:r>
          </w:p>
        </w:tc>
        <w:tc>
          <w:tcPr>
            <w:tcW w:w="3196" w:type="dxa"/>
          </w:tcPr>
          <w:p w14:paraId="2792D997" w14:textId="77777777" w:rsidR="00267FB5" w:rsidRDefault="00267FB5" w:rsidP="00BE01DE">
            <w:pPr>
              <w:snapToGrid w:val="0"/>
              <w:spacing w:line="259" w:lineRule="auto"/>
              <w:rPr>
                <w:color w:val="000000" w:themeColor="text1"/>
                <w:sz w:val="18"/>
                <w:szCs w:val="18"/>
              </w:rPr>
            </w:pPr>
            <w:r>
              <w:rPr>
                <w:color w:val="000000" w:themeColor="text1"/>
                <w:sz w:val="18"/>
                <w:szCs w:val="18"/>
              </w:rPr>
              <w:t>Cons</w:t>
            </w:r>
          </w:p>
        </w:tc>
      </w:tr>
      <w:tr w:rsidR="00267FB5" w14:paraId="14B3043D" w14:textId="77777777" w:rsidTr="00BE01DE">
        <w:trPr>
          <w:jc w:val="center"/>
        </w:trPr>
        <w:tc>
          <w:tcPr>
            <w:tcW w:w="965" w:type="dxa"/>
          </w:tcPr>
          <w:p w14:paraId="1B8075AE" w14:textId="77777777" w:rsidR="00267FB5" w:rsidRDefault="00267FB5" w:rsidP="00BE01DE">
            <w:pPr>
              <w:snapToGrid w:val="0"/>
              <w:spacing w:line="259" w:lineRule="auto"/>
              <w:rPr>
                <w:color w:val="000000" w:themeColor="text1"/>
                <w:sz w:val="18"/>
                <w:szCs w:val="18"/>
              </w:rPr>
            </w:pPr>
            <w:r>
              <w:rPr>
                <w:color w:val="000000" w:themeColor="text1"/>
                <w:sz w:val="18"/>
                <w:szCs w:val="18"/>
              </w:rPr>
              <w:t>Option-1:</w:t>
            </w:r>
          </w:p>
        </w:tc>
        <w:tc>
          <w:tcPr>
            <w:tcW w:w="3240" w:type="dxa"/>
          </w:tcPr>
          <w:p w14:paraId="2A2F4E5B" w14:textId="77777777" w:rsidR="00267FB5" w:rsidRDefault="00267FB5" w:rsidP="00897641">
            <w:pPr>
              <w:pStyle w:val="ListParagraph"/>
              <w:numPr>
                <w:ilvl w:val="0"/>
                <w:numId w:val="36"/>
              </w:numPr>
              <w:snapToGrid w:val="0"/>
              <w:spacing w:line="259" w:lineRule="auto"/>
              <w:ind w:left="340"/>
              <w:rPr>
                <w:color w:val="000000" w:themeColor="text1"/>
                <w:sz w:val="18"/>
                <w:szCs w:val="18"/>
              </w:rPr>
            </w:pPr>
            <w:r>
              <w:rPr>
                <w:color w:val="000000" w:themeColor="text1"/>
                <w:sz w:val="18"/>
                <w:szCs w:val="18"/>
              </w:rPr>
              <w:t xml:space="preserve">The triggering status of multiple reports can be indicated simultaneously, i.e., improving report efficiency. </w:t>
            </w:r>
          </w:p>
          <w:p w14:paraId="73DDD119" w14:textId="77777777" w:rsidR="00267FB5" w:rsidRDefault="00267FB5" w:rsidP="00897641">
            <w:pPr>
              <w:pStyle w:val="ListParagraph"/>
              <w:numPr>
                <w:ilvl w:val="0"/>
                <w:numId w:val="36"/>
              </w:numPr>
              <w:snapToGrid w:val="0"/>
              <w:spacing w:line="259" w:lineRule="auto"/>
              <w:ind w:left="340"/>
              <w:rPr>
                <w:color w:val="000000" w:themeColor="text1"/>
                <w:sz w:val="18"/>
                <w:szCs w:val="18"/>
              </w:rPr>
            </w:pPr>
            <w:r>
              <w:rPr>
                <w:color w:val="000000" w:themeColor="text1"/>
                <w:sz w:val="18"/>
                <w:szCs w:val="18"/>
              </w:rPr>
              <w:t>In addition, it is PUSCH on which UCIs are multiplexed. The capacity of multiplexed UCIs should be larger than PUCCH.</w:t>
            </w:r>
          </w:p>
        </w:tc>
        <w:tc>
          <w:tcPr>
            <w:tcW w:w="3196" w:type="dxa"/>
          </w:tcPr>
          <w:p w14:paraId="1FAB9655" w14:textId="77777777" w:rsidR="00267FB5" w:rsidRDefault="00267FB5" w:rsidP="00AD1E18">
            <w:pPr>
              <w:pStyle w:val="ListParagraph"/>
              <w:numPr>
                <w:ilvl w:val="0"/>
                <w:numId w:val="40"/>
              </w:numPr>
              <w:snapToGrid w:val="0"/>
              <w:spacing w:line="259" w:lineRule="auto"/>
              <w:ind w:left="270"/>
              <w:rPr>
                <w:color w:val="000000" w:themeColor="text1"/>
                <w:sz w:val="18"/>
                <w:szCs w:val="18"/>
              </w:rPr>
            </w:pPr>
            <w:r>
              <w:rPr>
                <w:color w:val="000000" w:themeColor="text1"/>
                <w:sz w:val="18"/>
                <w:szCs w:val="18"/>
              </w:rPr>
              <w:t>Additional implementation complexity for both UE and network. Some more details can be found in Samsung/R1-2507228</w:t>
            </w:r>
          </w:p>
        </w:tc>
      </w:tr>
      <w:tr w:rsidR="00267FB5" w14:paraId="14A52BBE" w14:textId="77777777" w:rsidTr="00BE01DE">
        <w:trPr>
          <w:jc w:val="center"/>
        </w:trPr>
        <w:tc>
          <w:tcPr>
            <w:tcW w:w="965" w:type="dxa"/>
          </w:tcPr>
          <w:p w14:paraId="32B644F8" w14:textId="77777777" w:rsidR="00267FB5" w:rsidRDefault="00267FB5" w:rsidP="00BE01DE">
            <w:pPr>
              <w:snapToGrid w:val="0"/>
              <w:spacing w:line="259" w:lineRule="auto"/>
              <w:rPr>
                <w:color w:val="000000" w:themeColor="text1"/>
                <w:sz w:val="18"/>
                <w:szCs w:val="18"/>
              </w:rPr>
            </w:pPr>
            <w:r>
              <w:rPr>
                <w:color w:val="000000" w:themeColor="text1"/>
                <w:sz w:val="18"/>
                <w:szCs w:val="18"/>
              </w:rPr>
              <w:t>Option-2:</w:t>
            </w:r>
          </w:p>
        </w:tc>
        <w:tc>
          <w:tcPr>
            <w:tcW w:w="3240" w:type="dxa"/>
          </w:tcPr>
          <w:p w14:paraId="1580A966" w14:textId="77777777" w:rsidR="00267FB5" w:rsidRDefault="00267FB5" w:rsidP="00AD1E18">
            <w:pPr>
              <w:pStyle w:val="ListParagraph"/>
              <w:numPr>
                <w:ilvl w:val="0"/>
                <w:numId w:val="38"/>
              </w:numPr>
              <w:snapToGrid w:val="0"/>
              <w:spacing w:line="259" w:lineRule="auto"/>
              <w:ind w:left="360"/>
              <w:rPr>
                <w:color w:val="000000" w:themeColor="text1"/>
                <w:sz w:val="18"/>
                <w:szCs w:val="18"/>
              </w:rPr>
            </w:pPr>
            <w:r>
              <w:rPr>
                <w:color w:val="000000" w:themeColor="text1"/>
                <w:sz w:val="18"/>
                <w:szCs w:val="18"/>
              </w:rPr>
              <w:t>Same UE behavior of multiplexing UEIRI and HARQ-ACK when overlapping</w:t>
            </w:r>
          </w:p>
        </w:tc>
        <w:tc>
          <w:tcPr>
            <w:tcW w:w="3196" w:type="dxa"/>
          </w:tcPr>
          <w:p w14:paraId="03EF7697" w14:textId="77777777" w:rsidR="00267FB5" w:rsidRDefault="00267FB5" w:rsidP="00AD1E18">
            <w:pPr>
              <w:pStyle w:val="ListParagraph"/>
              <w:numPr>
                <w:ilvl w:val="0"/>
                <w:numId w:val="39"/>
              </w:numPr>
              <w:snapToGrid w:val="0"/>
              <w:spacing w:line="259" w:lineRule="auto"/>
              <w:ind w:left="360"/>
              <w:rPr>
                <w:color w:val="000000" w:themeColor="text1"/>
                <w:sz w:val="18"/>
                <w:szCs w:val="18"/>
              </w:rPr>
            </w:pPr>
            <w:r>
              <w:rPr>
                <w:color w:val="000000" w:themeColor="text1"/>
                <w:sz w:val="18"/>
                <w:szCs w:val="18"/>
              </w:rPr>
              <w:t xml:space="preserve">Redo the UEI-BR procedures corresponding to the CSI report configurations associated with the L-1 first PUCCH(s), if &gt;1 corresponding </w:t>
            </w:r>
            <w:proofErr w:type="gramStart"/>
            <w:r>
              <w:rPr>
                <w:color w:val="000000" w:themeColor="text1"/>
                <w:sz w:val="18"/>
                <w:szCs w:val="18"/>
              </w:rPr>
              <w:t>issues</w:t>
            </w:r>
            <w:proofErr w:type="gramEnd"/>
            <w:r>
              <w:rPr>
                <w:color w:val="000000" w:themeColor="text1"/>
                <w:sz w:val="18"/>
                <w:szCs w:val="18"/>
              </w:rPr>
              <w:t xml:space="preserve"> are triggered.</w:t>
            </w:r>
          </w:p>
        </w:tc>
      </w:tr>
    </w:tbl>
    <w:p w14:paraId="6AB24194" w14:textId="77777777" w:rsidR="00D20F25" w:rsidRDefault="00D20F25">
      <w:pPr>
        <w:contextualSpacing/>
        <w:rPr>
          <w:sz w:val="18"/>
          <w:szCs w:val="18"/>
        </w:rPr>
      </w:pPr>
    </w:p>
    <w:p w14:paraId="538AC8A6" w14:textId="77777777" w:rsidR="00D20F25" w:rsidRDefault="00D20F25">
      <w:pPr>
        <w:shd w:val="clear" w:color="auto" w:fill="FFFFFF"/>
        <w:snapToGrid w:val="0"/>
        <w:rPr>
          <w:rFonts w:ascii="Times" w:eastAsia="Batang" w:hAnsi="Times" w:cs="Times"/>
          <w:color w:val="3333FF"/>
          <w:sz w:val="20"/>
          <w:szCs w:val="16"/>
          <w:u w:val="single"/>
        </w:rPr>
      </w:pPr>
    </w:p>
    <w:p w14:paraId="0E4058C8" w14:textId="77777777" w:rsidR="00D20F25" w:rsidRDefault="00D20F25">
      <w:pPr>
        <w:shd w:val="clear" w:color="auto" w:fill="FFFFFF"/>
        <w:snapToGrid w:val="0"/>
        <w:rPr>
          <w:rFonts w:ascii="Times" w:eastAsia="Batang" w:hAnsi="Times" w:cs="Times"/>
          <w:color w:val="3333FF"/>
          <w:sz w:val="20"/>
          <w:szCs w:val="16"/>
          <w:u w:val="single"/>
        </w:rPr>
      </w:pPr>
    </w:p>
    <w:p w14:paraId="559AA747" w14:textId="77777777" w:rsidR="00D20F25" w:rsidRDefault="00D20F25">
      <w:pPr>
        <w:snapToGrid w:val="0"/>
        <w:jc w:val="both"/>
        <w:rPr>
          <w:rFonts w:ascii="Times" w:eastAsia="Batang" w:hAnsi="Times" w:cs="Times"/>
          <w:color w:val="3333FF"/>
          <w:sz w:val="20"/>
          <w:szCs w:val="16"/>
          <w:u w:val="single"/>
          <w:lang w:eastAsia="en-US"/>
        </w:rPr>
      </w:pPr>
    </w:p>
    <w:p w14:paraId="29103898" w14:textId="77777777" w:rsidR="00D20F25" w:rsidRDefault="009B5873">
      <w:pPr>
        <w:snapToGrid w:val="0"/>
        <w:jc w:val="both"/>
        <w:rPr>
          <w:rFonts w:ascii="Times" w:eastAsia="Batang" w:hAnsi="Times"/>
          <w:sz w:val="18"/>
          <w:szCs w:val="18"/>
          <w:lang w:val="en-GB" w:eastAsia="en-US"/>
        </w:rPr>
      </w:pPr>
      <w:r>
        <w:rPr>
          <w:rFonts w:ascii="Times" w:eastAsia="Batang" w:hAnsi="Times" w:cs="Times"/>
          <w:color w:val="3333FF"/>
          <w:sz w:val="20"/>
          <w:szCs w:val="16"/>
          <w:u w:val="single"/>
          <w:lang w:eastAsia="en-US"/>
        </w:rPr>
        <w:t xml:space="preserve"> </w:t>
      </w:r>
    </w:p>
    <w:p w14:paraId="6E57E4F9" w14:textId="77777777" w:rsidR="00D20F25" w:rsidRDefault="00D20F25">
      <w:pPr>
        <w:widowControl w:val="0"/>
        <w:shd w:val="clear" w:color="auto" w:fill="FFFFFF"/>
        <w:snapToGrid w:val="0"/>
        <w:spacing w:line="259" w:lineRule="auto"/>
        <w:contextualSpacing/>
        <w:jc w:val="both"/>
        <w:rPr>
          <w:color w:val="0000FF"/>
          <w:sz w:val="18"/>
          <w:szCs w:val="18"/>
        </w:rPr>
      </w:pPr>
    </w:p>
    <w:p w14:paraId="3CF828C8" w14:textId="77777777" w:rsidR="00D20F25" w:rsidRDefault="00D20F25">
      <w:pPr>
        <w:widowControl w:val="0"/>
        <w:shd w:val="clear" w:color="auto" w:fill="FFFFFF"/>
        <w:snapToGrid w:val="0"/>
        <w:spacing w:line="259" w:lineRule="auto"/>
        <w:contextualSpacing/>
        <w:jc w:val="both"/>
        <w:rPr>
          <w:color w:val="0000FF"/>
          <w:sz w:val="18"/>
          <w:szCs w:val="18"/>
        </w:rPr>
      </w:pPr>
    </w:p>
    <w:p w14:paraId="1741521B" w14:textId="77777777" w:rsidR="00D20F25" w:rsidRDefault="009B5873">
      <w:pPr>
        <w:rPr>
          <w:color w:val="0000FF"/>
          <w:sz w:val="18"/>
          <w:szCs w:val="18"/>
        </w:rPr>
      </w:pPr>
      <w:r>
        <w:rPr>
          <w:rFonts w:cs="Times"/>
          <w:color w:val="000000"/>
          <w:sz w:val="20"/>
          <w:szCs w:val="20"/>
          <w:lang w:eastAsia="zh-CN"/>
        </w:rPr>
        <w:br w:type="page"/>
      </w:r>
    </w:p>
    <w:p w14:paraId="3FF79A4B" w14:textId="77777777" w:rsidR="00D20F25" w:rsidRDefault="009B5873">
      <w:pPr>
        <w:pStyle w:val="Heading1"/>
        <w:numPr>
          <w:ilvl w:val="0"/>
          <w:numId w:val="0"/>
        </w:numPr>
      </w:pPr>
      <w:r>
        <w:lastRenderedPageBreak/>
        <w:t>References</w:t>
      </w:r>
    </w:p>
    <w:tbl>
      <w:tblPr>
        <w:tblW w:w="10800" w:type="dxa"/>
        <w:tblInd w:w="-5" w:type="dxa"/>
        <w:tblLook w:val="04A0" w:firstRow="1" w:lastRow="0" w:firstColumn="1" w:lastColumn="0" w:noHBand="0" w:noVBand="1"/>
      </w:tblPr>
      <w:tblGrid>
        <w:gridCol w:w="450"/>
        <w:gridCol w:w="1260"/>
        <w:gridCol w:w="6570"/>
        <w:gridCol w:w="2520"/>
      </w:tblGrid>
      <w:tr w:rsidR="00D20F25" w14:paraId="69A5DD4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8E709D6" w14:textId="77777777" w:rsidR="00D20F25" w:rsidRDefault="009B5873">
            <w:pPr>
              <w:snapToGrid w:val="0"/>
              <w:rPr>
                <w:sz w:val="18"/>
                <w:szCs w:val="18"/>
              </w:rPr>
            </w:pPr>
            <w:r>
              <w:rPr>
                <w:sz w:val="18"/>
                <w:szCs w:val="18"/>
              </w:rPr>
              <w:t>1</w:t>
            </w:r>
          </w:p>
        </w:tc>
        <w:tc>
          <w:tcPr>
            <w:tcW w:w="1260" w:type="dxa"/>
            <w:tcBorders>
              <w:top w:val="single" w:sz="4" w:space="0" w:color="A6A6A6"/>
              <w:left w:val="single" w:sz="4" w:space="0" w:color="A6A6A6"/>
              <w:bottom w:val="single" w:sz="4" w:space="0" w:color="A6A6A6"/>
              <w:right w:val="single" w:sz="4" w:space="0" w:color="A6A6A6"/>
            </w:tcBorders>
          </w:tcPr>
          <w:p w14:paraId="7271215E" w14:textId="77777777" w:rsidR="00D20F25" w:rsidRDefault="003C73FE">
            <w:pPr>
              <w:snapToGrid w:val="0"/>
              <w:rPr>
                <w:sz w:val="18"/>
                <w:szCs w:val="18"/>
              </w:rPr>
            </w:pPr>
            <w:hyperlink r:id="rId26" w:history="1">
              <w:r w:rsidR="009B5873">
                <w:rPr>
                  <w:rStyle w:val="Hyperlink"/>
                  <w:rFonts w:ascii="Arial" w:hAnsi="Arial" w:cs="Arial"/>
                  <w:b/>
                  <w:bCs/>
                  <w:color w:val="0000FF"/>
                  <w:sz w:val="16"/>
                  <w:szCs w:val="16"/>
                </w:rPr>
                <w:t>R1-2506790</w:t>
              </w:r>
            </w:hyperlink>
          </w:p>
        </w:tc>
        <w:tc>
          <w:tcPr>
            <w:tcW w:w="6570" w:type="dxa"/>
            <w:tcBorders>
              <w:top w:val="single" w:sz="4" w:space="0" w:color="A6A6A6"/>
              <w:left w:val="nil"/>
              <w:bottom w:val="single" w:sz="4" w:space="0" w:color="A6A6A6"/>
              <w:right w:val="single" w:sz="4" w:space="0" w:color="A6A6A6"/>
            </w:tcBorders>
          </w:tcPr>
          <w:p w14:paraId="791A100D" w14:textId="77777777" w:rsidR="00D20F25" w:rsidRDefault="009B5873">
            <w:pPr>
              <w:snapToGrid w:val="0"/>
              <w:rPr>
                <w:sz w:val="18"/>
                <w:szCs w:val="18"/>
              </w:rPr>
            </w:pPr>
            <w:r>
              <w:rPr>
                <w:rFonts w:ascii="Arial" w:hAnsi="Arial" w:cs="Arial"/>
                <w:sz w:val="16"/>
                <w:szCs w:val="16"/>
              </w:rPr>
              <w:t>Maintenance of Rel-19 MIMO</w:t>
            </w:r>
          </w:p>
        </w:tc>
        <w:tc>
          <w:tcPr>
            <w:tcW w:w="2520" w:type="dxa"/>
            <w:tcBorders>
              <w:top w:val="single" w:sz="4" w:space="0" w:color="A6A6A6"/>
              <w:left w:val="nil"/>
              <w:bottom w:val="single" w:sz="4" w:space="0" w:color="A6A6A6"/>
              <w:right w:val="single" w:sz="4" w:space="0" w:color="A6A6A6"/>
            </w:tcBorders>
          </w:tcPr>
          <w:p w14:paraId="77E6BB21" w14:textId="77777777" w:rsidR="00D20F25" w:rsidRDefault="009B5873">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D20F25" w14:paraId="4F76AB9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B276D46" w14:textId="77777777" w:rsidR="00D20F25" w:rsidRDefault="009B5873">
            <w:pPr>
              <w:snapToGrid w:val="0"/>
              <w:rPr>
                <w:sz w:val="18"/>
                <w:szCs w:val="18"/>
              </w:rPr>
            </w:pPr>
            <w:r>
              <w:rPr>
                <w:rFonts w:eastAsia="Times New Roman"/>
                <w:sz w:val="18"/>
                <w:szCs w:val="18"/>
              </w:rPr>
              <w:t>2</w:t>
            </w:r>
          </w:p>
        </w:tc>
        <w:tc>
          <w:tcPr>
            <w:tcW w:w="1260" w:type="dxa"/>
            <w:tcBorders>
              <w:top w:val="single" w:sz="4" w:space="0" w:color="A6A6A6"/>
              <w:left w:val="single" w:sz="4" w:space="0" w:color="A6A6A6"/>
              <w:bottom w:val="single" w:sz="4" w:space="0" w:color="A6A6A6"/>
              <w:right w:val="single" w:sz="4" w:space="0" w:color="A6A6A6"/>
            </w:tcBorders>
          </w:tcPr>
          <w:p w14:paraId="5297E6E7" w14:textId="77777777" w:rsidR="00D20F25" w:rsidRDefault="003C73FE">
            <w:pPr>
              <w:snapToGrid w:val="0"/>
              <w:rPr>
                <w:b/>
                <w:bCs/>
                <w:color w:val="0000FF"/>
                <w:sz w:val="18"/>
                <w:szCs w:val="18"/>
                <w:u w:val="single"/>
              </w:rPr>
            </w:pPr>
            <w:hyperlink r:id="rId27" w:history="1">
              <w:r w:rsidR="009B5873">
                <w:rPr>
                  <w:rStyle w:val="Hyperlink"/>
                  <w:rFonts w:ascii="Arial" w:hAnsi="Arial" w:cs="Arial"/>
                  <w:b/>
                  <w:bCs/>
                  <w:color w:val="0000FF"/>
                  <w:sz w:val="16"/>
                  <w:szCs w:val="16"/>
                </w:rPr>
                <w:t>R1-2506797</w:t>
              </w:r>
            </w:hyperlink>
          </w:p>
        </w:tc>
        <w:tc>
          <w:tcPr>
            <w:tcW w:w="6570" w:type="dxa"/>
            <w:tcBorders>
              <w:top w:val="single" w:sz="4" w:space="0" w:color="A6A6A6"/>
              <w:left w:val="nil"/>
              <w:bottom w:val="single" w:sz="4" w:space="0" w:color="A6A6A6"/>
              <w:right w:val="single" w:sz="4" w:space="0" w:color="A6A6A6"/>
            </w:tcBorders>
          </w:tcPr>
          <w:p w14:paraId="288208E8" w14:textId="77777777" w:rsidR="00D20F25" w:rsidRDefault="009B5873">
            <w:pPr>
              <w:snapToGrid w:val="0"/>
              <w:rPr>
                <w:sz w:val="18"/>
                <w:szCs w:val="18"/>
              </w:rPr>
            </w:pPr>
            <w:r>
              <w:rPr>
                <w:rFonts w:ascii="Arial" w:hAnsi="Arial" w:cs="Arial"/>
                <w:sz w:val="16"/>
                <w:szCs w:val="16"/>
              </w:rPr>
              <w:t>Remaining issues on NR MIMO Phase 5</w:t>
            </w:r>
          </w:p>
        </w:tc>
        <w:tc>
          <w:tcPr>
            <w:tcW w:w="2520" w:type="dxa"/>
            <w:tcBorders>
              <w:top w:val="single" w:sz="4" w:space="0" w:color="A6A6A6"/>
              <w:left w:val="nil"/>
              <w:bottom w:val="single" w:sz="4" w:space="0" w:color="A6A6A6"/>
              <w:right w:val="single" w:sz="4" w:space="0" w:color="A6A6A6"/>
            </w:tcBorders>
          </w:tcPr>
          <w:p w14:paraId="1F9C6FB8" w14:textId="77777777" w:rsidR="00D20F25" w:rsidRDefault="009B5873">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D20F25" w14:paraId="0FF3E31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6A210E9" w14:textId="77777777" w:rsidR="00D20F25" w:rsidRDefault="009B5873">
            <w:pPr>
              <w:snapToGrid w:val="0"/>
              <w:rPr>
                <w:rFonts w:eastAsia="Times New Roman"/>
                <w:bCs/>
                <w:sz w:val="18"/>
                <w:szCs w:val="18"/>
              </w:rPr>
            </w:pPr>
            <w:r>
              <w:rPr>
                <w:rFonts w:eastAsia="Times New Roman"/>
                <w:sz w:val="18"/>
                <w:szCs w:val="18"/>
              </w:rPr>
              <w:t>3</w:t>
            </w:r>
          </w:p>
        </w:tc>
        <w:tc>
          <w:tcPr>
            <w:tcW w:w="1260" w:type="dxa"/>
            <w:tcBorders>
              <w:top w:val="single" w:sz="4" w:space="0" w:color="A6A6A6"/>
              <w:left w:val="single" w:sz="4" w:space="0" w:color="A6A6A6"/>
              <w:bottom w:val="single" w:sz="4" w:space="0" w:color="A6A6A6"/>
              <w:right w:val="single" w:sz="4" w:space="0" w:color="A6A6A6"/>
            </w:tcBorders>
          </w:tcPr>
          <w:p w14:paraId="626F6594" w14:textId="77777777" w:rsidR="00D20F25" w:rsidRDefault="003C73FE">
            <w:pPr>
              <w:snapToGrid w:val="0"/>
              <w:rPr>
                <w:sz w:val="18"/>
                <w:szCs w:val="18"/>
              </w:rPr>
            </w:pPr>
            <w:hyperlink r:id="rId28" w:history="1">
              <w:r w:rsidR="009B5873">
                <w:rPr>
                  <w:rStyle w:val="Hyperlink"/>
                  <w:rFonts w:ascii="Arial" w:hAnsi="Arial" w:cs="Arial"/>
                  <w:b/>
                  <w:bCs/>
                  <w:color w:val="0000FF"/>
                  <w:sz w:val="16"/>
                  <w:szCs w:val="16"/>
                </w:rPr>
                <w:t>R1-2506835</w:t>
              </w:r>
            </w:hyperlink>
          </w:p>
        </w:tc>
        <w:tc>
          <w:tcPr>
            <w:tcW w:w="6570" w:type="dxa"/>
            <w:tcBorders>
              <w:top w:val="single" w:sz="4" w:space="0" w:color="A6A6A6"/>
              <w:left w:val="nil"/>
              <w:bottom w:val="single" w:sz="4" w:space="0" w:color="A6A6A6"/>
              <w:right w:val="single" w:sz="4" w:space="0" w:color="A6A6A6"/>
            </w:tcBorders>
          </w:tcPr>
          <w:p w14:paraId="6698BBAD"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single" w:sz="4" w:space="0" w:color="A6A6A6"/>
              <w:left w:val="nil"/>
              <w:bottom w:val="single" w:sz="4" w:space="0" w:color="A6A6A6"/>
              <w:right w:val="single" w:sz="4" w:space="0" w:color="A6A6A6"/>
            </w:tcBorders>
          </w:tcPr>
          <w:p w14:paraId="0C64BEAE" w14:textId="77777777" w:rsidR="00D20F25" w:rsidRDefault="009B5873">
            <w:pPr>
              <w:snapToGrid w:val="0"/>
              <w:rPr>
                <w:sz w:val="18"/>
                <w:szCs w:val="18"/>
              </w:rPr>
            </w:pPr>
            <w:r>
              <w:rPr>
                <w:rFonts w:ascii="Arial" w:hAnsi="Arial" w:cs="Arial"/>
                <w:sz w:val="16"/>
                <w:szCs w:val="16"/>
              </w:rPr>
              <w:t>MediaTek Inc.</w:t>
            </w:r>
          </w:p>
        </w:tc>
      </w:tr>
      <w:tr w:rsidR="00D20F25" w14:paraId="0B71D91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A5BC6F2" w14:textId="77777777" w:rsidR="00D20F25" w:rsidRDefault="009B5873">
            <w:pPr>
              <w:snapToGrid w:val="0"/>
              <w:rPr>
                <w:rFonts w:eastAsia="Times New Roman"/>
                <w:bCs/>
                <w:sz w:val="18"/>
                <w:szCs w:val="18"/>
              </w:rPr>
            </w:pPr>
            <w:r>
              <w:rPr>
                <w:rFonts w:eastAsia="Times New Roman"/>
                <w:bCs/>
                <w:sz w:val="18"/>
                <w:szCs w:val="18"/>
              </w:rPr>
              <w:t>4</w:t>
            </w:r>
          </w:p>
        </w:tc>
        <w:tc>
          <w:tcPr>
            <w:tcW w:w="1260" w:type="dxa"/>
            <w:tcBorders>
              <w:top w:val="nil"/>
              <w:left w:val="single" w:sz="4" w:space="0" w:color="A6A6A6"/>
              <w:bottom w:val="single" w:sz="4" w:space="0" w:color="A6A6A6"/>
              <w:right w:val="single" w:sz="4" w:space="0" w:color="A6A6A6"/>
            </w:tcBorders>
          </w:tcPr>
          <w:p w14:paraId="4DEBE05E" w14:textId="77777777" w:rsidR="00D20F25" w:rsidRDefault="003C73FE">
            <w:pPr>
              <w:snapToGrid w:val="0"/>
              <w:rPr>
                <w:sz w:val="18"/>
                <w:szCs w:val="18"/>
              </w:rPr>
            </w:pPr>
            <w:hyperlink r:id="rId29" w:history="1">
              <w:r w:rsidR="009B5873">
                <w:rPr>
                  <w:rStyle w:val="Hyperlink"/>
                  <w:rFonts w:ascii="Arial" w:hAnsi="Arial" w:cs="Arial"/>
                  <w:b/>
                  <w:bCs/>
                  <w:color w:val="0000FF"/>
                  <w:sz w:val="16"/>
                  <w:szCs w:val="16"/>
                </w:rPr>
                <w:t>R1-2506872</w:t>
              </w:r>
            </w:hyperlink>
          </w:p>
        </w:tc>
        <w:tc>
          <w:tcPr>
            <w:tcW w:w="6570" w:type="dxa"/>
            <w:tcBorders>
              <w:top w:val="nil"/>
              <w:left w:val="nil"/>
              <w:bottom w:val="single" w:sz="4" w:space="0" w:color="A6A6A6"/>
              <w:right w:val="single" w:sz="4" w:space="0" w:color="A6A6A6"/>
            </w:tcBorders>
          </w:tcPr>
          <w:p w14:paraId="6D0B67AA" w14:textId="77777777" w:rsidR="00D20F25" w:rsidRDefault="009B5873">
            <w:pPr>
              <w:snapToGrid w:val="0"/>
              <w:rPr>
                <w:sz w:val="18"/>
                <w:szCs w:val="18"/>
              </w:rPr>
            </w:pPr>
            <w:r>
              <w:rPr>
                <w:rFonts w:ascii="Arial" w:hAnsi="Arial" w:cs="Arial"/>
                <w:sz w:val="16"/>
                <w:szCs w:val="16"/>
              </w:rPr>
              <w:t>Maintenance on MIMO phase 5</w:t>
            </w:r>
          </w:p>
        </w:tc>
        <w:tc>
          <w:tcPr>
            <w:tcW w:w="2520" w:type="dxa"/>
            <w:tcBorders>
              <w:top w:val="nil"/>
              <w:left w:val="nil"/>
              <w:bottom w:val="single" w:sz="4" w:space="0" w:color="A6A6A6"/>
              <w:right w:val="single" w:sz="4" w:space="0" w:color="A6A6A6"/>
            </w:tcBorders>
          </w:tcPr>
          <w:p w14:paraId="6994C5B6" w14:textId="77777777" w:rsidR="00D20F25" w:rsidRDefault="009B5873">
            <w:pPr>
              <w:snapToGrid w:val="0"/>
              <w:rPr>
                <w:sz w:val="18"/>
                <w:szCs w:val="18"/>
              </w:rPr>
            </w:pPr>
            <w:r>
              <w:rPr>
                <w:rFonts w:ascii="Arial" w:hAnsi="Arial" w:cs="Arial"/>
                <w:sz w:val="16"/>
                <w:szCs w:val="16"/>
              </w:rPr>
              <w:t>vivo</w:t>
            </w:r>
          </w:p>
        </w:tc>
      </w:tr>
      <w:tr w:rsidR="00D20F25" w14:paraId="0532C9A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A3335C" w14:textId="77777777" w:rsidR="00D20F25" w:rsidRDefault="009B5873">
            <w:pPr>
              <w:snapToGrid w:val="0"/>
              <w:rPr>
                <w:rFonts w:eastAsia="Times New Roman"/>
                <w:bCs/>
                <w:sz w:val="18"/>
                <w:szCs w:val="18"/>
              </w:rPr>
            </w:pPr>
            <w:r>
              <w:rPr>
                <w:rFonts w:eastAsia="Times New Roman"/>
                <w:bCs/>
                <w:sz w:val="18"/>
                <w:szCs w:val="18"/>
              </w:rPr>
              <w:t>5</w:t>
            </w:r>
          </w:p>
        </w:tc>
        <w:tc>
          <w:tcPr>
            <w:tcW w:w="1260" w:type="dxa"/>
            <w:tcBorders>
              <w:top w:val="nil"/>
              <w:left w:val="single" w:sz="4" w:space="0" w:color="A6A6A6"/>
              <w:bottom w:val="single" w:sz="4" w:space="0" w:color="A6A6A6"/>
              <w:right w:val="single" w:sz="4" w:space="0" w:color="A6A6A6"/>
            </w:tcBorders>
          </w:tcPr>
          <w:p w14:paraId="74F613A1" w14:textId="77777777" w:rsidR="00D20F25" w:rsidRDefault="003C73FE">
            <w:pPr>
              <w:snapToGrid w:val="0"/>
              <w:rPr>
                <w:sz w:val="18"/>
                <w:szCs w:val="18"/>
              </w:rPr>
            </w:pPr>
            <w:hyperlink r:id="rId30" w:history="1">
              <w:r w:rsidR="009B5873">
                <w:rPr>
                  <w:rStyle w:val="Hyperlink"/>
                  <w:rFonts w:ascii="Arial" w:hAnsi="Arial" w:cs="Arial"/>
                  <w:b/>
                  <w:bCs/>
                  <w:color w:val="0000FF"/>
                  <w:sz w:val="16"/>
                  <w:szCs w:val="16"/>
                </w:rPr>
                <w:t>R1-2506923</w:t>
              </w:r>
            </w:hyperlink>
          </w:p>
        </w:tc>
        <w:tc>
          <w:tcPr>
            <w:tcW w:w="6570" w:type="dxa"/>
            <w:tcBorders>
              <w:top w:val="nil"/>
              <w:left w:val="nil"/>
              <w:bottom w:val="single" w:sz="4" w:space="0" w:color="A6A6A6"/>
              <w:right w:val="single" w:sz="4" w:space="0" w:color="A6A6A6"/>
            </w:tcBorders>
          </w:tcPr>
          <w:p w14:paraId="1F5C0512" w14:textId="77777777" w:rsidR="00D20F25" w:rsidRDefault="009B5873">
            <w:pPr>
              <w:snapToGrid w:val="0"/>
              <w:rPr>
                <w:sz w:val="18"/>
                <w:szCs w:val="18"/>
              </w:rPr>
            </w:pPr>
            <w:r>
              <w:rPr>
                <w:rFonts w:ascii="Arial" w:hAnsi="Arial" w:cs="Arial"/>
                <w:sz w:val="16"/>
                <w:szCs w:val="16"/>
              </w:rPr>
              <w:t>Maintenance of MIMO Phase 5</w:t>
            </w:r>
          </w:p>
        </w:tc>
        <w:tc>
          <w:tcPr>
            <w:tcW w:w="2520" w:type="dxa"/>
            <w:tcBorders>
              <w:top w:val="nil"/>
              <w:left w:val="nil"/>
              <w:bottom w:val="single" w:sz="4" w:space="0" w:color="A6A6A6"/>
              <w:right w:val="single" w:sz="4" w:space="0" w:color="A6A6A6"/>
            </w:tcBorders>
          </w:tcPr>
          <w:p w14:paraId="283B4780" w14:textId="77777777" w:rsidR="00D20F25" w:rsidRDefault="009B5873">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D20F25" w14:paraId="4137C99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6FB2F7" w14:textId="77777777" w:rsidR="00D20F25" w:rsidRDefault="009B5873">
            <w:pPr>
              <w:snapToGrid w:val="0"/>
              <w:rPr>
                <w:rFonts w:eastAsia="Times New Roman"/>
                <w:bCs/>
                <w:sz w:val="18"/>
                <w:szCs w:val="18"/>
              </w:rPr>
            </w:pPr>
            <w:r>
              <w:rPr>
                <w:rFonts w:eastAsia="Times New Roman"/>
                <w:bCs/>
                <w:sz w:val="18"/>
                <w:szCs w:val="18"/>
              </w:rPr>
              <w:t>6</w:t>
            </w:r>
          </w:p>
        </w:tc>
        <w:tc>
          <w:tcPr>
            <w:tcW w:w="1260" w:type="dxa"/>
            <w:tcBorders>
              <w:top w:val="nil"/>
              <w:left w:val="single" w:sz="4" w:space="0" w:color="A6A6A6"/>
              <w:bottom w:val="single" w:sz="4" w:space="0" w:color="A6A6A6"/>
              <w:right w:val="single" w:sz="4" w:space="0" w:color="A6A6A6"/>
            </w:tcBorders>
          </w:tcPr>
          <w:p w14:paraId="40315B4A" w14:textId="77777777" w:rsidR="00D20F25" w:rsidRDefault="003C73FE">
            <w:pPr>
              <w:snapToGrid w:val="0"/>
              <w:rPr>
                <w:sz w:val="18"/>
                <w:szCs w:val="18"/>
              </w:rPr>
            </w:pPr>
            <w:hyperlink r:id="rId31" w:history="1">
              <w:r w:rsidR="009B5873">
                <w:rPr>
                  <w:rStyle w:val="Hyperlink"/>
                  <w:rFonts w:ascii="Arial" w:hAnsi="Arial" w:cs="Arial"/>
                  <w:b/>
                  <w:bCs/>
                  <w:color w:val="0000FF"/>
                  <w:sz w:val="16"/>
                  <w:szCs w:val="16"/>
                </w:rPr>
                <w:t>R1-2506962</w:t>
              </w:r>
            </w:hyperlink>
          </w:p>
        </w:tc>
        <w:tc>
          <w:tcPr>
            <w:tcW w:w="6570" w:type="dxa"/>
            <w:tcBorders>
              <w:top w:val="nil"/>
              <w:left w:val="nil"/>
              <w:bottom w:val="single" w:sz="4" w:space="0" w:color="A6A6A6"/>
              <w:right w:val="single" w:sz="4" w:space="0" w:color="A6A6A6"/>
            </w:tcBorders>
          </w:tcPr>
          <w:p w14:paraId="4087EA25"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392E5320" w14:textId="77777777" w:rsidR="00D20F25" w:rsidRDefault="009B5873">
            <w:pPr>
              <w:snapToGrid w:val="0"/>
              <w:rPr>
                <w:sz w:val="18"/>
                <w:szCs w:val="18"/>
              </w:rPr>
            </w:pPr>
            <w:r>
              <w:rPr>
                <w:rFonts w:ascii="Arial" w:hAnsi="Arial" w:cs="Arial"/>
                <w:sz w:val="16"/>
                <w:szCs w:val="16"/>
              </w:rPr>
              <w:t>Xiaomi</w:t>
            </w:r>
          </w:p>
        </w:tc>
      </w:tr>
      <w:tr w:rsidR="00D20F25" w14:paraId="28DFB4B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43E87D2" w14:textId="77777777" w:rsidR="00D20F25" w:rsidRDefault="009B5873">
            <w:pPr>
              <w:snapToGrid w:val="0"/>
              <w:rPr>
                <w:rFonts w:eastAsia="Times New Roman"/>
                <w:bCs/>
                <w:sz w:val="18"/>
                <w:szCs w:val="18"/>
              </w:rPr>
            </w:pPr>
            <w:r>
              <w:rPr>
                <w:rFonts w:eastAsia="Times New Roman"/>
                <w:bCs/>
                <w:sz w:val="18"/>
                <w:szCs w:val="18"/>
              </w:rPr>
              <w:t>7</w:t>
            </w:r>
          </w:p>
        </w:tc>
        <w:tc>
          <w:tcPr>
            <w:tcW w:w="1260" w:type="dxa"/>
            <w:tcBorders>
              <w:top w:val="nil"/>
              <w:left w:val="single" w:sz="4" w:space="0" w:color="A6A6A6"/>
              <w:bottom w:val="single" w:sz="4" w:space="0" w:color="A6A6A6"/>
              <w:right w:val="single" w:sz="4" w:space="0" w:color="A6A6A6"/>
            </w:tcBorders>
          </w:tcPr>
          <w:p w14:paraId="3DED3976" w14:textId="77777777" w:rsidR="00D20F25" w:rsidRDefault="003C73FE">
            <w:pPr>
              <w:snapToGrid w:val="0"/>
              <w:rPr>
                <w:sz w:val="18"/>
                <w:szCs w:val="18"/>
              </w:rPr>
            </w:pPr>
            <w:hyperlink r:id="rId32" w:history="1">
              <w:r w:rsidR="009B5873">
                <w:rPr>
                  <w:rStyle w:val="Hyperlink"/>
                  <w:rFonts w:ascii="Arial" w:hAnsi="Arial" w:cs="Arial"/>
                  <w:b/>
                  <w:bCs/>
                  <w:color w:val="0000FF"/>
                  <w:sz w:val="16"/>
                  <w:szCs w:val="16"/>
                </w:rPr>
                <w:t>R1-2507034</w:t>
              </w:r>
            </w:hyperlink>
          </w:p>
        </w:tc>
        <w:tc>
          <w:tcPr>
            <w:tcW w:w="6570" w:type="dxa"/>
            <w:tcBorders>
              <w:top w:val="nil"/>
              <w:left w:val="nil"/>
              <w:bottom w:val="single" w:sz="4" w:space="0" w:color="A6A6A6"/>
              <w:right w:val="single" w:sz="4" w:space="0" w:color="A6A6A6"/>
            </w:tcBorders>
          </w:tcPr>
          <w:p w14:paraId="50C24A38" w14:textId="77777777" w:rsidR="00D20F25" w:rsidRDefault="009B5873">
            <w:pPr>
              <w:snapToGrid w:val="0"/>
              <w:rPr>
                <w:sz w:val="18"/>
                <w:szCs w:val="18"/>
              </w:rPr>
            </w:pPr>
            <w:r>
              <w:rPr>
                <w:rFonts w:ascii="Arial" w:hAnsi="Arial" w:cs="Arial"/>
                <w:sz w:val="16"/>
                <w:szCs w:val="16"/>
              </w:rPr>
              <w:t xml:space="preserve">Maintenance topics on UE-initiated/event-driven beam management </w:t>
            </w:r>
          </w:p>
        </w:tc>
        <w:tc>
          <w:tcPr>
            <w:tcW w:w="2520" w:type="dxa"/>
            <w:tcBorders>
              <w:top w:val="nil"/>
              <w:left w:val="nil"/>
              <w:bottom w:val="single" w:sz="4" w:space="0" w:color="A6A6A6"/>
              <w:right w:val="single" w:sz="4" w:space="0" w:color="A6A6A6"/>
            </w:tcBorders>
          </w:tcPr>
          <w:p w14:paraId="48A624D4" w14:textId="77777777" w:rsidR="00D20F25" w:rsidRDefault="009B5873">
            <w:pPr>
              <w:snapToGrid w:val="0"/>
              <w:rPr>
                <w:sz w:val="18"/>
                <w:szCs w:val="18"/>
              </w:rPr>
            </w:pPr>
            <w:r>
              <w:rPr>
                <w:rFonts w:ascii="Arial" w:hAnsi="Arial" w:cs="Arial"/>
                <w:sz w:val="16"/>
                <w:szCs w:val="16"/>
              </w:rPr>
              <w:t>Panasonic</w:t>
            </w:r>
          </w:p>
        </w:tc>
      </w:tr>
      <w:tr w:rsidR="00D20F25" w14:paraId="39A3E66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252A00" w14:textId="77777777" w:rsidR="00D20F25" w:rsidRDefault="009B5873">
            <w:pPr>
              <w:snapToGrid w:val="0"/>
              <w:rPr>
                <w:rFonts w:eastAsia="Times New Roman"/>
                <w:bCs/>
                <w:sz w:val="18"/>
                <w:szCs w:val="18"/>
              </w:rPr>
            </w:pPr>
            <w:r>
              <w:rPr>
                <w:rFonts w:eastAsia="Times New Roman"/>
                <w:bCs/>
                <w:sz w:val="18"/>
                <w:szCs w:val="18"/>
              </w:rPr>
              <w:t>8</w:t>
            </w:r>
          </w:p>
        </w:tc>
        <w:tc>
          <w:tcPr>
            <w:tcW w:w="1260" w:type="dxa"/>
            <w:tcBorders>
              <w:top w:val="nil"/>
              <w:left w:val="single" w:sz="4" w:space="0" w:color="A6A6A6"/>
              <w:bottom w:val="single" w:sz="4" w:space="0" w:color="A6A6A6"/>
              <w:right w:val="single" w:sz="4" w:space="0" w:color="A6A6A6"/>
            </w:tcBorders>
          </w:tcPr>
          <w:p w14:paraId="11C90118" w14:textId="77777777" w:rsidR="00D20F25" w:rsidRDefault="003C73FE">
            <w:pPr>
              <w:snapToGrid w:val="0"/>
              <w:rPr>
                <w:sz w:val="18"/>
                <w:szCs w:val="18"/>
              </w:rPr>
            </w:pPr>
            <w:hyperlink r:id="rId33" w:history="1">
              <w:r w:rsidR="009B5873">
                <w:rPr>
                  <w:rStyle w:val="Hyperlink"/>
                  <w:rFonts w:ascii="Arial" w:hAnsi="Arial" w:cs="Arial"/>
                  <w:b/>
                  <w:bCs/>
                  <w:color w:val="0000FF"/>
                  <w:sz w:val="16"/>
                  <w:szCs w:val="16"/>
                </w:rPr>
                <w:t>R1-2507036</w:t>
              </w:r>
            </w:hyperlink>
          </w:p>
        </w:tc>
        <w:tc>
          <w:tcPr>
            <w:tcW w:w="6570" w:type="dxa"/>
            <w:tcBorders>
              <w:top w:val="nil"/>
              <w:left w:val="nil"/>
              <w:bottom w:val="single" w:sz="4" w:space="0" w:color="A6A6A6"/>
              <w:right w:val="single" w:sz="4" w:space="0" w:color="A6A6A6"/>
            </w:tcBorders>
          </w:tcPr>
          <w:p w14:paraId="673BA6F2"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768078B6" w14:textId="77777777" w:rsidR="00D20F25" w:rsidRDefault="009B5873">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D20F25" w14:paraId="10D6103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FCB3391" w14:textId="77777777" w:rsidR="00D20F25" w:rsidRDefault="009B5873">
            <w:pPr>
              <w:snapToGrid w:val="0"/>
              <w:rPr>
                <w:rFonts w:eastAsia="Times New Roman"/>
                <w:bCs/>
                <w:sz w:val="18"/>
                <w:szCs w:val="18"/>
              </w:rPr>
            </w:pPr>
            <w:r>
              <w:rPr>
                <w:rFonts w:eastAsia="Times New Roman"/>
                <w:bCs/>
                <w:sz w:val="18"/>
                <w:szCs w:val="18"/>
              </w:rPr>
              <w:t>9</w:t>
            </w:r>
          </w:p>
        </w:tc>
        <w:tc>
          <w:tcPr>
            <w:tcW w:w="1260" w:type="dxa"/>
            <w:tcBorders>
              <w:top w:val="nil"/>
              <w:left w:val="single" w:sz="4" w:space="0" w:color="A6A6A6"/>
              <w:bottom w:val="single" w:sz="4" w:space="0" w:color="A6A6A6"/>
              <w:right w:val="single" w:sz="4" w:space="0" w:color="A6A6A6"/>
            </w:tcBorders>
          </w:tcPr>
          <w:p w14:paraId="11863152" w14:textId="77777777" w:rsidR="00D20F25" w:rsidRDefault="003C73FE">
            <w:pPr>
              <w:snapToGrid w:val="0"/>
              <w:rPr>
                <w:sz w:val="18"/>
                <w:szCs w:val="18"/>
              </w:rPr>
            </w:pPr>
            <w:hyperlink r:id="rId34" w:history="1">
              <w:r w:rsidR="009B5873">
                <w:rPr>
                  <w:rStyle w:val="Hyperlink"/>
                  <w:rFonts w:ascii="Arial" w:hAnsi="Arial" w:cs="Arial"/>
                  <w:b/>
                  <w:bCs/>
                  <w:color w:val="0000FF"/>
                  <w:sz w:val="16"/>
                  <w:szCs w:val="16"/>
                </w:rPr>
                <w:t>R1-2507095</w:t>
              </w:r>
            </w:hyperlink>
          </w:p>
        </w:tc>
        <w:tc>
          <w:tcPr>
            <w:tcW w:w="6570" w:type="dxa"/>
            <w:tcBorders>
              <w:top w:val="nil"/>
              <w:left w:val="nil"/>
              <w:bottom w:val="single" w:sz="4" w:space="0" w:color="A6A6A6"/>
              <w:right w:val="single" w:sz="4" w:space="0" w:color="A6A6A6"/>
            </w:tcBorders>
          </w:tcPr>
          <w:p w14:paraId="641EE2FD" w14:textId="77777777" w:rsidR="00D20F25" w:rsidRDefault="009B5873">
            <w:pPr>
              <w:snapToGrid w:val="0"/>
              <w:rPr>
                <w:sz w:val="18"/>
                <w:szCs w:val="18"/>
              </w:rPr>
            </w:pPr>
            <w:r>
              <w:rPr>
                <w:rFonts w:ascii="Arial" w:hAnsi="Arial" w:cs="Arial"/>
                <w:sz w:val="16"/>
                <w:szCs w:val="16"/>
              </w:rPr>
              <w:t xml:space="preserve">Maintenance </w:t>
            </w:r>
            <w:proofErr w:type="gramStart"/>
            <w:r>
              <w:rPr>
                <w:rFonts w:ascii="Arial" w:hAnsi="Arial" w:cs="Arial"/>
                <w:sz w:val="16"/>
                <w:szCs w:val="16"/>
              </w:rPr>
              <w:t>on  NR</w:t>
            </w:r>
            <w:proofErr w:type="gramEnd"/>
            <w:r>
              <w:rPr>
                <w:rFonts w:ascii="Arial" w:hAnsi="Arial" w:cs="Arial"/>
                <w:sz w:val="16"/>
                <w:szCs w:val="16"/>
              </w:rPr>
              <w:t xml:space="preserve"> MIMO Phase 5</w:t>
            </w:r>
          </w:p>
        </w:tc>
        <w:tc>
          <w:tcPr>
            <w:tcW w:w="2520" w:type="dxa"/>
            <w:tcBorders>
              <w:top w:val="nil"/>
              <w:left w:val="nil"/>
              <w:bottom w:val="single" w:sz="4" w:space="0" w:color="A6A6A6"/>
              <w:right w:val="single" w:sz="4" w:space="0" w:color="A6A6A6"/>
            </w:tcBorders>
          </w:tcPr>
          <w:p w14:paraId="0FF6F9B3" w14:textId="77777777" w:rsidR="00D20F25" w:rsidRDefault="009B5873">
            <w:pPr>
              <w:snapToGrid w:val="0"/>
              <w:rPr>
                <w:sz w:val="18"/>
                <w:szCs w:val="18"/>
              </w:rPr>
            </w:pPr>
            <w:r>
              <w:rPr>
                <w:rFonts w:ascii="Arial" w:hAnsi="Arial" w:cs="Arial"/>
                <w:sz w:val="16"/>
                <w:szCs w:val="16"/>
              </w:rPr>
              <w:t>CATT</w:t>
            </w:r>
          </w:p>
        </w:tc>
      </w:tr>
      <w:tr w:rsidR="00D20F25" w14:paraId="475D138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F37B1D6" w14:textId="77777777" w:rsidR="00D20F25" w:rsidRDefault="009B5873">
            <w:pPr>
              <w:snapToGrid w:val="0"/>
              <w:rPr>
                <w:rFonts w:eastAsia="Times New Roman"/>
                <w:bCs/>
                <w:sz w:val="18"/>
                <w:szCs w:val="18"/>
              </w:rPr>
            </w:pPr>
            <w:r>
              <w:rPr>
                <w:rFonts w:eastAsia="Times New Roman"/>
                <w:bCs/>
                <w:sz w:val="18"/>
                <w:szCs w:val="18"/>
              </w:rPr>
              <w:t>10</w:t>
            </w:r>
          </w:p>
        </w:tc>
        <w:tc>
          <w:tcPr>
            <w:tcW w:w="1260" w:type="dxa"/>
            <w:tcBorders>
              <w:top w:val="nil"/>
              <w:left w:val="single" w:sz="4" w:space="0" w:color="A6A6A6"/>
              <w:bottom w:val="single" w:sz="4" w:space="0" w:color="A6A6A6"/>
              <w:right w:val="single" w:sz="4" w:space="0" w:color="A6A6A6"/>
            </w:tcBorders>
          </w:tcPr>
          <w:p w14:paraId="16AE6BFC" w14:textId="77777777" w:rsidR="00D20F25" w:rsidRDefault="003C73FE">
            <w:pPr>
              <w:snapToGrid w:val="0"/>
              <w:rPr>
                <w:sz w:val="18"/>
                <w:szCs w:val="18"/>
              </w:rPr>
            </w:pPr>
            <w:hyperlink r:id="rId35" w:history="1">
              <w:r w:rsidR="009B5873">
                <w:rPr>
                  <w:rStyle w:val="Hyperlink"/>
                  <w:rFonts w:ascii="Arial" w:hAnsi="Arial" w:cs="Arial"/>
                  <w:b/>
                  <w:bCs/>
                  <w:color w:val="0000FF"/>
                  <w:sz w:val="16"/>
                  <w:szCs w:val="16"/>
                </w:rPr>
                <w:t>R1-2507159</w:t>
              </w:r>
            </w:hyperlink>
          </w:p>
        </w:tc>
        <w:tc>
          <w:tcPr>
            <w:tcW w:w="6570" w:type="dxa"/>
            <w:tcBorders>
              <w:top w:val="nil"/>
              <w:left w:val="nil"/>
              <w:bottom w:val="single" w:sz="4" w:space="0" w:color="A6A6A6"/>
              <w:right w:val="single" w:sz="4" w:space="0" w:color="A6A6A6"/>
            </w:tcBorders>
          </w:tcPr>
          <w:p w14:paraId="3C716529" w14:textId="77777777" w:rsidR="00D20F25" w:rsidRDefault="009B5873">
            <w:pPr>
              <w:snapToGrid w:val="0"/>
              <w:rPr>
                <w:sz w:val="18"/>
                <w:szCs w:val="18"/>
              </w:rPr>
            </w:pPr>
            <w:r>
              <w:rPr>
                <w:rFonts w:ascii="Arial" w:hAnsi="Arial" w:cs="Arial"/>
                <w:sz w:val="16"/>
                <w:szCs w:val="16"/>
              </w:rPr>
              <w:t>Remaining Issues of NR MIMO Phase 5</w:t>
            </w:r>
          </w:p>
        </w:tc>
        <w:tc>
          <w:tcPr>
            <w:tcW w:w="2520" w:type="dxa"/>
            <w:tcBorders>
              <w:top w:val="nil"/>
              <w:left w:val="nil"/>
              <w:bottom w:val="single" w:sz="4" w:space="0" w:color="A6A6A6"/>
              <w:right w:val="single" w:sz="4" w:space="0" w:color="A6A6A6"/>
            </w:tcBorders>
          </w:tcPr>
          <w:p w14:paraId="65429BBA" w14:textId="77777777" w:rsidR="00D20F25" w:rsidRDefault="009B5873">
            <w:pPr>
              <w:snapToGrid w:val="0"/>
              <w:rPr>
                <w:sz w:val="18"/>
                <w:szCs w:val="18"/>
              </w:rPr>
            </w:pPr>
            <w:r>
              <w:rPr>
                <w:rFonts w:ascii="Arial" w:hAnsi="Arial" w:cs="Arial"/>
                <w:sz w:val="16"/>
                <w:szCs w:val="16"/>
              </w:rPr>
              <w:t>OPPO</w:t>
            </w:r>
          </w:p>
        </w:tc>
      </w:tr>
      <w:tr w:rsidR="00D20F25" w14:paraId="7C26885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8C1E2AD" w14:textId="77777777" w:rsidR="00D20F25" w:rsidRDefault="009B5873">
            <w:pPr>
              <w:snapToGrid w:val="0"/>
              <w:rPr>
                <w:rFonts w:eastAsia="Times New Roman"/>
                <w:bCs/>
                <w:sz w:val="18"/>
                <w:szCs w:val="18"/>
              </w:rPr>
            </w:pPr>
            <w:r>
              <w:rPr>
                <w:rFonts w:eastAsia="Times New Roman"/>
                <w:bCs/>
                <w:sz w:val="18"/>
                <w:szCs w:val="18"/>
              </w:rPr>
              <w:t>11</w:t>
            </w:r>
          </w:p>
        </w:tc>
        <w:tc>
          <w:tcPr>
            <w:tcW w:w="1260" w:type="dxa"/>
            <w:tcBorders>
              <w:top w:val="nil"/>
              <w:left w:val="single" w:sz="4" w:space="0" w:color="A6A6A6"/>
              <w:bottom w:val="single" w:sz="4" w:space="0" w:color="A6A6A6"/>
              <w:right w:val="single" w:sz="4" w:space="0" w:color="A6A6A6"/>
            </w:tcBorders>
          </w:tcPr>
          <w:p w14:paraId="2121E423" w14:textId="77777777" w:rsidR="00D20F25" w:rsidRDefault="003C73FE">
            <w:pPr>
              <w:snapToGrid w:val="0"/>
              <w:rPr>
                <w:sz w:val="18"/>
                <w:szCs w:val="18"/>
              </w:rPr>
            </w:pPr>
            <w:hyperlink r:id="rId36" w:history="1">
              <w:r w:rsidR="009B5873">
                <w:rPr>
                  <w:rStyle w:val="Hyperlink"/>
                  <w:rFonts w:ascii="Arial" w:hAnsi="Arial" w:cs="Arial"/>
                  <w:b/>
                  <w:bCs/>
                  <w:color w:val="0000FF"/>
                  <w:sz w:val="16"/>
                  <w:szCs w:val="16"/>
                </w:rPr>
                <w:t>R1-2507228</w:t>
              </w:r>
            </w:hyperlink>
          </w:p>
        </w:tc>
        <w:tc>
          <w:tcPr>
            <w:tcW w:w="6570" w:type="dxa"/>
            <w:tcBorders>
              <w:top w:val="nil"/>
              <w:left w:val="nil"/>
              <w:bottom w:val="single" w:sz="4" w:space="0" w:color="A6A6A6"/>
              <w:right w:val="single" w:sz="4" w:space="0" w:color="A6A6A6"/>
            </w:tcBorders>
          </w:tcPr>
          <w:p w14:paraId="2C39CBA9" w14:textId="77777777" w:rsidR="00D20F25" w:rsidRDefault="009B5873">
            <w:pPr>
              <w:snapToGrid w:val="0"/>
              <w:rPr>
                <w:sz w:val="18"/>
                <w:szCs w:val="18"/>
              </w:rPr>
            </w:pPr>
            <w:r>
              <w:rPr>
                <w:rFonts w:ascii="Arial" w:hAnsi="Arial" w:cs="Arial"/>
                <w:sz w:val="16"/>
                <w:szCs w:val="16"/>
              </w:rPr>
              <w:t>Remaining issue on NR MIMO Phase 5</w:t>
            </w:r>
          </w:p>
        </w:tc>
        <w:tc>
          <w:tcPr>
            <w:tcW w:w="2520" w:type="dxa"/>
            <w:tcBorders>
              <w:top w:val="nil"/>
              <w:left w:val="nil"/>
              <w:bottom w:val="single" w:sz="4" w:space="0" w:color="A6A6A6"/>
              <w:right w:val="single" w:sz="4" w:space="0" w:color="A6A6A6"/>
            </w:tcBorders>
          </w:tcPr>
          <w:p w14:paraId="4046EE08" w14:textId="77777777" w:rsidR="00D20F25" w:rsidRDefault="009B5873">
            <w:pPr>
              <w:snapToGrid w:val="0"/>
              <w:rPr>
                <w:sz w:val="18"/>
                <w:szCs w:val="18"/>
              </w:rPr>
            </w:pPr>
            <w:r>
              <w:rPr>
                <w:rFonts w:ascii="Arial" w:hAnsi="Arial" w:cs="Arial"/>
                <w:sz w:val="16"/>
                <w:szCs w:val="16"/>
              </w:rPr>
              <w:t>Samsung</w:t>
            </w:r>
          </w:p>
        </w:tc>
      </w:tr>
      <w:tr w:rsidR="00D20F25" w14:paraId="196197E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4A415B" w14:textId="77777777" w:rsidR="00D20F25" w:rsidRDefault="009B5873">
            <w:pPr>
              <w:snapToGrid w:val="0"/>
              <w:rPr>
                <w:rFonts w:eastAsia="Times New Roman"/>
                <w:bCs/>
                <w:sz w:val="18"/>
                <w:szCs w:val="18"/>
              </w:rPr>
            </w:pPr>
            <w:r>
              <w:rPr>
                <w:rFonts w:eastAsia="Times New Roman"/>
                <w:bCs/>
                <w:sz w:val="18"/>
                <w:szCs w:val="18"/>
              </w:rPr>
              <w:t>12</w:t>
            </w:r>
          </w:p>
        </w:tc>
        <w:tc>
          <w:tcPr>
            <w:tcW w:w="1260" w:type="dxa"/>
            <w:tcBorders>
              <w:top w:val="nil"/>
              <w:left w:val="single" w:sz="4" w:space="0" w:color="A6A6A6"/>
              <w:bottom w:val="single" w:sz="4" w:space="0" w:color="A6A6A6"/>
              <w:right w:val="single" w:sz="4" w:space="0" w:color="A6A6A6"/>
            </w:tcBorders>
          </w:tcPr>
          <w:p w14:paraId="54BA3DB6" w14:textId="77777777" w:rsidR="00D20F25" w:rsidRDefault="003C73FE">
            <w:pPr>
              <w:snapToGrid w:val="0"/>
              <w:rPr>
                <w:sz w:val="18"/>
                <w:szCs w:val="18"/>
              </w:rPr>
            </w:pPr>
            <w:hyperlink r:id="rId37" w:history="1">
              <w:r w:rsidR="009B5873">
                <w:rPr>
                  <w:rStyle w:val="Hyperlink"/>
                  <w:rFonts w:ascii="Arial" w:hAnsi="Arial" w:cs="Arial"/>
                  <w:b/>
                  <w:bCs/>
                  <w:color w:val="0000FF"/>
                  <w:sz w:val="16"/>
                  <w:szCs w:val="16"/>
                </w:rPr>
                <w:t>R1-2507278</w:t>
              </w:r>
            </w:hyperlink>
          </w:p>
        </w:tc>
        <w:tc>
          <w:tcPr>
            <w:tcW w:w="6570" w:type="dxa"/>
            <w:tcBorders>
              <w:top w:val="nil"/>
              <w:left w:val="nil"/>
              <w:bottom w:val="single" w:sz="4" w:space="0" w:color="A6A6A6"/>
              <w:right w:val="single" w:sz="4" w:space="0" w:color="A6A6A6"/>
            </w:tcBorders>
          </w:tcPr>
          <w:p w14:paraId="07DE607D" w14:textId="77777777" w:rsidR="00D20F25" w:rsidRDefault="009B5873">
            <w:pPr>
              <w:snapToGrid w:val="0"/>
              <w:rPr>
                <w:sz w:val="18"/>
                <w:szCs w:val="18"/>
              </w:rPr>
            </w:pPr>
            <w:r>
              <w:rPr>
                <w:rFonts w:ascii="Arial" w:hAnsi="Arial" w:cs="Arial"/>
                <w:sz w:val="16"/>
                <w:szCs w:val="16"/>
              </w:rPr>
              <w:t>Remaining issues on NR MIMO Phase 5</w:t>
            </w:r>
          </w:p>
        </w:tc>
        <w:tc>
          <w:tcPr>
            <w:tcW w:w="2520" w:type="dxa"/>
            <w:tcBorders>
              <w:top w:val="nil"/>
              <w:left w:val="nil"/>
              <w:bottom w:val="single" w:sz="4" w:space="0" w:color="A6A6A6"/>
              <w:right w:val="single" w:sz="4" w:space="0" w:color="A6A6A6"/>
            </w:tcBorders>
          </w:tcPr>
          <w:p w14:paraId="79284810" w14:textId="77777777" w:rsidR="00D20F25" w:rsidRDefault="009B5873">
            <w:pPr>
              <w:snapToGrid w:val="0"/>
              <w:rPr>
                <w:sz w:val="18"/>
                <w:szCs w:val="18"/>
              </w:rPr>
            </w:pPr>
            <w:r>
              <w:rPr>
                <w:rFonts w:ascii="Arial" w:hAnsi="Arial" w:cs="Arial"/>
                <w:sz w:val="16"/>
                <w:szCs w:val="16"/>
              </w:rPr>
              <w:t>Fujitsu</w:t>
            </w:r>
          </w:p>
        </w:tc>
      </w:tr>
      <w:tr w:rsidR="00D20F25" w14:paraId="670AB5B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00D7021" w14:textId="77777777" w:rsidR="00D20F25" w:rsidRDefault="009B5873">
            <w:pPr>
              <w:snapToGrid w:val="0"/>
              <w:rPr>
                <w:rFonts w:eastAsia="Times New Roman"/>
                <w:bCs/>
                <w:sz w:val="18"/>
                <w:szCs w:val="18"/>
              </w:rPr>
            </w:pPr>
            <w:r>
              <w:rPr>
                <w:rFonts w:eastAsia="Times New Roman"/>
                <w:bCs/>
                <w:sz w:val="18"/>
                <w:szCs w:val="18"/>
              </w:rPr>
              <w:t>13</w:t>
            </w:r>
          </w:p>
        </w:tc>
        <w:tc>
          <w:tcPr>
            <w:tcW w:w="1260" w:type="dxa"/>
            <w:tcBorders>
              <w:top w:val="nil"/>
              <w:left w:val="single" w:sz="4" w:space="0" w:color="A6A6A6"/>
              <w:bottom w:val="single" w:sz="4" w:space="0" w:color="A6A6A6"/>
              <w:right w:val="single" w:sz="4" w:space="0" w:color="A6A6A6"/>
            </w:tcBorders>
          </w:tcPr>
          <w:p w14:paraId="2E937B74" w14:textId="77777777" w:rsidR="00D20F25" w:rsidRDefault="003C73FE">
            <w:pPr>
              <w:snapToGrid w:val="0"/>
              <w:rPr>
                <w:sz w:val="18"/>
                <w:szCs w:val="18"/>
              </w:rPr>
            </w:pPr>
            <w:hyperlink r:id="rId38" w:history="1">
              <w:r w:rsidR="009B5873">
                <w:rPr>
                  <w:rStyle w:val="Hyperlink"/>
                  <w:rFonts w:ascii="Arial" w:hAnsi="Arial" w:cs="Arial"/>
                  <w:b/>
                  <w:bCs/>
                  <w:color w:val="0000FF"/>
                  <w:sz w:val="16"/>
                  <w:szCs w:val="16"/>
                </w:rPr>
                <w:t>R1-2507316</w:t>
              </w:r>
            </w:hyperlink>
          </w:p>
        </w:tc>
        <w:tc>
          <w:tcPr>
            <w:tcW w:w="6570" w:type="dxa"/>
            <w:tcBorders>
              <w:top w:val="nil"/>
              <w:left w:val="nil"/>
              <w:bottom w:val="single" w:sz="4" w:space="0" w:color="A6A6A6"/>
              <w:right w:val="single" w:sz="4" w:space="0" w:color="A6A6A6"/>
            </w:tcBorders>
          </w:tcPr>
          <w:p w14:paraId="6AF3E655" w14:textId="77777777" w:rsidR="00D20F25" w:rsidRDefault="009B5873">
            <w:pPr>
              <w:snapToGrid w:val="0"/>
              <w:rPr>
                <w:sz w:val="18"/>
                <w:szCs w:val="18"/>
              </w:rPr>
            </w:pPr>
            <w:r>
              <w:rPr>
                <w:rFonts w:ascii="Arial" w:hAnsi="Arial" w:cs="Arial"/>
                <w:sz w:val="16"/>
                <w:szCs w:val="16"/>
              </w:rPr>
              <w:t>Remaining issues on NR MIMO Phase 5</w:t>
            </w:r>
          </w:p>
        </w:tc>
        <w:tc>
          <w:tcPr>
            <w:tcW w:w="2520" w:type="dxa"/>
            <w:tcBorders>
              <w:top w:val="nil"/>
              <w:left w:val="nil"/>
              <w:bottom w:val="single" w:sz="4" w:space="0" w:color="A6A6A6"/>
              <w:right w:val="single" w:sz="4" w:space="0" w:color="A6A6A6"/>
            </w:tcBorders>
          </w:tcPr>
          <w:p w14:paraId="29D838E0" w14:textId="77777777" w:rsidR="00D20F25" w:rsidRDefault="009B5873">
            <w:pPr>
              <w:snapToGrid w:val="0"/>
              <w:rPr>
                <w:sz w:val="18"/>
                <w:szCs w:val="18"/>
              </w:rPr>
            </w:pPr>
            <w:r>
              <w:rPr>
                <w:rFonts w:ascii="Arial" w:hAnsi="Arial" w:cs="Arial"/>
                <w:sz w:val="16"/>
                <w:szCs w:val="16"/>
              </w:rPr>
              <w:t>NEC</w:t>
            </w:r>
          </w:p>
        </w:tc>
      </w:tr>
      <w:tr w:rsidR="00D20F25" w14:paraId="682A07C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0EA7DEF" w14:textId="77777777" w:rsidR="00D20F25" w:rsidRDefault="009B5873">
            <w:pPr>
              <w:snapToGrid w:val="0"/>
              <w:rPr>
                <w:rFonts w:eastAsia="Times New Roman"/>
                <w:bCs/>
                <w:sz w:val="18"/>
                <w:szCs w:val="18"/>
              </w:rPr>
            </w:pPr>
            <w:r>
              <w:rPr>
                <w:rFonts w:eastAsia="Times New Roman"/>
                <w:bCs/>
                <w:sz w:val="18"/>
                <w:szCs w:val="18"/>
              </w:rPr>
              <w:t>14</w:t>
            </w:r>
          </w:p>
        </w:tc>
        <w:tc>
          <w:tcPr>
            <w:tcW w:w="1260" w:type="dxa"/>
            <w:tcBorders>
              <w:top w:val="nil"/>
              <w:left w:val="single" w:sz="4" w:space="0" w:color="A6A6A6"/>
              <w:bottom w:val="single" w:sz="4" w:space="0" w:color="A6A6A6"/>
              <w:right w:val="single" w:sz="4" w:space="0" w:color="A6A6A6"/>
            </w:tcBorders>
          </w:tcPr>
          <w:p w14:paraId="5EEDF9BD" w14:textId="77777777" w:rsidR="00D20F25" w:rsidRDefault="003C73FE">
            <w:pPr>
              <w:snapToGrid w:val="0"/>
              <w:rPr>
                <w:sz w:val="18"/>
                <w:szCs w:val="18"/>
              </w:rPr>
            </w:pPr>
            <w:hyperlink r:id="rId39" w:history="1">
              <w:r w:rsidR="009B5873">
                <w:rPr>
                  <w:rStyle w:val="Hyperlink"/>
                  <w:rFonts w:ascii="Arial" w:hAnsi="Arial" w:cs="Arial"/>
                  <w:b/>
                  <w:bCs/>
                  <w:color w:val="0000FF"/>
                  <w:sz w:val="16"/>
                  <w:szCs w:val="16"/>
                </w:rPr>
                <w:t>R1-2507346</w:t>
              </w:r>
            </w:hyperlink>
          </w:p>
        </w:tc>
        <w:tc>
          <w:tcPr>
            <w:tcW w:w="6570" w:type="dxa"/>
            <w:tcBorders>
              <w:top w:val="nil"/>
              <w:left w:val="nil"/>
              <w:bottom w:val="single" w:sz="4" w:space="0" w:color="A6A6A6"/>
              <w:right w:val="single" w:sz="4" w:space="0" w:color="A6A6A6"/>
            </w:tcBorders>
          </w:tcPr>
          <w:p w14:paraId="6A929F2D"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15F1612F" w14:textId="77777777" w:rsidR="00D20F25" w:rsidRDefault="009B5873">
            <w:pPr>
              <w:snapToGrid w:val="0"/>
              <w:rPr>
                <w:sz w:val="18"/>
                <w:szCs w:val="18"/>
              </w:rPr>
            </w:pPr>
            <w:r>
              <w:rPr>
                <w:rFonts w:ascii="Arial" w:hAnsi="Arial" w:cs="Arial"/>
                <w:sz w:val="16"/>
                <w:szCs w:val="16"/>
              </w:rPr>
              <w:t>Ericsson</w:t>
            </w:r>
          </w:p>
        </w:tc>
      </w:tr>
      <w:tr w:rsidR="00D20F25" w14:paraId="00E7FC4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F78ACD1" w14:textId="77777777" w:rsidR="00D20F25" w:rsidRDefault="009B5873">
            <w:pPr>
              <w:snapToGrid w:val="0"/>
              <w:rPr>
                <w:rFonts w:eastAsia="Times New Roman"/>
                <w:bCs/>
                <w:sz w:val="18"/>
                <w:szCs w:val="18"/>
              </w:rPr>
            </w:pPr>
            <w:r>
              <w:rPr>
                <w:rFonts w:eastAsia="Times New Roman"/>
                <w:bCs/>
                <w:sz w:val="18"/>
                <w:szCs w:val="18"/>
              </w:rPr>
              <w:t>15</w:t>
            </w:r>
          </w:p>
        </w:tc>
        <w:tc>
          <w:tcPr>
            <w:tcW w:w="1260" w:type="dxa"/>
            <w:tcBorders>
              <w:top w:val="nil"/>
              <w:left w:val="single" w:sz="4" w:space="0" w:color="A6A6A6"/>
              <w:bottom w:val="single" w:sz="4" w:space="0" w:color="A6A6A6"/>
              <w:right w:val="single" w:sz="4" w:space="0" w:color="A6A6A6"/>
            </w:tcBorders>
          </w:tcPr>
          <w:p w14:paraId="438A93C2" w14:textId="77777777" w:rsidR="00D20F25" w:rsidRDefault="003C73FE">
            <w:pPr>
              <w:snapToGrid w:val="0"/>
              <w:rPr>
                <w:sz w:val="18"/>
                <w:szCs w:val="18"/>
              </w:rPr>
            </w:pPr>
            <w:hyperlink r:id="rId40" w:history="1">
              <w:r w:rsidR="009B5873">
                <w:rPr>
                  <w:rStyle w:val="Hyperlink"/>
                  <w:rFonts w:ascii="Arial" w:hAnsi="Arial" w:cs="Arial"/>
                  <w:b/>
                  <w:bCs/>
                  <w:color w:val="0000FF"/>
                  <w:sz w:val="16"/>
                  <w:szCs w:val="16"/>
                </w:rPr>
                <w:t>R1-2507436</w:t>
              </w:r>
            </w:hyperlink>
          </w:p>
        </w:tc>
        <w:tc>
          <w:tcPr>
            <w:tcW w:w="6570" w:type="dxa"/>
            <w:tcBorders>
              <w:top w:val="nil"/>
              <w:left w:val="nil"/>
              <w:bottom w:val="single" w:sz="4" w:space="0" w:color="A6A6A6"/>
              <w:right w:val="single" w:sz="4" w:space="0" w:color="A6A6A6"/>
            </w:tcBorders>
          </w:tcPr>
          <w:p w14:paraId="36535E68"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375988F5" w14:textId="77777777" w:rsidR="00D20F25" w:rsidRDefault="009B5873">
            <w:pPr>
              <w:snapToGrid w:val="0"/>
              <w:rPr>
                <w:sz w:val="18"/>
                <w:szCs w:val="18"/>
              </w:rPr>
            </w:pPr>
            <w:r>
              <w:rPr>
                <w:rFonts w:ascii="Arial" w:hAnsi="Arial" w:cs="Arial"/>
                <w:sz w:val="16"/>
                <w:szCs w:val="16"/>
              </w:rPr>
              <w:t>Lenovo</w:t>
            </w:r>
          </w:p>
        </w:tc>
      </w:tr>
      <w:tr w:rsidR="00D20F25" w14:paraId="74214F6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EC68231" w14:textId="77777777" w:rsidR="00D20F25" w:rsidRDefault="009B5873">
            <w:pPr>
              <w:snapToGrid w:val="0"/>
              <w:rPr>
                <w:rFonts w:eastAsia="Times New Roman"/>
                <w:bCs/>
                <w:sz w:val="18"/>
                <w:szCs w:val="18"/>
              </w:rPr>
            </w:pPr>
            <w:r>
              <w:rPr>
                <w:rFonts w:eastAsia="Times New Roman"/>
                <w:bCs/>
                <w:sz w:val="18"/>
                <w:szCs w:val="18"/>
              </w:rPr>
              <w:t>16</w:t>
            </w:r>
          </w:p>
        </w:tc>
        <w:tc>
          <w:tcPr>
            <w:tcW w:w="1260" w:type="dxa"/>
            <w:tcBorders>
              <w:top w:val="nil"/>
              <w:left w:val="single" w:sz="4" w:space="0" w:color="A6A6A6"/>
              <w:bottom w:val="single" w:sz="4" w:space="0" w:color="A6A6A6"/>
              <w:right w:val="single" w:sz="4" w:space="0" w:color="A6A6A6"/>
            </w:tcBorders>
          </w:tcPr>
          <w:p w14:paraId="007D6D72" w14:textId="77777777" w:rsidR="00D20F25" w:rsidRDefault="003C73FE">
            <w:pPr>
              <w:snapToGrid w:val="0"/>
              <w:rPr>
                <w:sz w:val="18"/>
                <w:szCs w:val="18"/>
              </w:rPr>
            </w:pPr>
            <w:hyperlink r:id="rId41" w:history="1">
              <w:r w:rsidR="009B5873">
                <w:rPr>
                  <w:rStyle w:val="Hyperlink"/>
                  <w:rFonts w:ascii="Arial" w:hAnsi="Arial" w:cs="Arial"/>
                  <w:b/>
                  <w:bCs/>
                  <w:color w:val="0000FF"/>
                  <w:sz w:val="16"/>
                  <w:szCs w:val="16"/>
                </w:rPr>
                <w:t>R1-2507453</w:t>
              </w:r>
            </w:hyperlink>
          </w:p>
        </w:tc>
        <w:tc>
          <w:tcPr>
            <w:tcW w:w="6570" w:type="dxa"/>
            <w:tcBorders>
              <w:top w:val="nil"/>
              <w:left w:val="nil"/>
              <w:bottom w:val="single" w:sz="4" w:space="0" w:color="A6A6A6"/>
              <w:right w:val="single" w:sz="4" w:space="0" w:color="A6A6A6"/>
            </w:tcBorders>
          </w:tcPr>
          <w:p w14:paraId="66DC4C9C"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2C73DE3B" w14:textId="77777777" w:rsidR="00D20F25" w:rsidRDefault="009B5873">
            <w:pPr>
              <w:snapToGrid w:val="0"/>
              <w:rPr>
                <w:sz w:val="18"/>
                <w:szCs w:val="18"/>
              </w:rPr>
            </w:pPr>
            <w:proofErr w:type="spellStart"/>
            <w:r>
              <w:rPr>
                <w:rFonts w:ascii="Arial" w:hAnsi="Arial" w:cs="Arial"/>
                <w:sz w:val="16"/>
                <w:szCs w:val="16"/>
              </w:rPr>
              <w:t>Ofinno</w:t>
            </w:r>
            <w:proofErr w:type="spellEnd"/>
          </w:p>
        </w:tc>
      </w:tr>
      <w:tr w:rsidR="00D20F25" w14:paraId="454007D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CF017AE" w14:textId="77777777" w:rsidR="00D20F25" w:rsidRDefault="009B5873">
            <w:pPr>
              <w:snapToGrid w:val="0"/>
              <w:rPr>
                <w:rFonts w:eastAsia="Times New Roman"/>
                <w:bCs/>
                <w:sz w:val="18"/>
                <w:szCs w:val="18"/>
              </w:rPr>
            </w:pPr>
            <w:r>
              <w:rPr>
                <w:rFonts w:eastAsia="Times New Roman"/>
                <w:bCs/>
                <w:sz w:val="18"/>
                <w:szCs w:val="18"/>
              </w:rPr>
              <w:t>17</w:t>
            </w:r>
          </w:p>
        </w:tc>
        <w:tc>
          <w:tcPr>
            <w:tcW w:w="1260" w:type="dxa"/>
            <w:tcBorders>
              <w:top w:val="nil"/>
              <w:left w:val="single" w:sz="4" w:space="0" w:color="A6A6A6"/>
              <w:bottom w:val="single" w:sz="4" w:space="0" w:color="A6A6A6"/>
              <w:right w:val="single" w:sz="4" w:space="0" w:color="A6A6A6"/>
            </w:tcBorders>
          </w:tcPr>
          <w:p w14:paraId="61C95263" w14:textId="77777777" w:rsidR="00D20F25" w:rsidRDefault="003C73FE">
            <w:pPr>
              <w:snapToGrid w:val="0"/>
              <w:rPr>
                <w:sz w:val="18"/>
                <w:szCs w:val="18"/>
              </w:rPr>
            </w:pPr>
            <w:hyperlink r:id="rId42" w:history="1">
              <w:r w:rsidR="009B5873">
                <w:rPr>
                  <w:rStyle w:val="Hyperlink"/>
                  <w:rFonts w:ascii="Arial" w:hAnsi="Arial" w:cs="Arial"/>
                  <w:b/>
                  <w:bCs/>
                  <w:color w:val="0000FF"/>
                  <w:sz w:val="16"/>
                  <w:szCs w:val="16"/>
                </w:rPr>
                <w:t>R1-2507558</w:t>
              </w:r>
            </w:hyperlink>
          </w:p>
        </w:tc>
        <w:tc>
          <w:tcPr>
            <w:tcW w:w="6570" w:type="dxa"/>
            <w:tcBorders>
              <w:top w:val="nil"/>
              <w:left w:val="nil"/>
              <w:bottom w:val="single" w:sz="4" w:space="0" w:color="A6A6A6"/>
              <w:right w:val="single" w:sz="4" w:space="0" w:color="A6A6A6"/>
            </w:tcBorders>
          </w:tcPr>
          <w:p w14:paraId="036A9A8D" w14:textId="77777777" w:rsidR="00D20F25" w:rsidRDefault="009B5873">
            <w:pPr>
              <w:snapToGrid w:val="0"/>
              <w:rPr>
                <w:sz w:val="18"/>
                <w:szCs w:val="18"/>
              </w:rPr>
            </w:pPr>
            <w:r>
              <w:rPr>
                <w:rFonts w:ascii="Arial" w:hAnsi="Arial" w:cs="Arial"/>
                <w:sz w:val="16"/>
                <w:szCs w:val="16"/>
              </w:rPr>
              <w:t>Maintenance on Rel-19 CSI enhancements</w:t>
            </w:r>
          </w:p>
        </w:tc>
        <w:tc>
          <w:tcPr>
            <w:tcW w:w="2520" w:type="dxa"/>
            <w:tcBorders>
              <w:top w:val="nil"/>
              <w:left w:val="nil"/>
              <w:bottom w:val="single" w:sz="4" w:space="0" w:color="A6A6A6"/>
              <w:right w:val="single" w:sz="4" w:space="0" w:color="A6A6A6"/>
            </w:tcBorders>
          </w:tcPr>
          <w:p w14:paraId="2BB7CCFE" w14:textId="77777777" w:rsidR="00D20F25" w:rsidRDefault="009B5873">
            <w:pPr>
              <w:snapToGrid w:val="0"/>
              <w:rPr>
                <w:sz w:val="18"/>
                <w:szCs w:val="18"/>
              </w:rPr>
            </w:pPr>
            <w:proofErr w:type="spellStart"/>
            <w:r>
              <w:rPr>
                <w:rFonts w:ascii="Arial" w:hAnsi="Arial" w:cs="Arial"/>
                <w:sz w:val="16"/>
                <w:szCs w:val="16"/>
              </w:rPr>
              <w:t>Tejas</w:t>
            </w:r>
            <w:proofErr w:type="spellEnd"/>
            <w:r>
              <w:rPr>
                <w:rFonts w:ascii="Arial" w:hAnsi="Arial" w:cs="Arial"/>
                <w:sz w:val="16"/>
                <w:szCs w:val="16"/>
              </w:rPr>
              <w:t xml:space="preserve"> Network Limited</w:t>
            </w:r>
          </w:p>
        </w:tc>
      </w:tr>
      <w:tr w:rsidR="00D20F25" w14:paraId="040503B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479753C" w14:textId="77777777" w:rsidR="00D20F25" w:rsidRDefault="009B5873">
            <w:pPr>
              <w:snapToGrid w:val="0"/>
              <w:rPr>
                <w:rFonts w:eastAsia="Times New Roman"/>
                <w:bCs/>
                <w:sz w:val="18"/>
                <w:szCs w:val="18"/>
              </w:rPr>
            </w:pPr>
            <w:r>
              <w:rPr>
                <w:rFonts w:eastAsia="Times New Roman"/>
                <w:bCs/>
                <w:sz w:val="18"/>
                <w:szCs w:val="18"/>
              </w:rPr>
              <w:t>18</w:t>
            </w:r>
          </w:p>
        </w:tc>
        <w:tc>
          <w:tcPr>
            <w:tcW w:w="1260" w:type="dxa"/>
            <w:tcBorders>
              <w:top w:val="nil"/>
              <w:left w:val="single" w:sz="4" w:space="0" w:color="A6A6A6"/>
              <w:bottom w:val="single" w:sz="4" w:space="0" w:color="A6A6A6"/>
              <w:right w:val="single" w:sz="4" w:space="0" w:color="A6A6A6"/>
            </w:tcBorders>
          </w:tcPr>
          <w:p w14:paraId="02934622" w14:textId="77777777" w:rsidR="00D20F25" w:rsidRDefault="003C73FE">
            <w:pPr>
              <w:snapToGrid w:val="0"/>
              <w:rPr>
                <w:sz w:val="18"/>
                <w:szCs w:val="18"/>
              </w:rPr>
            </w:pPr>
            <w:hyperlink r:id="rId43" w:history="1">
              <w:r w:rsidR="009B5873">
                <w:rPr>
                  <w:rStyle w:val="Hyperlink"/>
                  <w:rFonts w:ascii="Arial" w:hAnsi="Arial" w:cs="Arial"/>
                  <w:b/>
                  <w:bCs/>
                  <w:color w:val="0000FF"/>
                  <w:sz w:val="16"/>
                  <w:szCs w:val="16"/>
                </w:rPr>
                <w:t>R1-2507577</w:t>
              </w:r>
            </w:hyperlink>
          </w:p>
        </w:tc>
        <w:tc>
          <w:tcPr>
            <w:tcW w:w="6570" w:type="dxa"/>
            <w:tcBorders>
              <w:top w:val="nil"/>
              <w:left w:val="nil"/>
              <w:bottom w:val="single" w:sz="4" w:space="0" w:color="A6A6A6"/>
              <w:right w:val="single" w:sz="4" w:space="0" w:color="A6A6A6"/>
            </w:tcBorders>
          </w:tcPr>
          <w:p w14:paraId="66F636D4"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0EA250DE" w14:textId="77777777" w:rsidR="00D20F25" w:rsidRDefault="009B5873">
            <w:pPr>
              <w:snapToGrid w:val="0"/>
              <w:rPr>
                <w:sz w:val="18"/>
                <w:szCs w:val="18"/>
              </w:rPr>
            </w:pPr>
            <w:r>
              <w:rPr>
                <w:rFonts w:ascii="Arial" w:hAnsi="Arial" w:cs="Arial"/>
                <w:sz w:val="16"/>
                <w:szCs w:val="16"/>
              </w:rPr>
              <w:t>Google</w:t>
            </w:r>
          </w:p>
        </w:tc>
      </w:tr>
      <w:tr w:rsidR="00D20F25" w14:paraId="3E2D6F0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F6BECED" w14:textId="77777777" w:rsidR="00D20F25" w:rsidRDefault="009B5873">
            <w:pPr>
              <w:snapToGrid w:val="0"/>
              <w:rPr>
                <w:rFonts w:eastAsia="Times New Roman"/>
                <w:bCs/>
                <w:sz w:val="18"/>
                <w:szCs w:val="18"/>
              </w:rPr>
            </w:pPr>
            <w:r>
              <w:rPr>
                <w:rFonts w:eastAsia="Times New Roman"/>
                <w:bCs/>
                <w:sz w:val="18"/>
                <w:szCs w:val="18"/>
              </w:rPr>
              <w:t>19</w:t>
            </w:r>
          </w:p>
        </w:tc>
        <w:tc>
          <w:tcPr>
            <w:tcW w:w="1260" w:type="dxa"/>
            <w:tcBorders>
              <w:top w:val="nil"/>
              <w:left w:val="single" w:sz="4" w:space="0" w:color="A6A6A6"/>
              <w:bottom w:val="single" w:sz="4" w:space="0" w:color="A6A6A6"/>
              <w:right w:val="single" w:sz="4" w:space="0" w:color="A6A6A6"/>
            </w:tcBorders>
          </w:tcPr>
          <w:p w14:paraId="7A6D2672" w14:textId="77777777" w:rsidR="00D20F25" w:rsidRDefault="003C73FE">
            <w:pPr>
              <w:snapToGrid w:val="0"/>
              <w:rPr>
                <w:sz w:val="18"/>
                <w:szCs w:val="18"/>
              </w:rPr>
            </w:pPr>
            <w:hyperlink r:id="rId44" w:history="1">
              <w:r w:rsidR="009B5873">
                <w:rPr>
                  <w:rStyle w:val="Hyperlink"/>
                  <w:rFonts w:ascii="Arial" w:hAnsi="Arial" w:cs="Arial"/>
                  <w:b/>
                  <w:bCs/>
                  <w:color w:val="0000FF"/>
                  <w:sz w:val="16"/>
                  <w:szCs w:val="16"/>
                </w:rPr>
                <w:t>R1-2507628</w:t>
              </w:r>
            </w:hyperlink>
          </w:p>
        </w:tc>
        <w:tc>
          <w:tcPr>
            <w:tcW w:w="6570" w:type="dxa"/>
            <w:tcBorders>
              <w:top w:val="nil"/>
              <w:left w:val="nil"/>
              <w:bottom w:val="single" w:sz="4" w:space="0" w:color="A6A6A6"/>
              <w:right w:val="single" w:sz="4" w:space="0" w:color="A6A6A6"/>
            </w:tcBorders>
          </w:tcPr>
          <w:p w14:paraId="4868E843" w14:textId="77777777" w:rsidR="00D20F25" w:rsidRDefault="009B5873">
            <w:pPr>
              <w:snapToGrid w:val="0"/>
              <w:rPr>
                <w:sz w:val="18"/>
                <w:szCs w:val="18"/>
              </w:rPr>
            </w:pPr>
            <w:r>
              <w:rPr>
                <w:rFonts w:ascii="Arial" w:hAnsi="Arial" w:cs="Arial"/>
                <w:sz w:val="16"/>
                <w:szCs w:val="16"/>
              </w:rPr>
              <w:t>Maintenance on UE-initiated/event-driven beam management</w:t>
            </w:r>
          </w:p>
        </w:tc>
        <w:tc>
          <w:tcPr>
            <w:tcW w:w="2520" w:type="dxa"/>
            <w:tcBorders>
              <w:top w:val="nil"/>
              <w:left w:val="nil"/>
              <w:bottom w:val="single" w:sz="4" w:space="0" w:color="A6A6A6"/>
              <w:right w:val="single" w:sz="4" w:space="0" w:color="A6A6A6"/>
            </w:tcBorders>
          </w:tcPr>
          <w:p w14:paraId="7BA32E20" w14:textId="77777777" w:rsidR="00D20F25" w:rsidRDefault="009B5873">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D20F25" w14:paraId="4B36108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08F425" w14:textId="77777777" w:rsidR="00D20F25" w:rsidRDefault="009B5873">
            <w:pPr>
              <w:snapToGrid w:val="0"/>
              <w:rPr>
                <w:rFonts w:eastAsia="Times New Roman"/>
                <w:bCs/>
                <w:sz w:val="18"/>
                <w:szCs w:val="18"/>
              </w:rPr>
            </w:pPr>
            <w:r>
              <w:rPr>
                <w:rFonts w:eastAsia="Times New Roman"/>
                <w:bCs/>
                <w:sz w:val="18"/>
                <w:szCs w:val="18"/>
              </w:rPr>
              <w:t>20</w:t>
            </w:r>
          </w:p>
        </w:tc>
        <w:tc>
          <w:tcPr>
            <w:tcW w:w="1260" w:type="dxa"/>
            <w:tcBorders>
              <w:top w:val="nil"/>
              <w:left w:val="single" w:sz="4" w:space="0" w:color="A6A6A6"/>
              <w:bottom w:val="single" w:sz="4" w:space="0" w:color="A6A6A6"/>
              <w:right w:val="single" w:sz="4" w:space="0" w:color="A6A6A6"/>
            </w:tcBorders>
          </w:tcPr>
          <w:p w14:paraId="228B2DC6" w14:textId="77777777" w:rsidR="00D20F25" w:rsidRDefault="003C73FE">
            <w:pPr>
              <w:snapToGrid w:val="0"/>
              <w:rPr>
                <w:sz w:val="18"/>
                <w:szCs w:val="18"/>
              </w:rPr>
            </w:pPr>
            <w:hyperlink r:id="rId45" w:history="1">
              <w:r w:rsidR="009B5873">
                <w:rPr>
                  <w:rStyle w:val="Hyperlink"/>
                  <w:rFonts w:ascii="Arial" w:hAnsi="Arial" w:cs="Arial"/>
                  <w:b/>
                  <w:bCs/>
                  <w:color w:val="0000FF"/>
                  <w:sz w:val="16"/>
                  <w:szCs w:val="16"/>
                </w:rPr>
                <w:t>R1-2507737</w:t>
              </w:r>
            </w:hyperlink>
          </w:p>
        </w:tc>
        <w:tc>
          <w:tcPr>
            <w:tcW w:w="6570" w:type="dxa"/>
            <w:tcBorders>
              <w:top w:val="nil"/>
              <w:left w:val="nil"/>
              <w:bottom w:val="single" w:sz="4" w:space="0" w:color="A6A6A6"/>
              <w:right w:val="single" w:sz="4" w:space="0" w:color="A6A6A6"/>
            </w:tcBorders>
          </w:tcPr>
          <w:p w14:paraId="5067C1FF" w14:textId="77777777" w:rsidR="00D20F25" w:rsidRDefault="009B5873">
            <w:pPr>
              <w:snapToGrid w:val="0"/>
              <w:rPr>
                <w:sz w:val="18"/>
                <w:szCs w:val="18"/>
              </w:rPr>
            </w:pPr>
            <w:r>
              <w:rPr>
                <w:rFonts w:ascii="Arial" w:hAnsi="Arial" w:cs="Arial"/>
                <w:sz w:val="16"/>
                <w:szCs w:val="16"/>
              </w:rPr>
              <w:t>Maintenance of NR MIMO Phase 5</w:t>
            </w:r>
          </w:p>
        </w:tc>
        <w:tc>
          <w:tcPr>
            <w:tcW w:w="2520" w:type="dxa"/>
            <w:tcBorders>
              <w:top w:val="nil"/>
              <w:left w:val="nil"/>
              <w:bottom w:val="single" w:sz="4" w:space="0" w:color="A6A6A6"/>
              <w:right w:val="single" w:sz="4" w:space="0" w:color="A6A6A6"/>
            </w:tcBorders>
          </w:tcPr>
          <w:p w14:paraId="378A2EE6" w14:textId="77777777" w:rsidR="00D20F25" w:rsidRDefault="009B5873">
            <w:pPr>
              <w:snapToGrid w:val="0"/>
              <w:rPr>
                <w:sz w:val="18"/>
                <w:szCs w:val="18"/>
              </w:rPr>
            </w:pPr>
            <w:r>
              <w:rPr>
                <w:rFonts w:ascii="Arial" w:hAnsi="Arial" w:cs="Arial"/>
                <w:sz w:val="16"/>
                <w:szCs w:val="16"/>
              </w:rPr>
              <w:t>Nokia</w:t>
            </w:r>
          </w:p>
        </w:tc>
      </w:tr>
      <w:tr w:rsidR="00D20F25" w14:paraId="467745F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4252F95" w14:textId="77777777" w:rsidR="00D20F25" w:rsidRDefault="009B5873">
            <w:pPr>
              <w:snapToGrid w:val="0"/>
              <w:rPr>
                <w:rFonts w:eastAsia="Times New Roman"/>
                <w:bCs/>
                <w:sz w:val="18"/>
                <w:szCs w:val="18"/>
              </w:rPr>
            </w:pPr>
            <w:r>
              <w:rPr>
                <w:rFonts w:eastAsia="Times New Roman"/>
                <w:bCs/>
                <w:sz w:val="18"/>
                <w:szCs w:val="18"/>
              </w:rPr>
              <w:t>21</w:t>
            </w:r>
          </w:p>
        </w:tc>
        <w:tc>
          <w:tcPr>
            <w:tcW w:w="1260" w:type="dxa"/>
            <w:tcBorders>
              <w:top w:val="nil"/>
              <w:left w:val="single" w:sz="4" w:space="0" w:color="A6A6A6"/>
              <w:bottom w:val="single" w:sz="4" w:space="0" w:color="A6A6A6"/>
              <w:right w:val="single" w:sz="4" w:space="0" w:color="A6A6A6"/>
            </w:tcBorders>
          </w:tcPr>
          <w:p w14:paraId="519F62D6" w14:textId="77777777" w:rsidR="00D20F25" w:rsidRDefault="003C73FE">
            <w:pPr>
              <w:snapToGrid w:val="0"/>
              <w:rPr>
                <w:sz w:val="18"/>
                <w:szCs w:val="18"/>
              </w:rPr>
            </w:pPr>
            <w:hyperlink r:id="rId46" w:history="1">
              <w:r w:rsidR="009B5873">
                <w:rPr>
                  <w:rStyle w:val="Hyperlink"/>
                  <w:rFonts w:ascii="Arial" w:hAnsi="Arial" w:cs="Arial"/>
                  <w:b/>
                  <w:bCs/>
                  <w:color w:val="0000FF"/>
                  <w:sz w:val="16"/>
                  <w:szCs w:val="16"/>
                </w:rPr>
                <w:t>R1-2507756</w:t>
              </w:r>
            </w:hyperlink>
          </w:p>
        </w:tc>
        <w:tc>
          <w:tcPr>
            <w:tcW w:w="6570" w:type="dxa"/>
            <w:tcBorders>
              <w:top w:val="nil"/>
              <w:left w:val="nil"/>
              <w:bottom w:val="single" w:sz="4" w:space="0" w:color="A6A6A6"/>
              <w:right w:val="single" w:sz="4" w:space="0" w:color="A6A6A6"/>
            </w:tcBorders>
          </w:tcPr>
          <w:p w14:paraId="6A9F8162" w14:textId="77777777" w:rsidR="00D20F25" w:rsidRDefault="009B5873">
            <w:pPr>
              <w:snapToGrid w:val="0"/>
              <w:rPr>
                <w:sz w:val="18"/>
                <w:szCs w:val="18"/>
              </w:rPr>
            </w:pPr>
            <w:r>
              <w:rPr>
                <w:rFonts w:ascii="Arial" w:hAnsi="Arial" w:cs="Arial"/>
                <w:sz w:val="16"/>
                <w:szCs w:val="16"/>
              </w:rPr>
              <w:t>Discussions on Maintenance on MIMO phase5</w:t>
            </w:r>
          </w:p>
        </w:tc>
        <w:tc>
          <w:tcPr>
            <w:tcW w:w="2520" w:type="dxa"/>
            <w:tcBorders>
              <w:top w:val="nil"/>
              <w:left w:val="nil"/>
              <w:bottom w:val="single" w:sz="4" w:space="0" w:color="A6A6A6"/>
              <w:right w:val="single" w:sz="4" w:space="0" w:color="A6A6A6"/>
            </w:tcBorders>
          </w:tcPr>
          <w:p w14:paraId="04337E0C" w14:textId="77777777" w:rsidR="00D20F25" w:rsidRDefault="009B5873">
            <w:pPr>
              <w:snapToGrid w:val="0"/>
              <w:rPr>
                <w:sz w:val="18"/>
                <w:szCs w:val="18"/>
              </w:rPr>
            </w:pPr>
            <w:r>
              <w:rPr>
                <w:rFonts w:ascii="Arial" w:hAnsi="Arial" w:cs="Arial"/>
                <w:sz w:val="16"/>
                <w:szCs w:val="16"/>
              </w:rPr>
              <w:t>China Telecom</w:t>
            </w:r>
          </w:p>
        </w:tc>
      </w:tr>
      <w:tr w:rsidR="00D20F25" w14:paraId="0F5149F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8C4B427" w14:textId="77777777" w:rsidR="00D20F25" w:rsidRDefault="009B5873">
            <w:pPr>
              <w:snapToGrid w:val="0"/>
              <w:rPr>
                <w:rFonts w:eastAsia="Times New Roman"/>
                <w:bCs/>
                <w:sz w:val="18"/>
                <w:szCs w:val="18"/>
              </w:rPr>
            </w:pPr>
            <w:r>
              <w:rPr>
                <w:rFonts w:eastAsia="Times New Roman"/>
                <w:bCs/>
                <w:sz w:val="18"/>
                <w:szCs w:val="18"/>
              </w:rPr>
              <w:t>22</w:t>
            </w:r>
          </w:p>
        </w:tc>
        <w:tc>
          <w:tcPr>
            <w:tcW w:w="1260" w:type="dxa"/>
            <w:tcBorders>
              <w:top w:val="nil"/>
              <w:left w:val="single" w:sz="4" w:space="0" w:color="A6A6A6"/>
              <w:bottom w:val="single" w:sz="4" w:space="0" w:color="A6A6A6"/>
              <w:right w:val="single" w:sz="4" w:space="0" w:color="A6A6A6"/>
            </w:tcBorders>
          </w:tcPr>
          <w:p w14:paraId="5D4033AD" w14:textId="77777777" w:rsidR="00D20F25" w:rsidRDefault="003C73FE">
            <w:pPr>
              <w:snapToGrid w:val="0"/>
              <w:rPr>
                <w:sz w:val="18"/>
                <w:szCs w:val="18"/>
              </w:rPr>
            </w:pPr>
            <w:hyperlink r:id="rId47" w:history="1">
              <w:r w:rsidR="009B5873">
                <w:rPr>
                  <w:rStyle w:val="Hyperlink"/>
                  <w:rFonts w:ascii="Arial" w:hAnsi="Arial" w:cs="Arial"/>
                  <w:b/>
                  <w:bCs/>
                  <w:color w:val="0000FF"/>
                  <w:sz w:val="16"/>
                  <w:szCs w:val="16"/>
                </w:rPr>
                <w:t>R1-2507790</w:t>
              </w:r>
            </w:hyperlink>
          </w:p>
        </w:tc>
        <w:tc>
          <w:tcPr>
            <w:tcW w:w="6570" w:type="dxa"/>
            <w:tcBorders>
              <w:top w:val="nil"/>
              <w:left w:val="nil"/>
              <w:bottom w:val="single" w:sz="4" w:space="0" w:color="A6A6A6"/>
              <w:right w:val="single" w:sz="4" w:space="0" w:color="A6A6A6"/>
            </w:tcBorders>
          </w:tcPr>
          <w:p w14:paraId="030B6930"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67CF1B25" w14:textId="77777777" w:rsidR="00D20F25" w:rsidRDefault="009B5873">
            <w:pPr>
              <w:snapToGrid w:val="0"/>
              <w:rPr>
                <w:sz w:val="18"/>
                <w:szCs w:val="18"/>
              </w:rPr>
            </w:pPr>
            <w:r>
              <w:rPr>
                <w:rFonts w:ascii="Arial" w:hAnsi="Arial" w:cs="Arial"/>
                <w:sz w:val="16"/>
                <w:szCs w:val="16"/>
              </w:rPr>
              <w:t>NTT DOCOMO, INC.</w:t>
            </w:r>
          </w:p>
        </w:tc>
      </w:tr>
      <w:tr w:rsidR="00D20F25" w14:paraId="2D3209E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C8E5175" w14:textId="77777777" w:rsidR="00D20F25" w:rsidRDefault="009B5873">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tcPr>
          <w:p w14:paraId="3AD7C41B" w14:textId="77777777" w:rsidR="00D20F25" w:rsidRDefault="003C73FE">
            <w:pPr>
              <w:snapToGrid w:val="0"/>
              <w:rPr>
                <w:sz w:val="18"/>
                <w:szCs w:val="18"/>
              </w:rPr>
            </w:pPr>
            <w:hyperlink r:id="rId48" w:history="1">
              <w:r w:rsidR="009B5873">
                <w:rPr>
                  <w:rStyle w:val="Hyperlink"/>
                  <w:rFonts w:ascii="Arial" w:hAnsi="Arial" w:cs="Arial"/>
                  <w:b/>
                  <w:bCs/>
                  <w:color w:val="0000FF"/>
                  <w:sz w:val="16"/>
                  <w:szCs w:val="16"/>
                </w:rPr>
                <w:t>R1-2507864</w:t>
              </w:r>
            </w:hyperlink>
          </w:p>
        </w:tc>
        <w:tc>
          <w:tcPr>
            <w:tcW w:w="6570" w:type="dxa"/>
            <w:tcBorders>
              <w:top w:val="single" w:sz="4" w:space="0" w:color="A6A6A6"/>
              <w:left w:val="nil"/>
              <w:bottom w:val="single" w:sz="4" w:space="0" w:color="A6A6A6"/>
              <w:right w:val="single" w:sz="4" w:space="0" w:color="A6A6A6"/>
            </w:tcBorders>
          </w:tcPr>
          <w:p w14:paraId="028B080B" w14:textId="77777777" w:rsidR="00D20F25" w:rsidRDefault="009B5873">
            <w:pPr>
              <w:snapToGrid w:val="0"/>
              <w:rPr>
                <w:sz w:val="18"/>
                <w:szCs w:val="18"/>
              </w:rPr>
            </w:pPr>
            <w:r>
              <w:rPr>
                <w:rFonts w:ascii="Arial" w:hAnsi="Arial" w:cs="Arial"/>
                <w:sz w:val="16"/>
                <w:szCs w:val="16"/>
              </w:rPr>
              <w:t>Remaining issues on UE initiated beam report</w:t>
            </w:r>
          </w:p>
        </w:tc>
        <w:tc>
          <w:tcPr>
            <w:tcW w:w="2520" w:type="dxa"/>
            <w:tcBorders>
              <w:top w:val="single" w:sz="4" w:space="0" w:color="A6A6A6"/>
              <w:left w:val="nil"/>
              <w:bottom w:val="single" w:sz="4" w:space="0" w:color="A6A6A6"/>
              <w:right w:val="single" w:sz="4" w:space="0" w:color="A6A6A6"/>
            </w:tcBorders>
          </w:tcPr>
          <w:p w14:paraId="2AC0455F" w14:textId="77777777" w:rsidR="00D20F25" w:rsidRDefault="009B5873">
            <w:pPr>
              <w:snapToGrid w:val="0"/>
              <w:rPr>
                <w:sz w:val="18"/>
                <w:szCs w:val="18"/>
              </w:rPr>
            </w:pPr>
            <w:proofErr w:type="spellStart"/>
            <w:r>
              <w:rPr>
                <w:rFonts w:ascii="Arial" w:hAnsi="Arial" w:cs="Arial"/>
                <w:sz w:val="16"/>
                <w:szCs w:val="16"/>
              </w:rPr>
              <w:t>ASUSTeK</w:t>
            </w:r>
            <w:proofErr w:type="spellEnd"/>
          </w:p>
        </w:tc>
      </w:tr>
      <w:tr w:rsidR="00D20F25" w14:paraId="5F08754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3B2E331" w14:textId="77777777" w:rsidR="00D20F25" w:rsidRDefault="009B5873">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tcPr>
          <w:p w14:paraId="30C2CDCE"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R1-2507046</w:t>
            </w:r>
          </w:p>
        </w:tc>
        <w:tc>
          <w:tcPr>
            <w:tcW w:w="6570" w:type="dxa"/>
            <w:tcBorders>
              <w:top w:val="single" w:sz="4" w:space="0" w:color="A6A6A6"/>
              <w:left w:val="nil"/>
              <w:bottom w:val="single" w:sz="4" w:space="0" w:color="A6A6A6"/>
              <w:right w:val="single" w:sz="4" w:space="0" w:color="A6A6A6"/>
            </w:tcBorders>
          </w:tcPr>
          <w:p w14:paraId="3C5E2D2E" w14:textId="77777777" w:rsidR="00D20F25" w:rsidRDefault="009B5873">
            <w:pPr>
              <w:snapToGrid w:val="0"/>
              <w:rPr>
                <w:rFonts w:ascii="Arial" w:hAnsi="Arial" w:cs="Arial"/>
                <w:sz w:val="16"/>
                <w:szCs w:val="16"/>
              </w:rPr>
            </w:pPr>
            <w:r>
              <w:rPr>
                <w:rFonts w:ascii="Arial" w:hAnsi="Arial" w:cs="Arial"/>
                <w:sz w:val="16"/>
                <w:szCs w:val="16"/>
              </w:rPr>
              <w:t>Draft reply LS to RAN4 on event triggered L1-RSRP reporting</w:t>
            </w:r>
          </w:p>
        </w:tc>
        <w:tc>
          <w:tcPr>
            <w:tcW w:w="2520" w:type="dxa"/>
            <w:tcBorders>
              <w:top w:val="single" w:sz="4" w:space="0" w:color="A6A6A6"/>
              <w:left w:val="nil"/>
              <w:bottom w:val="single" w:sz="4" w:space="0" w:color="A6A6A6"/>
              <w:right w:val="single" w:sz="4" w:space="0" w:color="A6A6A6"/>
            </w:tcBorders>
          </w:tcPr>
          <w:p w14:paraId="03F81348" w14:textId="77777777" w:rsidR="00D20F25" w:rsidRDefault="009B5873">
            <w:pPr>
              <w:snapToGrid w:val="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D20F25" w14:paraId="52D21C3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2878FD0" w14:textId="77777777" w:rsidR="00D20F25" w:rsidRDefault="009B5873">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tcPr>
          <w:p w14:paraId="05A4FDCD"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R1-2507435</w:t>
            </w:r>
          </w:p>
        </w:tc>
        <w:tc>
          <w:tcPr>
            <w:tcW w:w="6570" w:type="dxa"/>
            <w:tcBorders>
              <w:top w:val="single" w:sz="4" w:space="0" w:color="A6A6A6"/>
              <w:left w:val="nil"/>
              <w:bottom w:val="single" w:sz="4" w:space="0" w:color="A6A6A6"/>
              <w:right w:val="single" w:sz="4" w:space="0" w:color="A6A6A6"/>
            </w:tcBorders>
          </w:tcPr>
          <w:p w14:paraId="25A94FC8" w14:textId="77777777" w:rsidR="00D20F25" w:rsidRDefault="009B5873">
            <w:pPr>
              <w:snapToGrid w:val="0"/>
              <w:rPr>
                <w:rFonts w:ascii="Arial" w:hAnsi="Arial" w:cs="Arial"/>
                <w:sz w:val="16"/>
                <w:szCs w:val="16"/>
              </w:rPr>
            </w:pPr>
            <w:r>
              <w:rPr>
                <w:rFonts w:ascii="Arial" w:hAnsi="Arial" w:cs="Arial"/>
                <w:sz w:val="16"/>
                <w:szCs w:val="16"/>
              </w:rPr>
              <w:t>Draft Reply LS on event triggered L1-RSRP reporting</w:t>
            </w:r>
          </w:p>
        </w:tc>
        <w:tc>
          <w:tcPr>
            <w:tcW w:w="2520" w:type="dxa"/>
            <w:tcBorders>
              <w:top w:val="single" w:sz="4" w:space="0" w:color="A6A6A6"/>
              <w:left w:val="nil"/>
              <w:bottom w:val="single" w:sz="4" w:space="0" w:color="A6A6A6"/>
              <w:right w:val="single" w:sz="4" w:space="0" w:color="A6A6A6"/>
            </w:tcBorders>
          </w:tcPr>
          <w:p w14:paraId="6B6668DF" w14:textId="77777777" w:rsidR="00D20F25" w:rsidRDefault="009B5873">
            <w:pPr>
              <w:snapToGrid w:val="0"/>
              <w:rPr>
                <w:rFonts w:ascii="Arial" w:hAnsi="Arial" w:cs="Arial"/>
                <w:sz w:val="16"/>
                <w:szCs w:val="16"/>
              </w:rPr>
            </w:pPr>
            <w:r>
              <w:rPr>
                <w:rFonts w:ascii="Arial" w:hAnsi="Arial" w:cs="Arial"/>
                <w:sz w:val="16"/>
                <w:szCs w:val="16"/>
              </w:rPr>
              <w:t>Lenovo</w:t>
            </w:r>
          </w:p>
        </w:tc>
      </w:tr>
      <w:tr w:rsidR="00D20F25" w14:paraId="5B5186A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911E5B" w14:textId="77777777" w:rsidR="00D20F25" w:rsidRDefault="009B5873">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tcPr>
          <w:p w14:paraId="174661A0"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R1-2507576</w:t>
            </w:r>
          </w:p>
        </w:tc>
        <w:tc>
          <w:tcPr>
            <w:tcW w:w="6570" w:type="dxa"/>
            <w:tcBorders>
              <w:top w:val="single" w:sz="4" w:space="0" w:color="A6A6A6"/>
              <w:left w:val="nil"/>
              <w:bottom w:val="single" w:sz="4" w:space="0" w:color="A6A6A6"/>
              <w:right w:val="single" w:sz="4" w:space="0" w:color="A6A6A6"/>
            </w:tcBorders>
          </w:tcPr>
          <w:p w14:paraId="021C056E" w14:textId="77777777" w:rsidR="00D20F25" w:rsidRDefault="009B5873">
            <w:pPr>
              <w:snapToGrid w:val="0"/>
              <w:rPr>
                <w:rFonts w:ascii="Arial" w:hAnsi="Arial" w:cs="Arial"/>
                <w:sz w:val="16"/>
                <w:szCs w:val="16"/>
              </w:rPr>
            </w:pPr>
            <w:r>
              <w:rPr>
                <w:rFonts w:ascii="Arial" w:hAnsi="Arial" w:cs="Arial"/>
                <w:sz w:val="16"/>
                <w:szCs w:val="16"/>
              </w:rPr>
              <w:t>Draft reply of LS on event triggered L1-RSRP reporting</w:t>
            </w:r>
          </w:p>
        </w:tc>
        <w:tc>
          <w:tcPr>
            <w:tcW w:w="2520" w:type="dxa"/>
            <w:tcBorders>
              <w:top w:val="single" w:sz="4" w:space="0" w:color="A6A6A6"/>
              <w:left w:val="nil"/>
              <w:bottom w:val="single" w:sz="4" w:space="0" w:color="A6A6A6"/>
              <w:right w:val="single" w:sz="4" w:space="0" w:color="A6A6A6"/>
            </w:tcBorders>
          </w:tcPr>
          <w:p w14:paraId="0808F952" w14:textId="77777777" w:rsidR="00D20F25" w:rsidRDefault="009B5873">
            <w:pPr>
              <w:snapToGrid w:val="0"/>
              <w:rPr>
                <w:rFonts w:ascii="Arial" w:hAnsi="Arial" w:cs="Arial"/>
                <w:sz w:val="16"/>
                <w:szCs w:val="16"/>
              </w:rPr>
            </w:pPr>
            <w:r>
              <w:rPr>
                <w:rFonts w:ascii="Arial" w:hAnsi="Arial" w:cs="Arial"/>
                <w:sz w:val="16"/>
                <w:szCs w:val="16"/>
              </w:rPr>
              <w:t>Google</w:t>
            </w:r>
          </w:p>
        </w:tc>
      </w:tr>
      <w:tr w:rsidR="00D20F25" w14:paraId="336031A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A76031" w14:textId="77777777" w:rsidR="00D20F25" w:rsidRDefault="009B5873">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tcPr>
          <w:p w14:paraId="6D2216CF"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R1-2507735</w:t>
            </w:r>
          </w:p>
        </w:tc>
        <w:tc>
          <w:tcPr>
            <w:tcW w:w="6570" w:type="dxa"/>
            <w:tcBorders>
              <w:top w:val="single" w:sz="4" w:space="0" w:color="A6A6A6"/>
              <w:left w:val="nil"/>
              <w:bottom w:val="single" w:sz="4" w:space="0" w:color="A6A6A6"/>
              <w:right w:val="single" w:sz="4" w:space="0" w:color="A6A6A6"/>
            </w:tcBorders>
          </w:tcPr>
          <w:p w14:paraId="4FD1E953" w14:textId="77777777" w:rsidR="00D20F25" w:rsidRDefault="009B5873">
            <w:pPr>
              <w:snapToGrid w:val="0"/>
              <w:rPr>
                <w:rFonts w:ascii="Arial" w:hAnsi="Arial" w:cs="Arial"/>
                <w:sz w:val="16"/>
                <w:szCs w:val="16"/>
              </w:rPr>
            </w:pPr>
            <w:r>
              <w:rPr>
                <w:rFonts w:ascii="Arial" w:hAnsi="Arial" w:cs="Arial"/>
                <w:sz w:val="16"/>
                <w:szCs w:val="16"/>
              </w:rPr>
              <w:t>Reply to LS on event-triggered L1-RSRP reporting</w:t>
            </w:r>
          </w:p>
        </w:tc>
        <w:tc>
          <w:tcPr>
            <w:tcW w:w="2520" w:type="dxa"/>
            <w:tcBorders>
              <w:top w:val="single" w:sz="4" w:space="0" w:color="A6A6A6"/>
              <w:left w:val="nil"/>
              <w:bottom w:val="single" w:sz="4" w:space="0" w:color="A6A6A6"/>
              <w:right w:val="single" w:sz="4" w:space="0" w:color="A6A6A6"/>
            </w:tcBorders>
          </w:tcPr>
          <w:p w14:paraId="42F1052C" w14:textId="77777777" w:rsidR="00D20F25" w:rsidRDefault="009B5873">
            <w:pPr>
              <w:snapToGrid w:val="0"/>
              <w:rPr>
                <w:rFonts w:ascii="Arial" w:hAnsi="Arial" w:cs="Arial"/>
                <w:sz w:val="16"/>
                <w:szCs w:val="16"/>
              </w:rPr>
            </w:pPr>
            <w:r>
              <w:rPr>
                <w:rFonts w:ascii="Arial" w:hAnsi="Arial" w:cs="Arial"/>
                <w:sz w:val="16"/>
                <w:szCs w:val="16"/>
              </w:rPr>
              <w:t>Nokia</w:t>
            </w:r>
          </w:p>
        </w:tc>
      </w:tr>
      <w:tr w:rsidR="00D20F25" w14:paraId="597CECC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C5E27F1" w14:textId="77777777" w:rsidR="00D20F25" w:rsidRDefault="009B5873">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tcPr>
          <w:p w14:paraId="132F1295" w14:textId="77777777" w:rsidR="00D20F25" w:rsidRDefault="009B5873">
            <w:pPr>
              <w:snapToGrid w:val="0"/>
            </w:pPr>
            <w:r>
              <w:rPr>
                <w:rStyle w:val="Hyperlink"/>
                <w:rFonts w:ascii="Arial" w:hAnsi="Arial" w:cs="Arial"/>
                <w:b/>
                <w:bCs/>
                <w:color w:val="0000FF"/>
                <w:sz w:val="16"/>
                <w:szCs w:val="16"/>
              </w:rPr>
              <w:t>R1-2507847</w:t>
            </w:r>
          </w:p>
        </w:tc>
        <w:tc>
          <w:tcPr>
            <w:tcW w:w="6570" w:type="dxa"/>
            <w:tcBorders>
              <w:top w:val="single" w:sz="4" w:space="0" w:color="A6A6A6"/>
              <w:left w:val="nil"/>
              <w:bottom w:val="single" w:sz="4" w:space="0" w:color="A6A6A6"/>
              <w:right w:val="single" w:sz="4" w:space="0" w:color="A6A6A6"/>
            </w:tcBorders>
          </w:tcPr>
          <w:p w14:paraId="0FE8A34A" w14:textId="77777777" w:rsidR="00D20F25" w:rsidRDefault="009B5873">
            <w:pPr>
              <w:snapToGrid w:val="0"/>
              <w:rPr>
                <w:rFonts w:ascii="Arial" w:hAnsi="Arial" w:cs="Arial"/>
                <w:sz w:val="16"/>
                <w:szCs w:val="16"/>
              </w:rPr>
            </w:pPr>
            <w:r>
              <w:rPr>
                <w:rFonts w:ascii="Arial" w:hAnsi="Arial" w:cs="Arial"/>
                <w:sz w:val="16"/>
                <w:szCs w:val="16"/>
              </w:rPr>
              <w:t>Discussion on LS on two-TA configuration and UE-initiated CSI reporting</w:t>
            </w:r>
          </w:p>
        </w:tc>
        <w:tc>
          <w:tcPr>
            <w:tcW w:w="2520" w:type="dxa"/>
            <w:tcBorders>
              <w:top w:val="single" w:sz="4" w:space="0" w:color="A6A6A6"/>
              <w:left w:val="nil"/>
              <w:bottom w:val="single" w:sz="4" w:space="0" w:color="A6A6A6"/>
              <w:right w:val="single" w:sz="4" w:space="0" w:color="A6A6A6"/>
            </w:tcBorders>
          </w:tcPr>
          <w:p w14:paraId="6ACD1A75" w14:textId="77777777" w:rsidR="00D20F25" w:rsidRDefault="009B5873">
            <w:pPr>
              <w:snapToGrid w:val="0"/>
              <w:rPr>
                <w:rFonts w:ascii="Arial" w:hAnsi="Arial" w:cs="Arial"/>
                <w:sz w:val="16"/>
                <w:szCs w:val="16"/>
              </w:rPr>
            </w:pPr>
            <w:r>
              <w:rPr>
                <w:rFonts w:ascii="Arial" w:hAnsi="Arial" w:cs="Arial"/>
                <w:sz w:val="16"/>
                <w:szCs w:val="16"/>
              </w:rPr>
              <w:t>Ericsson</w:t>
            </w:r>
          </w:p>
        </w:tc>
      </w:tr>
      <w:tr w:rsidR="00D20F25" w14:paraId="4687355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8941B8F" w14:textId="77777777" w:rsidR="00D20F25" w:rsidRDefault="009B5873">
            <w:pPr>
              <w:snapToGrid w:val="0"/>
              <w:rPr>
                <w:rFonts w:ascii="Arial" w:hAnsi="Arial" w:cs="Arial"/>
                <w:sz w:val="16"/>
                <w:szCs w:val="16"/>
              </w:rPr>
            </w:pPr>
            <w:r>
              <w:rPr>
                <w:rFonts w:ascii="Arial" w:hAnsi="Arial" w:cs="Arial"/>
                <w:sz w:val="16"/>
                <w:szCs w:val="16"/>
              </w:rPr>
              <w:t>29</w:t>
            </w:r>
          </w:p>
        </w:tc>
        <w:tc>
          <w:tcPr>
            <w:tcW w:w="1260" w:type="dxa"/>
            <w:tcBorders>
              <w:top w:val="single" w:sz="4" w:space="0" w:color="A6A6A6"/>
              <w:left w:val="single" w:sz="4" w:space="0" w:color="A6A6A6"/>
              <w:bottom w:val="single" w:sz="4" w:space="0" w:color="A6A6A6"/>
              <w:right w:val="single" w:sz="4" w:space="0" w:color="A6A6A6"/>
            </w:tcBorders>
          </w:tcPr>
          <w:p w14:paraId="54F1F632" w14:textId="77777777" w:rsidR="00D20F25" w:rsidRDefault="009B5873">
            <w:pPr>
              <w:snapToGrid w:val="0"/>
            </w:pPr>
            <w:r>
              <w:rPr>
                <w:rStyle w:val="Hyperlink"/>
                <w:rFonts w:ascii="Arial" w:hAnsi="Arial" w:cs="Arial"/>
                <w:b/>
                <w:bCs/>
                <w:color w:val="0000FF"/>
                <w:sz w:val="16"/>
                <w:szCs w:val="16"/>
              </w:rPr>
              <w:t>R1-2507736</w:t>
            </w:r>
          </w:p>
        </w:tc>
        <w:tc>
          <w:tcPr>
            <w:tcW w:w="6570" w:type="dxa"/>
            <w:tcBorders>
              <w:top w:val="single" w:sz="4" w:space="0" w:color="A6A6A6"/>
              <w:left w:val="nil"/>
              <w:bottom w:val="single" w:sz="4" w:space="0" w:color="A6A6A6"/>
              <w:right w:val="single" w:sz="4" w:space="0" w:color="A6A6A6"/>
            </w:tcBorders>
          </w:tcPr>
          <w:p w14:paraId="617EAD4F" w14:textId="77777777" w:rsidR="00D20F25" w:rsidRDefault="009B5873">
            <w:pPr>
              <w:snapToGrid w:val="0"/>
              <w:rPr>
                <w:rFonts w:ascii="Arial" w:hAnsi="Arial" w:cs="Arial"/>
                <w:sz w:val="16"/>
                <w:szCs w:val="16"/>
              </w:rPr>
            </w:pPr>
            <w:r>
              <w:rPr>
                <w:rFonts w:ascii="Arial" w:hAnsi="Arial" w:cs="Arial"/>
                <w:sz w:val="16"/>
                <w:szCs w:val="16"/>
              </w:rPr>
              <w:t>Reply to LS on event triggered L1-RSRP reporting if eventDetectionTimeWindowLength-r19 is configured</w:t>
            </w:r>
          </w:p>
        </w:tc>
        <w:tc>
          <w:tcPr>
            <w:tcW w:w="2520" w:type="dxa"/>
            <w:tcBorders>
              <w:top w:val="single" w:sz="4" w:space="0" w:color="A6A6A6"/>
              <w:left w:val="nil"/>
              <w:bottom w:val="single" w:sz="4" w:space="0" w:color="A6A6A6"/>
              <w:right w:val="single" w:sz="4" w:space="0" w:color="A6A6A6"/>
            </w:tcBorders>
          </w:tcPr>
          <w:p w14:paraId="53CBA509" w14:textId="77777777" w:rsidR="00D20F25" w:rsidRDefault="009B5873">
            <w:pPr>
              <w:snapToGrid w:val="0"/>
              <w:rPr>
                <w:rFonts w:ascii="Arial" w:hAnsi="Arial" w:cs="Arial"/>
                <w:sz w:val="16"/>
                <w:szCs w:val="16"/>
              </w:rPr>
            </w:pPr>
            <w:r>
              <w:rPr>
                <w:rFonts w:ascii="Arial" w:hAnsi="Arial" w:cs="Arial"/>
                <w:sz w:val="16"/>
                <w:szCs w:val="16"/>
              </w:rPr>
              <w:t>Nokia</w:t>
            </w:r>
          </w:p>
        </w:tc>
      </w:tr>
    </w:tbl>
    <w:p w14:paraId="4C163A19" w14:textId="77777777" w:rsidR="00D20F25" w:rsidRDefault="00D20F25"/>
    <w:sectPr w:rsidR="00D20F25">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3D045" w14:textId="77777777" w:rsidR="003C73FE" w:rsidRDefault="003C73FE" w:rsidP="009B5873">
      <w:r>
        <w:separator/>
      </w:r>
    </w:p>
  </w:endnote>
  <w:endnote w:type="continuationSeparator" w:id="0">
    <w:p w14:paraId="6B773A04" w14:textId="77777777" w:rsidR="003C73FE" w:rsidRDefault="003C73FE" w:rsidP="009B5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微软雅黑">
    <w:altName w:val="Microsoft YaHe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81809" w14:textId="77777777" w:rsidR="003C73FE" w:rsidRDefault="003C73FE" w:rsidP="009B5873">
      <w:r>
        <w:separator/>
      </w:r>
    </w:p>
  </w:footnote>
  <w:footnote w:type="continuationSeparator" w:id="0">
    <w:p w14:paraId="4BBFF916" w14:textId="77777777" w:rsidR="003C73FE" w:rsidRDefault="003C73FE" w:rsidP="009B5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0127316"/>
    <w:multiLevelType w:val="hybridMultilevel"/>
    <w:tmpl w:val="E338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C35A8F"/>
    <w:multiLevelType w:val="multilevel"/>
    <w:tmpl w:val="7949402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AA4EB3"/>
    <w:multiLevelType w:val="multilevel"/>
    <w:tmpl w:val="15AA4EB3"/>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5368FF"/>
    <w:multiLevelType w:val="hybridMultilevel"/>
    <w:tmpl w:val="99583216"/>
    <w:lvl w:ilvl="0" w:tplc="6CEE4F78">
      <w:start w:val="5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42226D"/>
    <w:multiLevelType w:val="multilevel"/>
    <w:tmpl w:val="2142226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F02B4B"/>
    <w:multiLevelType w:val="multilevel"/>
    <w:tmpl w:val="21F02B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55B4D70"/>
    <w:multiLevelType w:val="multilevel"/>
    <w:tmpl w:val="255B4D7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69737B8"/>
    <w:multiLevelType w:val="multilevel"/>
    <w:tmpl w:val="6E8E04A9"/>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71B5F20"/>
    <w:multiLevelType w:val="multilevel"/>
    <w:tmpl w:val="69CA479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EF4D60"/>
    <w:multiLevelType w:val="multilevel"/>
    <w:tmpl w:val="2AEF4D60"/>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C053C6F"/>
    <w:multiLevelType w:val="multilevel"/>
    <w:tmpl w:val="3C053C6F"/>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21"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70B380E"/>
    <w:multiLevelType w:val="multilevel"/>
    <w:tmpl w:val="255B4D7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245179"/>
    <w:multiLevelType w:val="multilevel"/>
    <w:tmpl w:val="5A245179"/>
    <w:lvl w:ilvl="0">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BA7308"/>
    <w:multiLevelType w:val="multilevel"/>
    <w:tmpl w:val="5DBA7308"/>
    <w:lvl w:ilvl="0">
      <w:start w:val="6"/>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5DBE7DA6"/>
    <w:multiLevelType w:val="multilevel"/>
    <w:tmpl w:val="5DBE7DA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9CA4793"/>
    <w:multiLevelType w:val="multilevel"/>
    <w:tmpl w:val="69CA479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6BD7755A"/>
    <w:multiLevelType w:val="multilevel"/>
    <w:tmpl w:val="6BD7755A"/>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8E04A9"/>
    <w:multiLevelType w:val="multilevel"/>
    <w:tmpl w:val="6E8E04A9"/>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F032108"/>
    <w:multiLevelType w:val="multilevel"/>
    <w:tmpl w:val="7949402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9494025"/>
    <w:multiLevelType w:val="multilevel"/>
    <w:tmpl w:val="7949402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D7F441B"/>
    <w:multiLevelType w:val="multilevel"/>
    <w:tmpl w:val="7D7F44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
  </w:num>
  <w:num w:numId="2">
    <w:abstractNumId w:val="0"/>
  </w:num>
  <w:num w:numId="3">
    <w:abstractNumId w:val="1"/>
  </w:num>
  <w:num w:numId="4">
    <w:abstractNumId w:val="2"/>
  </w:num>
  <w:num w:numId="5">
    <w:abstractNumId w:val="6"/>
  </w:num>
  <w:num w:numId="6">
    <w:abstractNumId w:val="36"/>
  </w:num>
  <w:num w:numId="7">
    <w:abstractNumId w:val="19"/>
  </w:num>
  <w:num w:numId="8">
    <w:abstractNumId w:val="5"/>
  </w:num>
  <w:num w:numId="9">
    <w:abstractNumId w:val="30"/>
  </w:num>
  <w:num w:numId="10">
    <w:abstractNumId w:val="7"/>
  </w:num>
  <w:num w:numId="11">
    <w:abstractNumId w:val="32"/>
  </w:num>
  <w:num w:numId="12">
    <w:abstractNumId w:val="33"/>
  </w:num>
  <w:num w:numId="13">
    <w:abstractNumId w:val="37"/>
  </w:num>
  <w:num w:numId="14">
    <w:abstractNumId w:val="25"/>
  </w:num>
  <w:num w:numId="15">
    <w:abstractNumId w:val="20"/>
  </w:num>
  <w:num w:numId="16">
    <w:abstractNumId w:val="18"/>
  </w:num>
  <w:num w:numId="17">
    <w:abstractNumId w:val="24"/>
  </w:num>
  <w:num w:numId="18">
    <w:abstractNumId w:val="17"/>
  </w:num>
  <w:num w:numId="19">
    <w:abstractNumId w:val="10"/>
  </w:num>
  <w:num w:numId="20">
    <w:abstractNumId w:val="38"/>
  </w:num>
  <w:num w:numId="21">
    <w:abstractNumId w:val="31"/>
  </w:num>
  <w:num w:numId="22">
    <w:abstractNumId w:val="34"/>
  </w:num>
  <w:num w:numId="23">
    <w:abstractNumId w:val="14"/>
  </w:num>
  <w:num w:numId="24">
    <w:abstractNumId w:val="12"/>
  </w:num>
  <w:num w:numId="25">
    <w:abstractNumId w:val="26"/>
  </w:num>
  <w:num w:numId="26">
    <w:abstractNumId w:val="29"/>
  </w:num>
  <w:num w:numId="27">
    <w:abstractNumId w:val="9"/>
  </w:num>
  <w:num w:numId="28">
    <w:abstractNumId w:val="21"/>
  </w:num>
  <w:num w:numId="29">
    <w:abstractNumId w:val="28"/>
  </w:num>
  <w:num w:numId="30">
    <w:abstractNumId w:val="39"/>
  </w:num>
  <w:num w:numId="31">
    <w:abstractNumId w:val="13"/>
  </w:num>
  <w:num w:numId="32">
    <w:abstractNumId w:val="11"/>
  </w:num>
  <w:num w:numId="33">
    <w:abstractNumId w:val="4"/>
  </w:num>
  <w:num w:numId="34">
    <w:abstractNumId w:val="27"/>
  </w:num>
  <w:num w:numId="35">
    <w:abstractNumId w:val="23"/>
  </w:num>
  <w:num w:numId="36">
    <w:abstractNumId w:val="8"/>
  </w:num>
  <w:num w:numId="37">
    <w:abstractNumId w:val="15"/>
  </w:num>
  <w:num w:numId="38">
    <w:abstractNumId w:val="35"/>
  </w:num>
  <w:num w:numId="39">
    <w:abstractNumId w:val="22"/>
  </w:num>
  <w:num w:numId="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Sanechips">
    <w15:presenceInfo w15:providerId="None" w15:userId="ZTE Corporation, Sanechips"/>
  </w15:person>
  <w15:person w15:author="李明菊">
    <w15:presenceInfo w15:providerId="AD" w15:userId="S::limingju@xiaomi.com::a5e35148-8402-472c-b83c-3f3fcd93090f"/>
  </w15:person>
  <w15:person w15:author="FL">
    <w15:presenceInfo w15:providerId="None" w15:userId="FL"/>
  </w15:person>
  <w15:person w15:author="CATT">
    <w15:presenceInfo w15:providerId="None" w15:userId="CATT"/>
  </w15:person>
  <w15:person w15:author="Claes Tidestav">
    <w15:presenceInfo w15:providerId="None" w15:userId="Claes Tidestav"/>
  </w15:person>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C5"/>
    <w:rsid w:val="86DB40E9"/>
    <w:rsid w:val="000005B2"/>
    <w:rsid w:val="00000706"/>
    <w:rsid w:val="00000736"/>
    <w:rsid w:val="0000075B"/>
    <w:rsid w:val="00000773"/>
    <w:rsid w:val="00000E20"/>
    <w:rsid w:val="00000F9F"/>
    <w:rsid w:val="000011F0"/>
    <w:rsid w:val="0000151C"/>
    <w:rsid w:val="00001739"/>
    <w:rsid w:val="00001E0D"/>
    <w:rsid w:val="00001E9A"/>
    <w:rsid w:val="00002AC3"/>
    <w:rsid w:val="00002D5F"/>
    <w:rsid w:val="00002EEE"/>
    <w:rsid w:val="00003043"/>
    <w:rsid w:val="000031EA"/>
    <w:rsid w:val="000033FB"/>
    <w:rsid w:val="0000397A"/>
    <w:rsid w:val="00003E04"/>
    <w:rsid w:val="000042BA"/>
    <w:rsid w:val="000046B5"/>
    <w:rsid w:val="000047A2"/>
    <w:rsid w:val="00004866"/>
    <w:rsid w:val="000052BA"/>
    <w:rsid w:val="000052D4"/>
    <w:rsid w:val="0000580B"/>
    <w:rsid w:val="00005A49"/>
    <w:rsid w:val="00006513"/>
    <w:rsid w:val="0000666E"/>
    <w:rsid w:val="000069F8"/>
    <w:rsid w:val="00006C99"/>
    <w:rsid w:val="0000731F"/>
    <w:rsid w:val="000075E6"/>
    <w:rsid w:val="000076F7"/>
    <w:rsid w:val="000077D9"/>
    <w:rsid w:val="00007F91"/>
    <w:rsid w:val="00010654"/>
    <w:rsid w:val="00010710"/>
    <w:rsid w:val="00010B09"/>
    <w:rsid w:val="00010BF8"/>
    <w:rsid w:val="00011765"/>
    <w:rsid w:val="00011B40"/>
    <w:rsid w:val="00011D19"/>
    <w:rsid w:val="00011E86"/>
    <w:rsid w:val="00012579"/>
    <w:rsid w:val="000126D3"/>
    <w:rsid w:val="000127E5"/>
    <w:rsid w:val="00012B4E"/>
    <w:rsid w:val="00012E7F"/>
    <w:rsid w:val="00013E60"/>
    <w:rsid w:val="00013F55"/>
    <w:rsid w:val="000142E7"/>
    <w:rsid w:val="00014998"/>
    <w:rsid w:val="00014F34"/>
    <w:rsid w:val="00015488"/>
    <w:rsid w:val="0001565D"/>
    <w:rsid w:val="0001591C"/>
    <w:rsid w:val="00015993"/>
    <w:rsid w:val="000160B2"/>
    <w:rsid w:val="0001675E"/>
    <w:rsid w:val="000167BC"/>
    <w:rsid w:val="00016AAA"/>
    <w:rsid w:val="00016DCB"/>
    <w:rsid w:val="00016DD8"/>
    <w:rsid w:val="00016FD1"/>
    <w:rsid w:val="00017474"/>
    <w:rsid w:val="00017498"/>
    <w:rsid w:val="000175B9"/>
    <w:rsid w:val="00017763"/>
    <w:rsid w:val="00017FE6"/>
    <w:rsid w:val="0002041B"/>
    <w:rsid w:val="00020CCE"/>
    <w:rsid w:val="00020DA4"/>
    <w:rsid w:val="00021115"/>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557F"/>
    <w:rsid w:val="0002574E"/>
    <w:rsid w:val="00025EF5"/>
    <w:rsid w:val="0002632F"/>
    <w:rsid w:val="000265E8"/>
    <w:rsid w:val="00026772"/>
    <w:rsid w:val="0002686E"/>
    <w:rsid w:val="00026B46"/>
    <w:rsid w:val="00027362"/>
    <w:rsid w:val="0002740E"/>
    <w:rsid w:val="000278EB"/>
    <w:rsid w:val="00027AA7"/>
    <w:rsid w:val="000300C1"/>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2E2"/>
    <w:rsid w:val="000343FA"/>
    <w:rsid w:val="0003475B"/>
    <w:rsid w:val="00034D74"/>
    <w:rsid w:val="00034E03"/>
    <w:rsid w:val="00034E7E"/>
    <w:rsid w:val="00034FD9"/>
    <w:rsid w:val="00035792"/>
    <w:rsid w:val="000359DE"/>
    <w:rsid w:val="00035D2D"/>
    <w:rsid w:val="00036282"/>
    <w:rsid w:val="000363E8"/>
    <w:rsid w:val="00036549"/>
    <w:rsid w:val="0003654B"/>
    <w:rsid w:val="000368EC"/>
    <w:rsid w:val="00036AA3"/>
    <w:rsid w:val="00036DAB"/>
    <w:rsid w:val="000372A3"/>
    <w:rsid w:val="0003788E"/>
    <w:rsid w:val="00037AA1"/>
    <w:rsid w:val="00040565"/>
    <w:rsid w:val="00040997"/>
    <w:rsid w:val="00040F57"/>
    <w:rsid w:val="00041065"/>
    <w:rsid w:val="00041130"/>
    <w:rsid w:val="0004129C"/>
    <w:rsid w:val="00041AFA"/>
    <w:rsid w:val="00041CB9"/>
    <w:rsid w:val="00042172"/>
    <w:rsid w:val="000422E8"/>
    <w:rsid w:val="000427BD"/>
    <w:rsid w:val="00042AB6"/>
    <w:rsid w:val="00042C3B"/>
    <w:rsid w:val="00042C6C"/>
    <w:rsid w:val="000434FD"/>
    <w:rsid w:val="000445FA"/>
    <w:rsid w:val="000449B3"/>
    <w:rsid w:val="000449B9"/>
    <w:rsid w:val="00044ABC"/>
    <w:rsid w:val="000450C0"/>
    <w:rsid w:val="000450C4"/>
    <w:rsid w:val="0004538B"/>
    <w:rsid w:val="0004560C"/>
    <w:rsid w:val="00045ACF"/>
    <w:rsid w:val="00045B31"/>
    <w:rsid w:val="00045E7D"/>
    <w:rsid w:val="00045E92"/>
    <w:rsid w:val="00046126"/>
    <w:rsid w:val="00046B0E"/>
    <w:rsid w:val="00046D34"/>
    <w:rsid w:val="00046D3F"/>
    <w:rsid w:val="00046D56"/>
    <w:rsid w:val="00047354"/>
    <w:rsid w:val="0004756A"/>
    <w:rsid w:val="000476F7"/>
    <w:rsid w:val="00047832"/>
    <w:rsid w:val="00047AA4"/>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BE4"/>
    <w:rsid w:val="00052C43"/>
    <w:rsid w:val="00052DC1"/>
    <w:rsid w:val="000531D4"/>
    <w:rsid w:val="00053BB0"/>
    <w:rsid w:val="00053C63"/>
    <w:rsid w:val="000540A2"/>
    <w:rsid w:val="000542C1"/>
    <w:rsid w:val="0005455C"/>
    <w:rsid w:val="000546E1"/>
    <w:rsid w:val="000547CC"/>
    <w:rsid w:val="00054EC6"/>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6B0"/>
    <w:rsid w:val="000609AD"/>
    <w:rsid w:val="00060B38"/>
    <w:rsid w:val="00060C07"/>
    <w:rsid w:val="00061210"/>
    <w:rsid w:val="000618C3"/>
    <w:rsid w:val="000619AA"/>
    <w:rsid w:val="00061E10"/>
    <w:rsid w:val="00061E97"/>
    <w:rsid w:val="00062054"/>
    <w:rsid w:val="000628CD"/>
    <w:rsid w:val="00062939"/>
    <w:rsid w:val="0006294A"/>
    <w:rsid w:val="00062DA7"/>
    <w:rsid w:val="00063A09"/>
    <w:rsid w:val="00063E9F"/>
    <w:rsid w:val="00063F89"/>
    <w:rsid w:val="00064DB9"/>
    <w:rsid w:val="0006514E"/>
    <w:rsid w:val="000658B9"/>
    <w:rsid w:val="00065A0D"/>
    <w:rsid w:val="00065C40"/>
    <w:rsid w:val="00065E0C"/>
    <w:rsid w:val="000660B4"/>
    <w:rsid w:val="00066375"/>
    <w:rsid w:val="000663FD"/>
    <w:rsid w:val="000671ED"/>
    <w:rsid w:val="00067624"/>
    <w:rsid w:val="000676DA"/>
    <w:rsid w:val="000677AE"/>
    <w:rsid w:val="000679CE"/>
    <w:rsid w:val="00067B57"/>
    <w:rsid w:val="00067BCD"/>
    <w:rsid w:val="00070173"/>
    <w:rsid w:val="00070812"/>
    <w:rsid w:val="00070E23"/>
    <w:rsid w:val="00071846"/>
    <w:rsid w:val="00071A54"/>
    <w:rsid w:val="00071B8C"/>
    <w:rsid w:val="00071B96"/>
    <w:rsid w:val="00071BB9"/>
    <w:rsid w:val="00071D53"/>
    <w:rsid w:val="000721BA"/>
    <w:rsid w:val="000722CD"/>
    <w:rsid w:val="00072693"/>
    <w:rsid w:val="00072D32"/>
    <w:rsid w:val="000730F6"/>
    <w:rsid w:val="000733DA"/>
    <w:rsid w:val="00073719"/>
    <w:rsid w:val="00073ADB"/>
    <w:rsid w:val="00073BBB"/>
    <w:rsid w:val="00073F44"/>
    <w:rsid w:val="000742EE"/>
    <w:rsid w:val="00074511"/>
    <w:rsid w:val="000746F3"/>
    <w:rsid w:val="0007497B"/>
    <w:rsid w:val="00074AC5"/>
    <w:rsid w:val="00074CF3"/>
    <w:rsid w:val="0007509D"/>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1F83"/>
    <w:rsid w:val="0009215A"/>
    <w:rsid w:val="0009235E"/>
    <w:rsid w:val="00092777"/>
    <w:rsid w:val="00092784"/>
    <w:rsid w:val="00092F06"/>
    <w:rsid w:val="0009358F"/>
    <w:rsid w:val="000935FC"/>
    <w:rsid w:val="000938F0"/>
    <w:rsid w:val="00093A6C"/>
    <w:rsid w:val="00093D8E"/>
    <w:rsid w:val="00094046"/>
    <w:rsid w:val="0009413B"/>
    <w:rsid w:val="00094472"/>
    <w:rsid w:val="000945F2"/>
    <w:rsid w:val="00094962"/>
    <w:rsid w:val="0009569C"/>
    <w:rsid w:val="00095724"/>
    <w:rsid w:val="00095C5B"/>
    <w:rsid w:val="000961B1"/>
    <w:rsid w:val="00097792"/>
    <w:rsid w:val="000A0058"/>
    <w:rsid w:val="000A0613"/>
    <w:rsid w:val="000A08F2"/>
    <w:rsid w:val="000A0DF5"/>
    <w:rsid w:val="000A1574"/>
    <w:rsid w:val="000A18EB"/>
    <w:rsid w:val="000A1F6D"/>
    <w:rsid w:val="000A2382"/>
    <w:rsid w:val="000A25E3"/>
    <w:rsid w:val="000A2CAB"/>
    <w:rsid w:val="000A2DB9"/>
    <w:rsid w:val="000A2FB1"/>
    <w:rsid w:val="000A33DB"/>
    <w:rsid w:val="000A3B7E"/>
    <w:rsid w:val="000A406C"/>
    <w:rsid w:val="000A4FBE"/>
    <w:rsid w:val="000A5A76"/>
    <w:rsid w:val="000A601C"/>
    <w:rsid w:val="000A604C"/>
    <w:rsid w:val="000A67D4"/>
    <w:rsid w:val="000A6940"/>
    <w:rsid w:val="000A6A1D"/>
    <w:rsid w:val="000A71C4"/>
    <w:rsid w:val="000B0473"/>
    <w:rsid w:val="000B0DEE"/>
    <w:rsid w:val="000B1018"/>
    <w:rsid w:val="000B18AC"/>
    <w:rsid w:val="000B1E12"/>
    <w:rsid w:val="000B1EF1"/>
    <w:rsid w:val="000B21E8"/>
    <w:rsid w:val="000B22FF"/>
    <w:rsid w:val="000B23C6"/>
    <w:rsid w:val="000B26DA"/>
    <w:rsid w:val="000B2701"/>
    <w:rsid w:val="000B2AC0"/>
    <w:rsid w:val="000B300F"/>
    <w:rsid w:val="000B3086"/>
    <w:rsid w:val="000B32EE"/>
    <w:rsid w:val="000B33FC"/>
    <w:rsid w:val="000B353A"/>
    <w:rsid w:val="000B3713"/>
    <w:rsid w:val="000B3884"/>
    <w:rsid w:val="000B3CB8"/>
    <w:rsid w:val="000B491B"/>
    <w:rsid w:val="000B4A0C"/>
    <w:rsid w:val="000B5292"/>
    <w:rsid w:val="000B5415"/>
    <w:rsid w:val="000B5611"/>
    <w:rsid w:val="000B5778"/>
    <w:rsid w:val="000B5A90"/>
    <w:rsid w:val="000B5C3A"/>
    <w:rsid w:val="000B5FB4"/>
    <w:rsid w:val="000B625B"/>
    <w:rsid w:val="000B7267"/>
    <w:rsid w:val="000B7A7A"/>
    <w:rsid w:val="000B7F5E"/>
    <w:rsid w:val="000C0029"/>
    <w:rsid w:val="000C018C"/>
    <w:rsid w:val="000C0490"/>
    <w:rsid w:val="000C0AC9"/>
    <w:rsid w:val="000C0AE9"/>
    <w:rsid w:val="000C12FB"/>
    <w:rsid w:val="000C13D4"/>
    <w:rsid w:val="000C15AE"/>
    <w:rsid w:val="000C17C6"/>
    <w:rsid w:val="000C17CF"/>
    <w:rsid w:val="000C1826"/>
    <w:rsid w:val="000C25CA"/>
    <w:rsid w:val="000C263F"/>
    <w:rsid w:val="000C270B"/>
    <w:rsid w:val="000C27B1"/>
    <w:rsid w:val="000C2DA4"/>
    <w:rsid w:val="000C2EB4"/>
    <w:rsid w:val="000C3000"/>
    <w:rsid w:val="000C34E0"/>
    <w:rsid w:val="000C37BD"/>
    <w:rsid w:val="000C3A18"/>
    <w:rsid w:val="000C3AF6"/>
    <w:rsid w:val="000C3EF2"/>
    <w:rsid w:val="000C47DA"/>
    <w:rsid w:val="000C4AF2"/>
    <w:rsid w:val="000C4B18"/>
    <w:rsid w:val="000C575B"/>
    <w:rsid w:val="000C57F2"/>
    <w:rsid w:val="000C58DF"/>
    <w:rsid w:val="000C5DC7"/>
    <w:rsid w:val="000C6752"/>
    <w:rsid w:val="000C6A45"/>
    <w:rsid w:val="000C6A8E"/>
    <w:rsid w:val="000C6E8B"/>
    <w:rsid w:val="000C7694"/>
    <w:rsid w:val="000C77D9"/>
    <w:rsid w:val="000C7BEB"/>
    <w:rsid w:val="000C7BF6"/>
    <w:rsid w:val="000D00CA"/>
    <w:rsid w:val="000D0394"/>
    <w:rsid w:val="000D0B42"/>
    <w:rsid w:val="000D0D2A"/>
    <w:rsid w:val="000D0D7F"/>
    <w:rsid w:val="000D0E0E"/>
    <w:rsid w:val="000D0F51"/>
    <w:rsid w:val="000D1BB8"/>
    <w:rsid w:val="000D1C81"/>
    <w:rsid w:val="000D1CA8"/>
    <w:rsid w:val="000D1F77"/>
    <w:rsid w:val="000D2127"/>
    <w:rsid w:val="000D212C"/>
    <w:rsid w:val="000D247D"/>
    <w:rsid w:val="000D2FEE"/>
    <w:rsid w:val="000D3067"/>
    <w:rsid w:val="000D371C"/>
    <w:rsid w:val="000D3951"/>
    <w:rsid w:val="000D3C80"/>
    <w:rsid w:val="000D3D02"/>
    <w:rsid w:val="000D3EA6"/>
    <w:rsid w:val="000D41CD"/>
    <w:rsid w:val="000D4564"/>
    <w:rsid w:val="000D4D9D"/>
    <w:rsid w:val="000D5135"/>
    <w:rsid w:val="000D51AC"/>
    <w:rsid w:val="000D5495"/>
    <w:rsid w:val="000D5806"/>
    <w:rsid w:val="000D5943"/>
    <w:rsid w:val="000D5AFA"/>
    <w:rsid w:val="000D5BB9"/>
    <w:rsid w:val="000D5D57"/>
    <w:rsid w:val="000D5FBF"/>
    <w:rsid w:val="000D62D9"/>
    <w:rsid w:val="000D6452"/>
    <w:rsid w:val="000D648F"/>
    <w:rsid w:val="000D65AD"/>
    <w:rsid w:val="000D6848"/>
    <w:rsid w:val="000D6CA8"/>
    <w:rsid w:val="000D6DCA"/>
    <w:rsid w:val="000D72C3"/>
    <w:rsid w:val="000D73DE"/>
    <w:rsid w:val="000D7683"/>
    <w:rsid w:val="000D794F"/>
    <w:rsid w:val="000D7DC6"/>
    <w:rsid w:val="000D7EA5"/>
    <w:rsid w:val="000D7F29"/>
    <w:rsid w:val="000E0043"/>
    <w:rsid w:val="000E1B0B"/>
    <w:rsid w:val="000E1BBC"/>
    <w:rsid w:val="000E21CF"/>
    <w:rsid w:val="000E2794"/>
    <w:rsid w:val="000E2953"/>
    <w:rsid w:val="000E2969"/>
    <w:rsid w:val="000E2B61"/>
    <w:rsid w:val="000E34DB"/>
    <w:rsid w:val="000E364D"/>
    <w:rsid w:val="000E373B"/>
    <w:rsid w:val="000E37D4"/>
    <w:rsid w:val="000E3DBD"/>
    <w:rsid w:val="000E40A6"/>
    <w:rsid w:val="000E41F6"/>
    <w:rsid w:val="000E46BC"/>
    <w:rsid w:val="000E4CFF"/>
    <w:rsid w:val="000E4D28"/>
    <w:rsid w:val="000E4E41"/>
    <w:rsid w:val="000E52C2"/>
    <w:rsid w:val="000E5598"/>
    <w:rsid w:val="000E58EB"/>
    <w:rsid w:val="000E5ACC"/>
    <w:rsid w:val="000E5C28"/>
    <w:rsid w:val="000E5D3A"/>
    <w:rsid w:val="000E5D66"/>
    <w:rsid w:val="000E5E76"/>
    <w:rsid w:val="000E6108"/>
    <w:rsid w:val="000E612A"/>
    <w:rsid w:val="000E646F"/>
    <w:rsid w:val="000E66CE"/>
    <w:rsid w:val="000E69FC"/>
    <w:rsid w:val="000E754E"/>
    <w:rsid w:val="000E763F"/>
    <w:rsid w:val="000E783B"/>
    <w:rsid w:val="000E7CF7"/>
    <w:rsid w:val="000F07FB"/>
    <w:rsid w:val="000F08C9"/>
    <w:rsid w:val="000F0FDD"/>
    <w:rsid w:val="000F1073"/>
    <w:rsid w:val="000F137E"/>
    <w:rsid w:val="000F1703"/>
    <w:rsid w:val="000F18F9"/>
    <w:rsid w:val="000F19C1"/>
    <w:rsid w:val="000F1CCD"/>
    <w:rsid w:val="000F1DFF"/>
    <w:rsid w:val="000F2251"/>
    <w:rsid w:val="000F2275"/>
    <w:rsid w:val="000F23EF"/>
    <w:rsid w:val="000F2841"/>
    <w:rsid w:val="000F284E"/>
    <w:rsid w:val="000F3707"/>
    <w:rsid w:val="000F3CDE"/>
    <w:rsid w:val="000F3F2A"/>
    <w:rsid w:val="000F3F7D"/>
    <w:rsid w:val="000F422B"/>
    <w:rsid w:val="000F443E"/>
    <w:rsid w:val="000F4BEE"/>
    <w:rsid w:val="000F5405"/>
    <w:rsid w:val="000F5935"/>
    <w:rsid w:val="000F629A"/>
    <w:rsid w:val="000F6322"/>
    <w:rsid w:val="000F63CF"/>
    <w:rsid w:val="000F65E2"/>
    <w:rsid w:val="000F67AD"/>
    <w:rsid w:val="000F6C06"/>
    <w:rsid w:val="000F6F7F"/>
    <w:rsid w:val="000F776B"/>
    <w:rsid w:val="000F7833"/>
    <w:rsid w:val="000F78B4"/>
    <w:rsid w:val="000F78E1"/>
    <w:rsid w:val="000F78FB"/>
    <w:rsid w:val="000F79F2"/>
    <w:rsid w:val="001000B3"/>
    <w:rsid w:val="001001FD"/>
    <w:rsid w:val="0010081F"/>
    <w:rsid w:val="00100859"/>
    <w:rsid w:val="00100F09"/>
    <w:rsid w:val="00101674"/>
    <w:rsid w:val="00101E6D"/>
    <w:rsid w:val="001025B6"/>
    <w:rsid w:val="00102EFC"/>
    <w:rsid w:val="00103B1B"/>
    <w:rsid w:val="00104275"/>
    <w:rsid w:val="00104399"/>
    <w:rsid w:val="0010453F"/>
    <w:rsid w:val="00104683"/>
    <w:rsid w:val="00104C70"/>
    <w:rsid w:val="001051AE"/>
    <w:rsid w:val="0010539A"/>
    <w:rsid w:val="00105484"/>
    <w:rsid w:val="0010581C"/>
    <w:rsid w:val="00105F30"/>
    <w:rsid w:val="00105FA1"/>
    <w:rsid w:val="00106049"/>
    <w:rsid w:val="001060CC"/>
    <w:rsid w:val="0010622C"/>
    <w:rsid w:val="00106521"/>
    <w:rsid w:val="00106BD0"/>
    <w:rsid w:val="00107078"/>
    <w:rsid w:val="00107315"/>
    <w:rsid w:val="001076F1"/>
    <w:rsid w:val="00107DEE"/>
    <w:rsid w:val="00107E67"/>
    <w:rsid w:val="0011094F"/>
    <w:rsid w:val="00110A42"/>
    <w:rsid w:val="00110B57"/>
    <w:rsid w:val="0011129C"/>
    <w:rsid w:val="00111911"/>
    <w:rsid w:val="00112260"/>
    <w:rsid w:val="00112489"/>
    <w:rsid w:val="0011251B"/>
    <w:rsid w:val="00112850"/>
    <w:rsid w:val="00112B34"/>
    <w:rsid w:val="0011342A"/>
    <w:rsid w:val="0011354A"/>
    <w:rsid w:val="001137B5"/>
    <w:rsid w:val="00113ACB"/>
    <w:rsid w:val="00114334"/>
    <w:rsid w:val="0011498E"/>
    <w:rsid w:val="001151F4"/>
    <w:rsid w:val="00115324"/>
    <w:rsid w:val="001156AF"/>
    <w:rsid w:val="00115980"/>
    <w:rsid w:val="00115B38"/>
    <w:rsid w:val="00115BFB"/>
    <w:rsid w:val="00115C14"/>
    <w:rsid w:val="00115D5E"/>
    <w:rsid w:val="00115E1B"/>
    <w:rsid w:val="00115EA4"/>
    <w:rsid w:val="00116015"/>
    <w:rsid w:val="00116AE9"/>
    <w:rsid w:val="00116D99"/>
    <w:rsid w:val="0011734E"/>
    <w:rsid w:val="001175F2"/>
    <w:rsid w:val="0011770B"/>
    <w:rsid w:val="00117821"/>
    <w:rsid w:val="00117846"/>
    <w:rsid w:val="001179EA"/>
    <w:rsid w:val="00117A85"/>
    <w:rsid w:val="00117AD3"/>
    <w:rsid w:val="00117D83"/>
    <w:rsid w:val="00120380"/>
    <w:rsid w:val="001204BD"/>
    <w:rsid w:val="001208F2"/>
    <w:rsid w:val="00121474"/>
    <w:rsid w:val="001217C5"/>
    <w:rsid w:val="00121EF6"/>
    <w:rsid w:val="00121F18"/>
    <w:rsid w:val="001226D4"/>
    <w:rsid w:val="0012295C"/>
    <w:rsid w:val="00122998"/>
    <w:rsid w:val="001230C3"/>
    <w:rsid w:val="0012313E"/>
    <w:rsid w:val="0012322C"/>
    <w:rsid w:val="001232F1"/>
    <w:rsid w:val="00123597"/>
    <w:rsid w:val="001237D9"/>
    <w:rsid w:val="00123B74"/>
    <w:rsid w:val="00124781"/>
    <w:rsid w:val="0012493D"/>
    <w:rsid w:val="00124CE4"/>
    <w:rsid w:val="00125152"/>
    <w:rsid w:val="001252AE"/>
    <w:rsid w:val="001252E1"/>
    <w:rsid w:val="001257B7"/>
    <w:rsid w:val="0012580C"/>
    <w:rsid w:val="001258B1"/>
    <w:rsid w:val="00125FA2"/>
    <w:rsid w:val="0012608B"/>
    <w:rsid w:val="001261C1"/>
    <w:rsid w:val="00126552"/>
    <w:rsid w:val="00126974"/>
    <w:rsid w:val="00127020"/>
    <w:rsid w:val="0012763B"/>
    <w:rsid w:val="001276BA"/>
    <w:rsid w:val="001277A1"/>
    <w:rsid w:val="001279B0"/>
    <w:rsid w:val="00127C20"/>
    <w:rsid w:val="00127CE4"/>
    <w:rsid w:val="00127F58"/>
    <w:rsid w:val="00127F70"/>
    <w:rsid w:val="001300B0"/>
    <w:rsid w:val="001306A2"/>
    <w:rsid w:val="001306AC"/>
    <w:rsid w:val="00130C51"/>
    <w:rsid w:val="00131135"/>
    <w:rsid w:val="00131A2E"/>
    <w:rsid w:val="00131D43"/>
    <w:rsid w:val="00131EB2"/>
    <w:rsid w:val="00132717"/>
    <w:rsid w:val="001328FF"/>
    <w:rsid w:val="0013327C"/>
    <w:rsid w:val="001339D0"/>
    <w:rsid w:val="00133A2B"/>
    <w:rsid w:val="00133BE6"/>
    <w:rsid w:val="00133CAC"/>
    <w:rsid w:val="00133D99"/>
    <w:rsid w:val="00133FAA"/>
    <w:rsid w:val="001344CD"/>
    <w:rsid w:val="00134A40"/>
    <w:rsid w:val="00134ACE"/>
    <w:rsid w:val="001352E0"/>
    <w:rsid w:val="0013559A"/>
    <w:rsid w:val="00135824"/>
    <w:rsid w:val="00135F50"/>
    <w:rsid w:val="0013606B"/>
    <w:rsid w:val="001360DA"/>
    <w:rsid w:val="0013622B"/>
    <w:rsid w:val="001366C2"/>
    <w:rsid w:val="001369CF"/>
    <w:rsid w:val="00136ADE"/>
    <w:rsid w:val="00136B89"/>
    <w:rsid w:val="0013714B"/>
    <w:rsid w:val="0013736B"/>
    <w:rsid w:val="001374C0"/>
    <w:rsid w:val="00137564"/>
    <w:rsid w:val="00137CB4"/>
    <w:rsid w:val="00137EEA"/>
    <w:rsid w:val="00140009"/>
    <w:rsid w:val="00140340"/>
    <w:rsid w:val="00140520"/>
    <w:rsid w:val="00140AA7"/>
    <w:rsid w:val="00140E93"/>
    <w:rsid w:val="00141341"/>
    <w:rsid w:val="001414A9"/>
    <w:rsid w:val="001414AF"/>
    <w:rsid w:val="00141555"/>
    <w:rsid w:val="0014169F"/>
    <w:rsid w:val="001419EF"/>
    <w:rsid w:val="00141CAE"/>
    <w:rsid w:val="00141FBA"/>
    <w:rsid w:val="001426E0"/>
    <w:rsid w:val="001437CA"/>
    <w:rsid w:val="00143DEA"/>
    <w:rsid w:val="00143E8A"/>
    <w:rsid w:val="00143EC3"/>
    <w:rsid w:val="00143FF9"/>
    <w:rsid w:val="00144191"/>
    <w:rsid w:val="001441EF"/>
    <w:rsid w:val="001447F4"/>
    <w:rsid w:val="00144909"/>
    <w:rsid w:val="00144EBF"/>
    <w:rsid w:val="001453E4"/>
    <w:rsid w:val="001455DC"/>
    <w:rsid w:val="00145643"/>
    <w:rsid w:val="00145661"/>
    <w:rsid w:val="00145FAB"/>
    <w:rsid w:val="001465C3"/>
    <w:rsid w:val="00146678"/>
    <w:rsid w:val="001468A2"/>
    <w:rsid w:val="00146981"/>
    <w:rsid w:val="00146AA5"/>
    <w:rsid w:val="00146D76"/>
    <w:rsid w:val="001470D2"/>
    <w:rsid w:val="001472E7"/>
    <w:rsid w:val="00147EFB"/>
    <w:rsid w:val="00150137"/>
    <w:rsid w:val="001505E2"/>
    <w:rsid w:val="00150620"/>
    <w:rsid w:val="00150686"/>
    <w:rsid w:val="0015071B"/>
    <w:rsid w:val="00150A55"/>
    <w:rsid w:val="00150B95"/>
    <w:rsid w:val="0015138C"/>
    <w:rsid w:val="00151927"/>
    <w:rsid w:val="00151FB4"/>
    <w:rsid w:val="00152362"/>
    <w:rsid w:val="00152863"/>
    <w:rsid w:val="00152BED"/>
    <w:rsid w:val="00152FFC"/>
    <w:rsid w:val="001536E3"/>
    <w:rsid w:val="00153975"/>
    <w:rsid w:val="00153D5B"/>
    <w:rsid w:val="00154462"/>
    <w:rsid w:val="00154A52"/>
    <w:rsid w:val="00154F6C"/>
    <w:rsid w:val="00154F6F"/>
    <w:rsid w:val="00155314"/>
    <w:rsid w:val="00155809"/>
    <w:rsid w:val="001569F3"/>
    <w:rsid w:val="00156E81"/>
    <w:rsid w:val="001572C3"/>
    <w:rsid w:val="00157332"/>
    <w:rsid w:val="00157389"/>
    <w:rsid w:val="00157752"/>
    <w:rsid w:val="00157856"/>
    <w:rsid w:val="00157871"/>
    <w:rsid w:val="001579F2"/>
    <w:rsid w:val="00157AC1"/>
    <w:rsid w:val="00157C57"/>
    <w:rsid w:val="00157DAA"/>
    <w:rsid w:val="00157F6C"/>
    <w:rsid w:val="00157F7C"/>
    <w:rsid w:val="001601C8"/>
    <w:rsid w:val="00160E77"/>
    <w:rsid w:val="001614F8"/>
    <w:rsid w:val="001616D4"/>
    <w:rsid w:val="00161818"/>
    <w:rsid w:val="0016191E"/>
    <w:rsid w:val="00161A66"/>
    <w:rsid w:val="00161B78"/>
    <w:rsid w:val="00161C0A"/>
    <w:rsid w:val="00161D03"/>
    <w:rsid w:val="00161F4B"/>
    <w:rsid w:val="0016209C"/>
    <w:rsid w:val="00162763"/>
    <w:rsid w:val="00162B05"/>
    <w:rsid w:val="00162B15"/>
    <w:rsid w:val="00162D8B"/>
    <w:rsid w:val="00162DBA"/>
    <w:rsid w:val="001630B7"/>
    <w:rsid w:val="001633F2"/>
    <w:rsid w:val="001637F4"/>
    <w:rsid w:val="00163FEA"/>
    <w:rsid w:val="0016412F"/>
    <w:rsid w:val="00165387"/>
    <w:rsid w:val="0016554D"/>
    <w:rsid w:val="00165957"/>
    <w:rsid w:val="00165AED"/>
    <w:rsid w:val="00165B19"/>
    <w:rsid w:val="00165D24"/>
    <w:rsid w:val="00165F84"/>
    <w:rsid w:val="00165FDB"/>
    <w:rsid w:val="001662F1"/>
    <w:rsid w:val="00166639"/>
    <w:rsid w:val="00166888"/>
    <w:rsid w:val="001668D9"/>
    <w:rsid w:val="0016694D"/>
    <w:rsid w:val="001669B9"/>
    <w:rsid w:val="00166D5C"/>
    <w:rsid w:val="001670EE"/>
    <w:rsid w:val="001674CC"/>
    <w:rsid w:val="00167991"/>
    <w:rsid w:val="001704E0"/>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8EE"/>
    <w:rsid w:val="00174C4B"/>
    <w:rsid w:val="00174C75"/>
    <w:rsid w:val="00175619"/>
    <w:rsid w:val="00175634"/>
    <w:rsid w:val="0017564D"/>
    <w:rsid w:val="00175837"/>
    <w:rsid w:val="00175B3E"/>
    <w:rsid w:val="00175BD9"/>
    <w:rsid w:val="001762C7"/>
    <w:rsid w:val="001764CD"/>
    <w:rsid w:val="00176535"/>
    <w:rsid w:val="0017674B"/>
    <w:rsid w:val="00176966"/>
    <w:rsid w:val="00177719"/>
    <w:rsid w:val="00177A66"/>
    <w:rsid w:val="00177AE1"/>
    <w:rsid w:val="00177C49"/>
    <w:rsid w:val="00177E64"/>
    <w:rsid w:val="001800D6"/>
    <w:rsid w:val="001807C3"/>
    <w:rsid w:val="00180887"/>
    <w:rsid w:val="00181578"/>
    <w:rsid w:val="00181907"/>
    <w:rsid w:val="00181A89"/>
    <w:rsid w:val="001824C7"/>
    <w:rsid w:val="001828A4"/>
    <w:rsid w:val="001828D7"/>
    <w:rsid w:val="00182A5C"/>
    <w:rsid w:val="00182AC4"/>
    <w:rsid w:val="00182E7D"/>
    <w:rsid w:val="00182F03"/>
    <w:rsid w:val="00183274"/>
    <w:rsid w:val="001832D4"/>
    <w:rsid w:val="00183589"/>
    <w:rsid w:val="00183743"/>
    <w:rsid w:val="00183D3B"/>
    <w:rsid w:val="001840A5"/>
    <w:rsid w:val="001842A9"/>
    <w:rsid w:val="00184779"/>
    <w:rsid w:val="00184819"/>
    <w:rsid w:val="00184CBA"/>
    <w:rsid w:val="001850AF"/>
    <w:rsid w:val="001853E6"/>
    <w:rsid w:val="001855F8"/>
    <w:rsid w:val="0018598E"/>
    <w:rsid w:val="00185AF4"/>
    <w:rsid w:val="00185B75"/>
    <w:rsid w:val="00186188"/>
    <w:rsid w:val="0018639B"/>
    <w:rsid w:val="00186717"/>
    <w:rsid w:val="0018672E"/>
    <w:rsid w:val="00186B4D"/>
    <w:rsid w:val="001870C8"/>
    <w:rsid w:val="00187C97"/>
    <w:rsid w:val="00187E07"/>
    <w:rsid w:val="00190095"/>
    <w:rsid w:val="001900EB"/>
    <w:rsid w:val="00190E4B"/>
    <w:rsid w:val="00191224"/>
    <w:rsid w:val="001913C2"/>
    <w:rsid w:val="0019151F"/>
    <w:rsid w:val="0019169D"/>
    <w:rsid w:val="00191CDB"/>
    <w:rsid w:val="00191F75"/>
    <w:rsid w:val="00192140"/>
    <w:rsid w:val="001924B1"/>
    <w:rsid w:val="001927A5"/>
    <w:rsid w:val="001927C7"/>
    <w:rsid w:val="00192C84"/>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EFE"/>
    <w:rsid w:val="00195F89"/>
    <w:rsid w:val="00196047"/>
    <w:rsid w:val="00196536"/>
    <w:rsid w:val="00196B1B"/>
    <w:rsid w:val="00196D51"/>
    <w:rsid w:val="001970AB"/>
    <w:rsid w:val="001971A6"/>
    <w:rsid w:val="0019770B"/>
    <w:rsid w:val="001977D2"/>
    <w:rsid w:val="00197809"/>
    <w:rsid w:val="0019794E"/>
    <w:rsid w:val="00197E21"/>
    <w:rsid w:val="001A0403"/>
    <w:rsid w:val="001A07C9"/>
    <w:rsid w:val="001A0F33"/>
    <w:rsid w:val="001A1345"/>
    <w:rsid w:val="001A13E2"/>
    <w:rsid w:val="001A18EB"/>
    <w:rsid w:val="001A1906"/>
    <w:rsid w:val="001A1BF2"/>
    <w:rsid w:val="001A1F4D"/>
    <w:rsid w:val="001A20D2"/>
    <w:rsid w:val="001A216E"/>
    <w:rsid w:val="001A2A30"/>
    <w:rsid w:val="001A2A8A"/>
    <w:rsid w:val="001A358D"/>
    <w:rsid w:val="001A38FF"/>
    <w:rsid w:val="001A391D"/>
    <w:rsid w:val="001A3DA7"/>
    <w:rsid w:val="001A40B6"/>
    <w:rsid w:val="001A439D"/>
    <w:rsid w:val="001A46AB"/>
    <w:rsid w:val="001A46F8"/>
    <w:rsid w:val="001A4D4E"/>
    <w:rsid w:val="001A51FC"/>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234"/>
    <w:rsid w:val="001B2956"/>
    <w:rsid w:val="001B2CB7"/>
    <w:rsid w:val="001B2DAF"/>
    <w:rsid w:val="001B3159"/>
    <w:rsid w:val="001B34D1"/>
    <w:rsid w:val="001B37A3"/>
    <w:rsid w:val="001B3959"/>
    <w:rsid w:val="001B3ABD"/>
    <w:rsid w:val="001B3D51"/>
    <w:rsid w:val="001B3F8B"/>
    <w:rsid w:val="001B450B"/>
    <w:rsid w:val="001B4876"/>
    <w:rsid w:val="001B4EEE"/>
    <w:rsid w:val="001B4F2C"/>
    <w:rsid w:val="001B4F37"/>
    <w:rsid w:val="001B5253"/>
    <w:rsid w:val="001B531F"/>
    <w:rsid w:val="001B53D7"/>
    <w:rsid w:val="001B54F0"/>
    <w:rsid w:val="001B5FE9"/>
    <w:rsid w:val="001B60D3"/>
    <w:rsid w:val="001B650D"/>
    <w:rsid w:val="001B657C"/>
    <w:rsid w:val="001B664D"/>
    <w:rsid w:val="001B66F0"/>
    <w:rsid w:val="001B6725"/>
    <w:rsid w:val="001B6B4D"/>
    <w:rsid w:val="001B741B"/>
    <w:rsid w:val="001B7450"/>
    <w:rsid w:val="001B7548"/>
    <w:rsid w:val="001B7B54"/>
    <w:rsid w:val="001B7E95"/>
    <w:rsid w:val="001C0390"/>
    <w:rsid w:val="001C0641"/>
    <w:rsid w:val="001C0678"/>
    <w:rsid w:val="001C09F8"/>
    <w:rsid w:val="001C0A19"/>
    <w:rsid w:val="001C0EAB"/>
    <w:rsid w:val="001C0EB1"/>
    <w:rsid w:val="001C0F81"/>
    <w:rsid w:val="001C114D"/>
    <w:rsid w:val="001C1753"/>
    <w:rsid w:val="001C1E13"/>
    <w:rsid w:val="001C24A6"/>
    <w:rsid w:val="001C2685"/>
    <w:rsid w:val="001C2799"/>
    <w:rsid w:val="001C2AD9"/>
    <w:rsid w:val="001C2CB7"/>
    <w:rsid w:val="001C2D3E"/>
    <w:rsid w:val="001C32D9"/>
    <w:rsid w:val="001C38D0"/>
    <w:rsid w:val="001C3919"/>
    <w:rsid w:val="001C4514"/>
    <w:rsid w:val="001C50DF"/>
    <w:rsid w:val="001C53AB"/>
    <w:rsid w:val="001C569A"/>
    <w:rsid w:val="001C5D0A"/>
    <w:rsid w:val="001C5D40"/>
    <w:rsid w:val="001C6269"/>
    <w:rsid w:val="001C6285"/>
    <w:rsid w:val="001C6492"/>
    <w:rsid w:val="001C6652"/>
    <w:rsid w:val="001C678E"/>
    <w:rsid w:val="001C6BC9"/>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7FA"/>
    <w:rsid w:val="001D1859"/>
    <w:rsid w:val="001D20F5"/>
    <w:rsid w:val="001D21FA"/>
    <w:rsid w:val="001D26F4"/>
    <w:rsid w:val="001D2891"/>
    <w:rsid w:val="001D2B35"/>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946"/>
    <w:rsid w:val="001E2B27"/>
    <w:rsid w:val="001E32AD"/>
    <w:rsid w:val="001E352B"/>
    <w:rsid w:val="001E3E05"/>
    <w:rsid w:val="001E47F2"/>
    <w:rsid w:val="001E5238"/>
    <w:rsid w:val="001E5351"/>
    <w:rsid w:val="001E5651"/>
    <w:rsid w:val="001E583E"/>
    <w:rsid w:val="001E5B67"/>
    <w:rsid w:val="001E6555"/>
    <w:rsid w:val="001E6635"/>
    <w:rsid w:val="001E6B8F"/>
    <w:rsid w:val="001E7163"/>
    <w:rsid w:val="001E7565"/>
    <w:rsid w:val="001E7875"/>
    <w:rsid w:val="001F02CA"/>
    <w:rsid w:val="001F111C"/>
    <w:rsid w:val="001F11AE"/>
    <w:rsid w:val="001F12D4"/>
    <w:rsid w:val="001F149A"/>
    <w:rsid w:val="001F154B"/>
    <w:rsid w:val="001F1A0E"/>
    <w:rsid w:val="001F22BD"/>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4A1A"/>
    <w:rsid w:val="001F4B8C"/>
    <w:rsid w:val="001F507C"/>
    <w:rsid w:val="001F5201"/>
    <w:rsid w:val="001F56AE"/>
    <w:rsid w:val="001F574A"/>
    <w:rsid w:val="001F5B05"/>
    <w:rsid w:val="001F5D03"/>
    <w:rsid w:val="001F60B8"/>
    <w:rsid w:val="001F638F"/>
    <w:rsid w:val="001F646E"/>
    <w:rsid w:val="001F6498"/>
    <w:rsid w:val="001F6AD5"/>
    <w:rsid w:val="001F6B6D"/>
    <w:rsid w:val="001F6C7D"/>
    <w:rsid w:val="001F6E59"/>
    <w:rsid w:val="001F6FBE"/>
    <w:rsid w:val="001F7807"/>
    <w:rsid w:val="001F78ED"/>
    <w:rsid w:val="001F7CAD"/>
    <w:rsid w:val="001F7DA7"/>
    <w:rsid w:val="00200008"/>
    <w:rsid w:val="002003C7"/>
    <w:rsid w:val="00200CCB"/>
    <w:rsid w:val="002010D3"/>
    <w:rsid w:val="002011FB"/>
    <w:rsid w:val="00201439"/>
    <w:rsid w:val="00202335"/>
    <w:rsid w:val="002023F6"/>
    <w:rsid w:val="002027BC"/>
    <w:rsid w:val="00202922"/>
    <w:rsid w:val="00203895"/>
    <w:rsid w:val="002038D8"/>
    <w:rsid w:val="0020398A"/>
    <w:rsid w:val="00203C7B"/>
    <w:rsid w:val="002044E1"/>
    <w:rsid w:val="00206A67"/>
    <w:rsid w:val="00206E50"/>
    <w:rsid w:val="00207125"/>
    <w:rsid w:val="00207590"/>
    <w:rsid w:val="00207804"/>
    <w:rsid w:val="00207EFE"/>
    <w:rsid w:val="0021015B"/>
    <w:rsid w:val="0021042C"/>
    <w:rsid w:val="002107A3"/>
    <w:rsid w:val="00210AAF"/>
    <w:rsid w:val="00210C17"/>
    <w:rsid w:val="00210C90"/>
    <w:rsid w:val="00210D97"/>
    <w:rsid w:val="00210FFA"/>
    <w:rsid w:val="0021106B"/>
    <w:rsid w:val="002113F8"/>
    <w:rsid w:val="002115A4"/>
    <w:rsid w:val="002117E7"/>
    <w:rsid w:val="00211AC2"/>
    <w:rsid w:val="00211D69"/>
    <w:rsid w:val="00211F27"/>
    <w:rsid w:val="0021228C"/>
    <w:rsid w:val="0021237C"/>
    <w:rsid w:val="00212800"/>
    <w:rsid w:val="00212822"/>
    <w:rsid w:val="00212A77"/>
    <w:rsid w:val="00212E9D"/>
    <w:rsid w:val="00213B61"/>
    <w:rsid w:val="00214540"/>
    <w:rsid w:val="0021497D"/>
    <w:rsid w:val="00214B15"/>
    <w:rsid w:val="00214B1B"/>
    <w:rsid w:val="00214EDC"/>
    <w:rsid w:val="0021507D"/>
    <w:rsid w:val="00215CF9"/>
    <w:rsid w:val="00215E90"/>
    <w:rsid w:val="002161F2"/>
    <w:rsid w:val="002164A2"/>
    <w:rsid w:val="00216C7E"/>
    <w:rsid w:val="00216EE5"/>
    <w:rsid w:val="0021747F"/>
    <w:rsid w:val="00217B45"/>
    <w:rsid w:val="00220094"/>
    <w:rsid w:val="00220585"/>
    <w:rsid w:val="00220645"/>
    <w:rsid w:val="00220B5A"/>
    <w:rsid w:val="00220C43"/>
    <w:rsid w:val="00220D5D"/>
    <w:rsid w:val="002210A6"/>
    <w:rsid w:val="00221125"/>
    <w:rsid w:val="00221175"/>
    <w:rsid w:val="0022149C"/>
    <w:rsid w:val="00221614"/>
    <w:rsid w:val="00221D92"/>
    <w:rsid w:val="002220A8"/>
    <w:rsid w:val="00222A90"/>
    <w:rsid w:val="00222C7F"/>
    <w:rsid w:val="00223610"/>
    <w:rsid w:val="002236E4"/>
    <w:rsid w:val="00223867"/>
    <w:rsid w:val="00223B2B"/>
    <w:rsid w:val="00223E00"/>
    <w:rsid w:val="00223E84"/>
    <w:rsid w:val="0022402A"/>
    <w:rsid w:val="002240A9"/>
    <w:rsid w:val="002241D9"/>
    <w:rsid w:val="002242F0"/>
    <w:rsid w:val="00224339"/>
    <w:rsid w:val="002244C5"/>
    <w:rsid w:val="00224635"/>
    <w:rsid w:val="0022466F"/>
    <w:rsid w:val="00224701"/>
    <w:rsid w:val="00224814"/>
    <w:rsid w:val="00224FF0"/>
    <w:rsid w:val="00225744"/>
    <w:rsid w:val="0022615E"/>
    <w:rsid w:val="0022655F"/>
    <w:rsid w:val="00226A41"/>
    <w:rsid w:val="00226AA5"/>
    <w:rsid w:val="00226DA5"/>
    <w:rsid w:val="00226F47"/>
    <w:rsid w:val="0022714E"/>
    <w:rsid w:val="0022782C"/>
    <w:rsid w:val="00227CD5"/>
    <w:rsid w:val="00227E4B"/>
    <w:rsid w:val="00227E98"/>
    <w:rsid w:val="0023018E"/>
    <w:rsid w:val="0023046D"/>
    <w:rsid w:val="00230574"/>
    <w:rsid w:val="00230937"/>
    <w:rsid w:val="00230A12"/>
    <w:rsid w:val="00230A57"/>
    <w:rsid w:val="00230B49"/>
    <w:rsid w:val="00231021"/>
    <w:rsid w:val="0023110A"/>
    <w:rsid w:val="0023118B"/>
    <w:rsid w:val="00231411"/>
    <w:rsid w:val="002322C4"/>
    <w:rsid w:val="00232497"/>
    <w:rsid w:val="00232641"/>
    <w:rsid w:val="00232C38"/>
    <w:rsid w:val="00233592"/>
    <w:rsid w:val="002335E0"/>
    <w:rsid w:val="00234564"/>
    <w:rsid w:val="00234A14"/>
    <w:rsid w:val="00234CDE"/>
    <w:rsid w:val="00234EE2"/>
    <w:rsid w:val="0023502A"/>
    <w:rsid w:val="002358F0"/>
    <w:rsid w:val="00235CF4"/>
    <w:rsid w:val="00235F58"/>
    <w:rsid w:val="00235FF0"/>
    <w:rsid w:val="002367FC"/>
    <w:rsid w:val="0023693D"/>
    <w:rsid w:val="00236D06"/>
    <w:rsid w:val="00237223"/>
    <w:rsid w:val="0023724C"/>
    <w:rsid w:val="00237667"/>
    <w:rsid w:val="002377C7"/>
    <w:rsid w:val="0023780D"/>
    <w:rsid w:val="00237C8C"/>
    <w:rsid w:val="00237E61"/>
    <w:rsid w:val="00240154"/>
    <w:rsid w:val="00240521"/>
    <w:rsid w:val="002406BF"/>
    <w:rsid w:val="0024076A"/>
    <w:rsid w:val="00240A75"/>
    <w:rsid w:val="00240C5A"/>
    <w:rsid w:val="00241766"/>
    <w:rsid w:val="00241767"/>
    <w:rsid w:val="002419F0"/>
    <w:rsid w:val="00241C0D"/>
    <w:rsid w:val="00241C1F"/>
    <w:rsid w:val="00241D49"/>
    <w:rsid w:val="00241D87"/>
    <w:rsid w:val="002421F9"/>
    <w:rsid w:val="002422A2"/>
    <w:rsid w:val="00242738"/>
    <w:rsid w:val="00242AFE"/>
    <w:rsid w:val="00243015"/>
    <w:rsid w:val="00243137"/>
    <w:rsid w:val="00243262"/>
    <w:rsid w:val="002434DE"/>
    <w:rsid w:val="0024398F"/>
    <w:rsid w:val="00243ADA"/>
    <w:rsid w:val="002441FD"/>
    <w:rsid w:val="002446E4"/>
    <w:rsid w:val="002446E9"/>
    <w:rsid w:val="002450AC"/>
    <w:rsid w:val="002452AE"/>
    <w:rsid w:val="00245791"/>
    <w:rsid w:val="00245948"/>
    <w:rsid w:val="00245BA9"/>
    <w:rsid w:val="00245C0C"/>
    <w:rsid w:val="00245D80"/>
    <w:rsid w:val="0024669B"/>
    <w:rsid w:val="00246B71"/>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5216"/>
    <w:rsid w:val="0025564B"/>
    <w:rsid w:val="00255D18"/>
    <w:rsid w:val="00255E80"/>
    <w:rsid w:val="00255EDB"/>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3E5"/>
    <w:rsid w:val="00260FA1"/>
    <w:rsid w:val="00261220"/>
    <w:rsid w:val="002615D0"/>
    <w:rsid w:val="0026176A"/>
    <w:rsid w:val="00261B73"/>
    <w:rsid w:val="00261D1A"/>
    <w:rsid w:val="00262006"/>
    <w:rsid w:val="0026201A"/>
    <w:rsid w:val="002620FF"/>
    <w:rsid w:val="0026223F"/>
    <w:rsid w:val="00262F83"/>
    <w:rsid w:val="0026302F"/>
    <w:rsid w:val="00263675"/>
    <w:rsid w:val="00263865"/>
    <w:rsid w:val="0026390B"/>
    <w:rsid w:val="00263D6A"/>
    <w:rsid w:val="00263DA0"/>
    <w:rsid w:val="00264351"/>
    <w:rsid w:val="00264361"/>
    <w:rsid w:val="0026460D"/>
    <w:rsid w:val="0026514C"/>
    <w:rsid w:val="002651B1"/>
    <w:rsid w:val="00265D24"/>
    <w:rsid w:val="00266129"/>
    <w:rsid w:val="00266150"/>
    <w:rsid w:val="00266332"/>
    <w:rsid w:val="002663DB"/>
    <w:rsid w:val="00266A54"/>
    <w:rsid w:val="00266D9E"/>
    <w:rsid w:val="00267056"/>
    <w:rsid w:val="00267161"/>
    <w:rsid w:val="002672F3"/>
    <w:rsid w:val="0026752B"/>
    <w:rsid w:val="00267793"/>
    <w:rsid w:val="00267B6D"/>
    <w:rsid w:val="00267E3D"/>
    <w:rsid w:val="00267EAC"/>
    <w:rsid w:val="00267FB5"/>
    <w:rsid w:val="00267FCE"/>
    <w:rsid w:val="002717D6"/>
    <w:rsid w:val="00271A0C"/>
    <w:rsid w:val="00271D6D"/>
    <w:rsid w:val="00272B22"/>
    <w:rsid w:val="00272E79"/>
    <w:rsid w:val="00273157"/>
    <w:rsid w:val="002733D7"/>
    <w:rsid w:val="002734D2"/>
    <w:rsid w:val="002737C2"/>
    <w:rsid w:val="00273C1E"/>
    <w:rsid w:val="00273C74"/>
    <w:rsid w:val="00273CC9"/>
    <w:rsid w:val="00274024"/>
    <w:rsid w:val="00274042"/>
    <w:rsid w:val="002747AF"/>
    <w:rsid w:val="00274A36"/>
    <w:rsid w:val="00274B48"/>
    <w:rsid w:val="00274EAC"/>
    <w:rsid w:val="002750FD"/>
    <w:rsid w:val="00275513"/>
    <w:rsid w:val="00275AD4"/>
    <w:rsid w:val="00276087"/>
    <w:rsid w:val="002764CB"/>
    <w:rsid w:val="002768D4"/>
    <w:rsid w:val="00276D4A"/>
    <w:rsid w:val="00276FC9"/>
    <w:rsid w:val="002770FC"/>
    <w:rsid w:val="002771EC"/>
    <w:rsid w:val="00277433"/>
    <w:rsid w:val="00277439"/>
    <w:rsid w:val="0027767A"/>
    <w:rsid w:val="00277BEB"/>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47"/>
    <w:rsid w:val="00282D6D"/>
    <w:rsid w:val="00283320"/>
    <w:rsid w:val="0028338E"/>
    <w:rsid w:val="00283628"/>
    <w:rsid w:val="00283702"/>
    <w:rsid w:val="00283C7E"/>
    <w:rsid w:val="00283C8C"/>
    <w:rsid w:val="00284410"/>
    <w:rsid w:val="002845F6"/>
    <w:rsid w:val="0028480D"/>
    <w:rsid w:val="00284C2B"/>
    <w:rsid w:val="00284DD0"/>
    <w:rsid w:val="00284F0D"/>
    <w:rsid w:val="00285955"/>
    <w:rsid w:val="00285FAA"/>
    <w:rsid w:val="0028622B"/>
    <w:rsid w:val="0028633D"/>
    <w:rsid w:val="0028647E"/>
    <w:rsid w:val="00286969"/>
    <w:rsid w:val="00286C6A"/>
    <w:rsid w:val="002873B0"/>
    <w:rsid w:val="002873E9"/>
    <w:rsid w:val="00287ABE"/>
    <w:rsid w:val="0029009E"/>
    <w:rsid w:val="0029081F"/>
    <w:rsid w:val="002915B4"/>
    <w:rsid w:val="00291835"/>
    <w:rsid w:val="00291B8B"/>
    <w:rsid w:val="00292619"/>
    <w:rsid w:val="00292916"/>
    <w:rsid w:val="002929C4"/>
    <w:rsid w:val="00292C69"/>
    <w:rsid w:val="00292EF9"/>
    <w:rsid w:val="00292FF9"/>
    <w:rsid w:val="0029313A"/>
    <w:rsid w:val="002943E5"/>
    <w:rsid w:val="00294458"/>
    <w:rsid w:val="002948C1"/>
    <w:rsid w:val="00294DFF"/>
    <w:rsid w:val="00295656"/>
    <w:rsid w:val="00295BED"/>
    <w:rsid w:val="00295D22"/>
    <w:rsid w:val="00296255"/>
    <w:rsid w:val="00296E76"/>
    <w:rsid w:val="00297399"/>
    <w:rsid w:val="0029781E"/>
    <w:rsid w:val="00297828"/>
    <w:rsid w:val="00297886"/>
    <w:rsid w:val="00297989"/>
    <w:rsid w:val="00297B28"/>
    <w:rsid w:val="00297DF3"/>
    <w:rsid w:val="002A01D2"/>
    <w:rsid w:val="002A0A52"/>
    <w:rsid w:val="002A0A81"/>
    <w:rsid w:val="002A0B09"/>
    <w:rsid w:val="002A0FE0"/>
    <w:rsid w:val="002A1119"/>
    <w:rsid w:val="002A1701"/>
    <w:rsid w:val="002A175D"/>
    <w:rsid w:val="002A1990"/>
    <w:rsid w:val="002A1C4E"/>
    <w:rsid w:val="002A2004"/>
    <w:rsid w:val="002A23D5"/>
    <w:rsid w:val="002A2932"/>
    <w:rsid w:val="002A2BFE"/>
    <w:rsid w:val="002A2FF3"/>
    <w:rsid w:val="002A33A0"/>
    <w:rsid w:val="002A34E2"/>
    <w:rsid w:val="002A3FBF"/>
    <w:rsid w:val="002A4128"/>
    <w:rsid w:val="002A4254"/>
    <w:rsid w:val="002A431D"/>
    <w:rsid w:val="002A44B9"/>
    <w:rsid w:val="002A5125"/>
    <w:rsid w:val="002A51EB"/>
    <w:rsid w:val="002A578D"/>
    <w:rsid w:val="002A5CC9"/>
    <w:rsid w:val="002A5DF0"/>
    <w:rsid w:val="002A606F"/>
    <w:rsid w:val="002A662F"/>
    <w:rsid w:val="002A6649"/>
    <w:rsid w:val="002A6C1E"/>
    <w:rsid w:val="002A6EDB"/>
    <w:rsid w:val="002A71A4"/>
    <w:rsid w:val="002A7419"/>
    <w:rsid w:val="002A7A82"/>
    <w:rsid w:val="002B0825"/>
    <w:rsid w:val="002B0A8E"/>
    <w:rsid w:val="002B161F"/>
    <w:rsid w:val="002B16AE"/>
    <w:rsid w:val="002B1B4A"/>
    <w:rsid w:val="002B23A1"/>
    <w:rsid w:val="002B2816"/>
    <w:rsid w:val="002B32BC"/>
    <w:rsid w:val="002B3985"/>
    <w:rsid w:val="002B3A2C"/>
    <w:rsid w:val="002B3B6A"/>
    <w:rsid w:val="002B4755"/>
    <w:rsid w:val="002B4AF6"/>
    <w:rsid w:val="002B54F5"/>
    <w:rsid w:val="002B5ABC"/>
    <w:rsid w:val="002B5AED"/>
    <w:rsid w:val="002B5D0D"/>
    <w:rsid w:val="002B5F83"/>
    <w:rsid w:val="002B670D"/>
    <w:rsid w:val="002B6B10"/>
    <w:rsid w:val="002B7151"/>
    <w:rsid w:val="002B71E9"/>
    <w:rsid w:val="002B7248"/>
    <w:rsid w:val="002B7571"/>
    <w:rsid w:val="002B7581"/>
    <w:rsid w:val="002B75A3"/>
    <w:rsid w:val="002B75E3"/>
    <w:rsid w:val="002B7862"/>
    <w:rsid w:val="002B7AA7"/>
    <w:rsid w:val="002B7F70"/>
    <w:rsid w:val="002C04B5"/>
    <w:rsid w:val="002C0728"/>
    <w:rsid w:val="002C0829"/>
    <w:rsid w:val="002C0E8A"/>
    <w:rsid w:val="002C116F"/>
    <w:rsid w:val="002C1662"/>
    <w:rsid w:val="002C18BA"/>
    <w:rsid w:val="002C1DC7"/>
    <w:rsid w:val="002C1EEC"/>
    <w:rsid w:val="002C2345"/>
    <w:rsid w:val="002C242A"/>
    <w:rsid w:val="002C246A"/>
    <w:rsid w:val="002C255E"/>
    <w:rsid w:val="002C2A7D"/>
    <w:rsid w:val="002C2C4A"/>
    <w:rsid w:val="002C310A"/>
    <w:rsid w:val="002C36BC"/>
    <w:rsid w:val="002C3794"/>
    <w:rsid w:val="002C3B09"/>
    <w:rsid w:val="002C3F98"/>
    <w:rsid w:val="002C41C2"/>
    <w:rsid w:val="002C41FD"/>
    <w:rsid w:val="002C4239"/>
    <w:rsid w:val="002C47A4"/>
    <w:rsid w:val="002C4C43"/>
    <w:rsid w:val="002C4DAC"/>
    <w:rsid w:val="002C5068"/>
    <w:rsid w:val="002C53CF"/>
    <w:rsid w:val="002C5674"/>
    <w:rsid w:val="002C59D7"/>
    <w:rsid w:val="002C5F6F"/>
    <w:rsid w:val="002C642D"/>
    <w:rsid w:val="002C6B7E"/>
    <w:rsid w:val="002C73C7"/>
    <w:rsid w:val="002C73F7"/>
    <w:rsid w:val="002C7570"/>
    <w:rsid w:val="002C77AA"/>
    <w:rsid w:val="002C7A87"/>
    <w:rsid w:val="002C7C1F"/>
    <w:rsid w:val="002C7C3C"/>
    <w:rsid w:val="002C7F6F"/>
    <w:rsid w:val="002D0769"/>
    <w:rsid w:val="002D0909"/>
    <w:rsid w:val="002D0957"/>
    <w:rsid w:val="002D0AD5"/>
    <w:rsid w:val="002D0FBB"/>
    <w:rsid w:val="002D106E"/>
    <w:rsid w:val="002D14A0"/>
    <w:rsid w:val="002D203F"/>
    <w:rsid w:val="002D2381"/>
    <w:rsid w:val="002D2B1C"/>
    <w:rsid w:val="002D2BB2"/>
    <w:rsid w:val="002D2C3D"/>
    <w:rsid w:val="002D2D59"/>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9E8"/>
    <w:rsid w:val="002E0E02"/>
    <w:rsid w:val="002E0FEC"/>
    <w:rsid w:val="002E1101"/>
    <w:rsid w:val="002E1B94"/>
    <w:rsid w:val="002E1F29"/>
    <w:rsid w:val="002E214B"/>
    <w:rsid w:val="002E29B6"/>
    <w:rsid w:val="002E3212"/>
    <w:rsid w:val="002E34DB"/>
    <w:rsid w:val="002E355B"/>
    <w:rsid w:val="002E3867"/>
    <w:rsid w:val="002E38E7"/>
    <w:rsid w:val="002E3F89"/>
    <w:rsid w:val="002E4383"/>
    <w:rsid w:val="002E4574"/>
    <w:rsid w:val="002E4637"/>
    <w:rsid w:val="002E49FD"/>
    <w:rsid w:val="002E4B30"/>
    <w:rsid w:val="002E5217"/>
    <w:rsid w:val="002E550C"/>
    <w:rsid w:val="002E5642"/>
    <w:rsid w:val="002E5675"/>
    <w:rsid w:val="002E5B95"/>
    <w:rsid w:val="002E5C64"/>
    <w:rsid w:val="002E64A1"/>
    <w:rsid w:val="002E665E"/>
    <w:rsid w:val="002E6BB2"/>
    <w:rsid w:val="002E7422"/>
    <w:rsid w:val="002E76EA"/>
    <w:rsid w:val="002E790F"/>
    <w:rsid w:val="002E7C0C"/>
    <w:rsid w:val="002F014B"/>
    <w:rsid w:val="002F0154"/>
    <w:rsid w:val="002F0771"/>
    <w:rsid w:val="002F0B56"/>
    <w:rsid w:val="002F0D9A"/>
    <w:rsid w:val="002F0DC9"/>
    <w:rsid w:val="002F10A0"/>
    <w:rsid w:val="002F1162"/>
    <w:rsid w:val="002F17E1"/>
    <w:rsid w:val="002F1936"/>
    <w:rsid w:val="002F1ABD"/>
    <w:rsid w:val="002F1D19"/>
    <w:rsid w:val="002F1D39"/>
    <w:rsid w:val="002F212A"/>
    <w:rsid w:val="002F2349"/>
    <w:rsid w:val="002F24FE"/>
    <w:rsid w:val="002F2DE8"/>
    <w:rsid w:val="002F30D8"/>
    <w:rsid w:val="002F3584"/>
    <w:rsid w:val="002F3591"/>
    <w:rsid w:val="002F371D"/>
    <w:rsid w:val="002F3971"/>
    <w:rsid w:val="002F3A2B"/>
    <w:rsid w:val="002F3C45"/>
    <w:rsid w:val="002F3EC4"/>
    <w:rsid w:val="002F447C"/>
    <w:rsid w:val="002F44A8"/>
    <w:rsid w:val="002F44E5"/>
    <w:rsid w:val="002F4B0D"/>
    <w:rsid w:val="002F4EE6"/>
    <w:rsid w:val="002F5A3C"/>
    <w:rsid w:val="002F5F9F"/>
    <w:rsid w:val="002F6C34"/>
    <w:rsid w:val="002F715F"/>
    <w:rsid w:val="002F719C"/>
    <w:rsid w:val="002F72AF"/>
    <w:rsid w:val="002F7527"/>
    <w:rsid w:val="002F75B1"/>
    <w:rsid w:val="002F75E3"/>
    <w:rsid w:val="002F7893"/>
    <w:rsid w:val="002F7D3A"/>
    <w:rsid w:val="002F7DA9"/>
    <w:rsid w:val="002F7E5F"/>
    <w:rsid w:val="00300027"/>
    <w:rsid w:val="003000D7"/>
    <w:rsid w:val="00300226"/>
    <w:rsid w:val="0030053B"/>
    <w:rsid w:val="00300ADE"/>
    <w:rsid w:val="00300B7A"/>
    <w:rsid w:val="00300E2C"/>
    <w:rsid w:val="003012AD"/>
    <w:rsid w:val="00301311"/>
    <w:rsid w:val="00301C15"/>
    <w:rsid w:val="00301D2B"/>
    <w:rsid w:val="0030225B"/>
    <w:rsid w:val="003024DD"/>
    <w:rsid w:val="0030260E"/>
    <w:rsid w:val="003029EA"/>
    <w:rsid w:val="00302C61"/>
    <w:rsid w:val="00302FEF"/>
    <w:rsid w:val="003033F7"/>
    <w:rsid w:val="003038ED"/>
    <w:rsid w:val="00303C56"/>
    <w:rsid w:val="00303E9A"/>
    <w:rsid w:val="00304297"/>
    <w:rsid w:val="003043C2"/>
    <w:rsid w:val="00304AE9"/>
    <w:rsid w:val="00304C1D"/>
    <w:rsid w:val="00305B5E"/>
    <w:rsid w:val="00306063"/>
    <w:rsid w:val="00306797"/>
    <w:rsid w:val="003067E5"/>
    <w:rsid w:val="00306A72"/>
    <w:rsid w:val="00306C15"/>
    <w:rsid w:val="00306DD8"/>
    <w:rsid w:val="00306E37"/>
    <w:rsid w:val="00310269"/>
    <w:rsid w:val="003102E8"/>
    <w:rsid w:val="00310E83"/>
    <w:rsid w:val="00310F19"/>
    <w:rsid w:val="00311112"/>
    <w:rsid w:val="00311326"/>
    <w:rsid w:val="00311704"/>
    <w:rsid w:val="00311924"/>
    <w:rsid w:val="00311CDE"/>
    <w:rsid w:val="00312706"/>
    <w:rsid w:val="003129D2"/>
    <w:rsid w:val="003129EE"/>
    <w:rsid w:val="00313204"/>
    <w:rsid w:val="0031333B"/>
    <w:rsid w:val="003135DF"/>
    <w:rsid w:val="00313C4C"/>
    <w:rsid w:val="00313C74"/>
    <w:rsid w:val="00313CEF"/>
    <w:rsid w:val="003142FE"/>
    <w:rsid w:val="0031491E"/>
    <w:rsid w:val="00314C35"/>
    <w:rsid w:val="00314C49"/>
    <w:rsid w:val="00314CAC"/>
    <w:rsid w:val="00315CE0"/>
    <w:rsid w:val="00315E6A"/>
    <w:rsid w:val="00316276"/>
    <w:rsid w:val="003164CD"/>
    <w:rsid w:val="00316645"/>
    <w:rsid w:val="00316771"/>
    <w:rsid w:val="00316863"/>
    <w:rsid w:val="00316A9E"/>
    <w:rsid w:val="003172F0"/>
    <w:rsid w:val="0031744C"/>
    <w:rsid w:val="00317783"/>
    <w:rsid w:val="003177DB"/>
    <w:rsid w:val="00317AC9"/>
    <w:rsid w:val="00317B2D"/>
    <w:rsid w:val="00317B8A"/>
    <w:rsid w:val="00317BC9"/>
    <w:rsid w:val="00317C59"/>
    <w:rsid w:val="00317CFE"/>
    <w:rsid w:val="00320059"/>
    <w:rsid w:val="0032007F"/>
    <w:rsid w:val="003204A1"/>
    <w:rsid w:val="0032055F"/>
    <w:rsid w:val="00320B7F"/>
    <w:rsid w:val="00320E66"/>
    <w:rsid w:val="00320EF4"/>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436"/>
    <w:rsid w:val="00324A38"/>
    <w:rsid w:val="00324A63"/>
    <w:rsid w:val="00324D15"/>
    <w:rsid w:val="00324F7B"/>
    <w:rsid w:val="00325140"/>
    <w:rsid w:val="003259FA"/>
    <w:rsid w:val="00325C0A"/>
    <w:rsid w:val="00326676"/>
    <w:rsid w:val="00326D4C"/>
    <w:rsid w:val="00326E68"/>
    <w:rsid w:val="00327172"/>
    <w:rsid w:val="003272B2"/>
    <w:rsid w:val="003275B9"/>
    <w:rsid w:val="0032767E"/>
    <w:rsid w:val="003276B7"/>
    <w:rsid w:val="00327A09"/>
    <w:rsid w:val="00327A4C"/>
    <w:rsid w:val="00327A8A"/>
    <w:rsid w:val="003308D4"/>
    <w:rsid w:val="003308FB"/>
    <w:rsid w:val="00330975"/>
    <w:rsid w:val="0033098B"/>
    <w:rsid w:val="003309A2"/>
    <w:rsid w:val="00330D91"/>
    <w:rsid w:val="003313E7"/>
    <w:rsid w:val="003315AB"/>
    <w:rsid w:val="00331F41"/>
    <w:rsid w:val="00332307"/>
    <w:rsid w:val="00332434"/>
    <w:rsid w:val="00332558"/>
    <w:rsid w:val="00332609"/>
    <w:rsid w:val="00332784"/>
    <w:rsid w:val="0033284C"/>
    <w:rsid w:val="003328B2"/>
    <w:rsid w:val="003328F1"/>
    <w:rsid w:val="00332A9E"/>
    <w:rsid w:val="0033392E"/>
    <w:rsid w:val="00333A53"/>
    <w:rsid w:val="00333B69"/>
    <w:rsid w:val="00334125"/>
    <w:rsid w:val="00334703"/>
    <w:rsid w:val="00334A51"/>
    <w:rsid w:val="00334B74"/>
    <w:rsid w:val="00335125"/>
    <w:rsid w:val="003352EB"/>
    <w:rsid w:val="003355FB"/>
    <w:rsid w:val="00335843"/>
    <w:rsid w:val="0033596D"/>
    <w:rsid w:val="00335CE3"/>
    <w:rsid w:val="003361FD"/>
    <w:rsid w:val="003363CB"/>
    <w:rsid w:val="00336466"/>
    <w:rsid w:val="00336A22"/>
    <w:rsid w:val="00336EBD"/>
    <w:rsid w:val="00337067"/>
    <w:rsid w:val="00337198"/>
    <w:rsid w:val="00337683"/>
    <w:rsid w:val="00337837"/>
    <w:rsid w:val="00337FEF"/>
    <w:rsid w:val="00340125"/>
    <w:rsid w:val="00340819"/>
    <w:rsid w:val="00340AAC"/>
    <w:rsid w:val="00340D39"/>
    <w:rsid w:val="00340E1C"/>
    <w:rsid w:val="003415B4"/>
    <w:rsid w:val="003416D2"/>
    <w:rsid w:val="0034298E"/>
    <w:rsid w:val="00343013"/>
    <w:rsid w:val="003437C1"/>
    <w:rsid w:val="00343882"/>
    <w:rsid w:val="00343F07"/>
    <w:rsid w:val="003446DF"/>
    <w:rsid w:val="00344775"/>
    <w:rsid w:val="00344810"/>
    <w:rsid w:val="00344ADC"/>
    <w:rsid w:val="00344C31"/>
    <w:rsid w:val="003450A2"/>
    <w:rsid w:val="003457CB"/>
    <w:rsid w:val="00345E97"/>
    <w:rsid w:val="003460C6"/>
    <w:rsid w:val="003472D4"/>
    <w:rsid w:val="00347410"/>
    <w:rsid w:val="003478A4"/>
    <w:rsid w:val="00347E8D"/>
    <w:rsid w:val="00347F50"/>
    <w:rsid w:val="003501B5"/>
    <w:rsid w:val="003502FE"/>
    <w:rsid w:val="003503E6"/>
    <w:rsid w:val="00350732"/>
    <w:rsid w:val="00350DD6"/>
    <w:rsid w:val="00350EFC"/>
    <w:rsid w:val="0035130B"/>
    <w:rsid w:val="00351419"/>
    <w:rsid w:val="00351D12"/>
    <w:rsid w:val="003521B9"/>
    <w:rsid w:val="00352356"/>
    <w:rsid w:val="00352D58"/>
    <w:rsid w:val="00353485"/>
    <w:rsid w:val="003536D4"/>
    <w:rsid w:val="00353B0A"/>
    <w:rsid w:val="00353C8E"/>
    <w:rsid w:val="003549EF"/>
    <w:rsid w:val="00354AD8"/>
    <w:rsid w:val="003554AD"/>
    <w:rsid w:val="00355C18"/>
    <w:rsid w:val="00355C2F"/>
    <w:rsid w:val="00355CED"/>
    <w:rsid w:val="00356437"/>
    <w:rsid w:val="00356787"/>
    <w:rsid w:val="00356CBA"/>
    <w:rsid w:val="00356E16"/>
    <w:rsid w:val="00356FF1"/>
    <w:rsid w:val="00357462"/>
    <w:rsid w:val="00357562"/>
    <w:rsid w:val="0035775D"/>
    <w:rsid w:val="00357BFE"/>
    <w:rsid w:val="00357CA2"/>
    <w:rsid w:val="00357E65"/>
    <w:rsid w:val="0036017F"/>
    <w:rsid w:val="00360897"/>
    <w:rsid w:val="00360CB1"/>
    <w:rsid w:val="00360D96"/>
    <w:rsid w:val="003611B9"/>
    <w:rsid w:val="00361855"/>
    <w:rsid w:val="00361C5C"/>
    <w:rsid w:val="00362469"/>
    <w:rsid w:val="00362B42"/>
    <w:rsid w:val="00362B4A"/>
    <w:rsid w:val="00362C1F"/>
    <w:rsid w:val="00363361"/>
    <w:rsid w:val="00363812"/>
    <w:rsid w:val="00363B65"/>
    <w:rsid w:val="003644AA"/>
    <w:rsid w:val="0036482C"/>
    <w:rsid w:val="00365218"/>
    <w:rsid w:val="003654D2"/>
    <w:rsid w:val="00365716"/>
    <w:rsid w:val="0036572A"/>
    <w:rsid w:val="0036679D"/>
    <w:rsid w:val="00366A5C"/>
    <w:rsid w:val="00366D6B"/>
    <w:rsid w:val="00366E32"/>
    <w:rsid w:val="00367934"/>
    <w:rsid w:val="00367B95"/>
    <w:rsid w:val="00367BF8"/>
    <w:rsid w:val="00367C71"/>
    <w:rsid w:val="00367C9E"/>
    <w:rsid w:val="00370A48"/>
    <w:rsid w:val="00370D73"/>
    <w:rsid w:val="00371721"/>
    <w:rsid w:val="003723AA"/>
    <w:rsid w:val="0037294C"/>
    <w:rsid w:val="00372BF5"/>
    <w:rsid w:val="0037350F"/>
    <w:rsid w:val="0037359D"/>
    <w:rsid w:val="00373A7B"/>
    <w:rsid w:val="0037417B"/>
    <w:rsid w:val="00374325"/>
    <w:rsid w:val="003745A3"/>
    <w:rsid w:val="003745D1"/>
    <w:rsid w:val="00374703"/>
    <w:rsid w:val="003747D4"/>
    <w:rsid w:val="00374ED9"/>
    <w:rsid w:val="0037525A"/>
    <w:rsid w:val="0037531F"/>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986"/>
    <w:rsid w:val="00380B0B"/>
    <w:rsid w:val="00381186"/>
    <w:rsid w:val="003811B5"/>
    <w:rsid w:val="0038133D"/>
    <w:rsid w:val="00381783"/>
    <w:rsid w:val="0038195C"/>
    <w:rsid w:val="00381F0C"/>
    <w:rsid w:val="0038213E"/>
    <w:rsid w:val="0038215A"/>
    <w:rsid w:val="00382238"/>
    <w:rsid w:val="003822E8"/>
    <w:rsid w:val="0038231E"/>
    <w:rsid w:val="00382981"/>
    <w:rsid w:val="00382A3E"/>
    <w:rsid w:val="00382A61"/>
    <w:rsid w:val="00382C11"/>
    <w:rsid w:val="00382E9F"/>
    <w:rsid w:val="003830BD"/>
    <w:rsid w:val="003833F7"/>
    <w:rsid w:val="00383466"/>
    <w:rsid w:val="0038364A"/>
    <w:rsid w:val="00383738"/>
    <w:rsid w:val="00383847"/>
    <w:rsid w:val="00383CBF"/>
    <w:rsid w:val="00383E05"/>
    <w:rsid w:val="00383FAD"/>
    <w:rsid w:val="0038405A"/>
    <w:rsid w:val="003840AF"/>
    <w:rsid w:val="003840D1"/>
    <w:rsid w:val="003840FE"/>
    <w:rsid w:val="00384764"/>
    <w:rsid w:val="00384868"/>
    <w:rsid w:val="00384AF6"/>
    <w:rsid w:val="00385406"/>
    <w:rsid w:val="0038658B"/>
    <w:rsid w:val="003867DC"/>
    <w:rsid w:val="00386D2D"/>
    <w:rsid w:val="00386DE9"/>
    <w:rsid w:val="00387464"/>
    <w:rsid w:val="003874A6"/>
    <w:rsid w:val="003878A1"/>
    <w:rsid w:val="00387D99"/>
    <w:rsid w:val="00390634"/>
    <w:rsid w:val="00390965"/>
    <w:rsid w:val="00390FB3"/>
    <w:rsid w:val="003911BF"/>
    <w:rsid w:val="0039137B"/>
    <w:rsid w:val="0039143F"/>
    <w:rsid w:val="00391586"/>
    <w:rsid w:val="0039186E"/>
    <w:rsid w:val="00391B52"/>
    <w:rsid w:val="0039234C"/>
    <w:rsid w:val="00392382"/>
    <w:rsid w:val="003926E5"/>
    <w:rsid w:val="0039282D"/>
    <w:rsid w:val="00392F47"/>
    <w:rsid w:val="00393D55"/>
    <w:rsid w:val="0039451D"/>
    <w:rsid w:val="00394744"/>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70CA"/>
    <w:rsid w:val="00397E05"/>
    <w:rsid w:val="00397F1F"/>
    <w:rsid w:val="00397FF1"/>
    <w:rsid w:val="003A05BB"/>
    <w:rsid w:val="003A0A71"/>
    <w:rsid w:val="003A0DB9"/>
    <w:rsid w:val="003A112E"/>
    <w:rsid w:val="003A137F"/>
    <w:rsid w:val="003A151B"/>
    <w:rsid w:val="003A1621"/>
    <w:rsid w:val="003A17BD"/>
    <w:rsid w:val="003A1E0B"/>
    <w:rsid w:val="003A1F7B"/>
    <w:rsid w:val="003A246D"/>
    <w:rsid w:val="003A27E4"/>
    <w:rsid w:val="003A2B8B"/>
    <w:rsid w:val="003A3296"/>
    <w:rsid w:val="003A3315"/>
    <w:rsid w:val="003A3668"/>
    <w:rsid w:val="003A3BCC"/>
    <w:rsid w:val="003A4086"/>
    <w:rsid w:val="003A41E2"/>
    <w:rsid w:val="003A4259"/>
    <w:rsid w:val="003A452F"/>
    <w:rsid w:val="003A4FDD"/>
    <w:rsid w:val="003A504F"/>
    <w:rsid w:val="003A510E"/>
    <w:rsid w:val="003A5423"/>
    <w:rsid w:val="003A55AF"/>
    <w:rsid w:val="003A5686"/>
    <w:rsid w:val="003A56CB"/>
    <w:rsid w:val="003A5AE6"/>
    <w:rsid w:val="003A5CB2"/>
    <w:rsid w:val="003A5D28"/>
    <w:rsid w:val="003A5DDF"/>
    <w:rsid w:val="003A5FE2"/>
    <w:rsid w:val="003A6C0B"/>
    <w:rsid w:val="003A7AA4"/>
    <w:rsid w:val="003A7AD6"/>
    <w:rsid w:val="003A7E80"/>
    <w:rsid w:val="003A7FA5"/>
    <w:rsid w:val="003B0422"/>
    <w:rsid w:val="003B0DC4"/>
    <w:rsid w:val="003B1277"/>
    <w:rsid w:val="003B13DC"/>
    <w:rsid w:val="003B1542"/>
    <w:rsid w:val="003B18DE"/>
    <w:rsid w:val="003B1969"/>
    <w:rsid w:val="003B19DE"/>
    <w:rsid w:val="003B1A7A"/>
    <w:rsid w:val="003B1C3A"/>
    <w:rsid w:val="003B1D75"/>
    <w:rsid w:val="003B1E88"/>
    <w:rsid w:val="003B22DE"/>
    <w:rsid w:val="003B27AC"/>
    <w:rsid w:val="003B2EF7"/>
    <w:rsid w:val="003B2F36"/>
    <w:rsid w:val="003B2FC7"/>
    <w:rsid w:val="003B300B"/>
    <w:rsid w:val="003B3130"/>
    <w:rsid w:val="003B3239"/>
    <w:rsid w:val="003B3715"/>
    <w:rsid w:val="003B37EC"/>
    <w:rsid w:val="003B3D1B"/>
    <w:rsid w:val="003B459D"/>
    <w:rsid w:val="003B476D"/>
    <w:rsid w:val="003B4A4D"/>
    <w:rsid w:val="003B4B0E"/>
    <w:rsid w:val="003B4CB0"/>
    <w:rsid w:val="003B4CB5"/>
    <w:rsid w:val="003B4F62"/>
    <w:rsid w:val="003B5492"/>
    <w:rsid w:val="003B55A3"/>
    <w:rsid w:val="003B5739"/>
    <w:rsid w:val="003B588F"/>
    <w:rsid w:val="003B5E41"/>
    <w:rsid w:val="003B5F41"/>
    <w:rsid w:val="003B6639"/>
    <w:rsid w:val="003B66A2"/>
    <w:rsid w:val="003B675D"/>
    <w:rsid w:val="003B6E4B"/>
    <w:rsid w:val="003B6ED8"/>
    <w:rsid w:val="003B71CB"/>
    <w:rsid w:val="003B782E"/>
    <w:rsid w:val="003B7CEC"/>
    <w:rsid w:val="003B7EEA"/>
    <w:rsid w:val="003C0030"/>
    <w:rsid w:val="003C05D4"/>
    <w:rsid w:val="003C0EDA"/>
    <w:rsid w:val="003C11C6"/>
    <w:rsid w:val="003C1302"/>
    <w:rsid w:val="003C13EC"/>
    <w:rsid w:val="003C1513"/>
    <w:rsid w:val="003C1660"/>
    <w:rsid w:val="003C18C4"/>
    <w:rsid w:val="003C1DC5"/>
    <w:rsid w:val="003C1E01"/>
    <w:rsid w:val="003C21AE"/>
    <w:rsid w:val="003C23F9"/>
    <w:rsid w:val="003C2630"/>
    <w:rsid w:val="003C2A02"/>
    <w:rsid w:val="003C2FBC"/>
    <w:rsid w:val="003C3737"/>
    <w:rsid w:val="003C3834"/>
    <w:rsid w:val="003C3E71"/>
    <w:rsid w:val="003C425F"/>
    <w:rsid w:val="003C44B6"/>
    <w:rsid w:val="003C51D3"/>
    <w:rsid w:val="003C5761"/>
    <w:rsid w:val="003C613E"/>
    <w:rsid w:val="003C69AB"/>
    <w:rsid w:val="003C6EE5"/>
    <w:rsid w:val="003C73FE"/>
    <w:rsid w:val="003C7682"/>
    <w:rsid w:val="003C7CF6"/>
    <w:rsid w:val="003C7E6E"/>
    <w:rsid w:val="003D03AB"/>
    <w:rsid w:val="003D0D93"/>
    <w:rsid w:val="003D0EE9"/>
    <w:rsid w:val="003D130A"/>
    <w:rsid w:val="003D1BFF"/>
    <w:rsid w:val="003D1D9E"/>
    <w:rsid w:val="003D1EDC"/>
    <w:rsid w:val="003D224C"/>
    <w:rsid w:val="003D234C"/>
    <w:rsid w:val="003D23B2"/>
    <w:rsid w:val="003D24F8"/>
    <w:rsid w:val="003D28D3"/>
    <w:rsid w:val="003D2D56"/>
    <w:rsid w:val="003D301E"/>
    <w:rsid w:val="003D3034"/>
    <w:rsid w:val="003D32FA"/>
    <w:rsid w:val="003D3314"/>
    <w:rsid w:val="003D373B"/>
    <w:rsid w:val="003D3D31"/>
    <w:rsid w:val="003D4231"/>
    <w:rsid w:val="003D475C"/>
    <w:rsid w:val="003D48A1"/>
    <w:rsid w:val="003D50F3"/>
    <w:rsid w:val="003D5232"/>
    <w:rsid w:val="003D612E"/>
    <w:rsid w:val="003D6196"/>
    <w:rsid w:val="003D61AA"/>
    <w:rsid w:val="003D6452"/>
    <w:rsid w:val="003D6D3F"/>
    <w:rsid w:val="003D6EFC"/>
    <w:rsid w:val="003D78F6"/>
    <w:rsid w:val="003D7BBF"/>
    <w:rsid w:val="003D7BD1"/>
    <w:rsid w:val="003E062C"/>
    <w:rsid w:val="003E074B"/>
    <w:rsid w:val="003E08C7"/>
    <w:rsid w:val="003E126A"/>
    <w:rsid w:val="003E1695"/>
    <w:rsid w:val="003E1C58"/>
    <w:rsid w:val="003E2108"/>
    <w:rsid w:val="003E2A56"/>
    <w:rsid w:val="003E2BC2"/>
    <w:rsid w:val="003E2EC0"/>
    <w:rsid w:val="003E3138"/>
    <w:rsid w:val="003E3CC5"/>
    <w:rsid w:val="003E3D79"/>
    <w:rsid w:val="003E4077"/>
    <w:rsid w:val="003E40B2"/>
    <w:rsid w:val="003E427F"/>
    <w:rsid w:val="003E486C"/>
    <w:rsid w:val="003E4F36"/>
    <w:rsid w:val="003E518C"/>
    <w:rsid w:val="003E52ED"/>
    <w:rsid w:val="003E5753"/>
    <w:rsid w:val="003E5C24"/>
    <w:rsid w:val="003E64A5"/>
    <w:rsid w:val="003E6A5B"/>
    <w:rsid w:val="003E6E0F"/>
    <w:rsid w:val="003E7185"/>
    <w:rsid w:val="003E724E"/>
    <w:rsid w:val="003E78F6"/>
    <w:rsid w:val="003F0547"/>
    <w:rsid w:val="003F0864"/>
    <w:rsid w:val="003F08BD"/>
    <w:rsid w:val="003F0A12"/>
    <w:rsid w:val="003F0F1E"/>
    <w:rsid w:val="003F140E"/>
    <w:rsid w:val="003F1A28"/>
    <w:rsid w:val="003F1A48"/>
    <w:rsid w:val="003F230D"/>
    <w:rsid w:val="003F2486"/>
    <w:rsid w:val="003F2536"/>
    <w:rsid w:val="003F26F7"/>
    <w:rsid w:val="003F28B1"/>
    <w:rsid w:val="003F2D14"/>
    <w:rsid w:val="003F38E0"/>
    <w:rsid w:val="003F39BA"/>
    <w:rsid w:val="003F3A4A"/>
    <w:rsid w:val="003F3D9C"/>
    <w:rsid w:val="003F4038"/>
    <w:rsid w:val="003F42D5"/>
    <w:rsid w:val="003F4B7B"/>
    <w:rsid w:val="003F4E73"/>
    <w:rsid w:val="003F5046"/>
    <w:rsid w:val="003F511D"/>
    <w:rsid w:val="003F5C40"/>
    <w:rsid w:val="003F5EF8"/>
    <w:rsid w:val="003F5FCC"/>
    <w:rsid w:val="003F66F4"/>
    <w:rsid w:val="003F6C97"/>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7F"/>
    <w:rsid w:val="00404898"/>
    <w:rsid w:val="0040491E"/>
    <w:rsid w:val="00404BF5"/>
    <w:rsid w:val="0040509A"/>
    <w:rsid w:val="00405114"/>
    <w:rsid w:val="00405AEF"/>
    <w:rsid w:val="00405BB1"/>
    <w:rsid w:val="00405D3D"/>
    <w:rsid w:val="004069DE"/>
    <w:rsid w:val="00406A1F"/>
    <w:rsid w:val="00406A92"/>
    <w:rsid w:val="00407800"/>
    <w:rsid w:val="00407BFF"/>
    <w:rsid w:val="0041020A"/>
    <w:rsid w:val="0041055A"/>
    <w:rsid w:val="00410F79"/>
    <w:rsid w:val="004116DC"/>
    <w:rsid w:val="004118E6"/>
    <w:rsid w:val="004129A0"/>
    <w:rsid w:val="00412ED3"/>
    <w:rsid w:val="00413242"/>
    <w:rsid w:val="00413258"/>
    <w:rsid w:val="0041391C"/>
    <w:rsid w:val="00413941"/>
    <w:rsid w:val="00414175"/>
    <w:rsid w:val="00414611"/>
    <w:rsid w:val="004146CB"/>
    <w:rsid w:val="00414970"/>
    <w:rsid w:val="00414D4D"/>
    <w:rsid w:val="00414D4E"/>
    <w:rsid w:val="00414EA8"/>
    <w:rsid w:val="00414FE8"/>
    <w:rsid w:val="00414FF7"/>
    <w:rsid w:val="004152AC"/>
    <w:rsid w:val="0041566F"/>
    <w:rsid w:val="004156DF"/>
    <w:rsid w:val="00415B71"/>
    <w:rsid w:val="004162C8"/>
    <w:rsid w:val="004164AD"/>
    <w:rsid w:val="00416B88"/>
    <w:rsid w:val="00416CE1"/>
    <w:rsid w:val="00416D42"/>
    <w:rsid w:val="00416E3E"/>
    <w:rsid w:val="00416FB8"/>
    <w:rsid w:val="004173A8"/>
    <w:rsid w:val="00417A7A"/>
    <w:rsid w:val="00417A88"/>
    <w:rsid w:val="00417E6B"/>
    <w:rsid w:val="0042043E"/>
    <w:rsid w:val="004205E2"/>
    <w:rsid w:val="00420782"/>
    <w:rsid w:val="00420D8E"/>
    <w:rsid w:val="00421032"/>
    <w:rsid w:val="004216BD"/>
    <w:rsid w:val="00421914"/>
    <w:rsid w:val="00421941"/>
    <w:rsid w:val="00421980"/>
    <w:rsid w:val="00422061"/>
    <w:rsid w:val="004222DA"/>
    <w:rsid w:val="00422327"/>
    <w:rsid w:val="0042267B"/>
    <w:rsid w:val="004229BF"/>
    <w:rsid w:val="00422B9E"/>
    <w:rsid w:val="00422BF2"/>
    <w:rsid w:val="00422DD7"/>
    <w:rsid w:val="00422E43"/>
    <w:rsid w:val="00422EF6"/>
    <w:rsid w:val="004235F3"/>
    <w:rsid w:val="00423C0C"/>
    <w:rsid w:val="00423E00"/>
    <w:rsid w:val="004243AE"/>
    <w:rsid w:val="004243B7"/>
    <w:rsid w:val="00424E85"/>
    <w:rsid w:val="00424F7B"/>
    <w:rsid w:val="0042521A"/>
    <w:rsid w:val="0042544A"/>
    <w:rsid w:val="00425534"/>
    <w:rsid w:val="004256A6"/>
    <w:rsid w:val="00425F53"/>
    <w:rsid w:val="00426142"/>
    <w:rsid w:val="004264BF"/>
    <w:rsid w:val="004267D9"/>
    <w:rsid w:val="00426B1C"/>
    <w:rsid w:val="00426EB4"/>
    <w:rsid w:val="0042708C"/>
    <w:rsid w:val="004274FF"/>
    <w:rsid w:val="0042755E"/>
    <w:rsid w:val="004279F9"/>
    <w:rsid w:val="00427B1E"/>
    <w:rsid w:val="00430352"/>
    <w:rsid w:val="00430755"/>
    <w:rsid w:val="0043122A"/>
    <w:rsid w:val="004315A2"/>
    <w:rsid w:val="004319B2"/>
    <w:rsid w:val="00431B92"/>
    <w:rsid w:val="00431C98"/>
    <w:rsid w:val="00431CE6"/>
    <w:rsid w:val="004324A3"/>
    <w:rsid w:val="00432A5F"/>
    <w:rsid w:val="004339DC"/>
    <w:rsid w:val="00433C46"/>
    <w:rsid w:val="00433FAA"/>
    <w:rsid w:val="00434343"/>
    <w:rsid w:val="004346BE"/>
    <w:rsid w:val="00434E36"/>
    <w:rsid w:val="004350FB"/>
    <w:rsid w:val="00435495"/>
    <w:rsid w:val="00435664"/>
    <w:rsid w:val="00435747"/>
    <w:rsid w:val="00435AF0"/>
    <w:rsid w:val="00435C2C"/>
    <w:rsid w:val="00435DD2"/>
    <w:rsid w:val="00435FD4"/>
    <w:rsid w:val="00436198"/>
    <w:rsid w:val="00436ACF"/>
    <w:rsid w:val="00436AFE"/>
    <w:rsid w:val="00436B33"/>
    <w:rsid w:val="00436D55"/>
    <w:rsid w:val="00437633"/>
    <w:rsid w:val="0043784D"/>
    <w:rsid w:val="004378C1"/>
    <w:rsid w:val="004379DA"/>
    <w:rsid w:val="00437D02"/>
    <w:rsid w:val="00437EF5"/>
    <w:rsid w:val="00440135"/>
    <w:rsid w:val="004407E6"/>
    <w:rsid w:val="00440805"/>
    <w:rsid w:val="004408FD"/>
    <w:rsid w:val="00440E7E"/>
    <w:rsid w:val="00441CBC"/>
    <w:rsid w:val="00441CD1"/>
    <w:rsid w:val="00441DC3"/>
    <w:rsid w:val="00441E7D"/>
    <w:rsid w:val="0044257D"/>
    <w:rsid w:val="004428F5"/>
    <w:rsid w:val="00443ADC"/>
    <w:rsid w:val="0044416C"/>
    <w:rsid w:val="00444B34"/>
    <w:rsid w:val="00444C86"/>
    <w:rsid w:val="0044516E"/>
    <w:rsid w:val="00445BF1"/>
    <w:rsid w:val="00445C78"/>
    <w:rsid w:val="00445FA5"/>
    <w:rsid w:val="004461AA"/>
    <w:rsid w:val="00446403"/>
    <w:rsid w:val="004465E8"/>
    <w:rsid w:val="00446846"/>
    <w:rsid w:val="00446B44"/>
    <w:rsid w:val="00446D65"/>
    <w:rsid w:val="00447199"/>
    <w:rsid w:val="00447208"/>
    <w:rsid w:val="00447300"/>
    <w:rsid w:val="00447370"/>
    <w:rsid w:val="004476A9"/>
    <w:rsid w:val="004477D5"/>
    <w:rsid w:val="00447F28"/>
    <w:rsid w:val="00450553"/>
    <w:rsid w:val="00450694"/>
    <w:rsid w:val="00451128"/>
    <w:rsid w:val="00451B31"/>
    <w:rsid w:val="00451C86"/>
    <w:rsid w:val="00451D87"/>
    <w:rsid w:val="00451DA7"/>
    <w:rsid w:val="0045213D"/>
    <w:rsid w:val="00452147"/>
    <w:rsid w:val="0045264E"/>
    <w:rsid w:val="00452D70"/>
    <w:rsid w:val="00452EEB"/>
    <w:rsid w:val="0045317A"/>
    <w:rsid w:val="004532FB"/>
    <w:rsid w:val="004535D3"/>
    <w:rsid w:val="004536EC"/>
    <w:rsid w:val="00453734"/>
    <w:rsid w:val="00453858"/>
    <w:rsid w:val="004538DD"/>
    <w:rsid w:val="00453DF6"/>
    <w:rsid w:val="00453EF1"/>
    <w:rsid w:val="0045490E"/>
    <w:rsid w:val="00454A51"/>
    <w:rsid w:val="00454AED"/>
    <w:rsid w:val="00454F85"/>
    <w:rsid w:val="004553B3"/>
    <w:rsid w:val="00455AFB"/>
    <w:rsid w:val="0045608B"/>
    <w:rsid w:val="004562A0"/>
    <w:rsid w:val="004569D1"/>
    <w:rsid w:val="00456A77"/>
    <w:rsid w:val="00456BF9"/>
    <w:rsid w:val="00456FFD"/>
    <w:rsid w:val="0045714C"/>
    <w:rsid w:val="004575D5"/>
    <w:rsid w:val="00457882"/>
    <w:rsid w:val="00457CBF"/>
    <w:rsid w:val="00457CF9"/>
    <w:rsid w:val="00457F43"/>
    <w:rsid w:val="00457FB8"/>
    <w:rsid w:val="00460947"/>
    <w:rsid w:val="00460CCB"/>
    <w:rsid w:val="00461050"/>
    <w:rsid w:val="00461449"/>
    <w:rsid w:val="00461495"/>
    <w:rsid w:val="004617C7"/>
    <w:rsid w:val="004621B9"/>
    <w:rsid w:val="0046255D"/>
    <w:rsid w:val="004626F4"/>
    <w:rsid w:val="00462F38"/>
    <w:rsid w:val="00463769"/>
    <w:rsid w:val="00463A2F"/>
    <w:rsid w:val="00463D92"/>
    <w:rsid w:val="004641AF"/>
    <w:rsid w:val="004641FA"/>
    <w:rsid w:val="00464461"/>
    <w:rsid w:val="00464A63"/>
    <w:rsid w:val="00464B64"/>
    <w:rsid w:val="00464FA7"/>
    <w:rsid w:val="004652AE"/>
    <w:rsid w:val="00465305"/>
    <w:rsid w:val="00465895"/>
    <w:rsid w:val="00465A89"/>
    <w:rsid w:val="00465B29"/>
    <w:rsid w:val="00465FDA"/>
    <w:rsid w:val="004662E0"/>
    <w:rsid w:val="0046693A"/>
    <w:rsid w:val="00466A38"/>
    <w:rsid w:val="004670FF"/>
    <w:rsid w:val="0046712C"/>
    <w:rsid w:val="00467151"/>
    <w:rsid w:val="004676B7"/>
    <w:rsid w:val="004676CF"/>
    <w:rsid w:val="0046792B"/>
    <w:rsid w:val="00467CCB"/>
    <w:rsid w:val="00470038"/>
    <w:rsid w:val="004701FC"/>
    <w:rsid w:val="004704B9"/>
    <w:rsid w:val="00470770"/>
    <w:rsid w:val="00470954"/>
    <w:rsid w:val="00470A29"/>
    <w:rsid w:val="00470E10"/>
    <w:rsid w:val="00471131"/>
    <w:rsid w:val="00471473"/>
    <w:rsid w:val="00471609"/>
    <w:rsid w:val="0047244B"/>
    <w:rsid w:val="00472715"/>
    <w:rsid w:val="004736E2"/>
    <w:rsid w:val="00473AC5"/>
    <w:rsid w:val="004740F4"/>
    <w:rsid w:val="004741D4"/>
    <w:rsid w:val="004742EF"/>
    <w:rsid w:val="004745D9"/>
    <w:rsid w:val="0047511E"/>
    <w:rsid w:val="00475668"/>
    <w:rsid w:val="004759EB"/>
    <w:rsid w:val="00475A6F"/>
    <w:rsid w:val="00475F0F"/>
    <w:rsid w:val="004766D7"/>
    <w:rsid w:val="004767EE"/>
    <w:rsid w:val="00476861"/>
    <w:rsid w:val="00476892"/>
    <w:rsid w:val="00476C05"/>
    <w:rsid w:val="00476FA6"/>
    <w:rsid w:val="00477899"/>
    <w:rsid w:val="004779DE"/>
    <w:rsid w:val="00477E0A"/>
    <w:rsid w:val="00480167"/>
    <w:rsid w:val="004804DD"/>
    <w:rsid w:val="00480582"/>
    <w:rsid w:val="00480710"/>
    <w:rsid w:val="00480D4A"/>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874"/>
    <w:rsid w:val="004852A8"/>
    <w:rsid w:val="004853F6"/>
    <w:rsid w:val="00485668"/>
    <w:rsid w:val="00485679"/>
    <w:rsid w:val="0048579F"/>
    <w:rsid w:val="00485BCA"/>
    <w:rsid w:val="00485CB6"/>
    <w:rsid w:val="00486025"/>
    <w:rsid w:val="004861BB"/>
    <w:rsid w:val="00486456"/>
    <w:rsid w:val="004866DF"/>
    <w:rsid w:val="004866E2"/>
    <w:rsid w:val="00486864"/>
    <w:rsid w:val="00486A45"/>
    <w:rsid w:val="00486C3B"/>
    <w:rsid w:val="00486C5E"/>
    <w:rsid w:val="004872CB"/>
    <w:rsid w:val="00490070"/>
    <w:rsid w:val="004900BF"/>
    <w:rsid w:val="00490135"/>
    <w:rsid w:val="0049038A"/>
    <w:rsid w:val="00490617"/>
    <w:rsid w:val="004906FE"/>
    <w:rsid w:val="0049072A"/>
    <w:rsid w:val="00490BAC"/>
    <w:rsid w:val="00490C0C"/>
    <w:rsid w:val="004916C6"/>
    <w:rsid w:val="00491B70"/>
    <w:rsid w:val="00491EBD"/>
    <w:rsid w:val="00492669"/>
    <w:rsid w:val="004928C8"/>
    <w:rsid w:val="00492C8D"/>
    <w:rsid w:val="0049321C"/>
    <w:rsid w:val="0049387F"/>
    <w:rsid w:val="00493A3F"/>
    <w:rsid w:val="00493AE7"/>
    <w:rsid w:val="00493B5A"/>
    <w:rsid w:val="00493DDD"/>
    <w:rsid w:val="00493ED3"/>
    <w:rsid w:val="004946E1"/>
    <w:rsid w:val="00494728"/>
    <w:rsid w:val="00494751"/>
    <w:rsid w:val="00494947"/>
    <w:rsid w:val="004950F9"/>
    <w:rsid w:val="00495247"/>
    <w:rsid w:val="004952F6"/>
    <w:rsid w:val="00495461"/>
    <w:rsid w:val="004954B7"/>
    <w:rsid w:val="00495ABC"/>
    <w:rsid w:val="00495EF8"/>
    <w:rsid w:val="00495F91"/>
    <w:rsid w:val="00496129"/>
    <w:rsid w:val="00496D6C"/>
    <w:rsid w:val="00496E88"/>
    <w:rsid w:val="00496F10"/>
    <w:rsid w:val="00496F73"/>
    <w:rsid w:val="00497409"/>
    <w:rsid w:val="00497523"/>
    <w:rsid w:val="00497564"/>
    <w:rsid w:val="004975EA"/>
    <w:rsid w:val="00497956"/>
    <w:rsid w:val="00497E0F"/>
    <w:rsid w:val="004A012A"/>
    <w:rsid w:val="004A06AA"/>
    <w:rsid w:val="004A094D"/>
    <w:rsid w:val="004A0D07"/>
    <w:rsid w:val="004A0DC0"/>
    <w:rsid w:val="004A1414"/>
    <w:rsid w:val="004A178A"/>
    <w:rsid w:val="004A187E"/>
    <w:rsid w:val="004A1D0F"/>
    <w:rsid w:val="004A1E59"/>
    <w:rsid w:val="004A2BE4"/>
    <w:rsid w:val="004A2C4D"/>
    <w:rsid w:val="004A2CD5"/>
    <w:rsid w:val="004A3709"/>
    <w:rsid w:val="004A3A4C"/>
    <w:rsid w:val="004A3ADA"/>
    <w:rsid w:val="004A3BA8"/>
    <w:rsid w:val="004A3E40"/>
    <w:rsid w:val="004A4103"/>
    <w:rsid w:val="004A4268"/>
    <w:rsid w:val="004A46E4"/>
    <w:rsid w:val="004A4AC4"/>
    <w:rsid w:val="004A51D3"/>
    <w:rsid w:val="004A5813"/>
    <w:rsid w:val="004A5833"/>
    <w:rsid w:val="004A5905"/>
    <w:rsid w:val="004A59CC"/>
    <w:rsid w:val="004A59E8"/>
    <w:rsid w:val="004A5AE4"/>
    <w:rsid w:val="004A6017"/>
    <w:rsid w:val="004A612C"/>
    <w:rsid w:val="004A6B6B"/>
    <w:rsid w:val="004A72C1"/>
    <w:rsid w:val="004A7300"/>
    <w:rsid w:val="004A7565"/>
    <w:rsid w:val="004A792E"/>
    <w:rsid w:val="004A7A7E"/>
    <w:rsid w:val="004A7EE5"/>
    <w:rsid w:val="004B0312"/>
    <w:rsid w:val="004B035E"/>
    <w:rsid w:val="004B08B7"/>
    <w:rsid w:val="004B0AFA"/>
    <w:rsid w:val="004B2114"/>
    <w:rsid w:val="004B291E"/>
    <w:rsid w:val="004B2961"/>
    <w:rsid w:val="004B29A8"/>
    <w:rsid w:val="004B2B68"/>
    <w:rsid w:val="004B2DDE"/>
    <w:rsid w:val="004B372D"/>
    <w:rsid w:val="004B3F62"/>
    <w:rsid w:val="004B422E"/>
    <w:rsid w:val="004B4990"/>
    <w:rsid w:val="004B4A77"/>
    <w:rsid w:val="004B5130"/>
    <w:rsid w:val="004B5468"/>
    <w:rsid w:val="004B5520"/>
    <w:rsid w:val="004B580C"/>
    <w:rsid w:val="004B582A"/>
    <w:rsid w:val="004B59DE"/>
    <w:rsid w:val="004B5CFE"/>
    <w:rsid w:val="004B5D60"/>
    <w:rsid w:val="004B64DD"/>
    <w:rsid w:val="004B67E1"/>
    <w:rsid w:val="004B79BF"/>
    <w:rsid w:val="004B7A41"/>
    <w:rsid w:val="004C0324"/>
    <w:rsid w:val="004C0DA8"/>
    <w:rsid w:val="004C16F4"/>
    <w:rsid w:val="004C1862"/>
    <w:rsid w:val="004C1B35"/>
    <w:rsid w:val="004C20FC"/>
    <w:rsid w:val="004C21C5"/>
    <w:rsid w:val="004C23B3"/>
    <w:rsid w:val="004C23F2"/>
    <w:rsid w:val="004C257C"/>
    <w:rsid w:val="004C26BA"/>
    <w:rsid w:val="004C3008"/>
    <w:rsid w:val="004C30C4"/>
    <w:rsid w:val="004C34D4"/>
    <w:rsid w:val="004C414B"/>
    <w:rsid w:val="004C45FF"/>
    <w:rsid w:val="004C472C"/>
    <w:rsid w:val="004C4942"/>
    <w:rsid w:val="004C4C6C"/>
    <w:rsid w:val="004C4C7E"/>
    <w:rsid w:val="004C4F88"/>
    <w:rsid w:val="004C50DB"/>
    <w:rsid w:val="004C549F"/>
    <w:rsid w:val="004C570C"/>
    <w:rsid w:val="004C5FF7"/>
    <w:rsid w:val="004C6108"/>
    <w:rsid w:val="004C62A0"/>
    <w:rsid w:val="004C67D9"/>
    <w:rsid w:val="004C6B53"/>
    <w:rsid w:val="004C6EC1"/>
    <w:rsid w:val="004C6FB1"/>
    <w:rsid w:val="004C706C"/>
    <w:rsid w:val="004C73D1"/>
    <w:rsid w:val="004C745F"/>
    <w:rsid w:val="004C77BF"/>
    <w:rsid w:val="004C782B"/>
    <w:rsid w:val="004C7B61"/>
    <w:rsid w:val="004D01D0"/>
    <w:rsid w:val="004D089A"/>
    <w:rsid w:val="004D0B8B"/>
    <w:rsid w:val="004D0CB1"/>
    <w:rsid w:val="004D14A1"/>
    <w:rsid w:val="004D14E4"/>
    <w:rsid w:val="004D1C53"/>
    <w:rsid w:val="004D243A"/>
    <w:rsid w:val="004D248A"/>
    <w:rsid w:val="004D2922"/>
    <w:rsid w:val="004D2D83"/>
    <w:rsid w:val="004D2F2A"/>
    <w:rsid w:val="004D3009"/>
    <w:rsid w:val="004D3347"/>
    <w:rsid w:val="004D33ED"/>
    <w:rsid w:val="004D3405"/>
    <w:rsid w:val="004D3C36"/>
    <w:rsid w:val="004D400D"/>
    <w:rsid w:val="004D430A"/>
    <w:rsid w:val="004D434A"/>
    <w:rsid w:val="004D4555"/>
    <w:rsid w:val="004D476B"/>
    <w:rsid w:val="004D480C"/>
    <w:rsid w:val="004D4BDB"/>
    <w:rsid w:val="004D4C65"/>
    <w:rsid w:val="004D4CDB"/>
    <w:rsid w:val="004D4D70"/>
    <w:rsid w:val="004D5040"/>
    <w:rsid w:val="004D5235"/>
    <w:rsid w:val="004D5C31"/>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4F4"/>
    <w:rsid w:val="004D7A23"/>
    <w:rsid w:val="004D7D89"/>
    <w:rsid w:val="004E02EE"/>
    <w:rsid w:val="004E09F7"/>
    <w:rsid w:val="004E0A15"/>
    <w:rsid w:val="004E146D"/>
    <w:rsid w:val="004E16ED"/>
    <w:rsid w:val="004E22CD"/>
    <w:rsid w:val="004E2376"/>
    <w:rsid w:val="004E24DA"/>
    <w:rsid w:val="004E2858"/>
    <w:rsid w:val="004E28FC"/>
    <w:rsid w:val="004E2DEF"/>
    <w:rsid w:val="004E305D"/>
    <w:rsid w:val="004E30F0"/>
    <w:rsid w:val="004E3295"/>
    <w:rsid w:val="004E32ED"/>
    <w:rsid w:val="004E351A"/>
    <w:rsid w:val="004E3C15"/>
    <w:rsid w:val="004E3DFD"/>
    <w:rsid w:val="004E406B"/>
    <w:rsid w:val="004E4088"/>
    <w:rsid w:val="004E4393"/>
    <w:rsid w:val="004E44A7"/>
    <w:rsid w:val="004E45F6"/>
    <w:rsid w:val="004E4BDA"/>
    <w:rsid w:val="004E4CC5"/>
    <w:rsid w:val="004E4E1B"/>
    <w:rsid w:val="004E50A8"/>
    <w:rsid w:val="004E5397"/>
    <w:rsid w:val="004E5790"/>
    <w:rsid w:val="004E5A88"/>
    <w:rsid w:val="004E5C92"/>
    <w:rsid w:val="004E6144"/>
    <w:rsid w:val="004E6266"/>
    <w:rsid w:val="004E631F"/>
    <w:rsid w:val="004E6782"/>
    <w:rsid w:val="004E6CB4"/>
    <w:rsid w:val="004E6D2B"/>
    <w:rsid w:val="004E775C"/>
    <w:rsid w:val="004E77CA"/>
    <w:rsid w:val="004E78BA"/>
    <w:rsid w:val="004F0101"/>
    <w:rsid w:val="004F0DAE"/>
    <w:rsid w:val="004F1524"/>
    <w:rsid w:val="004F1557"/>
    <w:rsid w:val="004F185C"/>
    <w:rsid w:val="004F1BD4"/>
    <w:rsid w:val="004F1F3A"/>
    <w:rsid w:val="004F2A12"/>
    <w:rsid w:val="004F2A82"/>
    <w:rsid w:val="004F33EF"/>
    <w:rsid w:val="004F3413"/>
    <w:rsid w:val="004F341B"/>
    <w:rsid w:val="004F3748"/>
    <w:rsid w:val="004F4018"/>
    <w:rsid w:val="004F46BD"/>
    <w:rsid w:val="004F476C"/>
    <w:rsid w:val="004F48BF"/>
    <w:rsid w:val="004F4E12"/>
    <w:rsid w:val="004F4E79"/>
    <w:rsid w:val="004F52CD"/>
    <w:rsid w:val="004F59B5"/>
    <w:rsid w:val="004F5A42"/>
    <w:rsid w:val="004F5B24"/>
    <w:rsid w:val="004F5C7B"/>
    <w:rsid w:val="004F5DC6"/>
    <w:rsid w:val="004F6134"/>
    <w:rsid w:val="004F63A6"/>
    <w:rsid w:val="004F6546"/>
    <w:rsid w:val="004F6FFA"/>
    <w:rsid w:val="004F7105"/>
    <w:rsid w:val="004F7259"/>
    <w:rsid w:val="004F7DD5"/>
    <w:rsid w:val="0050020B"/>
    <w:rsid w:val="00500279"/>
    <w:rsid w:val="005007E2"/>
    <w:rsid w:val="00500E3C"/>
    <w:rsid w:val="0050109A"/>
    <w:rsid w:val="00501C05"/>
    <w:rsid w:val="00501FED"/>
    <w:rsid w:val="005027A9"/>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C87"/>
    <w:rsid w:val="00505D20"/>
    <w:rsid w:val="00505FBB"/>
    <w:rsid w:val="00506483"/>
    <w:rsid w:val="0050692E"/>
    <w:rsid w:val="005069FD"/>
    <w:rsid w:val="00506A73"/>
    <w:rsid w:val="00506CDA"/>
    <w:rsid w:val="005070E3"/>
    <w:rsid w:val="0050741C"/>
    <w:rsid w:val="005076B5"/>
    <w:rsid w:val="005077DE"/>
    <w:rsid w:val="00507E3D"/>
    <w:rsid w:val="00510764"/>
    <w:rsid w:val="00510789"/>
    <w:rsid w:val="00510E4A"/>
    <w:rsid w:val="00511109"/>
    <w:rsid w:val="00512699"/>
    <w:rsid w:val="00512EF1"/>
    <w:rsid w:val="00512F9C"/>
    <w:rsid w:val="005130F1"/>
    <w:rsid w:val="005133B7"/>
    <w:rsid w:val="0051388E"/>
    <w:rsid w:val="00513BAD"/>
    <w:rsid w:val="00513D5D"/>
    <w:rsid w:val="00513D67"/>
    <w:rsid w:val="0051420F"/>
    <w:rsid w:val="005143F8"/>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BD2"/>
    <w:rsid w:val="00516F5A"/>
    <w:rsid w:val="00517289"/>
    <w:rsid w:val="005173F0"/>
    <w:rsid w:val="00517538"/>
    <w:rsid w:val="00517A0A"/>
    <w:rsid w:val="00517C63"/>
    <w:rsid w:val="00517D7A"/>
    <w:rsid w:val="005207E1"/>
    <w:rsid w:val="005208EC"/>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5AD2"/>
    <w:rsid w:val="00526010"/>
    <w:rsid w:val="005264D2"/>
    <w:rsid w:val="00526540"/>
    <w:rsid w:val="00526ACC"/>
    <w:rsid w:val="00527047"/>
    <w:rsid w:val="005273B3"/>
    <w:rsid w:val="0052783D"/>
    <w:rsid w:val="00527A90"/>
    <w:rsid w:val="00527E82"/>
    <w:rsid w:val="005303C6"/>
    <w:rsid w:val="005307CB"/>
    <w:rsid w:val="005309E4"/>
    <w:rsid w:val="005310CB"/>
    <w:rsid w:val="0053127A"/>
    <w:rsid w:val="00531981"/>
    <w:rsid w:val="005319DE"/>
    <w:rsid w:val="00531C15"/>
    <w:rsid w:val="00531E52"/>
    <w:rsid w:val="00531FFF"/>
    <w:rsid w:val="0053247F"/>
    <w:rsid w:val="00532F8B"/>
    <w:rsid w:val="00533162"/>
    <w:rsid w:val="00533384"/>
    <w:rsid w:val="0053339D"/>
    <w:rsid w:val="005339B3"/>
    <w:rsid w:val="00533B90"/>
    <w:rsid w:val="0053414A"/>
    <w:rsid w:val="0053419D"/>
    <w:rsid w:val="005341DF"/>
    <w:rsid w:val="00534576"/>
    <w:rsid w:val="0053465B"/>
    <w:rsid w:val="00534A3A"/>
    <w:rsid w:val="00534EB4"/>
    <w:rsid w:val="00535041"/>
    <w:rsid w:val="00535539"/>
    <w:rsid w:val="00535554"/>
    <w:rsid w:val="0053571A"/>
    <w:rsid w:val="00535B6F"/>
    <w:rsid w:val="00535BE9"/>
    <w:rsid w:val="00535C72"/>
    <w:rsid w:val="00536384"/>
    <w:rsid w:val="00536FD4"/>
    <w:rsid w:val="00537094"/>
    <w:rsid w:val="00537102"/>
    <w:rsid w:val="00537982"/>
    <w:rsid w:val="0053799D"/>
    <w:rsid w:val="00537A16"/>
    <w:rsid w:val="005405F8"/>
    <w:rsid w:val="005406BB"/>
    <w:rsid w:val="00540E1E"/>
    <w:rsid w:val="0054100D"/>
    <w:rsid w:val="0054107B"/>
    <w:rsid w:val="00541252"/>
    <w:rsid w:val="00541C51"/>
    <w:rsid w:val="00541CAA"/>
    <w:rsid w:val="0054298F"/>
    <w:rsid w:val="00542E6D"/>
    <w:rsid w:val="00543573"/>
    <w:rsid w:val="005438B2"/>
    <w:rsid w:val="00544B4F"/>
    <w:rsid w:val="00544C21"/>
    <w:rsid w:val="00544E66"/>
    <w:rsid w:val="00545312"/>
    <w:rsid w:val="0054544A"/>
    <w:rsid w:val="005456CA"/>
    <w:rsid w:val="005459C2"/>
    <w:rsid w:val="00545AE3"/>
    <w:rsid w:val="00545C6A"/>
    <w:rsid w:val="00545D18"/>
    <w:rsid w:val="0054639D"/>
    <w:rsid w:val="00546503"/>
    <w:rsid w:val="0054678A"/>
    <w:rsid w:val="00546C30"/>
    <w:rsid w:val="00546D14"/>
    <w:rsid w:val="0054728A"/>
    <w:rsid w:val="005472FA"/>
    <w:rsid w:val="00547787"/>
    <w:rsid w:val="005477F6"/>
    <w:rsid w:val="005479B9"/>
    <w:rsid w:val="00547D52"/>
    <w:rsid w:val="00550052"/>
    <w:rsid w:val="00550165"/>
    <w:rsid w:val="00550A24"/>
    <w:rsid w:val="00550C25"/>
    <w:rsid w:val="005511D3"/>
    <w:rsid w:val="0055247E"/>
    <w:rsid w:val="00552770"/>
    <w:rsid w:val="005529F3"/>
    <w:rsid w:val="00552CCA"/>
    <w:rsid w:val="00552DFD"/>
    <w:rsid w:val="00553782"/>
    <w:rsid w:val="00553846"/>
    <w:rsid w:val="00553BDE"/>
    <w:rsid w:val="00553E5A"/>
    <w:rsid w:val="00553FB2"/>
    <w:rsid w:val="0055404D"/>
    <w:rsid w:val="00554066"/>
    <w:rsid w:val="00554239"/>
    <w:rsid w:val="00554286"/>
    <w:rsid w:val="0055455E"/>
    <w:rsid w:val="0055476D"/>
    <w:rsid w:val="005547B1"/>
    <w:rsid w:val="0055486C"/>
    <w:rsid w:val="005549A9"/>
    <w:rsid w:val="005549E7"/>
    <w:rsid w:val="00554C86"/>
    <w:rsid w:val="00555199"/>
    <w:rsid w:val="005551F3"/>
    <w:rsid w:val="005556C8"/>
    <w:rsid w:val="00555798"/>
    <w:rsid w:val="00555F15"/>
    <w:rsid w:val="005563FC"/>
    <w:rsid w:val="0055646A"/>
    <w:rsid w:val="00557A53"/>
    <w:rsid w:val="00557E40"/>
    <w:rsid w:val="00557E4E"/>
    <w:rsid w:val="0056049A"/>
    <w:rsid w:val="005606C5"/>
    <w:rsid w:val="00560774"/>
    <w:rsid w:val="005609AA"/>
    <w:rsid w:val="005609D3"/>
    <w:rsid w:val="00560B88"/>
    <w:rsid w:val="00560DAD"/>
    <w:rsid w:val="005611BF"/>
    <w:rsid w:val="00562014"/>
    <w:rsid w:val="005620E1"/>
    <w:rsid w:val="00562224"/>
    <w:rsid w:val="00562332"/>
    <w:rsid w:val="00562529"/>
    <w:rsid w:val="00562867"/>
    <w:rsid w:val="00562BE0"/>
    <w:rsid w:val="00562D23"/>
    <w:rsid w:val="0056327D"/>
    <w:rsid w:val="005640BA"/>
    <w:rsid w:val="005642F4"/>
    <w:rsid w:val="005648CF"/>
    <w:rsid w:val="0056497C"/>
    <w:rsid w:val="00564D02"/>
    <w:rsid w:val="00564DF2"/>
    <w:rsid w:val="005650B1"/>
    <w:rsid w:val="005655F7"/>
    <w:rsid w:val="0056562B"/>
    <w:rsid w:val="0056571C"/>
    <w:rsid w:val="00565849"/>
    <w:rsid w:val="00565991"/>
    <w:rsid w:val="00565B0A"/>
    <w:rsid w:val="00565B77"/>
    <w:rsid w:val="00566213"/>
    <w:rsid w:val="00566A85"/>
    <w:rsid w:val="00566D5A"/>
    <w:rsid w:val="00567605"/>
    <w:rsid w:val="005676B4"/>
    <w:rsid w:val="00567916"/>
    <w:rsid w:val="00570A2D"/>
    <w:rsid w:val="00570AEA"/>
    <w:rsid w:val="00570F4A"/>
    <w:rsid w:val="005711C5"/>
    <w:rsid w:val="005712AE"/>
    <w:rsid w:val="00571302"/>
    <w:rsid w:val="00571646"/>
    <w:rsid w:val="00571C73"/>
    <w:rsid w:val="00572191"/>
    <w:rsid w:val="00572331"/>
    <w:rsid w:val="00572345"/>
    <w:rsid w:val="005723C7"/>
    <w:rsid w:val="0057261C"/>
    <w:rsid w:val="005726BE"/>
    <w:rsid w:val="00573189"/>
    <w:rsid w:val="00573255"/>
    <w:rsid w:val="0057375D"/>
    <w:rsid w:val="005740E5"/>
    <w:rsid w:val="005741B3"/>
    <w:rsid w:val="0057421C"/>
    <w:rsid w:val="005742FD"/>
    <w:rsid w:val="0057438B"/>
    <w:rsid w:val="00574EC7"/>
    <w:rsid w:val="00576523"/>
    <w:rsid w:val="005766BB"/>
    <w:rsid w:val="00576FFD"/>
    <w:rsid w:val="005772C6"/>
    <w:rsid w:val="005800C3"/>
    <w:rsid w:val="00580232"/>
    <w:rsid w:val="00580573"/>
    <w:rsid w:val="0058074F"/>
    <w:rsid w:val="00581525"/>
    <w:rsid w:val="00581D1B"/>
    <w:rsid w:val="00581ED5"/>
    <w:rsid w:val="00582362"/>
    <w:rsid w:val="00582751"/>
    <w:rsid w:val="00582A96"/>
    <w:rsid w:val="00582B49"/>
    <w:rsid w:val="00582BE0"/>
    <w:rsid w:val="005830C3"/>
    <w:rsid w:val="00583263"/>
    <w:rsid w:val="00583655"/>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D71"/>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292B"/>
    <w:rsid w:val="00593975"/>
    <w:rsid w:val="00594484"/>
    <w:rsid w:val="0059466F"/>
    <w:rsid w:val="00594B31"/>
    <w:rsid w:val="00594D7A"/>
    <w:rsid w:val="00595009"/>
    <w:rsid w:val="005950CD"/>
    <w:rsid w:val="00595341"/>
    <w:rsid w:val="005957C0"/>
    <w:rsid w:val="00596B14"/>
    <w:rsid w:val="00596D58"/>
    <w:rsid w:val="00596D97"/>
    <w:rsid w:val="00596F0E"/>
    <w:rsid w:val="00597212"/>
    <w:rsid w:val="00597348"/>
    <w:rsid w:val="00597E7F"/>
    <w:rsid w:val="00597EFB"/>
    <w:rsid w:val="00597F67"/>
    <w:rsid w:val="005A00D6"/>
    <w:rsid w:val="005A0290"/>
    <w:rsid w:val="005A0478"/>
    <w:rsid w:val="005A0B62"/>
    <w:rsid w:val="005A0EF3"/>
    <w:rsid w:val="005A0FE3"/>
    <w:rsid w:val="005A10E9"/>
    <w:rsid w:val="005A116C"/>
    <w:rsid w:val="005A11B9"/>
    <w:rsid w:val="005A123A"/>
    <w:rsid w:val="005A1B62"/>
    <w:rsid w:val="005A1C03"/>
    <w:rsid w:val="005A1C1B"/>
    <w:rsid w:val="005A1D85"/>
    <w:rsid w:val="005A1F51"/>
    <w:rsid w:val="005A1F78"/>
    <w:rsid w:val="005A227A"/>
    <w:rsid w:val="005A23E2"/>
    <w:rsid w:val="005A272C"/>
    <w:rsid w:val="005A2885"/>
    <w:rsid w:val="005A2A5B"/>
    <w:rsid w:val="005A2B69"/>
    <w:rsid w:val="005A2E6C"/>
    <w:rsid w:val="005A301B"/>
    <w:rsid w:val="005A3204"/>
    <w:rsid w:val="005A324E"/>
    <w:rsid w:val="005A37DA"/>
    <w:rsid w:val="005A3BB1"/>
    <w:rsid w:val="005A3F30"/>
    <w:rsid w:val="005A4364"/>
    <w:rsid w:val="005A4847"/>
    <w:rsid w:val="005A4C12"/>
    <w:rsid w:val="005A4C7C"/>
    <w:rsid w:val="005A5CE1"/>
    <w:rsid w:val="005A5F4B"/>
    <w:rsid w:val="005A6F1F"/>
    <w:rsid w:val="005A6F9E"/>
    <w:rsid w:val="005A7738"/>
    <w:rsid w:val="005B04AC"/>
    <w:rsid w:val="005B04F1"/>
    <w:rsid w:val="005B0713"/>
    <w:rsid w:val="005B0A8A"/>
    <w:rsid w:val="005B13A1"/>
    <w:rsid w:val="005B1477"/>
    <w:rsid w:val="005B1A88"/>
    <w:rsid w:val="005B1C15"/>
    <w:rsid w:val="005B1E48"/>
    <w:rsid w:val="005B2235"/>
    <w:rsid w:val="005B26B5"/>
    <w:rsid w:val="005B2981"/>
    <w:rsid w:val="005B2E46"/>
    <w:rsid w:val="005B3070"/>
    <w:rsid w:val="005B30CF"/>
    <w:rsid w:val="005B3277"/>
    <w:rsid w:val="005B327F"/>
    <w:rsid w:val="005B3588"/>
    <w:rsid w:val="005B3DC2"/>
    <w:rsid w:val="005B415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EA"/>
    <w:rsid w:val="005B7F49"/>
    <w:rsid w:val="005C006D"/>
    <w:rsid w:val="005C0150"/>
    <w:rsid w:val="005C01D5"/>
    <w:rsid w:val="005C0E1E"/>
    <w:rsid w:val="005C0F2A"/>
    <w:rsid w:val="005C11F5"/>
    <w:rsid w:val="005C14C0"/>
    <w:rsid w:val="005C164E"/>
    <w:rsid w:val="005C1765"/>
    <w:rsid w:val="005C180F"/>
    <w:rsid w:val="005C1B53"/>
    <w:rsid w:val="005C20DA"/>
    <w:rsid w:val="005C2555"/>
    <w:rsid w:val="005C258F"/>
    <w:rsid w:val="005C2D55"/>
    <w:rsid w:val="005C3275"/>
    <w:rsid w:val="005C34A5"/>
    <w:rsid w:val="005C34D8"/>
    <w:rsid w:val="005C3CF9"/>
    <w:rsid w:val="005C4103"/>
    <w:rsid w:val="005C428E"/>
    <w:rsid w:val="005C4BC3"/>
    <w:rsid w:val="005C4C0D"/>
    <w:rsid w:val="005C4D02"/>
    <w:rsid w:val="005C4EE4"/>
    <w:rsid w:val="005C50A5"/>
    <w:rsid w:val="005C52C6"/>
    <w:rsid w:val="005C58DB"/>
    <w:rsid w:val="005C5976"/>
    <w:rsid w:val="005C5D2F"/>
    <w:rsid w:val="005C6263"/>
    <w:rsid w:val="005C642A"/>
    <w:rsid w:val="005C66CB"/>
    <w:rsid w:val="005C7159"/>
    <w:rsid w:val="005C72F1"/>
    <w:rsid w:val="005C7EFC"/>
    <w:rsid w:val="005D068D"/>
    <w:rsid w:val="005D0C9E"/>
    <w:rsid w:val="005D0F29"/>
    <w:rsid w:val="005D1019"/>
    <w:rsid w:val="005D11C1"/>
    <w:rsid w:val="005D1791"/>
    <w:rsid w:val="005D19DB"/>
    <w:rsid w:val="005D1A7C"/>
    <w:rsid w:val="005D1B9B"/>
    <w:rsid w:val="005D1F84"/>
    <w:rsid w:val="005D21C9"/>
    <w:rsid w:val="005D22AF"/>
    <w:rsid w:val="005D286D"/>
    <w:rsid w:val="005D290E"/>
    <w:rsid w:val="005D294C"/>
    <w:rsid w:val="005D3049"/>
    <w:rsid w:val="005D3055"/>
    <w:rsid w:val="005D3386"/>
    <w:rsid w:val="005D3AC5"/>
    <w:rsid w:val="005D3ACE"/>
    <w:rsid w:val="005D3BBF"/>
    <w:rsid w:val="005D3C0F"/>
    <w:rsid w:val="005D4188"/>
    <w:rsid w:val="005D449B"/>
    <w:rsid w:val="005D463A"/>
    <w:rsid w:val="005D47E9"/>
    <w:rsid w:val="005D4D05"/>
    <w:rsid w:val="005D5086"/>
    <w:rsid w:val="005D50B9"/>
    <w:rsid w:val="005D5261"/>
    <w:rsid w:val="005D55C3"/>
    <w:rsid w:val="005D5776"/>
    <w:rsid w:val="005D580E"/>
    <w:rsid w:val="005D59A1"/>
    <w:rsid w:val="005D602E"/>
    <w:rsid w:val="005D61DF"/>
    <w:rsid w:val="005D62DB"/>
    <w:rsid w:val="005D633C"/>
    <w:rsid w:val="005D6533"/>
    <w:rsid w:val="005D6B9D"/>
    <w:rsid w:val="005D70B6"/>
    <w:rsid w:val="005D7251"/>
    <w:rsid w:val="005D74C6"/>
    <w:rsid w:val="005D775A"/>
    <w:rsid w:val="005D7939"/>
    <w:rsid w:val="005D7F72"/>
    <w:rsid w:val="005E01E4"/>
    <w:rsid w:val="005E0822"/>
    <w:rsid w:val="005E0945"/>
    <w:rsid w:val="005E0C76"/>
    <w:rsid w:val="005E0CC2"/>
    <w:rsid w:val="005E0E8F"/>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015"/>
    <w:rsid w:val="005E558A"/>
    <w:rsid w:val="005E56B7"/>
    <w:rsid w:val="005E5749"/>
    <w:rsid w:val="005E5B84"/>
    <w:rsid w:val="005E5BE4"/>
    <w:rsid w:val="005E62B6"/>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1F6E"/>
    <w:rsid w:val="005F2059"/>
    <w:rsid w:val="005F221A"/>
    <w:rsid w:val="005F2DB8"/>
    <w:rsid w:val="005F3358"/>
    <w:rsid w:val="005F3B18"/>
    <w:rsid w:val="005F3B46"/>
    <w:rsid w:val="005F3D5B"/>
    <w:rsid w:val="005F3E30"/>
    <w:rsid w:val="005F3FD0"/>
    <w:rsid w:val="005F4307"/>
    <w:rsid w:val="005F4D30"/>
    <w:rsid w:val="005F4D7D"/>
    <w:rsid w:val="005F52B4"/>
    <w:rsid w:val="005F5310"/>
    <w:rsid w:val="005F5B92"/>
    <w:rsid w:val="005F60FD"/>
    <w:rsid w:val="005F664C"/>
    <w:rsid w:val="005F6657"/>
    <w:rsid w:val="005F66C2"/>
    <w:rsid w:val="005F69A8"/>
    <w:rsid w:val="005F6CF0"/>
    <w:rsid w:val="005F6E4C"/>
    <w:rsid w:val="005F6F19"/>
    <w:rsid w:val="005F753F"/>
    <w:rsid w:val="005F79B0"/>
    <w:rsid w:val="005F7FD1"/>
    <w:rsid w:val="006000F1"/>
    <w:rsid w:val="00600707"/>
    <w:rsid w:val="006009C1"/>
    <w:rsid w:val="00600F30"/>
    <w:rsid w:val="006011EF"/>
    <w:rsid w:val="006014ED"/>
    <w:rsid w:val="006015F9"/>
    <w:rsid w:val="006018C4"/>
    <w:rsid w:val="00601B37"/>
    <w:rsid w:val="00602151"/>
    <w:rsid w:val="00602435"/>
    <w:rsid w:val="00602594"/>
    <w:rsid w:val="006027B9"/>
    <w:rsid w:val="00602978"/>
    <w:rsid w:val="00602A18"/>
    <w:rsid w:val="00602A76"/>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856"/>
    <w:rsid w:val="00606938"/>
    <w:rsid w:val="00606D9F"/>
    <w:rsid w:val="0060719A"/>
    <w:rsid w:val="00607294"/>
    <w:rsid w:val="006078F9"/>
    <w:rsid w:val="00607925"/>
    <w:rsid w:val="00607EC9"/>
    <w:rsid w:val="006102AB"/>
    <w:rsid w:val="006103CD"/>
    <w:rsid w:val="00610C1F"/>
    <w:rsid w:val="00610E99"/>
    <w:rsid w:val="0061112A"/>
    <w:rsid w:val="00611F89"/>
    <w:rsid w:val="00612061"/>
    <w:rsid w:val="0061222B"/>
    <w:rsid w:val="00612591"/>
    <w:rsid w:val="006127D8"/>
    <w:rsid w:val="00613376"/>
    <w:rsid w:val="00613471"/>
    <w:rsid w:val="006139EF"/>
    <w:rsid w:val="00613E0A"/>
    <w:rsid w:val="006141AE"/>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6D44"/>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A51"/>
    <w:rsid w:val="00620B6B"/>
    <w:rsid w:val="00620C0B"/>
    <w:rsid w:val="006216A3"/>
    <w:rsid w:val="00621A3A"/>
    <w:rsid w:val="00621B0C"/>
    <w:rsid w:val="00621BDD"/>
    <w:rsid w:val="00621E52"/>
    <w:rsid w:val="006227A2"/>
    <w:rsid w:val="00622879"/>
    <w:rsid w:val="0062295C"/>
    <w:rsid w:val="0062323F"/>
    <w:rsid w:val="006238F2"/>
    <w:rsid w:val="00623D99"/>
    <w:rsid w:val="00623F1D"/>
    <w:rsid w:val="00624914"/>
    <w:rsid w:val="006249A8"/>
    <w:rsid w:val="006250FB"/>
    <w:rsid w:val="0062567B"/>
    <w:rsid w:val="0062567F"/>
    <w:rsid w:val="00625A44"/>
    <w:rsid w:val="00625C24"/>
    <w:rsid w:val="00625DE5"/>
    <w:rsid w:val="006262F6"/>
    <w:rsid w:val="006265DB"/>
    <w:rsid w:val="0062663B"/>
    <w:rsid w:val="00627226"/>
    <w:rsid w:val="00627574"/>
    <w:rsid w:val="006279B8"/>
    <w:rsid w:val="00627D2A"/>
    <w:rsid w:val="00630029"/>
    <w:rsid w:val="006300A9"/>
    <w:rsid w:val="006300AB"/>
    <w:rsid w:val="00630152"/>
    <w:rsid w:val="00630831"/>
    <w:rsid w:val="006309E1"/>
    <w:rsid w:val="00631138"/>
    <w:rsid w:val="006311DB"/>
    <w:rsid w:val="006317DE"/>
    <w:rsid w:val="00631E8E"/>
    <w:rsid w:val="0063310F"/>
    <w:rsid w:val="00633300"/>
    <w:rsid w:val="0063375D"/>
    <w:rsid w:val="00633A53"/>
    <w:rsid w:val="00633B7A"/>
    <w:rsid w:val="00633D92"/>
    <w:rsid w:val="00633E0A"/>
    <w:rsid w:val="0063413F"/>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355"/>
    <w:rsid w:val="006375D2"/>
    <w:rsid w:val="00637871"/>
    <w:rsid w:val="00637BD6"/>
    <w:rsid w:val="00640884"/>
    <w:rsid w:val="00640CB1"/>
    <w:rsid w:val="00640D14"/>
    <w:rsid w:val="00640DFF"/>
    <w:rsid w:val="00641663"/>
    <w:rsid w:val="00641705"/>
    <w:rsid w:val="0064198A"/>
    <w:rsid w:val="00642096"/>
    <w:rsid w:val="00642329"/>
    <w:rsid w:val="00642602"/>
    <w:rsid w:val="006428F8"/>
    <w:rsid w:val="00643112"/>
    <w:rsid w:val="006432BD"/>
    <w:rsid w:val="00643582"/>
    <w:rsid w:val="00643C06"/>
    <w:rsid w:val="00643DD9"/>
    <w:rsid w:val="0064431F"/>
    <w:rsid w:val="006444C3"/>
    <w:rsid w:val="0064470A"/>
    <w:rsid w:val="0064495C"/>
    <w:rsid w:val="00644A38"/>
    <w:rsid w:val="00644E6C"/>
    <w:rsid w:val="00645BB1"/>
    <w:rsid w:val="00645BC4"/>
    <w:rsid w:val="00646076"/>
    <w:rsid w:val="00646556"/>
    <w:rsid w:val="0064673B"/>
    <w:rsid w:val="00646A29"/>
    <w:rsid w:val="00646DE4"/>
    <w:rsid w:val="00647721"/>
    <w:rsid w:val="0064797F"/>
    <w:rsid w:val="00647B1B"/>
    <w:rsid w:val="00647DAB"/>
    <w:rsid w:val="0065003F"/>
    <w:rsid w:val="006502A2"/>
    <w:rsid w:val="006502C2"/>
    <w:rsid w:val="00650443"/>
    <w:rsid w:val="006507C3"/>
    <w:rsid w:val="00650FE4"/>
    <w:rsid w:val="00651081"/>
    <w:rsid w:val="006511AD"/>
    <w:rsid w:val="006511D6"/>
    <w:rsid w:val="006512B4"/>
    <w:rsid w:val="006519E8"/>
    <w:rsid w:val="00651F4A"/>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19D"/>
    <w:rsid w:val="0065749C"/>
    <w:rsid w:val="006578DE"/>
    <w:rsid w:val="00657C47"/>
    <w:rsid w:val="0066024F"/>
    <w:rsid w:val="00660309"/>
    <w:rsid w:val="00660A13"/>
    <w:rsid w:val="0066137F"/>
    <w:rsid w:val="006617EB"/>
    <w:rsid w:val="006619D5"/>
    <w:rsid w:val="00661E0A"/>
    <w:rsid w:val="00661F4D"/>
    <w:rsid w:val="00662186"/>
    <w:rsid w:val="00662796"/>
    <w:rsid w:val="00662B2D"/>
    <w:rsid w:val="00662D49"/>
    <w:rsid w:val="0066328F"/>
    <w:rsid w:val="006632F6"/>
    <w:rsid w:val="006639F7"/>
    <w:rsid w:val="00663DC1"/>
    <w:rsid w:val="00663FBE"/>
    <w:rsid w:val="00664189"/>
    <w:rsid w:val="0066446A"/>
    <w:rsid w:val="00664997"/>
    <w:rsid w:val="006649B7"/>
    <w:rsid w:val="0066500B"/>
    <w:rsid w:val="00665D65"/>
    <w:rsid w:val="00666394"/>
    <w:rsid w:val="006666A0"/>
    <w:rsid w:val="006669A1"/>
    <w:rsid w:val="00666A4B"/>
    <w:rsid w:val="00666D12"/>
    <w:rsid w:val="00667121"/>
    <w:rsid w:val="0066780E"/>
    <w:rsid w:val="0067052E"/>
    <w:rsid w:val="00670AAE"/>
    <w:rsid w:val="00671077"/>
    <w:rsid w:val="0067153D"/>
    <w:rsid w:val="006716B8"/>
    <w:rsid w:val="00671815"/>
    <w:rsid w:val="00671874"/>
    <w:rsid w:val="0067191B"/>
    <w:rsid w:val="00671A50"/>
    <w:rsid w:val="0067260C"/>
    <w:rsid w:val="006727F4"/>
    <w:rsid w:val="00673474"/>
    <w:rsid w:val="00673663"/>
    <w:rsid w:val="00673738"/>
    <w:rsid w:val="00673BF2"/>
    <w:rsid w:val="00673CBA"/>
    <w:rsid w:val="00673E3F"/>
    <w:rsid w:val="00674438"/>
    <w:rsid w:val="0067454C"/>
    <w:rsid w:val="00674A72"/>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A29"/>
    <w:rsid w:val="00677B23"/>
    <w:rsid w:val="00677BBC"/>
    <w:rsid w:val="00677EE1"/>
    <w:rsid w:val="00677F57"/>
    <w:rsid w:val="00677F77"/>
    <w:rsid w:val="006801CC"/>
    <w:rsid w:val="0068040D"/>
    <w:rsid w:val="00680752"/>
    <w:rsid w:val="00680C64"/>
    <w:rsid w:val="00680DBC"/>
    <w:rsid w:val="006813F4"/>
    <w:rsid w:val="006819ED"/>
    <w:rsid w:val="00681BBC"/>
    <w:rsid w:val="006821D4"/>
    <w:rsid w:val="006821F3"/>
    <w:rsid w:val="00682267"/>
    <w:rsid w:val="0068266B"/>
    <w:rsid w:val="006828D4"/>
    <w:rsid w:val="00682B61"/>
    <w:rsid w:val="00683050"/>
    <w:rsid w:val="0068395D"/>
    <w:rsid w:val="00683C48"/>
    <w:rsid w:val="0068412F"/>
    <w:rsid w:val="006853C0"/>
    <w:rsid w:val="00685539"/>
    <w:rsid w:val="00685555"/>
    <w:rsid w:val="006861C5"/>
    <w:rsid w:val="006869D1"/>
    <w:rsid w:val="00686B29"/>
    <w:rsid w:val="00686CF2"/>
    <w:rsid w:val="00686EE0"/>
    <w:rsid w:val="006871B4"/>
    <w:rsid w:val="006871E8"/>
    <w:rsid w:val="00687271"/>
    <w:rsid w:val="00687543"/>
    <w:rsid w:val="006909A4"/>
    <w:rsid w:val="00691193"/>
    <w:rsid w:val="00691531"/>
    <w:rsid w:val="006915CF"/>
    <w:rsid w:val="00691765"/>
    <w:rsid w:val="006917A1"/>
    <w:rsid w:val="0069217F"/>
    <w:rsid w:val="00692C89"/>
    <w:rsid w:val="0069318D"/>
    <w:rsid w:val="00693264"/>
    <w:rsid w:val="0069381A"/>
    <w:rsid w:val="006939DF"/>
    <w:rsid w:val="00693AC9"/>
    <w:rsid w:val="00693AD2"/>
    <w:rsid w:val="00693CE5"/>
    <w:rsid w:val="006941B9"/>
    <w:rsid w:val="0069432F"/>
    <w:rsid w:val="006943DE"/>
    <w:rsid w:val="006944D0"/>
    <w:rsid w:val="00694BDC"/>
    <w:rsid w:val="0069574E"/>
    <w:rsid w:val="00695DBC"/>
    <w:rsid w:val="0069640A"/>
    <w:rsid w:val="006964F9"/>
    <w:rsid w:val="006966F5"/>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1D51"/>
    <w:rsid w:val="006A2541"/>
    <w:rsid w:val="006A2C16"/>
    <w:rsid w:val="006A2F56"/>
    <w:rsid w:val="006A31AD"/>
    <w:rsid w:val="006A31C8"/>
    <w:rsid w:val="006A378E"/>
    <w:rsid w:val="006A3A8A"/>
    <w:rsid w:val="006A3B2D"/>
    <w:rsid w:val="006A40E8"/>
    <w:rsid w:val="006A457C"/>
    <w:rsid w:val="006A466A"/>
    <w:rsid w:val="006A4D0C"/>
    <w:rsid w:val="006A529D"/>
    <w:rsid w:val="006A68A0"/>
    <w:rsid w:val="006A6948"/>
    <w:rsid w:val="006A6D39"/>
    <w:rsid w:val="006A72FB"/>
    <w:rsid w:val="006A77E3"/>
    <w:rsid w:val="006A7F3F"/>
    <w:rsid w:val="006B011F"/>
    <w:rsid w:val="006B0414"/>
    <w:rsid w:val="006B04AC"/>
    <w:rsid w:val="006B0E72"/>
    <w:rsid w:val="006B100C"/>
    <w:rsid w:val="006B1656"/>
    <w:rsid w:val="006B1A0F"/>
    <w:rsid w:val="006B1D71"/>
    <w:rsid w:val="006B2272"/>
    <w:rsid w:val="006B2309"/>
    <w:rsid w:val="006B24E9"/>
    <w:rsid w:val="006B2671"/>
    <w:rsid w:val="006B331A"/>
    <w:rsid w:val="006B34A5"/>
    <w:rsid w:val="006B364E"/>
    <w:rsid w:val="006B448A"/>
    <w:rsid w:val="006B4592"/>
    <w:rsid w:val="006B4E7C"/>
    <w:rsid w:val="006B4E9D"/>
    <w:rsid w:val="006B4EEB"/>
    <w:rsid w:val="006B4F0C"/>
    <w:rsid w:val="006B50B8"/>
    <w:rsid w:val="006B6348"/>
    <w:rsid w:val="006B659E"/>
    <w:rsid w:val="006B6D02"/>
    <w:rsid w:val="006B6EEB"/>
    <w:rsid w:val="006B6FD1"/>
    <w:rsid w:val="006B7622"/>
    <w:rsid w:val="006B7CEE"/>
    <w:rsid w:val="006C0AAB"/>
    <w:rsid w:val="006C0BF8"/>
    <w:rsid w:val="006C109B"/>
    <w:rsid w:val="006C117E"/>
    <w:rsid w:val="006C13DB"/>
    <w:rsid w:val="006C155F"/>
    <w:rsid w:val="006C16F5"/>
    <w:rsid w:val="006C1C52"/>
    <w:rsid w:val="006C1D92"/>
    <w:rsid w:val="006C1F9C"/>
    <w:rsid w:val="006C1FF4"/>
    <w:rsid w:val="006C2480"/>
    <w:rsid w:val="006C2861"/>
    <w:rsid w:val="006C2AD2"/>
    <w:rsid w:val="006C2C3B"/>
    <w:rsid w:val="006C2DE1"/>
    <w:rsid w:val="006C2E13"/>
    <w:rsid w:val="006C2F6E"/>
    <w:rsid w:val="006C3A50"/>
    <w:rsid w:val="006C3BE9"/>
    <w:rsid w:val="006C3CD3"/>
    <w:rsid w:val="006C3FED"/>
    <w:rsid w:val="006C41A2"/>
    <w:rsid w:val="006C41F6"/>
    <w:rsid w:val="006C4742"/>
    <w:rsid w:val="006C48D3"/>
    <w:rsid w:val="006C4A99"/>
    <w:rsid w:val="006C4CC8"/>
    <w:rsid w:val="006C500E"/>
    <w:rsid w:val="006C5E6F"/>
    <w:rsid w:val="006C5FF4"/>
    <w:rsid w:val="006C6644"/>
    <w:rsid w:val="006C6886"/>
    <w:rsid w:val="006C74E7"/>
    <w:rsid w:val="006C750F"/>
    <w:rsid w:val="006C785B"/>
    <w:rsid w:val="006C7BCF"/>
    <w:rsid w:val="006C7E70"/>
    <w:rsid w:val="006D04DC"/>
    <w:rsid w:val="006D04EC"/>
    <w:rsid w:val="006D0E95"/>
    <w:rsid w:val="006D0EE0"/>
    <w:rsid w:val="006D1473"/>
    <w:rsid w:val="006D2163"/>
    <w:rsid w:val="006D224C"/>
    <w:rsid w:val="006D239A"/>
    <w:rsid w:val="006D25DC"/>
    <w:rsid w:val="006D2B65"/>
    <w:rsid w:val="006D2C1E"/>
    <w:rsid w:val="006D3028"/>
    <w:rsid w:val="006D30F4"/>
    <w:rsid w:val="006D376A"/>
    <w:rsid w:val="006D389B"/>
    <w:rsid w:val="006D3B7B"/>
    <w:rsid w:val="006D41B1"/>
    <w:rsid w:val="006D45E4"/>
    <w:rsid w:val="006D4A02"/>
    <w:rsid w:val="006D4A88"/>
    <w:rsid w:val="006D4AAB"/>
    <w:rsid w:val="006D4FC9"/>
    <w:rsid w:val="006D52B0"/>
    <w:rsid w:val="006D5D45"/>
    <w:rsid w:val="006D61AC"/>
    <w:rsid w:val="006D6286"/>
    <w:rsid w:val="006D62AD"/>
    <w:rsid w:val="006D6372"/>
    <w:rsid w:val="006D660D"/>
    <w:rsid w:val="006D67D7"/>
    <w:rsid w:val="006D6A7F"/>
    <w:rsid w:val="006D6C3B"/>
    <w:rsid w:val="006D6CBD"/>
    <w:rsid w:val="006D6CE0"/>
    <w:rsid w:val="006D6EB1"/>
    <w:rsid w:val="006D6EE6"/>
    <w:rsid w:val="006D728C"/>
    <w:rsid w:val="006D72EC"/>
    <w:rsid w:val="006D75DE"/>
    <w:rsid w:val="006D798A"/>
    <w:rsid w:val="006D7B91"/>
    <w:rsid w:val="006E05A9"/>
    <w:rsid w:val="006E06AD"/>
    <w:rsid w:val="006E091D"/>
    <w:rsid w:val="006E098E"/>
    <w:rsid w:val="006E0F21"/>
    <w:rsid w:val="006E11E2"/>
    <w:rsid w:val="006E14D8"/>
    <w:rsid w:val="006E1823"/>
    <w:rsid w:val="006E1993"/>
    <w:rsid w:val="006E19B9"/>
    <w:rsid w:val="006E1B5A"/>
    <w:rsid w:val="006E1ECE"/>
    <w:rsid w:val="006E21EA"/>
    <w:rsid w:val="006E2205"/>
    <w:rsid w:val="006E2825"/>
    <w:rsid w:val="006E2884"/>
    <w:rsid w:val="006E2D6B"/>
    <w:rsid w:val="006E2FC6"/>
    <w:rsid w:val="006E3241"/>
    <w:rsid w:val="006E3737"/>
    <w:rsid w:val="006E378F"/>
    <w:rsid w:val="006E388B"/>
    <w:rsid w:val="006E4415"/>
    <w:rsid w:val="006E476E"/>
    <w:rsid w:val="006E4CB4"/>
    <w:rsid w:val="006E5B0D"/>
    <w:rsid w:val="006E5D6C"/>
    <w:rsid w:val="006E61EA"/>
    <w:rsid w:val="006E63FA"/>
    <w:rsid w:val="006E669E"/>
    <w:rsid w:val="006E690A"/>
    <w:rsid w:val="006E6DFD"/>
    <w:rsid w:val="006E6E9B"/>
    <w:rsid w:val="006E6EAC"/>
    <w:rsid w:val="006E7BEF"/>
    <w:rsid w:val="006F0246"/>
    <w:rsid w:val="006F06DF"/>
    <w:rsid w:val="006F0712"/>
    <w:rsid w:val="006F0B06"/>
    <w:rsid w:val="006F12AE"/>
    <w:rsid w:val="006F1720"/>
    <w:rsid w:val="006F17CB"/>
    <w:rsid w:val="006F199C"/>
    <w:rsid w:val="006F19FB"/>
    <w:rsid w:val="006F1BDE"/>
    <w:rsid w:val="006F22B2"/>
    <w:rsid w:val="006F27A0"/>
    <w:rsid w:val="006F28D1"/>
    <w:rsid w:val="006F299C"/>
    <w:rsid w:val="006F2C82"/>
    <w:rsid w:val="006F3255"/>
    <w:rsid w:val="006F32D3"/>
    <w:rsid w:val="006F3880"/>
    <w:rsid w:val="006F3FA7"/>
    <w:rsid w:val="006F4C37"/>
    <w:rsid w:val="006F4FFC"/>
    <w:rsid w:val="006F55F1"/>
    <w:rsid w:val="006F587B"/>
    <w:rsid w:val="006F5E7B"/>
    <w:rsid w:val="006F5ECA"/>
    <w:rsid w:val="006F64C9"/>
    <w:rsid w:val="006F65E1"/>
    <w:rsid w:val="006F6E1B"/>
    <w:rsid w:val="006F71BA"/>
    <w:rsid w:val="006F73F4"/>
    <w:rsid w:val="006F746E"/>
    <w:rsid w:val="006F7908"/>
    <w:rsid w:val="006F7B1A"/>
    <w:rsid w:val="007001DD"/>
    <w:rsid w:val="007002B0"/>
    <w:rsid w:val="00700303"/>
    <w:rsid w:val="00700355"/>
    <w:rsid w:val="0070070B"/>
    <w:rsid w:val="00700BA1"/>
    <w:rsid w:val="00700C3A"/>
    <w:rsid w:val="00701095"/>
    <w:rsid w:val="00701186"/>
    <w:rsid w:val="0070174F"/>
    <w:rsid w:val="007019C6"/>
    <w:rsid w:val="00701BBC"/>
    <w:rsid w:val="00701DF0"/>
    <w:rsid w:val="007023C2"/>
    <w:rsid w:val="007028E0"/>
    <w:rsid w:val="0070308B"/>
    <w:rsid w:val="007030A6"/>
    <w:rsid w:val="007031E5"/>
    <w:rsid w:val="007032C5"/>
    <w:rsid w:val="007034A8"/>
    <w:rsid w:val="00703B9C"/>
    <w:rsid w:val="00703BCD"/>
    <w:rsid w:val="00703C2B"/>
    <w:rsid w:val="00703C4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94E"/>
    <w:rsid w:val="007123AE"/>
    <w:rsid w:val="0071282C"/>
    <w:rsid w:val="00712EE7"/>
    <w:rsid w:val="00713086"/>
    <w:rsid w:val="007130D4"/>
    <w:rsid w:val="00713165"/>
    <w:rsid w:val="007132EF"/>
    <w:rsid w:val="00713404"/>
    <w:rsid w:val="0071342E"/>
    <w:rsid w:val="00713532"/>
    <w:rsid w:val="007135D5"/>
    <w:rsid w:val="00713775"/>
    <w:rsid w:val="00713A1B"/>
    <w:rsid w:val="00713A3F"/>
    <w:rsid w:val="00713CDA"/>
    <w:rsid w:val="00713DC7"/>
    <w:rsid w:val="007145BB"/>
    <w:rsid w:val="007148FF"/>
    <w:rsid w:val="00715196"/>
    <w:rsid w:val="00715430"/>
    <w:rsid w:val="007154A5"/>
    <w:rsid w:val="00715D72"/>
    <w:rsid w:val="00715E66"/>
    <w:rsid w:val="00715EEF"/>
    <w:rsid w:val="00715F0A"/>
    <w:rsid w:val="00715FC6"/>
    <w:rsid w:val="0071675B"/>
    <w:rsid w:val="007168FA"/>
    <w:rsid w:val="00716E75"/>
    <w:rsid w:val="00717501"/>
    <w:rsid w:val="007178A3"/>
    <w:rsid w:val="00717B16"/>
    <w:rsid w:val="00717B3D"/>
    <w:rsid w:val="00717D86"/>
    <w:rsid w:val="00717E4F"/>
    <w:rsid w:val="0072022D"/>
    <w:rsid w:val="00720261"/>
    <w:rsid w:val="007202DA"/>
    <w:rsid w:val="0072073B"/>
    <w:rsid w:val="00720757"/>
    <w:rsid w:val="007208D4"/>
    <w:rsid w:val="007209EF"/>
    <w:rsid w:val="00720A94"/>
    <w:rsid w:val="0072150C"/>
    <w:rsid w:val="0072179E"/>
    <w:rsid w:val="00721BBD"/>
    <w:rsid w:val="0072211A"/>
    <w:rsid w:val="0072214A"/>
    <w:rsid w:val="0072269A"/>
    <w:rsid w:val="00722755"/>
    <w:rsid w:val="00722AE3"/>
    <w:rsid w:val="0072315D"/>
    <w:rsid w:val="00723869"/>
    <w:rsid w:val="00723941"/>
    <w:rsid w:val="0072395C"/>
    <w:rsid w:val="00723D55"/>
    <w:rsid w:val="00724429"/>
    <w:rsid w:val="00724F0D"/>
    <w:rsid w:val="007250DB"/>
    <w:rsid w:val="00725292"/>
    <w:rsid w:val="0072540F"/>
    <w:rsid w:val="00725537"/>
    <w:rsid w:val="007255DE"/>
    <w:rsid w:val="007256E0"/>
    <w:rsid w:val="00725B0D"/>
    <w:rsid w:val="00725F28"/>
    <w:rsid w:val="00726038"/>
    <w:rsid w:val="00726408"/>
    <w:rsid w:val="00726688"/>
    <w:rsid w:val="00726931"/>
    <w:rsid w:val="00726AE3"/>
    <w:rsid w:val="00726B48"/>
    <w:rsid w:val="00726B4B"/>
    <w:rsid w:val="0072742A"/>
    <w:rsid w:val="007276F6"/>
    <w:rsid w:val="00727844"/>
    <w:rsid w:val="00727E17"/>
    <w:rsid w:val="00727F86"/>
    <w:rsid w:val="0073069F"/>
    <w:rsid w:val="007306ED"/>
    <w:rsid w:val="00730720"/>
    <w:rsid w:val="007315FE"/>
    <w:rsid w:val="00731F51"/>
    <w:rsid w:val="0073201C"/>
    <w:rsid w:val="0073210A"/>
    <w:rsid w:val="0073242F"/>
    <w:rsid w:val="007324FB"/>
    <w:rsid w:val="00732BE7"/>
    <w:rsid w:val="00732C27"/>
    <w:rsid w:val="00732EAE"/>
    <w:rsid w:val="007330E0"/>
    <w:rsid w:val="00733742"/>
    <w:rsid w:val="00733884"/>
    <w:rsid w:val="007339A3"/>
    <w:rsid w:val="00733C18"/>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35A"/>
    <w:rsid w:val="007376B6"/>
    <w:rsid w:val="007376C1"/>
    <w:rsid w:val="007376D4"/>
    <w:rsid w:val="00737810"/>
    <w:rsid w:val="00737837"/>
    <w:rsid w:val="00737ABC"/>
    <w:rsid w:val="00740045"/>
    <w:rsid w:val="0074034B"/>
    <w:rsid w:val="007405B0"/>
    <w:rsid w:val="00740F98"/>
    <w:rsid w:val="00741086"/>
    <w:rsid w:val="0074158D"/>
    <w:rsid w:val="00741602"/>
    <w:rsid w:val="00741D14"/>
    <w:rsid w:val="0074214C"/>
    <w:rsid w:val="00742370"/>
    <w:rsid w:val="0074239F"/>
    <w:rsid w:val="0074242C"/>
    <w:rsid w:val="007425ED"/>
    <w:rsid w:val="0074265D"/>
    <w:rsid w:val="00742832"/>
    <w:rsid w:val="00742A06"/>
    <w:rsid w:val="00742FD0"/>
    <w:rsid w:val="007431BE"/>
    <w:rsid w:val="007433D9"/>
    <w:rsid w:val="00743539"/>
    <w:rsid w:val="00743654"/>
    <w:rsid w:val="007436B9"/>
    <w:rsid w:val="00743C54"/>
    <w:rsid w:val="00744762"/>
    <w:rsid w:val="00744B49"/>
    <w:rsid w:val="00744EBD"/>
    <w:rsid w:val="007450AC"/>
    <w:rsid w:val="00745303"/>
    <w:rsid w:val="0074544E"/>
    <w:rsid w:val="0074547F"/>
    <w:rsid w:val="0074559E"/>
    <w:rsid w:val="007458B4"/>
    <w:rsid w:val="00745971"/>
    <w:rsid w:val="00745B07"/>
    <w:rsid w:val="00746102"/>
    <w:rsid w:val="00746659"/>
    <w:rsid w:val="00747036"/>
    <w:rsid w:val="007472E5"/>
    <w:rsid w:val="00747433"/>
    <w:rsid w:val="0074757D"/>
    <w:rsid w:val="007477AA"/>
    <w:rsid w:val="00747918"/>
    <w:rsid w:val="00747CE7"/>
    <w:rsid w:val="00750158"/>
    <w:rsid w:val="0075019D"/>
    <w:rsid w:val="0075055A"/>
    <w:rsid w:val="00750575"/>
    <w:rsid w:val="00750928"/>
    <w:rsid w:val="00750F88"/>
    <w:rsid w:val="00751076"/>
    <w:rsid w:val="00751364"/>
    <w:rsid w:val="00751932"/>
    <w:rsid w:val="007519E6"/>
    <w:rsid w:val="00751BA6"/>
    <w:rsid w:val="00751C5C"/>
    <w:rsid w:val="00751C61"/>
    <w:rsid w:val="00751CBD"/>
    <w:rsid w:val="007520B4"/>
    <w:rsid w:val="00752304"/>
    <w:rsid w:val="00752826"/>
    <w:rsid w:val="00752A28"/>
    <w:rsid w:val="00752AF3"/>
    <w:rsid w:val="00752C1B"/>
    <w:rsid w:val="00752F11"/>
    <w:rsid w:val="00753220"/>
    <w:rsid w:val="0075324A"/>
    <w:rsid w:val="007533CC"/>
    <w:rsid w:val="00754220"/>
    <w:rsid w:val="007542A2"/>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44B"/>
    <w:rsid w:val="00757697"/>
    <w:rsid w:val="00757CC8"/>
    <w:rsid w:val="0076017E"/>
    <w:rsid w:val="007614E6"/>
    <w:rsid w:val="00761577"/>
    <w:rsid w:val="00762B24"/>
    <w:rsid w:val="00762C0B"/>
    <w:rsid w:val="007634B2"/>
    <w:rsid w:val="00763638"/>
    <w:rsid w:val="00764D6A"/>
    <w:rsid w:val="0076506C"/>
    <w:rsid w:val="00765075"/>
    <w:rsid w:val="00765220"/>
    <w:rsid w:val="00765430"/>
    <w:rsid w:val="0076560F"/>
    <w:rsid w:val="00766115"/>
    <w:rsid w:val="00766781"/>
    <w:rsid w:val="00766EC6"/>
    <w:rsid w:val="00767585"/>
    <w:rsid w:val="007678EE"/>
    <w:rsid w:val="00767C8A"/>
    <w:rsid w:val="0077011A"/>
    <w:rsid w:val="00770136"/>
    <w:rsid w:val="007701E9"/>
    <w:rsid w:val="007706E1"/>
    <w:rsid w:val="00770C9A"/>
    <w:rsid w:val="00770E95"/>
    <w:rsid w:val="00771215"/>
    <w:rsid w:val="0077145C"/>
    <w:rsid w:val="00771651"/>
    <w:rsid w:val="0077185B"/>
    <w:rsid w:val="00771B7E"/>
    <w:rsid w:val="007720E8"/>
    <w:rsid w:val="00772258"/>
    <w:rsid w:val="0077235D"/>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579C"/>
    <w:rsid w:val="007757F2"/>
    <w:rsid w:val="007760E3"/>
    <w:rsid w:val="00776159"/>
    <w:rsid w:val="007762E9"/>
    <w:rsid w:val="0077639F"/>
    <w:rsid w:val="00776657"/>
    <w:rsid w:val="007769C3"/>
    <w:rsid w:val="007779A7"/>
    <w:rsid w:val="00777F82"/>
    <w:rsid w:val="00780F40"/>
    <w:rsid w:val="0078154B"/>
    <w:rsid w:val="007816C0"/>
    <w:rsid w:val="00781AFC"/>
    <w:rsid w:val="00781C6E"/>
    <w:rsid w:val="00781D19"/>
    <w:rsid w:val="00781E0F"/>
    <w:rsid w:val="00781FA8"/>
    <w:rsid w:val="007821CB"/>
    <w:rsid w:val="0078244E"/>
    <w:rsid w:val="007827F8"/>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F6"/>
    <w:rsid w:val="0078671C"/>
    <w:rsid w:val="00786A64"/>
    <w:rsid w:val="00786CB1"/>
    <w:rsid w:val="0078732D"/>
    <w:rsid w:val="00787BE9"/>
    <w:rsid w:val="00787BEE"/>
    <w:rsid w:val="00787C06"/>
    <w:rsid w:val="00787DE8"/>
    <w:rsid w:val="007900D7"/>
    <w:rsid w:val="00790504"/>
    <w:rsid w:val="00790659"/>
    <w:rsid w:val="0079082A"/>
    <w:rsid w:val="00790A2A"/>
    <w:rsid w:val="00790CBD"/>
    <w:rsid w:val="0079116E"/>
    <w:rsid w:val="00791B10"/>
    <w:rsid w:val="00791CE9"/>
    <w:rsid w:val="007920F0"/>
    <w:rsid w:val="00792476"/>
    <w:rsid w:val="00792E2C"/>
    <w:rsid w:val="0079311B"/>
    <w:rsid w:val="00793846"/>
    <w:rsid w:val="00793BD8"/>
    <w:rsid w:val="00793EFC"/>
    <w:rsid w:val="007943ED"/>
    <w:rsid w:val="007944E7"/>
    <w:rsid w:val="00794A75"/>
    <w:rsid w:val="00794C3F"/>
    <w:rsid w:val="00794E9D"/>
    <w:rsid w:val="00795189"/>
    <w:rsid w:val="0079533A"/>
    <w:rsid w:val="007955B3"/>
    <w:rsid w:val="00795617"/>
    <w:rsid w:val="007956A0"/>
    <w:rsid w:val="0079578B"/>
    <w:rsid w:val="007968A6"/>
    <w:rsid w:val="00796BE8"/>
    <w:rsid w:val="00796C7F"/>
    <w:rsid w:val="00797248"/>
    <w:rsid w:val="00797823"/>
    <w:rsid w:val="007978E2"/>
    <w:rsid w:val="00797A16"/>
    <w:rsid w:val="00797AB0"/>
    <w:rsid w:val="007A0034"/>
    <w:rsid w:val="007A0D6A"/>
    <w:rsid w:val="007A1823"/>
    <w:rsid w:val="007A1C54"/>
    <w:rsid w:val="007A1DF5"/>
    <w:rsid w:val="007A28FE"/>
    <w:rsid w:val="007A2B61"/>
    <w:rsid w:val="007A2D1D"/>
    <w:rsid w:val="007A2E64"/>
    <w:rsid w:val="007A3140"/>
    <w:rsid w:val="007A3225"/>
    <w:rsid w:val="007A330E"/>
    <w:rsid w:val="007A37B9"/>
    <w:rsid w:val="007A384E"/>
    <w:rsid w:val="007A394B"/>
    <w:rsid w:val="007A3E8E"/>
    <w:rsid w:val="007A40E2"/>
    <w:rsid w:val="007A4876"/>
    <w:rsid w:val="007A4B46"/>
    <w:rsid w:val="007A4CD2"/>
    <w:rsid w:val="007A4E98"/>
    <w:rsid w:val="007A518E"/>
    <w:rsid w:val="007A5313"/>
    <w:rsid w:val="007A54E5"/>
    <w:rsid w:val="007A570D"/>
    <w:rsid w:val="007A588B"/>
    <w:rsid w:val="007A5DFB"/>
    <w:rsid w:val="007A64D2"/>
    <w:rsid w:val="007A6602"/>
    <w:rsid w:val="007A6A13"/>
    <w:rsid w:val="007A6A6D"/>
    <w:rsid w:val="007A6D60"/>
    <w:rsid w:val="007A6F07"/>
    <w:rsid w:val="007A6F96"/>
    <w:rsid w:val="007A70D9"/>
    <w:rsid w:val="007A7406"/>
    <w:rsid w:val="007A7CB2"/>
    <w:rsid w:val="007B0296"/>
    <w:rsid w:val="007B04A9"/>
    <w:rsid w:val="007B057B"/>
    <w:rsid w:val="007B05BD"/>
    <w:rsid w:val="007B05D7"/>
    <w:rsid w:val="007B062D"/>
    <w:rsid w:val="007B1311"/>
    <w:rsid w:val="007B140A"/>
    <w:rsid w:val="007B1747"/>
    <w:rsid w:val="007B2226"/>
    <w:rsid w:val="007B280B"/>
    <w:rsid w:val="007B2DFD"/>
    <w:rsid w:val="007B3207"/>
    <w:rsid w:val="007B3675"/>
    <w:rsid w:val="007B3867"/>
    <w:rsid w:val="007B386B"/>
    <w:rsid w:val="007B3B5A"/>
    <w:rsid w:val="007B3BEA"/>
    <w:rsid w:val="007B4AC6"/>
    <w:rsid w:val="007B4AE6"/>
    <w:rsid w:val="007B4C7A"/>
    <w:rsid w:val="007B4E0C"/>
    <w:rsid w:val="007B5166"/>
    <w:rsid w:val="007B5442"/>
    <w:rsid w:val="007B56B3"/>
    <w:rsid w:val="007B5B9F"/>
    <w:rsid w:val="007B61F3"/>
    <w:rsid w:val="007B6733"/>
    <w:rsid w:val="007B6D2D"/>
    <w:rsid w:val="007B71FE"/>
    <w:rsid w:val="007B74AA"/>
    <w:rsid w:val="007B762A"/>
    <w:rsid w:val="007B781B"/>
    <w:rsid w:val="007B790A"/>
    <w:rsid w:val="007B7AFB"/>
    <w:rsid w:val="007B7C2A"/>
    <w:rsid w:val="007B7EF7"/>
    <w:rsid w:val="007C01FB"/>
    <w:rsid w:val="007C026D"/>
    <w:rsid w:val="007C07D2"/>
    <w:rsid w:val="007C1106"/>
    <w:rsid w:val="007C19FB"/>
    <w:rsid w:val="007C1D2D"/>
    <w:rsid w:val="007C233A"/>
    <w:rsid w:val="007C2D71"/>
    <w:rsid w:val="007C30C3"/>
    <w:rsid w:val="007C30D1"/>
    <w:rsid w:val="007C360D"/>
    <w:rsid w:val="007C3966"/>
    <w:rsid w:val="007C3C23"/>
    <w:rsid w:val="007C43D6"/>
    <w:rsid w:val="007C4D2E"/>
    <w:rsid w:val="007C4DAB"/>
    <w:rsid w:val="007C4E7D"/>
    <w:rsid w:val="007C5099"/>
    <w:rsid w:val="007C5285"/>
    <w:rsid w:val="007C52F3"/>
    <w:rsid w:val="007C649D"/>
    <w:rsid w:val="007C66CC"/>
    <w:rsid w:val="007C67F7"/>
    <w:rsid w:val="007C697F"/>
    <w:rsid w:val="007C6E6A"/>
    <w:rsid w:val="007C6F6D"/>
    <w:rsid w:val="007C78F5"/>
    <w:rsid w:val="007D0393"/>
    <w:rsid w:val="007D074D"/>
    <w:rsid w:val="007D09C9"/>
    <w:rsid w:val="007D0F66"/>
    <w:rsid w:val="007D1099"/>
    <w:rsid w:val="007D11F3"/>
    <w:rsid w:val="007D1323"/>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829"/>
    <w:rsid w:val="007D39AD"/>
    <w:rsid w:val="007D3CA0"/>
    <w:rsid w:val="007D421D"/>
    <w:rsid w:val="007D431B"/>
    <w:rsid w:val="007D4456"/>
    <w:rsid w:val="007D4562"/>
    <w:rsid w:val="007D4877"/>
    <w:rsid w:val="007D4F51"/>
    <w:rsid w:val="007D5570"/>
    <w:rsid w:val="007D5776"/>
    <w:rsid w:val="007D5778"/>
    <w:rsid w:val="007D586A"/>
    <w:rsid w:val="007D6166"/>
    <w:rsid w:val="007D6209"/>
    <w:rsid w:val="007D67AB"/>
    <w:rsid w:val="007D6C1D"/>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AD6"/>
    <w:rsid w:val="007E1CBB"/>
    <w:rsid w:val="007E1CDA"/>
    <w:rsid w:val="007E1EA8"/>
    <w:rsid w:val="007E2402"/>
    <w:rsid w:val="007E240C"/>
    <w:rsid w:val="007E255E"/>
    <w:rsid w:val="007E25A7"/>
    <w:rsid w:val="007E2819"/>
    <w:rsid w:val="007E2861"/>
    <w:rsid w:val="007E290B"/>
    <w:rsid w:val="007E2A30"/>
    <w:rsid w:val="007E2AED"/>
    <w:rsid w:val="007E3041"/>
    <w:rsid w:val="007E3079"/>
    <w:rsid w:val="007E32BC"/>
    <w:rsid w:val="007E32F9"/>
    <w:rsid w:val="007E3A08"/>
    <w:rsid w:val="007E3C6C"/>
    <w:rsid w:val="007E3D6D"/>
    <w:rsid w:val="007E3E0B"/>
    <w:rsid w:val="007E437A"/>
    <w:rsid w:val="007E448C"/>
    <w:rsid w:val="007E44FC"/>
    <w:rsid w:val="007E4A24"/>
    <w:rsid w:val="007E4C49"/>
    <w:rsid w:val="007E4E14"/>
    <w:rsid w:val="007E5502"/>
    <w:rsid w:val="007E56C0"/>
    <w:rsid w:val="007E56F3"/>
    <w:rsid w:val="007E5C7E"/>
    <w:rsid w:val="007E5EC5"/>
    <w:rsid w:val="007E624B"/>
    <w:rsid w:val="007E632F"/>
    <w:rsid w:val="007E6C56"/>
    <w:rsid w:val="007E6D24"/>
    <w:rsid w:val="007E6FD3"/>
    <w:rsid w:val="007E7310"/>
    <w:rsid w:val="007E7476"/>
    <w:rsid w:val="007E74B3"/>
    <w:rsid w:val="007E775B"/>
    <w:rsid w:val="007E7DE0"/>
    <w:rsid w:val="007F0614"/>
    <w:rsid w:val="007F0EF3"/>
    <w:rsid w:val="007F1057"/>
    <w:rsid w:val="007F1073"/>
    <w:rsid w:val="007F144E"/>
    <w:rsid w:val="007F17C9"/>
    <w:rsid w:val="007F1F1F"/>
    <w:rsid w:val="007F2459"/>
    <w:rsid w:val="007F269A"/>
    <w:rsid w:val="007F33E7"/>
    <w:rsid w:val="007F3741"/>
    <w:rsid w:val="007F3747"/>
    <w:rsid w:val="007F387E"/>
    <w:rsid w:val="007F3CF5"/>
    <w:rsid w:val="007F43A6"/>
    <w:rsid w:val="007F4498"/>
    <w:rsid w:val="007F4E39"/>
    <w:rsid w:val="007F5497"/>
    <w:rsid w:val="007F585F"/>
    <w:rsid w:val="007F5D42"/>
    <w:rsid w:val="007F6213"/>
    <w:rsid w:val="007F6955"/>
    <w:rsid w:val="007F723D"/>
    <w:rsid w:val="007F7914"/>
    <w:rsid w:val="008001DD"/>
    <w:rsid w:val="008002CF"/>
    <w:rsid w:val="00800D16"/>
    <w:rsid w:val="00800EC8"/>
    <w:rsid w:val="008010EB"/>
    <w:rsid w:val="008012E7"/>
    <w:rsid w:val="008014C2"/>
    <w:rsid w:val="00801D7F"/>
    <w:rsid w:val="008022FA"/>
    <w:rsid w:val="008023A8"/>
    <w:rsid w:val="008024CC"/>
    <w:rsid w:val="008024F9"/>
    <w:rsid w:val="008029B8"/>
    <w:rsid w:val="00802A21"/>
    <w:rsid w:val="00802AC2"/>
    <w:rsid w:val="00803377"/>
    <w:rsid w:val="00803A04"/>
    <w:rsid w:val="00803B47"/>
    <w:rsid w:val="00803DE1"/>
    <w:rsid w:val="00803E81"/>
    <w:rsid w:val="00803F9C"/>
    <w:rsid w:val="008040E8"/>
    <w:rsid w:val="0080431A"/>
    <w:rsid w:val="008045F3"/>
    <w:rsid w:val="00805DA7"/>
    <w:rsid w:val="0080625B"/>
    <w:rsid w:val="008062DD"/>
    <w:rsid w:val="00806397"/>
    <w:rsid w:val="00806435"/>
    <w:rsid w:val="00806631"/>
    <w:rsid w:val="0080682A"/>
    <w:rsid w:val="00806B9C"/>
    <w:rsid w:val="00807674"/>
    <w:rsid w:val="00807AAA"/>
    <w:rsid w:val="00807ED8"/>
    <w:rsid w:val="008102CC"/>
    <w:rsid w:val="008103C2"/>
    <w:rsid w:val="00810891"/>
    <w:rsid w:val="008109C1"/>
    <w:rsid w:val="00810B9E"/>
    <w:rsid w:val="00811A03"/>
    <w:rsid w:val="00811BD7"/>
    <w:rsid w:val="008123D5"/>
    <w:rsid w:val="0081261D"/>
    <w:rsid w:val="00812880"/>
    <w:rsid w:val="00812D1C"/>
    <w:rsid w:val="0081302A"/>
    <w:rsid w:val="0081306C"/>
    <w:rsid w:val="008138A1"/>
    <w:rsid w:val="00813E8B"/>
    <w:rsid w:val="008140A7"/>
    <w:rsid w:val="00814179"/>
    <w:rsid w:val="008141DC"/>
    <w:rsid w:val="00814238"/>
    <w:rsid w:val="00814359"/>
    <w:rsid w:val="0081445B"/>
    <w:rsid w:val="008144DE"/>
    <w:rsid w:val="008145AD"/>
    <w:rsid w:val="0081499C"/>
    <w:rsid w:val="00814E29"/>
    <w:rsid w:val="0081586F"/>
    <w:rsid w:val="008164C3"/>
    <w:rsid w:val="0081655B"/>
    <w:rsid w:val="008168B0"/>
    <w:rsid w:val="00816ED1"/>
    <w:rsid w:val="00817508"/>
    <w:rsid w:val="00817DB2"/>
    <w:rsid w:val="00817E59"/>
    <w:rsid w:val="00817FA4"/>
    <w:rsid w:val="008202BF"/>
    <w:rsid w:val="00820DB5"/>
    <w:rsid w:val="008211E0"/>
    <w:rsid w:val="0082158D"/>
    <w:rsid w:val="00822265"/>
    <w:rsid w:val="00822725"/>
    <w:rsid w:val="00822731"/>
    <w:rsid w:val="00822901"/>
    <w:rsid w:val="00822CB0"/>
    <w:rsid w:val="00822F10"/>
    <w:rsid w:val="00823234"/>
    <w:rsid w:val="008233EB"/>
    <w:rsid w:val="008236F4"/>
    <w:rsid w:val="008237FD"/>
    <w:rsid w:val="00823853"/>
    <w:rsid w:val="0082387B"/>
    <w:rsid w:val="00823D2D"/>
    <w:rsid w:val="00824300"/>
    <w:rsid w:val="00824502"/>
    <w:rsid w:val="00824974"/>
    <w:rsid w:val="00825009"/>
    <w:rsid w:val="0082528C"/>
    <w:rsid w:val="008253CA"/>
    <w:rsid w:val="0082541A"/>
    <w:rsid w:val="008254EE"/>
    <w:rsid w:val="00825524"/>
    <w:rsid w:val="0082559B"/>
    <w:rsid w:val="008258FF"/>
    <w:rsid w:val="008259D5"/>
    <w:rsid w:val="008262B9"/>
    <w:rsid w:val="008262FD"/>
    <w:rsid w:val="0082642C"/>
    <w:rsid w:val="008274BF"/>
    <w:rsid w:val="00827672"/>
    <w:rsid w:val="008279CE"/>
    <w:rsid w:val="00827B44"/>
    <w:rsid w:val="00827E43"/>
    <w:rsid w:val="008301F6"/>
    <w:rsid w:val="0083085A"/>
    <w:rsid w:val="00831278"/>
    <w:rsid w:val="008314A2"/>
    <w:rsid w:val="008316FC"/>
    <w:rsid w:val="00831CB8"/>
    <w:rsid w:val="00831E18"/>
    <w:rsid w:val="00832024"/>
    <w:rsid w:val="008322D7"/>
    <w:rsid w:val="00832B73"/>
    <w:rsid w:val="00832BB7"/>
    <w:rsid w:val="008331FD"/>
    <w:rsid w:val="00833A77"/>
    <w:rsid w:val="00833C1E"/>
    <w:rsid w:val="00833F45"/>
    <w:rsid w:val="0083413B"/>
    <w:rsid w:val="008344A2"/>
    <w:rsid w:val="008348FF"/>
    <w:rsid w:val="0083491A"/>
    <w:rsid w:val="00834B89"/>
    <w:rsid w:val="00834E88"/>
    <w:rsid w:val="00835066"/>
    <w:rsid w:val="0083535F"/>
    <w:rsid w:val="0083555A"/>
    <w:rsid w:val="008356E6"/>
    <w:rsid w:val="00835942"/>
    <w:rsid w:val="00835D08"/>
    <w:rsid w:val="008361F4"/>
    <w:rsid w:val="00836301"/>
    <w:rsid w:val="008364BB"/>
    <w:rsid w:val="008368BF"/>
    <w:rsid w:val="00836DD8"/>
    <w:rsid w:val="00836F7C"/>
    <w:rsid w:val="00837502"/>
    <w:rsid w:val="00837D34"/>
    <w:rsid w:val="00840BD8"/>
    <w:rsid w:val="00840E6F"/>
    <w:rsid w:val="00841437"/>
    <w:rsid w:val="008417AB"/>
    <w:rsid w:val="008418DE"/>
    <w:rsid w:val="00841D83"/>
    <w:rsid w:val="00841DF0"/>
    <w:rsid w:val="00841F2C"/>
    <w:rsid w:val="0084240B"/>
    <w:rsid w:val="00842571"/>
    <w:rsid w:val="008425F1"/>
    <w:rsid w:val="008429C0"/>
    <w:rsid w:val="00842CCA"/>
    <w:rsid w:val="00842EE4"/>
    <w:rsid w:val="0084327A"/>
    <w:rsid w:val="00843A48"/>
    <w:rsid w:val="00843AD2"/>
    <w:rsid w:val="00843E11"/>
    <w:rsid w:val="00843E3C"/>
    <w:rsid w:val="0084414A"/>
    <w:rsid w:val="008441E7"/>
    <w:rsid w:val="00844420"/>
    <w:rsid w:val="008446B0"/>
    <w:rsid w:val="008446CA"/>
    <w:rsid w:val="00844BC0"/>
    <w:rsid w:val="00844DBF"/>
    <w:rsid w:val="00845031"/>
    <w:rsid w:val="008451C1"/>
    <w:rsid w:val="0084569B"/>
    <w:rsid w:val="008457DB"/>
    <w:rsid w:val="00845815"/>
    <w:rsid w:val="00845AA3"/>
    <w:rsid w:val="00845BCD"/>
    <w:rsid w:val="00845CC9"/>
    <w:rsid w:val="00845D23"/>
    <w:rsid w:val="00845E43"/>
    <w:rsid w:val="00845F80"/>
    <w:rsid w:val="0084611B"/>
    <w:rsid w:val="008461BF"/>
    <w:rsid w:val="00846693"/>
    <w:rsid w:val="00846C56"/>
    <w:rsid w:val="008470AC"/>
    <w:rsid w:val="008472D3"/>
    <w:rsid w:val="0084763D"/>
    <w:rsid w:val="00850655"/>
    <w:rsid w:val="00850BDF"/>
    <w:rsid w:val="00850DCC"/>
    <w:rsid w:val="00850E50"/>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DE1"/>
    <w:rsid w:val="00856382"/>
    <w:rsid w:val="0085662D"/>
    <w:rsid w:val="0085692A"/>
    <w:rsid w:val="00856933"/>
    <w:rsid w:val="00856A1C"/>
    <w:rsid w:val="00856A56"/>
    <w:rsid w:val="00856DE8"/>
    <w:rsid w:val="00857277"/>
    <w:rsid w:val="008573FA"/>
    <w:rsid w:val="008575C0"/>
    <w:rsid w:val="008575FF"/>
    <w:rsid w:val="008601A7"/>
    <w:rsid w:val="00860625"/>
    <w:rsid w:val="00860646"/>
    <w:rsid w:val="0086065F"/>
    <w:rsid w:val="008608D4"/>
    <w:rsid w:val="00860F2D"/>
    <w:rsid w:val="00861061"/>
    <w:rsid w:val="00861272"/>
    <w:rsid w:val="00861573"/>
    <w:rsid w:val="00861693"/>
    <w:rsid w:val="00861961"/>
    <w:rsid w:val="00861B01"/>
    <w:rsid w:val="00861B92"/>
    <w:rsid w:val="00861C62"/>
    <w:rsid w:val="00862106"/>
    <w:rsid w:val="0086228C"/>
    <w:rsid w:val="00862F1B"/>
    <w:rsid w:val="00862FD3"/>
    <w:rsid w:val="008633DC"/>
    <w:rsid w:val="00863BCE"/>
    <w:rsid w:val="008645FE"/>
    <w:rsid w:val="008646FA"/>
    <w:rsid w:val="008647C1"/>
    <w:rsid w:val="00864CE8"/>
    <w:rsid w:val="00864EEC"/>
    <w:rsid w:val="00864F65"/>
    <w:rsid w:val="00865E31"/>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35A"/>
    <w:rsid w:val="008718CD"/>
    <w:rsid w:val="00871DBB"/>
    <w:rsid w:val="0087219B"/>
    <w:rsid w:val="00872219"/>
    <w:rsid w:val="008722FD"/>
    <w:rsid w:val="00872C03"/>
    <w:rsid w:val="00872C41"/>
    <w:rsid w:val="008734CF"/>
    <w:rsid w:val="008737B5"/>
    <w:rsid w:val="00873E3E"/>
    <w:rsid w:val="00873F6D"/>
    <w:rsid w:val="008741B3"/>
    <w:rsid w:val="0087420D"/>
    <w:rsid w:val="008747F8"/>
    <w:rsid w:val="008749E8"/>
    <w:rsid w:val="00874CC0"/>
    <w:rsid w:val="00875587"/>
    <w:rsid w:val="0087575B"/>
    <w:rsid w:val="00875814"/>
    <w:rsid w:val="00875F62"/>
    <w:rsid w:val="00876518"/>
    <w:rsid w:val="00876AA3"/>
    <w:rsid w:val="00876D6E"/>
    <w:rsid w:val="00876E4D"/>
    <w:rsid w:val="0087712F"/>
    <w:rsid w:val="00877167"/>
    <w:rsid w:val="00877945"/>
    <w:rsid w:val="00877982"/>
    <w:rsid w:val="00877B5F"/>
    <w:rsid w:val="00880717"/>
    <w:rsid w:val="00880CEC"/>
    <w:rsid w:val="00881034"/>
    <w:rsid w:val="008818E7"/>
    <w:rsid w:val="00881E70"/>
    <w:rsid w:val="008820E2"/>
    <w:rsid w:val="0088297E"/>
    <w:rsid w:val="00882A98"/>
    <w:rsid w:val="00882B82"/>
    <w:rsid w:val="008831FB"/>
    <w:rsid w:val="0088349E"/>
    <w:rsid w:val="008837B1"/>
    <w:rsid w:val="00883AF4"/>
    <w:rsid w:val="00883E0D"/>
    <w:rsid w:val="00883F55"/>
    <w:rsid w:val="00883F6A"/>
    <w:rsid w:val="00884682"/>
    <w:rsid w:val="008848F8"/>
    <w:rsid w:val="00884971"/>
    <w:rsid w:val="00884DCF"/>
    <w:rsid w:val="0088509A"/>
    <w:rsid w:val="00885751"/>
    <w:rsid w:val="00885841"/>
    <w:rsid w:val="008859CE"/>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33F5"/>
    <w:rsid w:val="008934AC"/>
    <w:rsid w:val="008935D8"/>
    <w:rsid w:val="00893920"/>
    <w:rsid w:val="0089399E"/>
    <w:rsid w:val="00893E6D"/>
    <w:rsid w:val="00894078"/>
    <w:rsid w:val="00894806"/>
    <w:rsid w:val="00894D08"/>
    <w:rsid w:val="00894D19"/>
    <w:rsid w:val="00894E31"/>
    <w:rsid w:val="00894E8D"/>
    <w:rsid w:val="00894EE3"/>
    <w:rsid w:val="00894FFE"/>
    <w:rsid w:val="008953CA"/>
    <w:rsid w:val="008954AE"/>
    <w:rsid w:val="00895531"/>
    <w:rsid w:val="00895584"/>
    <w:rsid w:val="008956CF"/>
    <w:rsid w:val="008958CB"/>
    <w:rsid w:val="00895B06"/>
    <w:rsid w:val="00895D7D"/>
    <w:rsid w:val="00896257"/>
    <w:rsid w:val="0089635B"/>
    <w:rsid w:val="00897641"/>
    <w:rsid w:val="00897702"/>
    <w:rsid w:val="00897A55"/>
    <w:rsid w:val="00897C49"/>
    <w:rsid w:val="00897E85"/>
    <w:rsid w:val="00897F21"/>
    <w:rsid w:val="008A0080"/>
    <w:rsid w:val="008A0796"/>
    <w:rsid w:val="008A080F"/>
    <w:rsid w:val="008A0BD9"/>
    <w:rsid w:val="008A0C57"/>
    <w:rsid w:val="008A13AA"/>
    <w:rsid w:val="008A1493"/>
    <w:rsid w:val="008A18DC"/>
    <w:rsid w:val="008A193D"/>
    <w:rsid w:val="008A19FB"/>
    <w:rsid w:val="008A23B7"/>
    <w:rsid w:val="008A2478"/>
    <w:rsid w:val="008A24C1"/>
    <w:rsid w:val="008A2740"/>
    <w:rsid w:val="008A292D"/>
    <w:rsid w:val="008A3577"/>
    <w:rsid w:val="008A365B"/>
    <w:rsid w:val="008A3841"/>
    <w:rsid w:val="008A3974"/>
    <w:rsid w:val="008A4080"/>
    <w:rsid w:val="008A4388"/>
    <w:rsid w:val="008A4642"/>
    <w:rsid w:val="008A4F2A"/>
    <w:rsid w:val="008A52AB"/>
    <w:rsid w:val="008A5925"/>
    <w:rsid w:val="008A5F1F"/>
    <w:rsid w:val="008A60F1"/>
    <w:rsid w:val="008A6180"/>
    <w:rsid w:val="008A6774"/>
    <w:rsid w:val="008A704D"/>
    <w:rsid w:val="008A7052"/>
    <w:rsid w:val="008A71FB"/>
    <w:rsid w:val="008A750C"/>
    <w:rsid w:val="008A75EA"/>
    <w:rsid w:val="008A7736"/>
    <w:rsid w:val="008A783B"/>
    <w:rsid w:val="008A7AEF"/>
    <w:rsid w:val="008B001B"/>
    <w:rsid w:val="008B0075"/>
    <w:rsid w:val="008B0433"/>
    <w:rsid w:val="008B048B"/>
    <w:rsid w:val="008B0EFF"/>
    <w:rsid w:val="008B1082"/>
    <w:rsid w:val="008B131E"/>
    <w:rsid w:val="008B1462"/>
    <w:rsid w:val="008B1803"/>
    <w:rsid w:val="008B1ADC"/>
    <w:rsid w:val="008B2645"/>
    <w:rsid w:val="008B27B5"/>
    <w:rsid w:val="008B2A2F"/>
    <w:rsid w:val="008B2C01"/>
    <w:rsid w:val="008B2CBE"/>
    <w:rsid w:val="008B2CD2"/>
    <w:rsid w:val="008B2DB2"/>
    <w:rsid w:val="008B3439"/>
    <w:rsid w:val="008B36FF"/>
    <w:rsid w:val="008B430D"/>
    <w:rsid w:val="008B432B"/>
    <w:rsid w:val="008B4688"/>
    <w:rsid w:val="008B4C89"/>
    <w:rsid w:val="008B4FA2"/>
    <w:rsid w:val="008B5B8B"/>
    <w:rsid w:val="008B5D31"/>
    <w:rsid w:val="008B5F1E"/>
    <w:rsid w:val="008B5F4C"/>
    <w:rsid w:val="008B5F50"/>
    <w:rsid w:val="008B64EE"/>
    <w:rsid w:val="008B67F8"/>
    <w:rsid w:val="008B6A83"/>
    <w:rsid w:val="008B72A5"/>
    <w:rsid w:val="008B7335"/>
    <w:rsid w:val="008B787D"/>
    <w:rsid w:val="008B7ACC"/>
    <w:rsid w:val="008B7EE2"/>
    <w:rsid w:val="008C00A2"/>
    <w:rsid w:val="008C098D"/>
    <w:rsid w:val="008C0D61"/>
    <w:rsid w:val="008C0E5E"/>
    <w:rsid w:val="008C119D"/>
    <w:rsid w:val="008C147C"/>
    <w:rsid w:val="008C16F5"/>
    <w:rsid w:val="008C1919"/>
    <w:rsid w:val="008C1941"/>
    <w:rsid w:val="008C1C54"/>
    <w:rsid w:val="008C1F49"/>
    <w:rsid w:val="008C2381"/>
    <w:rsid w:val="008C2689"/>
    <w:rsid w:val="008C26D8"/>
    <w:rsid w:val="008C29C0"/>
    <w:rsid w:val="008C2D96"/>
    <w:rsid w:val="008C32FB"/>
    <w:rsid w:val="008C34CE"/>
    <w:rsid w:val="008C3709"/>
    <w:rsid w:val="008C3CC6"/>
    <w:rsid w:val="008C4458"/>
    <w:rsid w:val="008C4672"/>
    <w:rsid w:val="008C4A10"/>
    <w:rsid w:val="008C4C08"/>
    <w:rsid w:val="008C525A"/>
    <w:rsid w:val="008C52D4"/>
    <w:rsid w:val="008C566B"/>
    <w:rsid w:val="008C56BC"/>
    <w:rsid w:val="008C5903"/>
    <w:rsid w:val="008C5D9E"/>
    <w:rsid w:val="008C5F72"/>
    <w:rsid w:val="008C6D98"/>
    <w:rsid w:val="008C71EB"/>
    <w:rsid w:val="008C77DA"/>
    <w:rsid w:val="008C7C6D"/>
    <w:rsid w:val="008C7C8E"/>
    <w:rsid w:val="008C7D53"/>
    <w:rsid w:val="008D02B7"/>
    <w:rsid w:val="008D050F"/>
    <w:rsid w:val="008D09F7"/>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2F9B"/>
    <w:rsid w:val="008D2FC3"/>
    <w:rsid w:val="008D3092"/>
    <w:rsid w:val="008D33A2"/>
    <w:rsid w:val="008D3536"/>
    <w:rsid w:val="008D36B3"/>
    <w:rsid w:val="008D3A0E"/>
    <w:rsid w:val="008D3EF8"/>
    <w:rsid w:val="008D47C5"/>
    <w:rsid w:val="008D4AB8"/>
    <w:rsid w:val="008D4DB1"/>
    <w:rsid w:val="008D5409"/>
    <w:rsid w:val="008D5AB8"/>
    <w:rsid w:val="008D5B96"/>
    <w:rsid w:val="008D5D82"/>
    <w:rsid w:val="008D5EAA"/>
    <w:rsid w:val="008D6865"/>
    <w:rsid w:val="008D6913"/>
    <w:rsid w:val="008D6DD4"/>
    <w:rsid w:val="008D7AA8"/>
    <w:rsid w:val="008D7F22"/>
    <w:rsid w:val="008E0926"/>
    <w:rsid w:val="008E0A5C"/>
    <w:rsid w:val="008E0ECE"/>
    <w:rsid w:val="008E1704"/>
    <w:rsid w:val="008E1F8A"/>
    <w:rsid w:val="008E1F9B"/>
    <w:rsid w:val="008E220E"/>
    <w:rsid w:val="008E25DE"/>
    <w:rsid w:val="008E26DD"/>
    <w:rsid w:val="008E276B"/>
    <w:rsid w:val="008E2B63"/>
    <w:rsid w:val="008E2BB7"/>
    <w:rsid w:val="008E2CA9"/>
    <w:rsid w:val="008E3079"/>
    <w:rsid w:val="008E31BC"/>
    <w:rsid w:val="008E32F5"/>
    <w:rsid w:val="008E33ED"/>
    <w:rsid w:val="008E34D3"/>
    <w:rsid w:val="008E37D9"/>
    <w:rsid w:val="008E3816"/>
    <w:rsid w:val="008E3894"/>
    <w:rsid w:val="008E3A8B"/>
    <w:rsid w:val="008E3CEC"/>
    <w:rsid w:val="008E4123"/>
    <w:rsid w:val="008E4188"/>
    <w:rsid w:val="008E421B"/>
    <w:rsid w:val="008E4393"/>
    <w:rsid w:val="008E4457"/>
    <w:rsid w:val="008E4774"/>
    <w:rsid w:val="008E5116"/>
    <w:rsid w:val="008E56E2"/>
    <w:rsid w:val="008E5EB5"/>
    <w:rsid w:val="008E5F22"/>
    <w:rsid w:val="008E5F40"/>
    <w:rsid w:val="008E5F5C"/>
    <w:rsid w:val="008E6310"/>
    <w:rsid w:val="008E6566"/>
    <w:rsid w:val="008E6999"/>
    <w:rsid w:val="008E6EF5"/>
    <w:rsid w:val="008E6FDE"/>
    <w:rsid w:val="008E709A"/>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0E2"/>
    <w:rsid w:val="008F262A"/>
    <w:rsid w:val="008F27F6"/>
    <w:rsid w:val="008F2A0A"/>
    <w:rsid w:val="008F2FD4"/>
    <w:rsid w:val="008F3409"/>
    <w:rsid w:val="008F3690"/>
    <w:rsid w:val="008F3A42"/>
    <w:rsid w:val="008F3DFB"/>
    <w:rsid w:val="008F4515"/>
    <w:rsid w:val="008F4568"/>
    <w:rsid w:val="008F46CE"/>
    <w:rsid w:val="008F50F2"/>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BEA"/>
    <w:rsid w:val="0090022D"/>
    <w:rsid w:val="00900277"/>
    <w:rsid w:val="00900430"/>
    <w:rsid w:val="00900530"/>
    <w:rsid w:val="009008BF"/>
    <w:rsid w:val="00900BCC"/>
    <w:rsid w:val="00900D50"/>
    <w:rsid w:val="00900FE0"/>
    <w:rsid w:val="00901581"/>
    <w:rsid w:val="00901D4D"/>
    <w:rsid w:val="00901ED4"/>
    <w:rsid w:val="00901ED9"/>
    <w:rsid w:val="00901FFA"/>
    <w:rsid w:val="009020BE"/>
    <w:rsid w:val="009021F5"/>
    <w:rsid w:val="0090221D"/>
    <w:rsid w:val="00902438"/>
    <w:rsid w:val="009025B2"/>
    <w:rsid w:val="0090261D"/>
    <w:rsid w:val="0090286A"/>
    <w:rsid w:val="00902A5E"/>
    <w:rsid w:val="00902F8E"/>
    <w:rsid w:val="00903B53"/>
    <w:rsid w:val="009040D9"/>
    <w:rsid w:val="00904377"/>
    <w:rsid w:val="00904515"/>
    <w:rsid w:val="009045CE"/>
    <w:rsid w:val="009048F2"/>
    <w:rsid w:val="00904C9F"/>
    <w:rsid w:val="009050C5"/>
    <w:rsid w:val="00905223"/>
    <w:rsid w:val="009057C5"/>
    <w:rsid w:val="0090648E"/>
    <w:rsid w:val="009068B6"/>
    <w:rsid w:val="00907135"/>
    <w:rsid w:val="00907738"/>
    <w:rsid w:val="00907BB5"/>
    <w:rsid w:val="00907C77"/>
    <w:rsid w:val="00907D72"/>
    <w:rsid w:val="009106BB"/>
    <w:rsid w:val="00910A5B"/>
    <w:rsid w:val="00910CC7"/>
    <w:rsid w:val="00910E29"/>
    <w:rsid w:val="009117B7"/>
    <w:rsid w:val="00911A4E"/>
    <w:rsid w:val="00911BC2"/>
    <w:rsid w:val="00912323"/>
    <w:rsid w:val="00912CCD"/>
    <w:rsid w:val="00912CF9"/>
    <w:rsid w:val="00913378"/>
    <w:rsid w:val="00913CD4"/>
    <w:rsid w:val="00913E5D"/>
    <w:rsid w:val="00913E8A"/>
    <w:rsid w:val="00913F4F"/>
    <w:rsid w:val="0091436C"/>
    <w:rsid w:val="00914752"/>
    <w:rsid w:val="009148AF"/>
    <w:rsid w:val="00914903"/>
    <w:rsid w:val="00914A9B"/>
    <w:rsid w:val="00914B27"/>
    <w:rsid w:val="0091519A"/>
    <w:rsid w:val="00915E30"/>
    <w:rsid w:val="009162B0"/>
    <w:rsid w:val="00916905"/>
    <w:rsid w:val="00916950"/>
    <w:rsid w:val="0091699D"/>
    <w:rsid w:val="009169A1"/>
    <w:rsid w:val="00916D3A"/>
    <w:rsid w:val="00917187"/>
    <w:rsid w:val="00917531"/>
    <w:rsid w:val="00917C53"/>
    <w:rsid w:val="009201FA"/>
    <w:rsid w:val="0092031A"/>
    <w:rsid w:val="0092043D"/>
    <w:rsid w:val="0092056E"/>
    <w:rsid w:val="00920A70"/>
    <w:rsid w:val="009218D5"/>
    <w:rsid w:val="00922300"/>
    <w:rsid w:val="00922895"/>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6DC9"/>
    <w:rsid w:val="0092709C"/>
    <w:rsid w:val="00927241"/>
    <w:rsid w:val="0092755F"/>
    <w:rsid w:val="009278DE"/>
    <w:rsid w:val="00927F58"/>
    <w:rsid w:val="00927FF0"/>
    <w:rsid w:val="00930035"/>
    <w:rsid w:val="009300B7"/>
    <w:rsid w:val="00930C54"/>
    <w:rsid w:val="00930F62"/>
    <w:rsid w:val="0093187D"/>
    <w:rsid w:val="0093198C"/>
    <w:rsid w:val="00931DB2"/>
    <w:rsid w:val="00931DF5"/>
    <w:rsid w:val="00931F23"/>
    <w:rsid w:val="00932218"/>
    <w:rsid w:val="009329F3"/>
    <w:rsid w:val="00932FFF"/>
    <w:rsid w:val="009330AB"/>
    <w:rsid w:val="00933444"/>
    <w:rsid w:val="00933908"/>
    <w:rsid w:val="00934134"/>
    <w:rsid w:val="00934806"/>
    <w:rsid w:val="00936024"/>
    <w:rsid w:val="009360B3"/>
    <w:rsid w:val="00936342"/>
    <w:rsid w:val="009364C6"/>
    <w:rsid w:val="00936624"/>
    <w:rsid w:val="009368E4"/>
    <w:rsid w:val="00936F8A"/>
    <w:rsid w:val="009370CF"/>
    <w:rsid w:val="0093730A"/>
    <w:rsid w:val="009374D5"/>
    <w:rsid w:val="009376A1"/>
    <w:rsid w:val="00937792"/>
    <w:rsid w:val="009377F0"/>
    <w:rsid w:val="00937809"/>
    <w:rsid w:val="009378D7"/>
    <w:rsid w:val="00937D19"/>
    <w:rsid w:val="00937D9A"/>
    <w:rsid w:val="00937F14"/>
    <w:rsid w:val="009402D2"/>
    <w:rsid w:val="009403AB"/>
    <w:rsid w:val="00940563"/>
    <w:rsid w:val="009409A4"/>
    <w:rsid w:val="00940C1D"/>
    <w:rsid w:val="00940EFE"/>
    <w:rsid w:val="009411E7"/>
    <w:rsid w:val="00941201"/>
    <w:rsid w:val="00941337"/>
    <w:rsid w:val="009414BA"/>
    <w:rsid w:val="00941C55"/>
    <w:rsid w:val="009424ED"/>
    <w:rsid w:val="009425E0"/>
    <w:rsid w:val="00942A08"/>
    <w:rsid w:val="00942B69"/>
    <w:rsid w:val="00942BBD"/>
    <w:rsid w:val="00942C76"/>
    <w:rsid w:val="009431AD"/>
    <w:rsid w:val="00943307"/>
    <w:rsid w:val="00943466"/>
    <w:rsid w:val="00943486"/>
    <w:rsid w:val="00943990"/>
    <w:rsid w:val="00943A3F"/>
    <w:rsid w:val="00943AE7"/>
    <w:rsid w:val="00943E78"/>
    <w:rsid w:val="00944EF1"/>
    <w:rsid w:val="0094506A"/>
    <w:rsid w:val="0094511C"/>
    <w:rsid w:val="0094538B"/>
    <w:rsid w:val="009455C5"/>
    <w:rsid w:val="00945838"/>
    <w:rsid w:val="009458BA"/>
    <w:rsid w:val="00945B2C"/>
    <w:rsid w:val="00945CA9"/>
    <w:rsid w:val="00945DC6"/>
    <w:rsid w:val="0094659A"/>
    <w:rsid w:val="00946A62"/>
    <w:rsid w:val="00946B67"/>
    <w:rsid w:val="00946F67"/>
    <w:rsid w:val="0094702F"/>
    <w:rsid w:val="00947442"/>
    <w:rsid w:val="00947A2D"/>
    <w:rsid w:val="00947CB8"/>
    <w:rsid w:val="00947E85"/>
    <w:rsid w:val="00947EC2"/>
    <w:rsid w:val="00947FA1"/>
    <w:rsid w:val="009509EC"/>
    <w:rsid w:val="00950C16"/>
    <w:rsid w:val="00950C54"/>
    <w:rsid w:val="00950DA8"/>
    <w:rsid w:val="00950EB1"/>
    <w:rsid w:val="00951448"/>
    <w:rsid w:val="0095151B"/>
    <w:rsid w:val="00951592"/>
    <w:rsid w:val="00951ACA"/>
    <w:rsid w:val="0095252F"/>
    <w:rsid w:val="0095275B"/>
    <w:rsid w:val="00952BB3"/>
    <w:rsid w:val="00952F43"/>
    <w:rsid w:val="00953127"/>
    <w:rsid w:val="00953D8F"/>
    <w:rsid w:val="00953EB2"/>
    <w:rsid w:val="00954010"/>
    <w:rsid w:val="009541C8"/>
    <w:rsid w:val="009545D9"/>
    <w:rsid w:val="00954786"/>
    <w:rsid w:val="00954854"/>
    <w:rsid w:val="00954B90"/>
    <w:rsid w:val="00954FF7"/>
    <w:rsid w:val="00955270"/>
    <w:rsid w:val="009555D9"/>
    <w:rsid w:val="0095566D"/>
    <w:rsid w:val="00955B78"/>
    <w:rsid w:val="00955FB6"/>
    <w:rsid w:val="00956343"/>
    <w:rsid w:val="0095680B"/>
    <w:rsid w:val="00956F0F"/>
    <w:rsid w:val="009571C2"/>
    <w:rsid w:val="00957836"/>
    <w:rsid w:val="00957EB1"/>
    <w:rsid w:val="00957FB9"/>
    <w:rsid w:val="00960078"/>
    <w:rsid w:val="00960197"/>
    <w:rsid w:val="009606DC"/>
    <w:rsid w:val="0096084C"/>
    <w:rsid w:val="00960B46"/>
    <w:rsid w:val="00960BE0"/>
    <w:rsid w:val="00960CBC"/>
    <w:rsid w:val="0096111E"/>
    <w:rsid w:val="009611C1"/>
    <w:rsid w:val="0096126F"/>
    <w:rsid w:val="00961354"/>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F"/>
    <w:rsid w:val="009649ED"/>
    <w:rsid w:val="00964C65"/>
    <w:rsid w:val="00964EEE"/>
    <w:rsid w:val="00965AE3"/>
    <w:rsid w:val="00966B34"/>
    <w:rsid w:val="00966DA8"/>
    <w:rsid w:val="0096718E"/>
    <w:rsid w:val="00967278"/>
    <w:rsid w:val="00967C58"/>
    <w:rsid w:val="00970002"/>
    <w:rsid w:val="00970477"/>
    <w:rsid w:val="009708E7"/>
    <w:rsid w:val="00970DB0"/>
    <w:rsid w:val="0097180A"/>
    <w:rsid w:val="00971D15"/>
    <w:rsid w:val="0097223B"/>
    <w:rsid w:val="0097241D"/>
    <w:rsid w:val="0097247E"/>
    <w:rsid w:val="00972493"/>
    <w:rsid w:val="009726AF"/>
    <w:rsid w:val="0097270C"/>
    <w:rsid w:val="00972AAF"/>
    <w:rsid w:val="00972F42"/>
    <w:rsid w:val="00972FAC"/>
    <w:rsid w:val="00972FAD"/>
    <w:rsid w:val="00973209"/>
    <w:rsid w:val="009733A2"/>
    <w:rsid w:val="009733B3"/>
    <w:rsid w:val="0097372D"/>
    <w:rsid w:val="00973DF6"/>
    <w:rsid w:val="0097466F"/>
    <w:rsid w:val="00974A31"/>
    <w:rsid w:val="00974E87"/>
    <w:rsid w:val="00974F17"/>
    <w:rsid w:val="00975997"/>
    <w:rsid w:val="00975C8F"/>
    <w:rsid w:val="00975E73"/>
    <w:rsid w:val="00976A41"/>
    <w:rsid w:val="00976EA8"/>
    <w:rsid w:val="00977D90"/>
    <w:rsid w:val="00977E70"/>
    <w:rsid w:val="00980BBB"/>
    <w:rsid w:val="00980D9E"/>
    <w:rsid w:val="00980E85"/>
    <w:rsid w:val="00981467"/>
    <w:rsid w:val="00981E1B"/>
    <w:rsid w:val="0098215C"/>
    <w:rsid w:val="0098247B"/>
    <w:rsid w:val="009825FF"/>
    <w:rsid w:val="00982685"/>
    <w:rsid w:val="00982979"/>
    <w:rsid w:val="00982B14"/>
    <w:rsid w:val="00982B4D"/>
    <w:rsid w:val="00982BF0"/>
    <w:rsid w:val="00982CA4"/>
    <w:rsid w:val="009838AB"/>
    <w:rsid w:val="00984BE0"/>
    <w:rsid w:val="00984BF1"/>
    <w:rsid w:val="00984C1A"/>
    <w:rsid w:val="0098503E"/>
    <w:rsid w:val="00985ED8"/>
    <w:rsid w:val="009862D9"/>
    <w:rsid w:val="0098673D"/>
    <w:rsid w:val="00986BE9"/>
    <w:rsid w:val="00986D0F"/>
    <w:rsid w:val="00987084"/>
    <w:rsid w:val="00987B2C"/>
    <w:rsid w:val="00987CB1"/>
    <w:rsid w:val="00987CC5"/>
    <w:rsid w:val="00987D39"/>
    <w:rsid w:val="00987ED7"/>
    <w:rsid w:val="009903FE"/>
    <w:rsid w:val="009905DD"/>
    <w:rsid w:val="00990649"/>
    <w:rsid w:val="0099064C"/>
    <w:rsid w:val="0099121E"/>
    <w:rsid w:val="00991817"/>
    <w:rsid w:val="00991B0E"/>
    <w:rsid w:val="0099230E"/>
    <w:rsid w:val="00992607"/>
    <w:rsid w:val="00992674"/>
    <w:rsid w:val="00992C40"/>
    <w:rsid w:val="00992C92"/>
    <w:rsid w:val="00992D85"/>
    <w:rsid w:val="00992E85"/>
    <w:rsid w:val="0099303F"/>
    <w:rsid w:val="00993266"/>
    <w:rsid w:val="0099359F"/>
    <w:rsid w:val="00993DE4"/>
    <w:rsid w:val="00993F16"/>
    <w:rsid w:val="00994050"/>
    <w:rsid w:val="009946F1"/>
    <w:rsid w:val="00995049"/>
    <w:rsid w:val="0099509F"/>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D75"/>
    <w:rsid w:val="009A0D8F"/>
    <w:rsid w:val="009A0F8B"/>
    <w:rsid w:val="009A0FB2"/>
    <w:rsid w:val="009A107A"/>
    <w:rsid w:val="009A1B97"/>
    <w:rsid w:val="009A1C08"/>
    <w:rsid w:val="009A1D08"/>
    <w:rsid w:val="009A2050"/>
    <w:rsid w:val="009A23F9"/>
    <w:rsid w:val="009A249F"/>
    <w:rsid w:val="009A267E"/>
    <w:rsid w:val="009A2EDC"/>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128"/>
    <w:rsid w:val="009A633A"/>
    <w:rsid w:val="009A726C"/>
    <w:rsid w:val="009A766D"/>
    <w:rsid w:val="009A7BB1"/>
    <w:rsid w:val="009A7E72"/>
    <w:rsid w:val="009A7FBA"/>
    <w:rsid w:val="009B089C"/>
    <w:rsid w:val="009B0A8A"/>
    <w:rsid w:val="009B19F2"/>
    <w:rsid w:val="009B1A43"/>
    <w:rsid w:val="009B2251"/>
    <w:rsid w:val="009B2641"/>
    <w:rsid w:val="009B2865"/>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873"/>
    <w:rsid w:val="009B5B1A"/>
    <w:rsid w:val="009B5CC3"/>
    <w:rsid w:val="009B60E6"/>
    <w:rsid w:val="009B71BC"/>
    <w:rsid w:val="009B7F18"/>
    <w:rsid w:val="009C02BD"/>
    <w:rsid w:val="009C0473"/>
    <w:rsid w:val="009C0744"/>
    <w:rsid w:val="009C0CBB"/>
    <w:rsid w:val="009C139B"/>
    <w:rsid w:val="009C215D"/>
    <w:rsid w:val="009C21A9"/>
    <w:rsid w:val="009C2321"/>
    <w:rsid w:val="009C246F"/>
    <w:rsid w:val="009C2904"/>
    <w:rsid w:val="009C2A07"/>
    <w:rsid w:val="009C2A3F"/>
    <w:rsid w:val="009C2BD0"/>
    <w:rsid w:val="009C31A2"/>
    <w:rsid w:val="009C380C"/>
    <w:rsid w:val="009C3AAA"/>
    <w:rsid w:val="009C41FA"/>
    <w:rsid w:val="009C4611"/>
    <w:rsid w:val="009C4A30"/>
    <w:rsid w:val="009C4B52"/>
    <w:rsid w:val="009C5431"/>
    <w:rsid w:val="009C56EF"/>
    <w:rsid w:val="009C5837"/>
    <w:rsid w:val="009C592B"/>
    <w:rsid w:val="009C598C"/>
    <w:rsid w:val="009C5AAC"/>
    <w:rsid w:val="009C6184"/>
    <w:rsid w:val="009C6416"/>
    <w:rsid w:val="009C6426"/>
    <w:rsid w:val="009C69A2"/>
    <w:rsid w:val="009C6BE3"/>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6BB3"/>
    <w:rsid w:val="009D7178"/>
    <w:rsid w:val="009D753D"/>
    <w:rsid w:val="009D75BB"/>
    <w:rsid w:val="009D7746"/>
    <w:rsid w:val="009D78AF"/>
    <w:rsid w:val="009D7C74"/>
    <w:rsid w:val="009D7F61"/>
    <w:rsid w:val="009D7F6C"/>
    <w:rsid w:val="009E0011"/>
    <w:rsid w:val="009E0541"/>
    <w:rsid w:val="009E0D15"/>
    <w:rsid w:val="009E1003"/>
    <w:rsid w:val="009E118C"/>
    <w:rsid w:val="009E1461"/>
    <w:rsid w:val="009E1669"/>
    <w:rsid w:val="009E1960"/>
    <w:rsid w:val="009E1AC0"/>
    <w:rsid w:val="009E1C60"/>
    <w:rsid w:val="009E1F5F"/>
    <w:rsid w:val="009E20BB"/>
    <w:rsid w:val="009E227C"/>
    <w:rsid w:val="009E2287"/>
    <w:rsid w:val="009E26C1"/>
    <w:rsid w:val="009E2B36"/>
    <w:rsid w:val="009E3018"/>
    <w:rsid w:val="009E301E"/>
    <w:rsid w:val="009E3377"/>
    <w:rsid w:val="009E4147"/>
    <w:rsid w:val="009E41D7"/>
    <w:rsid w:val="009E45B7"/>
    <w:rsid w:val="009E4AF9"/>
    <w:rsid w:val="009E4B65"/>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EFB"/>
    <w:rsid w:val="009E6FD7"/>
    <w:rsid w:val="009E7CB2"/>
    <w:rsid w:val="009F06AB"/>
    <w:rsid w:val="009F0AB6"/>
    <w:rsid w:val="009F0D1B"/>
    <w:rsid w:val="009F0DA0"/>
    <w:rsid w:val="009F13F9"/>
    <w:rsid w:val="009F20DE"/>
    <w:rsid w:val="009F2211"/>
    <w:rsid w:val="009F29BA"/>
    <w:rsid w:val="009F2DDD"/>
    <w:rsid w:val="009F32D9"/>
    <w:rsid w:val="009F33A7"/>
    <w:rsid w:val="009F3B71"/>
    <w:rsid w:val="009F3F0C"/>
    <w:rsid w:val="009F3FED"/>
    <w:rsid w:val="009F4153"/>
    <w:rsid w:val="009F466F"/>
    <w:rsid w:val="009F4CFB"/>
    <w:rsid w:val="009F5611"/>
    <w:rsid w:val="009F5DA3"/>
    <w:rsid w:val="009F5EE7"/>
    <w:rsid w:val="009F5F43"/>
    <w:rsid w:val="009F61EB"/>
    <w:rsid w:val="009F68BF"/>
    <w:rsid w:val="009F6AB1"/>
    <w:rsid w:val="009F6AF8"/>
    <w:rsid w:val="009F6F0A"/>
    <w:rsid w:val="009F6FDD"/>
    <w:rsid w:val="009F73AE"/>
    <w:rsid w:val="009F7732"/>
    <w:rsid w:val="00A000D9"/>
    <w:rsid w:val="00A00406"/>
    <w:rsid w:val="00A00604"/>
    <w:rsid w:val="00A007E2"/>
    <w:rsid w:val="00A009D1"/>
    <w:rsid w:val="00A00B31"/>
    <w:rsid w:val="00A00D6C"/>
    <w:rsid w:val="00A00E38"/>
    <w:rsid w:val="00A00F03"/>
    <w:rsid w:val="00A012D0"/>
    <w:rsid w:val="00A01580"/>
    <w:rsid w:val="00A01995"/>
    <w:rsid w:val="00A01B32"/>
    <w:rsid w:val="00A01CEC"/>
    <w:rsid w:val="00A023EA"/>
    <w:rsid w:val="00A024BC"/>
    <w:rsid w:val="00A02C0E"/>
    <w:rsid w:val="00A02E95"/>
    <w:rsid w:val="00A02EF9"/>
    <w:rsid w:val="00A02F1E"/>
    <w:rsid w:val="00A02FD1"/>
    <w:rsid w:val="00A035FF"/>
    <w:rsid w:val="00A03CE0"/>
    <w:rsid w:val="00A0402B"/>
    <w:rsid w:val="00A054E7"/>
    <w:rsid w:val="00A055C7"/>
    <w:rsid w:val="00A0562E"/>
    <w:rsid w:val="00A05BA6"/>
    <w:rsid w:val="00A06060"/>
    <w:rsid w:val="00A0629C"/>
    <w:rsid w:val="00A06DAB"/>
    <w:rsid w:val="00A071CD"/>
    <w:rsid w:val="00A07711"/>
    <w:rsid w:val="00A07DD4"/>
    <w:rsid w:val="00A07F05"/>
    <w:rsid w:val="00A10061"/>
    <w:rsid w:val="00A10403"/>
    <w:rsid w:val="00A10525"/>
    <w:rsid w:val="00A10AA2"/>
    <w:rsid w:val="00A10ACF"/>
    <w:rsid w:val="00A10B69"/>
    <w:rsid w:val="00A11B6F"/>
    <w:rsid w:val="00A11B87"/>
    <w:rsid w:val="00A11BA9"/>
    <w:rsid w:val="00A11BCD"/>
    <w:rsid w:val="00A11CAC"/>
    <w:rsid w:val="00A11F4E"/>
    <w:rsid w:val="00A12067"/>
    <w:rsid w:val="00A12E54"/>
    <w:rsid w:val="00A13067"/>
    <w:rsid w:val="00A134BF"/>
    <w:rsid w:val="00A138D5"/>
    <w:rsid w:val="00A13B78"/>
    <w:rsid w:val="00A13D37"/>
    <w:rsid w:val="00A13E64"/>
    <w:rsid w:val="00A1410E"/>
    <w:rsid w:val="00A1420E"/>
    <w:rsid w:val="00A14506"/>
    <w:rsid w:val="00A145F7"/>
    <w:rsid w:val="00A14660"/>
    <w:rsid w:val="00A14748"/>
    <w:rsid w:val="00A14C30"/>
    <w:rsid w:val="00A14E71"/>
    <w:rsid w:val="00A15062"/>
    <w:rsid w:val="00A15371"/>
    <w:rsid w:val="00A15545"/>
    <w:rsid w:val="00A15C9B"/>
    <w:rsid w:val="00A16843"/>
    <w:rsid w:val="00A16B74"/>
    <w:rsid w:val="00A17156"/>
    <w:rsid w:val="00A17554"/>
    <w:rsid w:val="00A176F2"/>
    <w:rsid w:val="00A17BD4"/>
    <w:rsid w:val="00A20E6F"/>
    <w:rsid w:val="00A20F7A"/>
    <w:rsid w:val="00A2102F"/>
    <w:rsid w:val="00A21071"/>
    <w:rsid w:val="00A2159E"/>
    <w:rsid w:val="00A216E0"/>
    <w:rsid w:val="00A2190B"/>
    <w:rsid w:val="00A21A50"/>
    <w:rsid w:val="00A224A7"/>
    <w:rsid w:val="00A22DD2"/>
    <w:rsid w:val="00A22EFE"/>
    <w:rsid w:val="00A23231"/>
    <w:rsid w:val="00A2345F"/>
    <w:rsid w:val="00A23B55"/>
    <w:rsid w:val="00A242C2"/>
    <w:rsid w:val="00A245FC"/>
    <w:rsid w:val="00A24707"/>
    <w:rsid w:val="00A248BC"/>
    <w:rsid w:val="00A24C95"/>
    <w:rsid w:val="00A2527C"/>
    <w:rsid w:val="00A25461"/>
    <w:rsid w:val="00A2587E"/>
    <w:rsid w:val="00A25AB2"/>
    <w:rsid w:val="00A25B51"/>
    <w:rsid w:val="00A25CED"/>
    <w:rsid w:val="00A263A4"/>
    <w:rsid w:val="00A263DF"/>
    <w:rsid w:val="00A2665D"/>
    <w:rsid w:val="00A26740"/>
    <w:rsid w:val="00A267D5"/>
    <w:rsid w:val="00A26EA9"/>
    <w:rsid w:val="00A27111"/>
    <w:rsid w:val="00A273D9"/>
    <w:rsid w:val="00A27915"/>
    <w:rsid w:val="00A27D6B"/>
    <w:rsid w:val="00A300A2"/>
    <w:rsid w:val="00A301E6"/>
    <w:rsid w:val="00A30E62"/>
    <w:rsid w:val="00A31339"/>
    <w:rsid w:val="00A31539"/>
    <w:rsid w:val="00A31769"/>
    <w:rsid w:val="00A31DA8"/>
    <w:rsid w:val="00A321CE"/>
    <w:rsid w:val="00A323B2"/>
    <w:rsid w:val="00A327FD"/>
    <w:rsid w:val="00A330D0"/>
    <w:rsid w:val="00A332C4"/>
    <w:rsid w:val="00A333C8"/>
    <w:rsid w:val="00A33F06"/>
    <w:rsid w:val="00A340AD"/>
    <w:rsid w:val="00A34621"/>
    <w:rsid w:val="00A34A17"/>
    <w:rsid w:val="00A34D28"/>
    <w:rsid w:val="00A361C6"/>
    <w:rsid w:val="00A36348"/>
    <w:rsid w:val="00A36398"/>
    <w:rsid w:val="00A3658C"/>
    <w:rsid w:val="00A36965"/>
    <w:rsid w:val="00A36BF4"/>
    <w:rsid w:val="00A36C2E"/>
    <w:rsid w:val="00A36F51"/>
    <w:rsid w:val="00A37249"/>
    <w:rsid w:val="00A37502"/>
    <w:rsid w:val="00A37B51"/>
    <w:rsid w:val="00A37B8F"/>
    <w:rsid w:val="00A37BE9"/>
    <w:rsid w:val="00A37F2E"/>
    <w:rsid w:val="00A400FC"/>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6D"/>
    <w:rsid w:val="00A41BC9"/>
    <w:rsid w:val="00A41EF8"/>
    <w:rsid w:val="00A42506"/>
    <w:rsid w:val="00A42714"/>
    <w:rsid w:val="00A428A5"/>
    <w:rsid w:val="00A42963"/>
    <w:rsid w:val="00A429AB"/>
    <w:rsid w:val="00A42DC7"/>
    <w:rsid w:val="00A42F11"/>
    <w:rsid w:val="00A430D1"/>
    <w:rsid w:val="00A43232"/>
    <w:rsid w:val="00A43528"/>
    <w:rsid w:val="00A436CE"/>
    <w:rsid w:val="00A43B14"/>
    <w:rsid w:val="00A43DE8"/>
    <w:rsid w:val="00A43F89"/>
    <w:rsid w:val="00A440B2"/>
    <w:rsid w:val="00A44869"/>
    <w:rsid w:val="00A454C6"/>
    <w:rsid w:val="00A4586E"/>
    <w:rsid w:val="00A45918"/>
    <w:rsid w:val="00A45CF9"/>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659"/>
    <w:rsid w:val="00A5076B"/>
    <w:rsid w:val="00A50B4C"/>
    <w:rsid w:val="00A510C6"/>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2D6"/>
    <w:rsid w:val="00A55332"/>
    <w:rsid w:val="00A5534E"/>
    <w:rsid w:val="00A555B8"/>
    <w:rsid w:val="00A5573F"/>
    <w:rsid w:val="00A55783"/>
    <w:rsid w:val="00A55EE2"/>
    <w:rsid w:val="00A5647B"/>
    <w:rsid w:val="00A56A33"/>
    <w:rsid w:val="00A56B82"/>
    <w:rsid w:val="00A56E14"/>
    <w:rsid w:val="00A56E34"/>
    <w:rsid w:val="00A57469"/>
    <w:rsid w:val="00A574AB"/>
    <w:rsid w:val="00A5756F"/>
    <w:rsid w:val="00A57D4D"/>
    <w:rsid w:val="00A60164"/>
    <w:rsid w:val="00A60226"/>
    <w:rsid w:val="00A6087A"/>
    <w:rsid w:val="00A61139"/>
    <w:rsid w:val="00A61217"/>
    <w:rsid w:val="00A61AFE"/>
    <w:rsid w:val="00A61DF7"/>
    <w:rsid w:val="00A61E6E"/>
    <w:rsid w:val="00A626CF"/>
    <w:rsid w:val="00A62FAA"/>
    <w:rsid w:val="00A63324"/>
    <w:rsid w:val="00A63673"/>
    <w:rsid w:val="00A64262"/>
    <w:rsid w:val="00A64324"/>
    <w:rsid w:val="00A64336"/>
    <w:rsid w:val="00A64526"/>
    <w:rsid w:val="00A645D1"/>
    <w:rsid w:val="00A64ED0"/>
    <w:rsid w:val="00A64FAA"/>
    <w:rsid w:val="00A6501D"/>
    <w:rsid w:val="00A6537B"/>
    <w:rsid w:val="00A65458"/>
    <w:rsid w:val="00A655F9"/>
    <w:rsid w:val="00A65930"/>
    <w:rsid w:val="00A65AA6"/>
    <w:rsid w:val="00A65F23"/>
    <w:rsid w:val="00A65F71"/>
    <w:rsid w:val="00A662F0"/>
    <w:rsid w:val="00A6697E"/>
    <w:rsid w:val="00A66E7A"/>
    <w:rsid w:val="00A672A8"/>
    <w:rsid w:val="00A673CE"/>
    <w:rsid w:val="00A67579"/>
    <w:rsid w:val="00A675E5"/>
    <w:rsid w:val="00A67B2A"/>
    <w:rsid w:val="00A67B4C"/>
    <w:rsid w:val="00A67CC8"/>
    <w:rsid w:val="00A67FE8"/>
    <w:rsid w:val="00A70053"/>
    <w:rsid w:val="00A702F3"/>
    <w:rsid w:val="00A70E4E"/>
    <w:rsid w:val="00A7135C"/>
    <w:rsid w:val="00A713E7"/>
    <w:rsid w:val="00A7156D"/>
    <w:rsid w:val="00A71AEB"/>
    <w:rsid w:val="00A71B36"/>
    <w:rsid w:val="00A72330"/>
    <w:rsid w:val="00A7254C"/>
    <w:rsid w:val="00A72C69"/>
    <w:rsid w:val="00A731A6"/>
    <w:rsid w:val="00A737AF"/>
    <w:rsid w:val="00A738AE"/>
    <w:rsid w:val="00A73E16"/>
    <w:rsid w:val="00A741E1"/>
    <w:rsid w:val="00A74290"/>
    <w:rsid w:val="00A743AC"/>
    <w:rsid w:val="00A746E8"/>
    <w:rsid w:val="00A746EA"/>
    <w:rsid w:val="00A74779"/>
    <w:rsid w:val="00A74784"/>
    <w:rsid w:val="00A74B92"/>
    <w:rsid w:val="00A75303"/>
    <w:rsid w:val="00A75590"/>
    <w:rsid w:val="00A758F3"/>
    <w:rsid w:val="00A7594A"/>
    <w:rsid w:val="00A75C51"/>
    <w:rsid w:val="00A76142"/>
    <w:rsid w:val="00A76272"/>
    <w:rsid w:val="00A764DD"/>
    <w:rsid w:val="00A765E6"/>
    <w:rsid w:val="00A766FE"/>
    <w:rsid w:val="00A7687D"/>
    <w:rsid w:val="00A76C0F"/>
    <w:rsid w:val="00A76E53"/>
    <w:rsid w:val="00A7780A"/>
    <w:rsid w:val="00A7798F"/>
    <w:rsid w:val="00A8044E"/>
    <w:rsid w:val="00A804E1"/>
    <w:rsid w:val="00A80BB7"/>
    <w:rsid w:val="00A80FA2"/>
    <w:rsid w:val="00A81448"/>
    <w:rsid w:val="00A81768"/>
    <w:rsid w:val="00A81878"/>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D2D"/>
    <w:rsid w:val="00A863D7"/>
    <w:rsid w:val="00A864E1"/>
    <w:rsid w:val="00A86D7B"/>
    <w:rsid w:val="00A8735B"/>
    <w:rsid w:val="00A90258"/>
    <w:rsid w:val="00A9077A"/>
    <w:rsid w:val="00A90B4C"/>
    <w:rsid w:val="00A91272"/>
    <w:rsid w:val="00A912B0"/>
    <w:rsid w:val="00A912C0"/>
    <w:rsid w:val="00A91393"/>
    <w:rsid w:val="00A92838"/>
    <w:rsid w:val="00A928D6"/>
    <w:rsid w:val="00A92A9D"/>
    <w:rsid w:val="00A92C19"/>
    <w:rsid w:val="00A92E07"/>
    <w:rsid w:val="00A936E4"/>
    <w:rsid w:val="00A93EB9"/>
    <w:rsid w:val="00A94123"/>
    <w:rsid w:val="00A942D1"/>
    <w:rsid w:val="00A943D1"/>
    <w:rsid w:val="00A943FB"/>
    <w:rsid w:val="00A94CE4"/>
    <w:rsid w:val="00A9561A"/>
    <w:rsid w:val="00A9562D"/>
    <w:rsid w:val="00A957BB"/>
    <w:rsid w:val="00A958D6"/>
    <w:rsid w:val="00A95F4C"/>
    <w:rsid w:val="00A96011"/>
    <w:rsid w:val="00A9647C"/>
    <w:rsid w:val="00A96550"/>
    <w:rsid w:val="00A965FD"/>
    <w:rsid w:val="00A96689"/>
    <w:rsid w:val="00A96694"/>
    <w:rsid w:val="00A966C5"/>
    <w:rsid w:val="00A96F26"/>
    <w:rsid w:val="00A971F7"/>
    <w:rsid w:val="00A977F9"/>
    <w:rsid w:val="00A97CC6"/>
    <w:rsid w:val="00AA013F"/>
    <w:rsid w:val="00AA01E3"/>
    <w:rsid w:val="00AA0700"/>
    <w:rsid w:val="00AA082A"/>
    <w:rsid w:val="00AA0C40"/>
    <w:rsid w:val="00AA0CB3"/>
    <w:rsid w:val="00AA154E"/>
    <w:rsid w:val="00AA198E"/>
    <w:rsid w:val="00AA1AB6"/>
    <w:rsid w:val="00AA1D72"/>
    <w:rsid w:val="00AA201C"/>
    <w:rsid w:val="00AA3168"/>
    <w:rsid w:val="00AA32FA"/>
    <w:rsid w:val="00AA33BB"/>
    <w:rsid w:val="00AA3DC8"/>
    <w:rsid w:val="00AA3E34"/>
    <w:rsid w:val="00AA434A"/>
    <w:rsid w:val="00AA458A"/>
    <w:rsid w:val="00AA45D5"/>
    <w:rsid w:val="00AA4D1E"/>
    <w:rsid w:val="00AA5004"/>
    <w:rsid w:val="00AA5101"/>
    <w:rsid w:val="00AA53F8"/>
    <w:rsid w:val="00AA6045"/>
    <w:rsid w:val="00AA611E"/>
    <w:rsid w:val="00AA682B"/>
    <w:rsid w:val="00AA715A"/>
    <w:rsid w:val="00AA73C4"/>
    <w:rsid w:val="00AA7595"/>
    <w:rsid w:val="00AB0137"/>
    <w:rsid w:val="00AB0416"/>
    <w:rsid w:val="00AB0CE9"/>
    <w:rsid w:val="00AB10F8"/>
    <w:rsid w:val="00AB146F"/>
    <w:rsid w:val="00AB1F0F"/>
    <w:rsid w:val="00AB1F1F"/>
    <w:rsid w:val="00AB20FC"/>
    <w:rsid w:val="00AB2468"/>
    <w:rsid w:val="00AB2AA3"/>
    <w:rsid w:val="00AB350C"/>
    <w:rsid w:val="00AB3E2B"/>
    <w:rsid w:val="00AB4174"/>
    <w:rsid w:val="00AB44D7"/>
    <w:rsid w:val="00AB454F"/>
    <w:rsid w:val="00AB469A"/>
    <w:rsid w:val="00AB4769"/>
    <w:rsid w:val="00AB4B5F"/>
    <w:rsid w:val="00AB4FD1"/>
    <w:rsid w:val="00AB5400"/>
    <w:rsid w:val="00AB543F"/>
    <w:rsid w:val="00AB54C0"/>
    <w:rsid w:val="00AB5685"/>
    <w:rsid w:val="00AB5C48"/>
    <w:rsid w:val="00AB617D"/>
    <w:rsid w:val="00AB646D"/>
    <w:rsid w:val="00AB6C60"/>
    <w:rsid w:val="00AB6D2C"/>
    <w:rsid w:val="00AB6F3D"/>
    <w:rsid w:val="00AB7414"/>
    <w:rsid w:val="00AC091F"/>
    <w:rsid w:val="00AC0CEC"/>
    <w:rsid w:val="00AC1058"/>
    <w:rsid w:val="00AC18E1"/>
    <w:rsid w:val="00AC1E22"/>
    <w:rsid w:val="00AC2118"/>
    <w:rsid w:val="00AC2287"/>
    <w:rsid w:val="00AC2CE2"/>
    <w:rsid w:val="00AC2D78"/>
    <w:rsid w:val="00AC324A"/>
    <w:rsid w:val="00AC3418"/>
    <w:rsid w:val="00AC3D75"/>
    <w:rsid w:val="00AC3EA7"/>
    <w:rsid w:val="00AC47CD"/>
    <w:rsid w:val="00AC4B83"/>
    <w:rsid w:val="00AC4CC2"/>
    <w:rsid w:val="00AC4CCD"/>
    <w:rsid w:val="00AC4CEB"/>
    <w:rsid w:val="00AC4E50"/>
    <w:rsid w:val="00AC543A"/>
    <w:rsid w:val="00AC5E01"/>
    <w:rsid w:val="00AC62E4"/>
    <w:rsid w:val="00AC657D"/>
    <w:rsid w:val="00AC6B4F"/>
    <w:rsid w:val="00AC72C1"/>
    <w:rsid w:val="00AC747F"/>
    <w:rsid w:val="00AC75BD"/>
    <w:rsid w:val="00AC7C06"/>
    <w:rsid w:val="00AC7C64"/>
    <w:rsid w:val="00AD030A"/>
    <w:rsid w:val="00AD0320"/>
    <w:rsid w:val="00AD0902"/>
    <w:rsid w:val="00AD0BF1"/>
    <w:rsid w:val="00AD114C"/>
    <w:rsid w:val="00AD13C5"/>
    <w:rsid w:val="00AD1483"/>
    <w:rsid w:val="00AD169E"/>
    <w:rsid w:val="00AD1A6C"/>
    <w:rsid w:val="00AD1B18"/>
    <w:rsid w:val="00AD1C0B"/>
    <w:rsid w:val="00AD1E18"/>
    <w:rsid w:val="00AD1F56"/>
    <w:rsid w:val="00AD21D9"/>
    <w:rsid w:val="00AD2346"/>
    <w:rsid w:val="00AD2D68"/>
    <w:rsid w:val="00AD31D2"/>
    <w:rsid w:val="00AD3955"/>
    <w:rsid w:val="00AD3CBE"/>
    <w:rsid w:val="00AD40B5"/>
    <w:rsid w:val="00AD4274"/>
    <w:rsid w:val="00AD43BE"/>
    <w:rsid w:val="00AD43DF"/>
    <w:rsid w:val="00AD4470"/>
    <w:rsid w:val="00AD4746"/>
    <w:rsid w:val="00AD4BEA"/>
    <w:rsid w:val="00AD4C9E"/>
    <w:rsid w:val="00AD51C8"/>
    <w:rsid w:val="00AD5339"/>
    <w:rsid w:val="00AD53C4"/>
    <w:rsid w:val="00AD598F"/>
    <w:rsid w:val="00AD5AFD"/>
    <w:rsid w:val="00AD5D3C"/>
    <w:rsid w:val="00AD5F54"/>
    <w:rsid w:val="00AD6040"/>
    <w:rsid w:val="00AD604E"/>
    <w:rsid w:val="00AD68FF"/>
    <w:rsid w:val="00AD6983"/>
    <w:rsid w:val="00AD6AA6"/>
    <w:rsid w:val="00AD6C32"/>
    <w:rsid w:val="00AD6C63"/>
    <w:rsid w:val="00AD6E3D"/>
    <w:rsid w:val="00AD6F3B"/>
    <w:rsid w:val="00AD73CB"/>
    <w:rsid w:val="00AD746B"/>
    <w:rsid w:val="00AD7475"/>
    <w:rsid w:val="00AD76BA"/>
    <w:rsid w:val="00AD780F"/>
    <w:rsid w:val="00AD7B76"/>
    <w:rsid w:val="00AD7B84"/>
    <w:rsid w:val="00AD7C48"/>
    <w:rsid w:val="00AD7F86"/>
    <w:rsid w:val="00AE010C"/>
    <w:rsid w:val="00AE0114"/>
    <w:rsid w:val="00AE0414"/>
    <w:rsid w:val="00AE092D"/>
    <w:rsid w:val="00AE0AA4"/>
    <w:rsid w:val="00AE0D41"/>
    <w:rsid w:val="00AE0E55"/>
    <w:rsid w:val="00AE10A1"/>
    <w:rsid w:val="00AE1280"/>
    <w:rsid w:val="00AE1639"/>
    <w:rsid w:val="00AE1872"/>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5C78"/>
    <w:rsid w:val="00AE626A"/>
    <w:rsid w:val="00AE63ED"/>
    <w:rsid w:val="00AE69D4"/>
    <w:rsid w:val="00AE6EEA"/>
    <w:rsid w:val="00AE739E"/>
    <w:rsid w:val="00AE73A5"/>
    <w:rsid w:val="00AE76A3"/>
    <w:rsid w:val="00AE78C4"/>
    <w:rsid w:val="00AE7A1B"/>
    <w:rsid w:val="00AE7DA7"/>
    <w:rsid w:val="00AF01EF"/>
    <w:rsid w:val="00AF0490"/>
    <w:rsid w:val="00AF0608"/>
    <w:rsid w:val="00AF0738"/>
    <w:rsid w:val="00AF0799"/>
    <w:rsid w:val="00AF09DA"/>
    <w:rsid w:val="00AF0A13"/>
    <w:rsid w:val="00AF107A"/>
    <w:rsid w:val="00AF1437"/>
    <w:rsid w:val="00AF14CE"/>
    <w:rsid w:val="00AF171A"/>
    <w:rsid w:val="00AF191B"/>
    <w:rsid w:val="00AF1A64"/>
    <w:rsid w:val="00AF1ABD"/>
    <w:rsid w:val="00AF1AED"/>
    <w:rsid w:val="00AF1EB7"/>
    <w:rsid w:val="00AF218B"/>
    <w:rsid w:val="00AF26F9"/>
    <w:rsid w:val="00AF2749"/>
    <w:rsid w:val="00AF2BB4"/>
    <w:rsid w:val="00AF2C1E"/>
    <w:rsid w:val="00AF2ED7"/>
    <w:rsid w:val="00AF30A9"/>
    <w:rsid w:val="00AF34A6"/>
    <w:rsid w:val="00AF34DB"/>
    <w:rsid w:val="00AF3515"/>
    <w:rsid w:val="00AF3F50"/>
    <w:rsid w:val="00AF3FF5"/>
    <w:rsid w:val="00AF4E5D"/>
    <w:rsid w:val="00AF4EF0"/>
    <w:rsid w:val="00AF51B0"/>
    <w:rsid w:val="00AF575D"/>
    <w:rsid w:val="00AF5C5F"/>
    <w:rsid w:val="00AF5C71"/>
    <w:rsid w:val="00AF68CF"/>
    <w:rsid w:val="00AF693A"/>
    <w:rsid w:val="00AF6AE8"/>
    <w:rsid w:val="00AF7036"/>
    <w:rsid w:val="00AF7FE3"/>
    <w:rsid w:val="00B0062A"/>
    <w:rsid w:val="00B00983"/>
    <w:rsid w:val="00B015FF"/>
    <w:rsid w:val="00B016AD"/>
    <w:rsid w:val="00B01723"/>
    <w:rsid w:val="00B01A4B"/>
    <w:rsid w:val="00B01BDB"/>
    <w:rsid w:val="00B020DD"/>
    <w:rsid w:val="00B022EC"/>
    <w:rsid w:val="00B02912"/>
    <w:rsid w:val="00B02A09"/>
    <w:rsid w:val="00B02AA0"/>
    <w:rsid w:val="00B02D9C"/>
    <w:rsid w:val="00B02DCE"/>
    <w:rsid w:val="00B02FAF"/>
    <w:rsid w:val="00B0315E"/>
    <w:rsid w:val="00B03492"/>
    <w:rsid w:val="00B0394D"/>
    <w:rsid w:val="00B03D01"/>
    <w:rsid w:val="00B03D36"/>
    <w:rsid w:val="00B0426D"/>
    <w:rsid w:val="00B04352"/>
    <w:rsid w:val="00B045BC"/>
    <w:rsid w:val="00B04E7B"/>
    <w:rsid w:val="00B053C5"/>
    <w:rsid w:val="00B059C3"/>
    <w:rsid w:val="00B06044"/>
    <w:rsid w:val="00B06AF8"/>
    <w:rsid w:val="00B074A1"/>
    <w:rsid w:val="00B0799A"/>
    <w:rsid w:val="00B079A6"/>
    <w:rsid w:val="00B105AD"/>
    <w:rsid w:val="00B10F66"/>
    <w:rsid w:val="00B11081"/>
    <w:rsid w:val="00B11EE2"/>
    <w:rsid w:val="00B12177"/>
    <w:rsid w:val="00B1277F"/>
    <w:rsid w:val="00B129CD"/>
    <w:rsid w:val="00B12A9A"/>
    <w:rsid w:val="00B12B94"/>
    <w:rsid w:val="00B12DC8"/>
    <w:rsid w:val="00B133AE"/>
    <w:rsid w:val="00B134C3"/>
    <w:rsid w:val="00B135AF"/>
    <w:rsid w:val="00B13653"/>
    <w:rsid w:val="00B13C20"/>
    <w:rsid w:val="00B13DDC"/>
    <w:rsid w:val="00B13DF5"/>
    <w:rsid w:val="00B14160"/>
    <w:rsid w:val="00B14520"/>
    <w:rsid w:val="00B14E7A"/>
    <w:rsid w:val="00B15418"/>
    <w:rsid w:val="00B15D24"/>
    <w:rsid w:val="00B15DA4"/>
    <w:rsid w:val="00B15ECD"/>
    <w:rsid w:val="00B16234"/>
    <w:rsid w:val="00B16720"/>
    <w:rsid w:val="00B16960"/>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1C67"/>
    <w:rsid w:val="00B2203E"/>
    <w:rsid w:val="00B22381"/>
    <w:rsid w:val="00B22D39"/>
    <w:rsid w:val="00B22DFB"/>
    <w:rsid w:val="00B2305E"/>
    <w:rsid w:val="00B2355A"/>
    <w:rsid w:val="00B2372D"/>
    <w:rsid w:val="00B23A1E"/>
    <w:rsid w:val="00B23C42"/>
    <w:rsid w:val="00B23E2B"/>
    <w:rsid w:val="00B23FC8"/>
    <w:rsid w:val="00B24367"/>
    <w:rsid w:val="00B24A13"/>
    <w:rsid w:val="00B24CCF"/>
    <w:rsid w:val="00B253BE"/>
    <w:rsid w:val="00B25523"/>
    <w:rsid w:val="00B25C44"/>
    <w:rsid w:val="00B262F1"/>
    <w:rsid w:val="00B265F4"/>
    <w:rsid w:val="00B266A0"/>
    <w:rsid w:val="00B268A3"/>
    <w:rsid w:val="00B26B0C"/>
    <w:rsid w:val="00B26DF4"/>
    <w:rsid w:val="00B27058"/>
    <w:rsid w:val="00B27B17"/>
    <w:rsid w:val="00B27C2A"/>
    <w:rsid w:val="00B305C1"/>
    <w:rsid w:val="00B306EF"/>
    <w:rsid w:val="00B30816"/>
    <w:rsid w:val="00B30860"/>
    <w:rsid w:val="00B308A8"/>
    <w:rsid w:val="00B311A7"/>
    <w:rsid w:val="00B312D5"/>
    <w:rsid w:val="00B3133F"/>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065"/>
    <w:rsid w:val="00B34276"/>
    <w:rsid w:val="00B34325"/>
    <w:rsid w:val="00B3432F"/>
    <w:rsid w:val="00B34C2B"/>
    <w:rsid w:val="00B34F9C"/>
    <w:rsid w:val="00B3527C"/>
    <w:rsid w:val="00B356AC"/>
    <w:rsid w:val="00B35855"/>
    <w:rsid w:val="00B35D5F"/>
    <w:rsid w:val="00B360F1"/>
    <w:rsid w:val="00B365A3"/>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22"/>
    <w:rsid w:val="00B40E5D"/>
    <w:rsid w:val="00B40EB5"/>
    <w:rsid w:val="00B40F28"/>
    <w:rsid w:val="00B40FA1"/>
    <w:rsid w:val="00B417A4"/>
    <w:rsid w:val="00B41948"/>
    <w:rsid w:val="00B41DE6"/>
    <w:rsid w:val="00B4220D"/>
    <w:rsid w:val="00B42694"/>
    <w:rsid w:val="00B42FF7"/>
    <w:rsid w:val="00B43163"/>
    <w:rsid w:val="00B434CB"/>
    <w:rsid w:val="00B438DA"/>
    <w:rsid w:val="00B439A9"/>
    <w:rsid w:val="00B43BCE"/>
    <w:rsid w:val="00B442E9"/>
    <w:rsid w:val="00B443CF"/>
    <w:rsid w:val="00B44B89"/>
    <w:rsid w:val="00B4524B"/>
    <w:rsid w:val="00B45250"/>
    <w:rsid w:val="00B45541"/>
    <w:rsid w:val="00B45847"/>
    <w:rsid w:val="00B45B8E"/>
    <w:rsid w:val="00B4636E"/>
    <w:rsid w:val="00B465D6"/>
    <w:rsid w:val="00B46689"/>
    <w:rsid w:val="00B46A4C"/>
    <w:rsid w:val="00B46B55"/>
    <w:rsid w:val="00B46D0B"/>
    <w:rsid w:val="00B473A1"/>
    <w:rsid w:val="00B474CF"/>
    <w:rsid w:val="00B47851"/>
    <w:rsid w:val="00B478A1"/>
    <w:rsid w:val="00B47F3E"/>
    <w:rsid w:val="00B501B1"/>
    <w:rsid w:val="00B50C52"/>
    <w:rsid w:val="00B50E24"/>
    <w:rsid w:val="00B511EB"/>
    <w:rsid w:val="00B514CC"/>
    <w:rsid w:val="00B515CE"/>
    <w:rsid w:val="00B51AD1"/>
    <w:rsid w:val="00B51BDC"/>
    <w:rsid w:val="00B520F4"/>
    <w:rsid w:val="00B5231D"/>
    <w:rsid w:val="00B5278B"/>
    <w:rsid w:val="00B5280C"/>
    <w:rsid w:val="00B52DC9"/>
    <w:rsid w:val="00B53190"/>
    <w:rsid w:val="00B532E3"/>
    <w:rsid w:val="00B53505"/>
    <w:rsid w:val="00B53616"/>
    <w:rsid w:val="00B54295"/>
    <w:rsid w:val="00B54746"/>
    <w:rsid w:val="00B5481B"/>
    <w:rsid w:val="00B54D80"/>
    <w:rsid w:val="00B54DE0"/>
    <w:rsid w:val="00B55384"/>
    <w:rsid w:val="00B5547D"/>
    <w:rsid w:val="00B555A6"/>
    <w:rsid w:val="00B55860"/>
    <w:rsid w:val="00B5593E"/>
    <w:rsid w:val="00B55A01"/>
    <w:rsid w:val="00B55B25"/>
    <w:rsid w:val="00B56CFF"/>
    <w:rsid w:val="00B56DB8"/>
    <w:rsid w:val="00B574DB"/>
    <w:rsid w:val="00B57574"/>
    <w:rsid w:val="00B57665"/>
    <w:rsid w:val="00B60292"/>
    <w:rsid w:val="00B60BA1"/>
    <w:rsid w:val="00B60BF6"/>
    <w:rsid w:val="00B60CFF"/>
    <w:rsid w:val="00B611D5"/>
    <w:rsid w:val="00B611FA"/>
    <w:rsid w:val="00B61646"/>
    <w:rsid w:val="00B61741"/>
    <w:rsid w:val="00B61AED"/>
    <w:rsid w:val="00B61CC8"/>
    <w:rsid w:val="00B61E17"/>
    <w:rsid w:val="00B627E5"/>
    <w:rsid w:val="00B6286A"/>
    <w:rsid w:val="00B62D1C"/>
    <w:rsid w:val="00B63347"/>
    <w:rsid w:val="00B63591"/>
    <w:rsid w:val="00B6360B"/>
    <w:rsid w:val="00B63738"/>
    <w:rsid w:val="00B644EB"/>
    <w:rsid w:val="00B64A1A"/>
    <w:rsid w:val="00B64AA3"/>
    <w:rsid w:val="00B64F5D"/>
    <w:rsid w:val="00B64FE1"/>
    <w:rsid w:val="00B650D7"/>
    <w:rsid w:val="00B6540A"/>
    <w:rsid w:val="00B655BB"/>
    <w:rsid w:val="00B65B26"/>
    <w:rsid w:val="00B65C3D"/>
    <w:rsid w:val="00B65CEA"/>
    <w:rsid w:val="00B661AF"/>
    <w:rsid w:val="00B662C8"/>
    <w:rsid w:val="00B66365"/>
    <w:rsid w:val="00B672E3"/>
    <w:rsid w:val="00B674DE"/>
    <w:rsid w:val="00B70652"/>
    <w:rsid w:val="00B709F8"/>
    <w:rsid w:val="00B7131C"/>
    <w:rsid w:val="00B715DD"/>
    <w:rsid w:val="00B71D00"/>
    <w:rsid w:val="00B72260"/>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6D8"/>
    <w:rsid w:val="00B809A4"/>
    <w:rsid w:val="00B80C8C"/>
    <w:rsid w:val="00B8180F"/>
    <w:rsid w:val="00B818A1"/>
    <w:rsid w:val="00B82699"/>
    <w:rsid w:val="00B8270B"/>
    <w:rsid w:val="00B829EC"/>
    <w:rsid w:val="00B82B6B"/>
    <w:rsid w:val="00B82D90"/>
    <w:rsid w:val="00B834ED"/>
    <w:rsid w:val="00B834F8"/>
    <w:rsid w:val="00B8352F"/>
    <w:rsid w:val="00B8359A"/>
    <w:rsid w:val="00B836F7"/>
    <w:rsid w:val="00B837CC"/>
    <w:rsid w:val="00B837DE"/>
    <w:rsid w:val="00B83D57"/>
    <w:rsid w:val="00B83FBF"/>
    <w:rsid w:val="00B84040"/>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4BE"/>
    <w:rsid w:val="00B87702"/>
    <w:rsid w:val="00B8779C"/>
    <w:rsid w:val="00B87887"/>
    <w:rsid w:val="00B87969"/>
    <w:rsid w:val="00B900A7"/>
    <w:rsid w:val="00B90599"/>
    <w:rsid w:val="00B906BE"/>
    <w:rsid w:val="00B906E6"/>
    <w:rsid w:val="00B9091D"/>
    <w:rsid w:val="00B90A2A"/>
    <w:rsid w:val="00B913BF"/>
    <w:rsid w:val="00B91476"/>
    <w:rsid w:val="00B91C91"/>
    <w:rsid w:val="00B91CCC"/>
    <w:rsid w:val="00B9216E"/>
    <w:rsid w:val="00B921ED"/>
    <w:rsid w:val="00B92497"/>
    <w:rsid w:val="00B924E1"/>
    <w:rsid w:val="00B92512"/>
    <w:rsid w:val="00B925E2"/>
    <w:rsid w:val="00B92DB8"/>
    <w:rsid w:val="00B92DE6"/>
    <w:rsid w:val="00B92EDD"/>
    <w:rsid w:val="00B93266"/>
    <w:rsid w:val="00B9329C"/>
    <w:rsid w:val="00B932E3"/>
    <w:rsid w:val="00B9451F"/>
    <w:rsid w:val="00B94556"/>
    <w:rsid w:val="00B94558"/>
    <w:rsid w:val="00B946A8"/>
    <w:rsid w:val="00B953C4"/>
    <w:rsid w:val="00B9540D"/>
    <w:rsid w:val="00B95CFA"/>
    <w:rsid w:val="00B95E80"/>
    <w:rsid w:val="00B96167"/>
    <w:rsid w:val="00B96463"/>
    <w:rsid w:val="00B966EE"/>
    <w:rsid w:val="00B96775"/>
    <w:rsid w:val="00B96AE8"/>
    <w:rsid w:val="00B96C0D"/>
    <w:rsid w:val="00B96C5F"/>
    <w:rsid w:val="00B96C63"/>
    <w:rsid w:val="00B97078"/>
    <w:rsid w:val="00B971C0"/>
    <w:rsid w:val="00B97344"/>
    <w:rsid w:val="00B97744"/>
    <w:rsid w:val="00B979DD"/>
    <w:rsid w:val="00B97D38"/>
    <w:rsid w:val="00B97D65"/>
    <w:rsid w:val="00BA00BF"/>
    <w:rsid w:val="00BA077F"/>
    <w:rsid w:val="00BA0DC0"/>
    <w:rsid w:val="00BA17C6"/>
    <w:rsid w:val="00BA20D9"/>
    <w:rsid w:val="00BA21E3"/>
    <w:rsid w:val="00BA2424"/>
    <w:rsid w:val="00BA2492"/>
    <w:rsid w:val="00BA2F56"/>
    <w:rsid w:val="00BA2F75"/>
    <w:rsid w:val="00BA348F"/>
    <w:rsid w:val="00BA378D"/>
    <w:rsid w:val="00BA3B27"/>
    <w:rsid w:val="00BA3CDA"/>
    <w:rsid w:val="00BA4363"/>
    <w:rsid w:val="00BA5FC4"/>
    <w:rsid w:val="00BA78ED"/>
    <w:rsid w:val="00BA7954"/>
    <w:rsid w:val="00BA79C5"/>
    <w:rsid w:val="00BA7CD1"/>
    <w:rsid w:val="00BB04B9"/>
    <w:rsid w:val="00BB061A"/>
    <w:rsid w:val="00BB07DF"/>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510"/>
    <w:rsid w:val="00BC16A9"/>
    <w:rsid w:val="00BC16D3"/>
    <w:rsid w:val="00BC1872"/>
    <w:rsid w:val="00BC1881"/>
    <w:rsid w:val="00BC1967"/>
    <w:rsid w:val="00BC29EF"/>
    <w:rsid w:val="00BC2A5B"/>
    <w:rsid w:val="00BC320F"/>
    <w:rsid w:val="00BC3496"/>
    <w:rsid w:val="00BC3722"/>
    <w:rsid w:val="00BC3735"/>
    <w:rsid w:val="00BC375D"/>
    <w:rsid w:val="00BC40D7"/>
    <w:rsid w:val="00BC43D7"/>
    <w:rsid w:val="00BC4BBB"/>
    <w:rsid w:val="00BC4EBD"/>
    <w:rsid w:val="00BC4F9C"/>
    <w:rsid w:val="00BC510E"/>
    <w:rsid w:val="00BC5289"/>
    <w:rsid w:val="00BC537D"/>
    <w:rsid w:val="00BC53A3"/>
    <w:rsid w:val="00BC5687"/>
    <w:rsid w:val="00BC5794"/>
    <w:rsid w:val="00BC5AFB"/>
    <w:rsid w:val="00BC5DCB"/>
    <w:rsid w:val="00BC5EB7"/>
    <w:rsid w:val="00BC5FF9"/>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D8"/>
    <w:rsid w:val="00BD2C6C"/>
    <w:rsid w:val="00BD2D1F"/>
    <w:rsid w:val="00BD2DDA"/>
    <w:rsid w:val="00BD30DA"/>
    <w:rsid w:val="00BD313A"/>
    <w:rsid w:val="00BD3429"/>
    <w:rsid w:val="00BD345D"/>
    <w:rsid w:val="00BD39C9"/>
    <w:rsid w:val="00BD39D1"/>
    <w:rsid w:val="00BD3AC1"/>
    <w:rsid w:val="00BD3CCF"/>
    <w:rsid w:val="00BD3D42"/>
    <w:rsid w:val="00BD3EA9"/>
    <w:rsid w:val="00BD3EC7"/>
    <w:rsid w:val="00BD409B"/>
    <w:rsid w:val="00BD41A9"/>
    <w:rsid w:val="00BD442D"/>
    <w:rsid w:val="00BD4E96"/>
    <w:rsid w:val="00BD6254"/>
    <w:rsid w:val="00BD62CA"/>
    <w:rsid w:val="00BD7124"/>
    <w:rsid w:val="00BD7FF3"/>
    <w:rsid w:val="00BE046D"/>
    <w:rsid w:val="00BE0A5D"/>
    <w:rsid w:val="00BE0D47"/>
    <w:rsid w:val="00BE0E8B"/>
    <w:rsid w:val="00BE1297"/>
    <w:rsid w:val="00BE15FE"/>
    <w:rsid w:val="00BE17C1"/>
    <w:rsid w:val="00BE196E"/>
    <w:rsid w:val="00BE1B1D"/>
    <w:rsid w:val="00BE1D77"/>
    <w:rsid w:val="00BE1EBE"/>
    <w:rsid w:val="00BE1F8D"/>
    <w:rsid w:val="00BE23E9"/>
    <w:rsid w:val="00BE24B2"/>
    <w:rsid w:val="00BE2975"/>
    <w:rsid w:val="00BE2BEF"/>
    <w:rsid w:val="00BE2C0E"/>
    <w:rsid w:val="00BE34AE"/>
    <w:rsid w:val="00BE34BD"/>
    <w:rsid w:val="00BE39A6"/>
    <w:rsid w:val="00BE3EEE"/>
    <w:rsid w:val="00BE4558"/>
    <w:rsid w:val="00BE457A"/>
    <w:rsid w:val="00BE4783"/>
    <w:rsid w:val="00BE5462"/>
    <w:rsid w:val="00BE615D"/>
    <w:rsid w:val="00BE6620"/>
    <w:rsid w:val="00BE6742"/>
    <w:rsid w:val="00BE67E3"/>
    <w:rsid w:val="00BE6EB4"/>
    <w:rsid w:val="00BE6F62"/>
    <w:rsid w:val="00BE73E2"/>
    <w:rsid w:val="00BE755F"/>
    <w:rsid w:val="00BE7ACF"/>
    <w:rsid w:val="00BE7BA6"/>
    <w:rsid w:val="00BF0357"/>
    <w:rsid w:val="00BF038F"/>
    <w:rsid w:val="00BF0794"/>
    <w:rsid w:val="00BF1131"/>
    <w:rsid w:val="00BF185A"/>
    <w:rsid w:val="00BF1B35"/>
    <w:rsid w:val="00BF28C3"/>
    <w:rsid w:val="00BF29D7"/>
    <w:rsid w:val="00BF2AA8"/>
    <w:rsid w:val="00BF2EB5"/>
    <w:rsid w:val="00BF3505"/>
    <w:rsid w:val="00BF3579"/>
    <w:rsid w:val="00BF391A"/>
    <w:rsid w:val="00BF3979"/>
    <w:rsid w:val="00BF3FE2"/>
    <w:rsid w:val="00BF4043"/>
    <w:rsid w:val="00BF4CB3"/>
    <w:rsid w:val="00BF5675"/>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883"/>
    <w:rsid w:val="00C00927"/>
    <w:rsid w:val="00C00C3E"/>
    <w:rsid w:val="00C00F2E"/>
    <w:rsid w:val="00C013A5"/>
    <w:rsid w:val="00C014B3"/>
    <w:rsid w:val="00C01DB2"/>
    <w:rsid w:val="00C01E88"/>
    <w:rsid w:val="00C01FCF"/>
    <w:rsid w:val="00C0293E"/>
    <w:rsid w:val="00C03112"/>
    <w:rsid w:val="00C0323C"/>
    <w:rsid w:val="00C0326B"/>
    <w:rsid w:val="00C035BE"/>
    <w:rsid w:val="00C036A3"/>
    <w:rsid w:val="00C03866"/>
    <w:rsid w:val="00C03A05"/>
    <w:rsid w:val="00C03A76"/>
    <w:rsid w:val="00C03DA0"/>
    <w:rsid w:val="00C03FD7"/>
    <w:rsid w:val="00C041D3"/>
    <w:rsid w:val="00C042ED"/>
    <w:rsid w:val="00C04722"/>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E37"/>
    <w:rsid w:val="00C1041C"/>
    <w:rsid w:val="00C105F6"/>
    <w:rsid w:val="00C1079D"/>
    <w:rsid w:val="00C10CB2"/>
    <w:rsid w:val="00C10FFD"/>
    <w:rsid w:val="00C1107E"/>
    <w:rsid w:val="00C1147E"/>
    <w:rsid w:val="00C11707"/>
    <w:rsid w:val="00C12187"/>
    <w:rsid w:val="00C1258F"/>
    <w:rsid w:val="00C128B4"/>
    <w:rsid w:val="00C12DC9"/>
    <w:rsid w:val="00C12F49"/>
    <w:rsid w:val="00C13070"/>
    <w:rsid w:val="00C13158"/>
    <w:rsid w:val="00C134BA"/>
    <w:rsid w:val="00C13550"/>
    <w:rsid w:val="00C13B3A"/>
    <w:rsid w:val="00C13EE3"/>
    <w:rsid w:val="00C140EC"/>
    <w:rsid w:val="00C14406"/>
    <w:rsid w:val="00C14598"/>
    <w:rsid w:val="00C14693"/>
    <w:rsid w:val="00C148F1"/>
    <w:rsid w:val="00C1497E"/>
    <w:rsid w:val="00C14ADE"/>
    <w:rsid w:val="00C14D74"/>
    <w:rsid w:val="00C14F03"/>
    <w:rsid w:val="00C150F1"/>
    <w:rsid w:val="00C155B8"/>
    <w:rsid w:val="00C15623"/>
    <w:rsid w:val="00C159C6"/>
    <w:rsid w:val="00C15C27"/>
    <w:rsid w:val="00C15C42"/>
    <w:rsid w:val="00C1638B"/>
    <w:rsid w:val="00C16DCA"/>
    <w:rsid w:val="00C175C6"/>
    <w:rsid w:val="00C17946"/>
    <w:rsid w:val="00C20156"/>
    <w:rsid w:val="00C20169"/>
    <w:rsid w:val="00C20ADC"/>
    <w:rsid w:val="00C20E54"/>
    <w:rsid w:val="00C20F68"/>
    <w:rsid w:val="00C21121"/>
    <w:rsid w:val="00C224C0"/>
    <w:rsid w:val="00C227E9"/>
    <w:rsid w:val="00C229E8"/>
    <w:rsid w:val="00C22EBD"/>
    <w:rsid w:val="00C23314"/>
    <w:rsid w:val="00C241D9"/>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55E"/>
    <w:rsid w:val="00C438CF"/>
    <w:rsid w:val="00C43A16"/>
    <w:rsid w:val="00C43F91"/>
    <w:rsid w:val="00C4429C"/>
    <w:rsid w:val="00C443C7"/>
    <w:rsid w:val="00C44455"/>
    <w:rsid w:val="00C4464C"/>
    <w:rsid w:val="00C457CC"/>
    <w:rsid w:val="00C45910"/>
    <w:rsid w:val="00C459BB"/>
    <w:rsid w:val="00C45BE0"/>
    <w:rsid w:val="00C46DFF"/>
    <w:rsid w:val="00C47465"/>
    <w:rsid w:val="00C47707"/>
    <w:rsid w:val="00C4786C"/>
    <w:rsid w:val="00C47896"/>
    <w:rsid w:val="00C479D2"/>
    <w:rsid w:val="00C47A69"/>
    <w:rsid w:val="00C47E0F"/>
    <w:rsid w:val="00C5024E"/>
    <w:rsid w:val="00C5036A"/>
    <w:rsid w:val="00C503A9"/>
    <w:rsid w:val="00C508E0"/>
    <w:rsid w:val="00C509DE"/>
    <w:rsid w:val="00C50BBF"/>
    <w:rsid w:val="00C50ED4"/>
    <w:rsid w:val="00C50EED"/>
    <w:rsid w:val="00C51523"/>
    <w:rsid w:val="00C51D2C"/>
    <w:rsid w:val="00C52601"/>
    <w:rsid w:val="00C5266F"/>
    <w:rsid w:val="00C5283D"/>
    <w:rsid w:val="00C52F76"/>
    <w:rsid w:val="00C534FC"/>
    <w:rsid w:val="00C53948"/>
    <w:rsid w:val="00C539B6"/>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81A"/>
    <w:rsid w:val="00C56ECD"/>
    <w:rsid w:val="00C57573"/>
    <w:rsid w:val="00C57B9F"/>
    <w:rsid w:val="00C6069C"/>
    <w:rsid w:val="00C607D1"/>
    <w:rsid w:val="00C6092F"/>
    <w:rsid w:val="00C60DAE"/>
    <w:rsid w:val="00C60EF5"/>
    <w:rsid w:val="00C60F4B"/>
    <w:rsid w:val="00C618F7"/>
    <w:rsid w:val="00C62066"/>
    <w:rsid w:val="00C6230F"/>
    <w:rsid w:val="00C623FD"/>
    <w:rsid w:val="00C62610"/>
    <w:rsid w:val="00C629C7"/>
    <w:rsid w:val="00C62A13"/>
    <w:rsid w:val="00C63484"/>
    <w:rsid w:val="00C63941"/>
    <w:rsid w:val="00C63F09"/>
    <w:rsid w:val="00C6457A"/>
    <w:rsid w:val="00C64FBA"/>
    <w:rsid w:val="00C650B8"/>
    <w:rsid w:val="00C65749"/>
    <w:rsid w:val="00C65912"/>
    <w:rsid w:val="00C65D81"/>
    <w:rsid w:val="00C65F1F"/>
    <w:rsid w:val="00C66280"/>
    <w:rsid w:val="00C66430"/>
    <w:rsid w:val="00C666DB"/>
    <w:rsid w:val="00C66810"/>
    <w:rsid w:val="00C668FE"/>
    <w:rsid w:val="00C66F12"/>
    <w:rsid w:val="00C66F40"/>
    <w:rsid w:val="00C6736F"/>
    <w:rsid w:val="00C67B15"/>
    <w:rsid w:val="00C70119"/>
    <w:rsid w:val="00C70263"/>
    <w:rsid w:val="00C714EC"/>
    <w:rsid w:val="00C7221C"/>
    <w:rsid w:val="00C72BBB"/>
    <w:rsid w:val="00C72D18"/>
    <w:rsid w:val="00C72E23"/>
    <w:rsid w:val="00C73823"/>
    <w:rsid w:val="00C74062"/>
    <w:rsid w:val="00C7423F"/>
    <w:rsid w:val="00C74350"/>
    <w:rsid w:val="00C743E7"/>
    <w:rsid w:val="00C747D5"/>
    <w:rsid w:val="00C748D1"/>
    <w:rsid w:val="00C74C36"/>
    <w:rsid w:val="00C74D1D"/>
    <w:rsid w:val="00C75286"/>
    <w:rsid w:val="00C75584"/>
    <w:rsid w:val="00C75D47"/>
    <w:rsid w:val="00C75F3A"/>
    <w:rsid w:val="00C760F0"/>
    <w:rsid w:val="00C7755B"/>
    <w:rsid w:val="00C77C07"/>
    <w:rsid w:val="00C77CF3"/>
    <w:rsid w:val="00C77E5C"/>
    <w:rsid w:val="00C77F7A"/>
    <w:rsid w:val="00C80439"/>
    <w:rsid w:val="00C80449"/>
    <w:rsid w:val="00C808C2"/>
    <w:rsid w:val="00C8094A"/>
    <w:rsid w:val="00C80A0D"/>
    <w:rsid w:val="00C80B37"/>
    <w:rsid w:val="00C80BAD"/>
    <w:rsid w:val="00C80D4A"/>
    <w:rsid w:val="00C80EF7"/>
    <w:rsid w:val="00C8105B"/>
    <w:rsid w:val="00C811C3"/>
    <w:rsid w:val="00C81923"/>
    <w:rsid w:val="00C81957"/>
    <w:rsid w:val="00C819D8"/>
    <w:rsid w:val="00C81DB2"/>
    <w:rsid w:val="00C824C6"/>
    <w:rsid w:val="00C8265B"/>
    <w:rsid w:val="00C82A90"/>
    <w:rsid w:val="00C82C76"/>
    <w:rsid w:val="00C82C81"/>
    <w:rsid w:val="00C82F7E"/>
    <w:rsid w:val="00C830D7"/>
    <w:rsid w:val="00C83145"/>
    <w:rsid w:val="00C831B5"/>
    <w:rsid w:val="00C83257"/>
    <w:rsid w:val="00C835C0"/>
    <w:rsid w:val="00C836DA"/>
    <w:rsid w:val="00C83D98"/>
    <w:rsid w:val="00C83FE0"/>
    <w:rsid w:val="00C83FF0"/>
    <w:rsid w:val="00C84B7A"/>
    <w:rsid w:val="00C84F85"/>
    <w:rsid w:val="00C851CD"/>
    <w:rsid w:val="00C857AC"/>
    <w:rsid w:val="00C85DEF"/>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81"/>
    <w:rsid w:val="00C91B9E"/>
    <w:rsid w:val="00C927FC"/>
    <w:rsid w:val="00C92A9D"/>
    <w:rsid w:val="00C92BB6"/>
    <w:rsid w:val="00C92C1C"/>
    <w:rsid w:val="00C92D77"/>
    <w:rsid w:val="00C92DC2"/>
    <w:rsid w:val="00C92E07"/>
    <w:rsid w:val="00C93645"/>
    <w:rsid w:val="00C9388A"/>
    <w:rsid w:val="00C9413A"/>
    <w:rsid w:val="00C944BE"/>
    <w:rsid w:val="00C94801"/>
    <w:rsid w:val="00C9512B"/>
    <w:rsid w:val="00C95545"/>
    <w:rsid w:val="00C959B7"/>
    <w:rsid w:val="00C95C45"/>
    <w:rsid w:val="00C95FC9"/>
    <w:rsid w:val="00C96C4F"/>
    <w:rsid w:val="00C96F04"/>
    <w:rsid w:val="00C970E1"/>
    <w:rsid w:val="00C971D1"/>
    <w:rsid w:val="00C97338"/>
    <w:rsid w:val="00C974D7"/>
    <w:rsid w:val="00C97DE8"/>
    <w:rsid w:val="00CA018F"/>
    <w:rsid w:val="00CA0747"/>
    <w:rsid w:val="00CA08BC"/>
    <w:rsid w:val="00CA0EC2"/>
    <w:rsid w:val="00CA121D"/>
    <w:rsid w:val="00CA1373"/>
    <w:rsid w:val="00CA13EF"/>
    <w:rsid w:val="00CA1704"/>
    <w:rsid w:val="00CA1A6B"/>
    <w:rsid w:val="00CA20B3"/>
    <w:rsid w:val="00CA215A"/>
    <w:rsid w:val="00CA24BB"/>
    <w:rsid w:val="00CA25FF"/>
    <w:rsid w:val="00CA2DB3"/>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5E6"/>
    <w:rsid w:val="00CA6873"/>
    <w:rsid w:val="00CA6A2D"/>
    <w:rsid w:val="00CA707B"/>
    <w:rsid w:val="00CA72DC"/>
    <w:rsid w:val="00CA78B4"/>
    <w:rsid w:val="00CA7D19"/>
    <w:rsid w:val="00CA7F69"/>
    <w:rsid w:val="00CB0087"/>
    <w:rsid w:val="00CB0796"/>
    <w:rsid w:val="00CB0A54"/>
    <w:rsid w:val="00CB10BF"/>
    <w:rsid w:val="00CB144B"/>
    <w:rsid w:val="00CB1546"/>
    <w:rsid w:val="00CB1804"/>
    <w:rsid w:val="00CB33B6"/>
    <w:rsid w:val="00CB349A"/>
    <w:rsid w:val="00CB3743"/>
    <w:rsid w:val="00CB39A0"/>
    <w:rsid w:val="00CB3EBE"/>
    <w:rsid w:val="00CB4019"/>
    <w:rsid w:val="00CB414F"/>
    <w:rsid w:val="00CB4D06"/>
    <w:rsid w:val="00CB5320"/>
    <w:rsid w:val="00CB5A35"/>
    <w:rsid w:val="00CB600B"/>
    <w:rsid w:val="00CB6204"/>
    <w:rsid w:val="00CB627D"/>
    <w:rsid w:val="00CB6479"/>
    <w:rsid w:val="00CB66CB"/>
    <w:rsid w:val="00CB6CEA"/>
    <w:rsid w:val="00CB6E7C"/>
    <w:rsid w:val="00CB6FA8"/>
    <w:rsid w:val="00CB7196"/>
    <w:rsid w:val="00CB7208"/>
    <w:rsid w:val="00CB771D"/>
    <w:rsid w:val="00CB7BE9"/>
    <w:rsid w:val="00CC02B7"/>
    <w:rsid w:val="00CC0317"/>
    <w:rsid w:val="00CC0576"/>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994"/>
    <w:rsid w:val="00CC3AAB"/>
    <w:rsid w:val="00CC3AE5"/>
    <w:rsid w:val="00CC428C"/>
    <w:rsid w:val="00CC4437"/>
    <w:rsid w:val="00CC48C0"/>
    <w:rsid w:val="00CC4EDF"/>
    <w:rsid w:val="00CC4F3F"/>
    <w:rsid w:val="00CC53A5"/>
    <w:rsid w:val="00CC5900"/>
    <w:rsid w:val="00CC5FB3"/>
    <w:rsid w:val="00CC60D4"/>
    <w:rsid w:val="00CC6185"/>
    <w:rsid w:val="00CC64ED"/>
    <w:rsid w:val="00CC6839"/>
    <w:rsid w:val="00CC742C"/>
    <w:rsid w:val="00CC7812"/>
    <w:rsid w:val="00CC7DD7"/>
    <w:rsid w:val="00CD00B6"/>
    <w:rsid w:val="00CD00DC"/>
    <w:rsid w:val="00CD06EE"/>
    <w:rsid w:val="00CD0D4B"/>
    <w:rsid w:val="00CD127F"/>
    <w:rsid w:val="00CD14AA"/>
    <w:rsid w:val="00CD168E"/>
    <w:rsid w:val="00CD19DF"/>
    <w:rsid w:val="00CD1AEC"/>
    <w:rsid w:val="00CD1C6B"/>
    <w:rsid w:val="00CD1DCB"/>
    <w:rsid w:val="00CD24E0"/>
    <w:rsid w:val="00CD25A0"/>
    <w:rsid w:val="00CD25E7"/>
    <w:rsid w:val="00CD2789"/>
    <w:rsid w:val="00CD2A08"/>
    <w:rsid w:val="00CD2A60"/>
    <w:rsid w:val="00CD2CC9"/>
    <w:rsid w:val="00CD2F04"/>
    <w:rsid w:val="00CD371F"/>
    <w:rsid w:val="00CD37E7"/>
    <w:rsid w:val="00CD389D"/>
    <w:rsid w:val="00CD3903"/>
    <w:rsid w:val="00CD399F"/>
    <w:rsid w:val="00CD4093"/>
    <w:rsid w:val="00CD41F6"/>
    <w:rsid w:val="00CD4890"/>
    <w:rsid w:val="00CD516F"/>
    <w:rsid w:val="00CD51C1"/>
    <w:rsid w:val="00CD53FA"/>
    <w:rsid w:val="00CD545D"/>
    <w:rsid w:val="00CD5B88"/>
    <w:rsid w:val="00CD5C26"/>
    <w:rsid w:val="00CD63BF"/>
    <w:rsid w:val="00CD6446"/>
    <w:rsid w:val="00CD6E9F"/>
    <w:rsid w:val="00CD713B"/>
    <w:rsid w:val="00CD71E6"/>
    <w:rsid w:val="00CD7256"/>
    <w:rsid w:val="00CD737A"/>
    <w:rsid w:val="00CD7643"/>
    <w:rsid w:val="00CD7853"/>
    <w:rsid w:val="00CD7946"/>
    <w:rsid w:val="00CD79B8"/>
    <w:rsid w:val="00CD7B19"/>
    <w:rsid w:val="00CD7C82"/>
    <w:rsid w:val="00CD7E49"/>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405F"/>
    <w:rsid w:val="00CE418C"/>
    <w:rsid w:val="00CE438C"/>
    <w:rsid w:val="00CE44DB"/>
    <w:rsid w:val="00CE5142"/>
    <w:rsid w:val="00CE5355"/>
    <w:rsid w:val="00CE5392"/>
    <w:rsid w:val="00CE5834"/>
    <w:rsid w:val="00CE58ED"/>
    <w:rsid w:val="00CE5908"/>
    <w:rsid w:val="00CE5A15"/>
    <w:rsid w:val="00CE5EF0"/>
    <w:rsid w:val="00CE72BF"/>
    <w:rsid w:val="00CE76AF"/>
    <w:rsid w:val="00CE7943"/>
    <w:rsid w:val="00CE7973"/>
    <w:rsid w:val="00CF010E"/>
    <w:rsid w:val="00CF0148"/>
    <w:rsid w:val="00CF03B5"/>
    <w:rsid w:val="00CF0E13"/>
    <w:rsid w:val="00CF13CC"/>
    <w:rsid w:val="00CF159F"/>
    <w:rsid w:val="00CF1796"/>
    <w:rsid w:val="00CF18A2"/>
    <w:rsid w:val="00CF2EB6"/>
    <w:rsid w:val="00CF301A"/>
    <w:rsid w:val="00CF3662"/>
    <w:rsid w:val="00CF3815"/>
    <w:rsid w:val="00CF3A0D"/>
    <w:rsid w:val="00CF3FF2"/>
    <w:rsid w:val="00CF42AA"/>
    <w:rsid w:val="00CF46B5"/>
    <w:rsid w:val="00CF4743"/>
    <w:rsid w:val="00CF4BF7"/>
    <w:rsid w:val="00CF4D0E"/>
    <w:rsid w:val="00CF4F9D"/>
    <w:rsid w:val="00CF543B"/>
    <w:rsid w:val="00CF5C43"/>
    <w:rsid w:val="00CF60D9"/>
    <w:rsid w:val="00CF610E"/>
    <w:rsid w:val="00CF6421"/>
    <w:rsid w:val="00CF654C"/>
    <w:rsid w:val="00CF6741"/>
    <w:rsid w:val="00CF6FFB"/>
    <w:rsid w:val="00CF7033"/>
    <w:rsid w:val="00CF7415"/>
    <w:rsid w:val="00CF76CB"/>
    <w:rsid w:val="00CF7853"/>
    <w:rsid w:val="00D0076D"/>
    <w:rsid w:val="00D00985"/>
    <w:rsid w:val="00D00C43"/>
    <w:rsid w:val="00D012C1"/>
    <w:rsid w:val="00D0138D"/>
    <w:rsid w:val="00D02961"/>
    <w:rsid w:val="00D03164"/>
    <w:rsid w:val="00D03A5C"/>
    <w:rsid w:val="00D03F59"/>
    <w:rsid w:val="00D0434B"/>
    <w:rsid w:val="00D04468"/>
    <w:rsid w:val="00D04BCA"/>
    <w:rsid w:val="00D04FE3"/>
    <w:rsid w:val="00D05248"/>
    <w:rsid w:val="00D0533C"/>
    <w:rsid w:val="00D05426"/>
    <w:rsid w:val="00D05BF8"/>
    <w:rsid w:val="00D05EAE"/>
    <w:rsid w:val="00D061B7"/>
    <w:rsid w:val="00D06373"/>
    <w:rsid w:val="00D0648F"/>
    <w:rsid w:val="00D06ACF"/>
    <w:rsid w:val="00D06F51"/>
    <w:rsid w:val="00D07214"/>
    <w:rsid w:val="00D1027A"/>
    <w:rsid w:val="00D1074F"/>
    <w:rsid w:val="00D10ADE"/>
    <w:rsid w:val="00D10D5A"/>
    <w:rsid w:val="00D10F13"/>
    <w:rsid w:val="00D113F1"/>
    <w:rsid w:val="00D117FB"/>
    <w:rsid w:val="00D118FE"/>
    <w:rsid w:val="00D11900"/>
    <w:rsid w:val="00D120A8"/>
    <w:rsid w:val="00D1253D"/>
    <w:rsid w:val="00D127D9"/>
    <w:rsid w:val="00D12BAF"/>
    <w:rsid w:val="00D12E71"/>
    <w:rsid w:val="00D13441"/>
    <w:rsid w:val="00D140A7"/>
    <w:rsid w:val="00D1436C"/>
    <w:rsid w:val="00D147DD"/>
    <w:rsid w:val="00D14A7D"/>
    <w:rsid w:val="00D14A9C"/>
    <w:rsid w:val="00D14F21"/>
    <w:rsid w:val="00D152C8"/>
    <w:rsid w:val="00D15484"/>
    <w:rsid w:val="00D154C6"/>
    <w:rsid w:val="00D15636"/>
    <w:rsid w:val="00D15806"/>
    <w:rsid w:val="00D15834"/>
    <w:rsid w:val="00D15B0C"/>
    <w:rsid w:val="00D15C73"/>
    <w:rsid w:val="00D15FEA"/>
    <w:rsid w:val="00D1634D"/>
    <w:rsid w:val="00D166AD"/>
    <w:rsid w:val="00D167CC"/>
    <w:rsid w:val="00D1694D"/>
    <w:rsid w:val="00D16B40"/>
    <w:rsid w:val="00D16B8B"/>
    <w:rsid w:val="00D16BEA"/>
    <w:rsid w:val="00D16C4B"/>
    <w:rsid w:val="00D16E4C"/>
    <w:rsid w:val="00D17D78"/>
    <w:rsid w:val="00D17E67"/>
    <w:rsid w:val="00D20088"/>
    <w:rsid w:val="00D20179"/>
    <w:rsid w:val="00D201DC"/>
    <w:rsid w:val="00D20A8F"/>
    <w:rsid w:val="00D20DF3"/>
    <w:rsid w:val="00D20F12"/>
    <w:rsid w:val="00D20F25"/>
    <w:rsid w:val="00D21559"/>
    <w:rsid w:val="00D21733"/>
    <w:rsid w:val="00D21834"/>
    <w:rsid w:val="00D21D9E"/>
    <w:rsid w:val="00D21FE2"/>
    <w:rsid w:val="00D21FEE"/>
    <w:rsid w:val="00D22CB6"/>
    <w:rsid w:val="00D2316A"/>
    <w:rsid w:val="00D23322"/>
    <w:rsid w:val="00D23C67"/>
    <w:rsid w:val="00D23FF6"/>
    <w:rsid w:val="00D2459A"/>
    <w:rsid w:val="00D246C6"/>
    <w:rsid w:val="00D24F1D"/>
    <w:rsid w:val="00D25057"/>
    <w:rsid w:val="00D25318"/>
    <w:rsid w:val="00D257F6"/>
    <w:rsid w:val="00D25AC9"/>
    <w:rsid w:val="00D25ECD"/>
    <w:rsid w:val="00D262A0"/>
    <w:rsid w:val="00D263DD"/>
    <w:rsid w:val="00D26991"/>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92"/>
    <w:rsid w:val="00D325BC"/>
    <w:rsid w:val="00D326EA"/>
    <w:rsid w:val="00D32817"/>
    <w:rsid w:val="00D32AF3"/>
    <w:rsid w:val="00D32BFD"/>
    <w:rsid w:val="00D32F6E"/>
    <w:rsid w:val="00D332E8"/>
    <w:rsid w:val="00D33614"/>
    <w:rsid w:val="00D33952"/>
    <w:rsid w:val="00D339D9"/>
    <w:rsid w:val="00D33DCA"/>
    <w:rsid w:val="00D3451C"/>
    <w:rsid w:val="00D34549"/>
    <w:rsid w:val="00D34682"/>
    <w:rsid w:val="00D347F5"/>
    <w:rsid w:val="00D34885"/>
    <w:rsid w:val="00D349BA"/>
    <w:rsid w:val="00D34B29"/>
    <w:rsid w:val="00D351DC"/>
    <w:rsid w:val="00D3580E"/>
    <w:rsid w:val="00D35989"/>
    <w:rsid w:val="00D35B9C"/>
    <w:rsid w:val="00D35E2F"/>
    <w:rsid w:val="00D35E32"/>
    <w:rsid w:val="00D364C8"/>
    <w:rsid w:val="00D36A0C"/>
    <w:rsid w:val="00D36CA8"/>
    <w:rsid w:val="00D37369"/>
    <w:rsid w:val="00D37789"/>
    <w:rsid w:val="00D37C0A"/>
    <w:rsid w:val="00D37EA2"/>
    <w:rsid w:val="00D4014B"/>
    <w:rsid w:val="00D4074A"/>
    <w:rsid w:val="00D409B7"/>
    <w:rsid w:val="00D41055"/>
    <w:rsid w:val="00D41163"/>
    <w:rsid w:val="00D415E1"/>
    <w:rsid w:val="00D41AC3"/>
    <w:rsid w:val="00D41ADB"/>
    <w:rsid w:val="00D41D1B"/>
    <w:rsid w:val="00D42102"/>
    <w:rsid w:val="00D42147"/>
    <w:rsid w:val="00D4253B"/>
    <w:rsid w:val="00D42878"/>
    <w:rsid w:val="00D42ABC"/>
    <w:rsid w:val="00D42DF7"/>
    <w:rsid w:val="00D42E58"/>
    <w:rsid w:val="00D43115"/>
    <w:rsid w:val="00D437B6"/>
    <w:rsid w:val="00D439D6"/>
    <w:rsid w:val="00D43A34"/>
    <w:rsid w:val="00D43B18"/>
    <w:rsid w:val="00D43C47"/>
    <w:rsid w:val="00D43D51"/>
    <w:rsid w:val="00D43ED6"/>
    <w:rsid w:val="00D44CDD"/>
    <w:rsid w:val="00D44EAE"/>
    <w:rsid w:val="00D4523F"/>
    <w:rsid w:val="00D4536E"/>
    <w:rsid w:val="00D459C9"/>
    <w:rsid w:val="00D46153"/>
    <w:rsid w:val="00D4634D"/>
    <w:rsid w:val="00D47B1B"/>
    <w:rsid w:val="00D47CDE"/>
    <w:rsid w:val="00D47D87"/>
    <w:rsid w:val="00D47FF3"/>
    <w:rsid w:val="00D500F0"/>
    <w:rsid w:val="00D50AF2"/>
    <w:rsid w:val="00D50E7F"/>
    <w:rsid w:val="00D512B0"/>
    <w:rsid w:val="00D516E5"/>
    <w:rsid w:val="00D519E4"/>
    <w:rsid w:val="00D51DE9"/>
    <w:rsid w:val="00D51FBC"/>
    <w:rsid w:val="00D51FD1"/>
    <w:rsid w:val="00D520AB"/>
    <w:rsid w:val="00D5227F"/>
    <w:rsid w:val="00D5235A"/>
    <w:rsid w:val="00D52F57"/>
    <w:rsid w:val="00D53303"/>
    <w:rsid w:val="00D53677"/>
    <w:rsid w:val="00D537AC"/>
    <w:rsid w:val="00D53A04"/>
    <w:rsid w:val="00D53DB8"/>
    <w:rsid w:val="00D53FF2"/>
    <w:rsid w:val="00D54615"/>
    <w:rsid w:val="00D546D5"/>
    <w:rsid w:val="00D54AD4"/>
    <w:rsid w:val="00D5524F"/>
    <w:rsid w:val="00D55C3C"/>
    <w:rsid w:val="00D55C5E"/>
    <w:rsid w:val="00D55CA9"/>
    <w:rsid w:val="00D55D8B"/>
    <w:rsid w:val="00D57919"/>
    <w:rsid w:val="00D579B9"/>
    <w:rsid w:val="00D57CB9"/>
    <w:rsid w:val="00D608F4"/>
    <w:rsid w:val="00D60951"/>
    <w:rsid w:val="00D60A9F"/>
    <w:rsid w:val="00D60CC4"/>
    <w:rsid w:val="00D60CF5"/>
    <w:rsid w:val="00D60D55"/>
    <w:rsid w:val="00D61947"/>
    <w:rsid w:val="00D61AD4"/>
    <w:rsid w:val="00D622A0"/>
    <w:rsid w:val="00D62560"/>
    <w:rsid w:val="00D629C5"/>
    <w:rsid w:val="00D635D2"/>
    <w:rsid w:val="00D63B6A"/>
    <w:rsid w:val="00D64470"/>
    <w:rsid w:val="00D6467D"/>
    <w:rsid w:val="00D647F3"/>
    <w:rsid w:val="00D64AD3"/>
    <w:rsid w:val="00D652BA"/>
    <w:rsid w:val="00D654C3"/>
    <w:rsid w:val="00D66185"/>
    <w:rsid w:val="00D66252"/>
    <w:rsid w:val="00D66B2C"/>
    <w:rsid w:val="00D6765F"/>
    <w:rsid w:val="00D67D4E"/>
    <w:rsid w:val="00D7047C"/>
    <w:rsid w:val="00D70480"/>
    <w:rsid w:val="00D706A6"/>
    <w:rsid w:val="00D70A82"/>
    <w:rsid w:val="00D70A8F"/>
    <w:rsid w:val="00D70C4C"/>
    <w:rsid w:val="00D71215"/>
    <w:rsid w:val="00D71619"/>
    <w:rsid w:val="00D71781"/>
    <w:rsid w:val="00D71A01"/>
    <w:rsid w:val="00D71B9A"/>
    <w:rsid w:val="00D72E2F"/>
    <w:rsid w:val="00D72FA3"/>
    <w:rsid w:val="00D73081"/>
    <w:rsid w:val="00D7315B"/>
    <w:rsid w:val="00D7327C"/>
    <w:rsid w:val="00D73760"/>
    <w:rsid w:val="00D7416B"/>
    <w:rsid w:val="00D74E34"/>
    <w:rsid w:val="00D74E44"/>
    <w:rsid w:val="00D756BE"/>
    <w:rsid w:val="00D75909"/>
    <w:rsid w:val="00D759C8"/>
    <w:rsid w:val="00D77758"/>
    <w:rsid w:val="00D809FC"/>
    <w:rsid w:val="00D80C59"/>
    <w:rsid w:val="00D80E82"/>
    <w:rsid w:val="00D81086"/>
    <w:rsid w:val="00D812DC"/>
    <w:rsid w:val="00D8176E"/>
    <w:rsid w:val="00D81A53"/>
    <w:rsid w:val="00D81D2D"/>
    <w:rsid w:val="00D8233A"/>
    <w:rsid w:val="00D8240F"/>
    <w:rsid w:val="00D826E2"/>
    <w:rsid w:val="00D82AC8"/>
    <w:rsid w:val="00D833EB"/>
    <w:rsid w:val="00D83B4B"/>
    <w:rsid w:val="00D842B9"/>
    <w:rsid w:val="00D847D9"/>
    <w:rsid w:val="00D84E1C"/>
    <w:rsid w:val="00D861B7"/>
    <w:rsid w:val="00D86925"/>
    <w:rsid w:val="00D86D1D"/>
    <w:rsid w:val="00D871C7"/>
    <w:rsid w:val="00D878DC"/>
    <w:rsid w:val="00D900C0"/>
    <w:rsid w:val="00D9045D"/>
    <w:rsid w:val="00D906DE"/>
    <w:rsid w:val="00D907DA"/>
    <w:rsid w:val="00D90F22"/>
    <w:rsid w:val="00D916A1"/>
    <w:rsid w:val="00D91810"/>
    <w:rsid w:val="00D9181F"/>
    <w:rsid w:val="00D91A92"/>
    <w:rsid w:val="00D9205E"/>
    <w:rsid w:val="00D9209F"/>
    <w:rsid w:val="00D92331"/>
    <w:rsid w:val="00D92616"/>
    <w:rsid w:val="00D92654"/>
    <w:rsid w:val="00D9276B"/>
    <w:rsid w:val="00D927C9"/>
    <w:rsid w:val="00D92CCF"/>
    <w:rsid w:val="00D92ED0"/>
    <w:rsid w:val="00D93116"/>
    <w:rsid w:val="00D9319C"/>
    <w:rsid w:val="00D93279"/>
    <w:rsid w:val="00D938C6"/>
    <w:rsid w:val="00D93904"/>
    <w:rsid w:val="00D93B22"/>
    <w:rsid w:val="00D93FD5"/>
    <w:rsid w:val="00D940FB"/>
    <w:rsid w:val="00D942FE"/>
    <w:rsid w:val="00D949DD"/>
    <w:rsid w:val="00D94CC8"/>
    <w:rsid w:val="00D94E28"/>
    <w:rsid w:val="00D9533E"/>
    <w:rsid w:val="00D953D2"/>
    <w:rsid w:val="00D95488"/>
    <w:rsid w:val="00D95D7A"/>
    <w:rsid w:val="00D96403"/>
    <w:rsid w:val="00D9675F"/>
    <w:rsid w:val="00D969AC"/>
    <w:rsid w:val="00D96E58"/>
    <w:rsid w:val="00D9754A"/>
    <w:rsid w:val="00D9797F"/>
    <w:rsid w:val="00D97B53"/>
    <w:rsid w:val="00D97BC5"/>
    <w:rsid w:val="00DA03A1"/>
    <w:rsid w:val="00DA0525"/>
    <w:rsid w:val="00DA0B50"/>
    <w:rsid w:val="00DA0F45"/>
    <w:rsid w:val="00DA13AE"/>
    <w:rsid w:val="00DA163C"/>
    <w:rsid w:val="00DA1B37"/>
    <w:rsid w:val="00DA1B46"/>
    <w:rsid w:val="00DA1EE9"/>
    <w:rsid w:val="00DA20C3"/>
    <w:rsid w:val="00DA21C0"/>
    <w:rsid w:val="00DA25FB"/>
    <w:rsid w:val="00DA2F97"/>
    <w:rsid w:val="00DA315A"/>
    <w:rsid w:val="00DA34A3"/>
    <w:rsid w:val="00DA37DB"/>
    <w:rsid w:val="00DA3A5B"/>
    <w:rsid w:val="00DA3CB8"/>
    <w:rsid w:val="00DA45BE"/>
    <w:rsid w:val="00DA4673"/>
    <w:rsid w:val="00DA4676"/>
    <w:rsid w:val="00DA478C"/>
    <w:rsid w:val="00DA48A0"/>
    <w:rsid w:val="00DA4BA7"/>
    <w:rsid w:val="00DA50B0"/>
    <w:rsid w:val="00DA5479"/>
    <w:rsid w:val="00DA58F0"/>
    <w:rsid w:val="00DA6451"/>
    <w:rsid w:val="00DA65CA"/>
    <w:rsid w:val="00DA6D29"/>
    <w:rsid w:val="00DA70F7"/>
    <w:rsid w:val="00DA7203"/>
    <w:rsid w:val="00DA74F7"/>
    <w:rsid w:val="00DA7855"/>
    <w:rsid w:val="00DA78C4"/>
    <w:rsid w:val="00DA7C58"/>
    <w:rsid w:val="00DB0230"/>
    <w:rsid w:val="00DB0B9F"/>
    <w:rsid w:val="00DB0ED6"/>
    <w:rsid w:val="00DB11C5"/>
    <w:rsid w:val="00DB1225"/>
    <w:rsid w:val="00DB16B7"/>
    <w:rsid w:val="00DB17CC"/>
    <w:rsid w:val="00DB29AD"/>
    <w:rsid w:val="00DB2BF1"/>
    <w:rsid w:val="00DB305C"/>
    <w:rsid w:val="00DB3444"/>
    <w:rsid w:val="00DB39E5"/>
    <w:rsid w:val="00DB3A06"/>
    <w:rsid w:val="00DB3A63"/>
    <w:rsid w:val="00DB3B46"/>
    <w:rsid w:val="00DB3BAC"/>
    <w:rsid w:val="00DB3BB6"/>
    <w:rsid w:val="00DB3CD7"/>
    <w:rsid w:val="00DB3D92"/>
    <w:rsid w:val="00DB4A2E"/>
    <w:rsid w:val="00DB4A5B"/>
    <w:rsid w:val="00DB4B06"/>
    <w:rsid w:val="00DB4B8D"/>
    <w:rsid w:val="00DB5A57"/>
    <w:rsid w:val="00DB5BBD"/>
    <w:rsid w:val="00DB5FA4"/>
    <w:rsid w:val="00DB670C"/>
    <w:rsid w:val="00DB6940"/>
    <w:rsid w:val="00DB6C8D"/>
    <w:rsid w:val="00DB6CB0"/>
    <w:rsid w:val="00DB6F7D"/>
    <w:rsid w:val="00DB71BB"/>
    <w:rsid w:val="00DB766B"/>
    <w:rsid w:val="00DB7A02"/>
    <w:rsid w:val="00DB7D70"/>
    <w:rsid w:val="00DB7DC3"/>
    <w:rsid w:val="00DC0535"/>
    <w:rsid w:val="00DC0A99"/>
    <w:rsid w:val="00DC0C9A"/>
    <w:rsid w:val="00DC1146"/>
    <w:rsid w:val="00DC1242"/>
    <w:rsid w:val="00DC1443"/>
    <w:rsid w:val="00DC1A01"/>
    <w:rsid w:val="00DC1BF6"/>
    <w:rsid w:val="00DC1E7C"/>
    <w:rsid w:val="00DC214E"/>
    <w:rsid w:val="00DC25DA"/>
    <w:rsid w:val="00DC2D5A"/>
    <w:rsid w:val="00DC2EAB"/>
    <w:rsid w:val="00DC3045"/>
    <w:rsid w:val="00DC3233"/>
    <w:rsid w:val="00DC3A49"/>
    <w:rsid w:val="00DC3DCC"/>
    <w:rsid w:val="00DC40B9"/>
    <w:rsid w:val="00DC432A"/>
    <w:rsid w:val="00DC437B"/>
    <w:rsid w:val="00DC4951"/>
    <w:rsid w:val="00DC4C2E"/>
    <w:rsid w:val="00DC508B"/>
    <w:rsid w:val="00DC530B"/>
    <w:rsid w:val="00DC5743"/>
    <w:rsid w:val="00DC5826"/>
    <w:rsid w:val="00DC61F6"/>
    <w:rsid w:val="00DC61F8"/>
    <w:rsid w:val="00DC61FD"/>
    <w:rsid w:val="00DC69AE"/>
    <w:rsid w:val="00DC6D5D"/>
    <w:rsid w:val="00DC71C2"/>
    <w:rsid w:val="00DC764A"/>
    <w:rsid w:val="00DC7757"/>
    <w:rsid w:val="00DC7CF4"/>
    <w:rsid w:val="00DC7D77"/>
    <w:rsid w:val="00DD0031"/>
    <w:rsid w:val="00DD03E3"/>
    <w:rsid w:val="00DD06B3"/>
    <w:rsid w:val="00DD07DE"/>
    <w:rsid w:val="00DD0817"/>
    <w:rsid w:val="00DD0904"/>
    <w:rsid w:val="00DD0CA1"/>
    <w:rsid w:val="00DD0D05"/>
    <w:rsid w:val="00DD12C5"/>
    <w:rsid w:val="00DD14F2"/>
    <w:rsid w:val="00DD155F"/>
    <w:rsid w:val="00DD1EBF"/>
    <w:rsid w:val="00DD223F"/>
    <w:rsid w:val="00DD224B"/>
    <w:rsid w:val="00DD235D"/>
    <w:rsid w:val="00DD2510"/>
    <w:rsid w:val="00DD25C5"/>
    <w:rsid w:val="00DD28D8"/>
    <w:rsid w:val="00DD2AE0"/>
    <w:rsid w:val="00DD2DF8"/>
    <w:rsid w:val="00DD3244"/>
    <w:rsid w:val="00DD3256"/>
    <w:rsid w:val="00DD344C"/>
    <w:rsid w:val="00DD3493"/>
    <w:rsid w:val="00DD3DFF"/>
    <w:rsid w:val="00DD4536"/>
    <w:rsid w:val="00DD45F2"/>
    <w:rsid w:val="00DD48BB"/>
    <w:rsid w:val="00DD53CE"/>
    <w:rsid w:val="00DD58A0"/>
    <w:rsid w:val="00DD5C72"/>
    <w:rsid w:val="00DD5DEC"/>
    <w:rsid w:val="00DD5FB1"/>
    <w:rsid w:val="00DD6419"/>
    <w:rsid w:val="00DD6B0E"/>
    <w:rsid w:val="00DD6BE9"/>
    <w:rsid w:val="00DD6ED9"/>
    <w:rsid w:val="00DD72F5"/>
    <w:rsid w:val="00DD7521"/>
    <w:rsid w:val="00DE00B6"/>
    <w:rsid w:val="00DE045C"/>
    <w:rsid w:val="00DE07C4"/>
    <w:rsid w:val="00DE08CC"/>
    <w:rsid w:val="00DE15FD"/>
    <w:rsid w:val="00DE1617"/>
    <w:rsid w:val="00DE1C31"/>
    <w:rsid w:val="00DE1F39"/>
    <w:rsid w:val="00DE2596"/>
    <w:rsid w:val="00DE2605"/>
    <w:rsid w:val="00DE29B1"/>
    <w:rsid w:val="00DE2A9D"/>
    <w:rsid w:val="00DE2DF0"/>
    <w:rsid w:val="00DE31D3"/>
    <w:rsid w:val="00DE320C"/>
    <w:rsid w:val="00DE3579"/>
    <w:rsid w:val="00DE35F8"/>
    <w:rsid w:val="00DE37BB"/>
    <w:rsid w:val="00DE4065"/>
    <w:rsid w:val="00DE4078"/>
    <w:rsid w:val="00DE45C5"/>
    <w:rsid w:val="00DE4BDF"/>
    <w:rsid w:val="00DE5070"/>
    <w:rsid w:val="00DE5444"/>
    <w:rsid w:val="00DE59FE"/>
    <w:rsid w:val="00DE5A62"/>
    <w:rsid w:val="00DE5D8F"/>
    <w:rsid w:val="00DE5E0A"/>
    <w:rsid w:val="00DE5E2A"/>
    <w:rsid w:val="00DE5EF1"/>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14EF"/>
    <w:rsid w:val="00DF2075"/>
    <w:rsid w:val="00DF21D3"/>
    <w:rsid w:val="00DF23EE"/>
    <w:rsid w:val="00DF27D8"/>
    <w:rsid w:val="00DF27E4"/>
    <w:rsid w:val="00DF288B"/>
    <w:rsid w:val="00DF28FF"/>
    <w:rsid w:val="00DF2DFA"/>
    <w:rsid w:val="00DF32BA"/>
    <w:rsid w:val="00DF3A90"/>
    <w:rsid w:val="00DF3CB0"/>
    <w:rsid w:val="00DF4886"/>
    <w:rsid w:val="00DF48AB"/>
    <w:rsid w:val="00DF49D9"/>
    <w:rsid w:val="00DF4E71"/>
    <w:rsid w:val="00DF5209"/>
    <w:rsid w:val="00DF5328"/>
    <w:rsid w:val="00DF54BA"/>
    <w:rsid w:val="00DF54DA"/>
    <w:rsid w:val="00DF567D"/>
    <w:rsid w:val="00DF582A"/>
    <w:rsid w:val="00DF5956"/>
    <w:rsid w:val="00DF61FE"/>
    <w:rsid w:val="00DF6314"/>
    <w:rsid w:val="00DF63AF"/>
    <w:rsid w:val="00DF640D"/>
    <w:rsid w:val="00DF6B06"/>
    <w:rsid w:val="00DF70FA"/>
    <w:rsid w:val="00DF7187"/>
    <w:rsid w:val="00DF7589"/>
    <w:rsid w:val="00DF7CB0"/>
    <w:rsid w:val="00DF7CE7"/>
    <w:rsid w:val="00DF7F50"/>
    <w:rsid w:val="00E00D7F"/>
    <w:rsid w:val="00E01089"/>
    <w:rsid w:val="00E02C9A"/>
    <w:rsid w:val="00E02E7C"/>
    <w:rsid w:val="00E02ECF"/>
    <w:rsid w:val="00E02FBA"/>
    <w:rsid w:val="00E03610"/>
    <w:rsid w:val="00E03EFA"/>
    <w:rsid w:val="00E0487E"/>
    <w:rsid w:val="00E04E7C"/>
    <w:rsid w:val="00E04ED3"/>
    <w:rsid w:val="00E05112"/>
    <w:rsid w:val="00E053DD"/>
    <w:rsid w:val="00E056A4"/>
    <w:rsid w:val="00E05F5F"/>
    <w:rsid w:val="00E061BE"/>
    <w:rsid w:val="00E061FB"/>
    <w:rsid w:val="00E06299"/>
    <w:rsid w:val="00E067C1"/>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1950"/>
    <w:rsid w:val="00E120A4"/>
    <w:rsid w:val="00E12258"/>
    <w:rsid w:val="00E123F9"/>
    <w:rsid w:val="00E12516"/>
    <w:rsid w:val="00E129E6"/>
    <w:rsid w:val="00E12B6B"/>
    <w:rsid w:val="00E12E2E"/>
    <w:rsid w:val="00E133BF"/>
    <w:rsid w:val="00E13416"/>
    <w:rsid w:val="00E135BD"/>
    <w:rsid w:val="00E13FFA"/>
    <w:rsid w:val="00E145FE"/>
    <w:rsid w:val="00E147A3"/>
    <w:rsid w:val="00E14C70"/>
    <w:rsid w:val="00E14C8B"/>
    <w:rsid w:val="00E1578D"/>
    <w:rsid w:val="00E15953"/>
    <w:rsid w:val="00E15A2B"/>
    <w:rsid w:val="00E15D5B"/>
    <w:rsid w:val="00E1604B"/>
    <w:rsid w:val="00E16352"/>
    <w:rsid w:val="00E1636D"/>
    <w:rsid w:val="00E164E3"/>
    <w:rsid w:val="00E16D89"/>
    <w:rsid w:val="00E16D9E"/>
    <w:rsid w:val="00E177FF"/>
    <w:rsid w:val="00E1790A"/>
    <w:rsid w:val="00E17D97"/>
    <w:rsid w:val="00E20729"/>
    <w:rsid w:val="00E20E6B"/>
    <w:rsid w:val="00E20EC6"/>
    <w:rsid w:val="00E2183E"/>
    <w:rsid w:val="00E21C72"/>
    <w:rsid w:val="00E220FB"/>
    <w:rsid w:val="00E221BB"/>
    <w:rsid w:val="00E22C2C"/>
    <w:rsid w:val="00E22E82"/>
    <w:rsid w:val="00E22F6E"/>
    <w:rsid w:val="00E230FD"/>
    <w:rsid w:val="00E232EF"/>
    <w:rsid w:val="00E235D3"/>
    <w:rsid w:val="00E23973"/>
    <w:rsid w:val="00E241D1"/>
    <w:rsid w:val="00E2457D"/>
    <w:rsid w:val="00E248F7"/>
    <w:rsid w:val="00E24A23"/>
    <w:rsid w:val="00E24C6E"/>
    <w:rsid w:val="00E24DB4"/>
    <w:rsid w:val="00E24DBC"/>
    <w:rsid w:val="00E25080"/>
    <w:rsid w:val="00E2515C"/>
    <w:rsid w:val="00E25427"/>
    <w:rsid w:val="00E25A50"/>
    <w:rsid w:val="00E25AF0"/>
    <w:rsid w:val="00E25C80"/>
    <w:rsid w:val="00E25CCA"/>
    <w:rsid w:val="00E25F4F"/>
    <w:rsid w:val="00E2632F"/>
    <w:rsid w:val="00E263E6"/>
    <w:rsid w:val="00E2647F"/>
    <w:rsid w:val="00E264CC"/>
    <w:rsid w:val="00E268FF"/>
    <w:rsid w:val="00E26B08"/>
    <w:rsid w:val="00E26B54"/>
    <w:rsid w:val="00E272AD"/>
    <w:rsid w:val="00E27FDE"/>
    <w:rsid w:val="00E3014C"/>
    <w:rsid w:val="00E306C7"/>
    <w:rsid w:val="00E309DA"/>
    <w:rsid w:val="00E30E83"/>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00"/>
    <w:rsid w:val="00E35465"/>
    <w:rsid w:val="00E355C7"/>
    <w:rsid w:val="00E3582A"/>
    <w:rsid w:val="00E359D8"/>
    <w:rsid w:val="00E35C2F"/>
    <w:rsid w:val="00E3618A"/>
    <w:rsid w:val="00E369DA"/>
    <w:rsid w:val="00E36C13"/>
    <w:rsid w:val="00E36E19"/>
    <w:rsid w:val="00E36ED5"/>
    <w:rsid w:val="00E36F05"/>
    <w:rsid w:val="00E374DB"/>
    <w:rsid w:val="00E37695"/>
    <w:rsid w:val="00E37869"/>
    <w:rsid w:val="00E37E0D"/>
    <w:rsid w:val="00E37F8D"/>
    <w:rsid w:val="00E37FC9"/>
    <w:rsid w:val="00E4009F"/>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3BDD"/>
    <w:rsid w:val="00E4411A"/>
    <w:rsid w:val="00E442A0"/>
    <w:rsid w:val="00E443BD"/>
    <w:rsid w:val="00E44B53"/>
    <w:rsid w:val="00E45107"/>
    <w:rsid w:val="00E4521E"/>
    <w:rsid w:val="00E45244"/>
    <w:rsid w:val="00E45D95"/>
    <w:rsid w:val="00E4632B"/>
    <w:rsid w:val="00E463C6"/>
    <w:rsid w:val="00E46D9B"/>
    <w:rsid w:val="00E46E78"/>
    <w:rsid w:val="00E46EB1"/>
    <w:rsid w:val="00E46EB6"/>
    <w:rsid w:val="00E474A7"/>
    <w:rsid w:val="00E47B39"/>
    <w:rsid w:val="00E47D19"/>
    <w:rsid w:val="00E504E1"/>
    <w:rsid w:val="00E50501"/>
    <w:rsid w:val="00E50F32"/>
    <w:rsid w:val="00E50F93"/>
    <w:rsid w:val="00E5104D"/>
    <w:rsid w:val="00E51232"/>
    <w:rsid w:val="00E520C4"/>
    <w:rsid w:val="00E53611"/>
    <w:rsid w:val="00E53638"/>
    <w:rsid w:val="00E53734"/>
    <w:rsid w:val="00E539B0"/>
    <w:rsid w:val="00E53BC9"/>
    <w:rsid w:val="00E53C0D"/>
    <w:rsid w:val="00E53E6B"/>
    <w:rsid w:val="00E53F4E"/>
    <w:rsid w:val="00E53FE5"/>
    <w:rsid w:val="00E54298"/>
    <w:rsid w:val="00E5429A"/>
    <w:rsid w:val="00E54478"/>
    <w:rsid w:val="00E5452C"/>
    <w:rsid w:val="00E5462F"/>
    <w:rsid w:val="00E5464A"/>
    <w:rsid w:val="00E5466F"/>
    <w:rsid w:val="00E546E3"/>
    <w:rsid w:val="00E54704"/>
    <w:rsid w:val="00E54B4E"/>
    <w:rsid w:val="00E54D5C"/>
    <w:rsid w:val="00E5573E"/>
    <w:rsid w:val="00E5676D"/>
    <w:rsid w:val="00E5683B"/>
    <w:rsid w:val="00E569D6"/>
    <w:rsid w:val="00E56CFF"/>
    <w:rsid w:val="00E57063"/>
    <w:rsid w:val="00E57584"/>
    <w:rsid w:val="00E57E3C"/>
    <w:rsid w:val="00E60A64"/>
    <w:rsid w:val="00E60C00"/>
    <w:rsid w:val="00E60CEE"/>
    <w:rsid w:val="00E6136A"/>
    <w:rsid w:val="00E619AA"/>
    <w:rsid w:val="00E61B20"/>
    <w:rsid w:val="00E621C0"/>
    <w:rsid w:val="00E6229D"/>
    <w:rsid w:val="00E625BC"/>
    <w:rsid w:val="00E62732"/>
    <w:rsid w:val="00E62819"/>
    <w:rsid w:val="00E62E85"/>
    <w:rsid w:val="00E6387C"/>
    <w:rsid w:val="00E63DC5"/>
    <w:rsid w:val="00E63DFF"/>
    <w:rsid w:val="00E64083"/>
    <w:rsid w:val="00E64764"/>
    <w:rsid w:val="00E64ED2"/>
    <w:rsid w:val="00E65474"/>
    <w:rsid w:val="00E6563A"/>
    <w:rsid w:val="00E65766"/>
    <w:rsid w:val="00E65DCD"/>
    <w:rsid w:val="00E65E69"/>
    <w:rsid w:val="00E6644C"/>
    <w:rsid w:val="00E669C1"/>
    <w:rsid w:val="00E67138"/>
    <w:rsid w:val="00E67FC1"/>
    <w:rsid w:val="00E700C3"/>
    <w:rsid w:val="00E703CA"/>
    <w:rsid w:val="00E7069E"/>
    <w:rsid w:val="00E70A72"/>
    <w:rsid w:val="00E70D08"/>
    <w:rsid w:val="00E71523"/>
    <w:rsid w:val="00E715BF"/>
    <w:rsid w:val="00E71609"/>
    <w:rsid w:val="00E716FC"/>
    <w:rsid w:val="00E71B9A"/>
    <w:rsid w:val="00E71E47"/>
    <w:rsid w:val="00E7222A"/>
    <w:rsid w:val="00E72416"/>
    <w:rsid w:val="00E724F6"/>
    <w:rsid w:val="00E726B3"/>
    <w:rsid w:val="00E7277F"/>
    <w:rsid w:val="00E729FA"/>
    <w:rsid w:val="00E72FA7"/>
    <w:rsid w:val="00E731CC"/>
    <w:rsid w:val="00E73C3E"/>
    <w:rsid w:val="00E73CF1"/>
    <w:rsid w:val="00E73DAE"/>
    <w:rsid w:val="00E74B78"/>
    <w:rsid w:val="00E74D3A"/>
    <w:rsid w:val="00E74E43"/>
    <w:rsid w:val="00E74F5F"/>
    <w:rsid w:val="00E75055"/>
    <w:rsid w:val="00E75114"/>
    <w:rsid w:val="00E758C8"/>
    <w:rsid w:val="00E759AD"/>
    <w:rsid w:val="00E75BB4"/>
    <w:rsid w:val="00E764AA"/>
    <w:rsid w:val="00E76568"/>
    <w:rsid w:val="00E769EE"/>
    <w:rsid w:val="00E77691"/>
    <w:rsid w:val="00E778C9"/>
    <w:rsid w:val="00E77976"/>
    <w:rsid w:val="00E77B01"/>
    <w:rsid w:val="00E77DA1"/>
    <w:rsid w:val="00E77F1C"/>
    <w:rsid w:val="00E80598"/>
    <w:rsid w:val="00E80610"/>
    <w:rsid w:val="00E8082C"/>
    <w:rsid w:val="00E8090B"/>
    <w:rsid w:val="00E80F9A"/>
    <w:rsid w:val="00E8123E"/>
    <w:rsid w:val="00E8134B"/>
    <w:rsid w:val="00E81749"/>
    <w:rsid w:val="00E81859"/>
    <w:rsid w:val="00E81FBF"/>
    <w:rsid w:val="00E81FC8"/>
    <w:rsid w:val="00E82375"/>
    <w:rsid w:val="00E82468"/>
    <w:rsid w:val="00E82EC8"/>
    <w:rsid w:val="00E832ED"/>
    <w:rsid w:val="00E83F86"/>
    <w:rsid w:val="00E83F90"/>
    <w:rsid w:val="00E83FF6"/>
    <w:rsid w:val="00E84062"/>
    <w:rsid w:val="00E841D3"/>
    <w:rsid w:val="00E84A9B"/>
    <w:rsid w:val="00E84DCE"/>
    <w:rsid w:val="00E85082"/>
    <w:rsid w:val="00E8519A"/>
    <w:rsid w:val="00E853C6"/>
    <w:rsid w:val="00E854AF"/>
    <w:rsid w:val="00E85751"/>
    <w:rsid w:val="00E85AE1"/>
    <w:rsid w:val="00E85C8D"/>
    <w:rsid w:val="00E85FBE"/>
    <w:rsid w:val="00E8600B"/>
    <w:rsid w:val="00E863B8"/>
    <w:rsid w:val="00E86619"/>
    <w:rsid w:val="00E86735"/>
    <w:rsid w:val="00E86946"/>
    <w:rsid w:val="00E86BEF"/>
    <w:rsid w:val="00E871B2"/>
    <w:rsid w:val="00E871BC"/>
    <w:rsid w:val="00E87766"/>
    <w:rsid w:val="00E8792F"/>
    <w:rsid w:val="00E87B4A"/>
    <w:rsid w:val="00E87CB8"/>
    <w:rsid w:val="00E905E4"/>
    <w:rsid w:val="00E90C65"/>
    <w:rsid w:val="00E90DE4"/>
    <w:rsid w:val="00E90EE0"/>
    <w:rsid w:val="00E90FED"/>
    <w:rsid w:val="00E91093"/>
    <w:rsid w:val="00E918E2"/>
    <w:rsid w:val="00E919D4"/>
    <w:rsid w:val="00E91B8E"/>
    <w:rsid w:val="00E91D6F"/>
    <w:rsid w:val="00E92E3B"/>
    <w:rsid w:val="00E93552"/>
    <w:rsid w:val="00E936F9"/>
    <w:rsid w:val="00E937BA"/>
    <w:rsid w:val="00E939F0"/>
    <w:rsid w:val="00E93AA0"/>
    <w:rsid w:val="00E93D80"/>
    <w:rsid w:val="00E93E38"/>
    <w:rsid w:val="00E944F7"/>
    <w:rsid w:val="00E94740"/>
    <w:rsid w:val="00E94A5C"/>
    <w:rsid w:val="00E94DAB"/>
    <w:rsid w:val="00E95175"/>
    <w:rsid w:val="00E95912"/>
    <w:rsid w:val="00E95CE9"/>
    <w:rsid w:val="00E963AF"/>
    <w:rsid w:val="00E96808"/>
    <w:rsid w:val="00E969E8"/>
    <w:rsid w:val="00E96F3A"/>
    <w:rsid w:val="00E974EE"/>
    <w:rsid w:val="00E97793"/>
    <w:rsid w:val="00E97E39"/>
    <w:rsid w:val="00E97FC3"/>
    <w:rsid w:val="00EA0322"/>
    <w:rsid w:val="00EA0696"/>
    <w:rsid w:val="00EA133B"/>
    <w:rsid w:val="00EA1879"/>
    <w:rsid w:val="00EA19BD"/>
    <w:rsid w:val="00EA209B"/>
    <w:rsid w:val="00EA20C8"/>
    <w:rsid w:val="00EA20FA"/>
    <w:rsid w:val="00EA23F0"/>
    <w:rsid w:val="00EA2807"/>
    <w:rsid w:val="00EA282A"/>
    <w:rsid w:val="00EA2A60"/>
    <w:rsid w:val="00EA2D45"/>
    <w:rsid w:val="00EA2E62"/>
    <w:rsid w:val="00EA3BEE"/>
    <w:rsid w:val="00EA3E4B"/>
    <w:rsid w:val="00EA425C"/>
    <w:rsid w:val="00EA428A"/>
    <w:rsid w:val="00EA46D5"/>
    <w:rsid w:val="00EA5288"/>
    <w:rsid w:val="00EA5D46"/>
    <w:rsid w:val="00EA5DA9"/>
    <w:rsid w:val="00EA5F5C"/>
    <w:rsid w:val="00EA60CB"/>
    <w:rsid w:val="00EA63C3"/>
    <w:rsid w:val="00EA63DA"/>
    <w:rsid w:val="00EA6433"/>
    <w:rsid w:val="00EA6902"/>
    <w:rsid w:val="00EA7154"/>
    <w:rsid w:val="00EA7BC8"/>
    <w:rsid w:val="00EA7CEE"/>
    <w:rsid w:val="00EA7EB3"/>
    <w:rsid w:val="00EB01B1"/>
    <w:rsid w:val="00EB0485"/>
    <w:rsid w:val="00EB0663"/>
    <w:rsid w:val="00EB1094"/>
    <w:rsid w:val="00EB12DB"/>
    <w:rsid w:val="00EB14CA"/>
    <w:rsid w:val="00EB193D"/>
    <w:rsid w:val="00EB1C97"/>
    <w:rsid w:val="00EB20E6"/>
    <w:rsid w:val="00EB24D7"/>
    <w:rsid w:val="00EB2588"/>
    <w:rsid w:val="00EB269A"/>
    <w:rsid w:val="00EB2941"/>
    <w:rsid w:val="00EB29DC"/>
    <w:rsid w:val="00EB2A9E"/>
    <w:rsid w:val="00EB2BBE"/>
    <w:rsid w:val="00EB31A1"/>
    <w:rsid w:val="00EB34C5"/>
    <w:rsid w:val="00EB397A"/>
    <w:rsid w:val="00EB3F1A"/>
    <w:rsid w:val="00EB456C"/>
    <w:rsid w:val="00EB46FB"/>
    <w:rsid w:val="00EB475E"/>
    <w:rsid w:val="00EB4D63"/>
    <w:rsid w:val="00EB4ED4"/>
    <w:rsid w:val="00EB5250"/>
    <w:rsid w:val="00EB54D5"/>
    <w:rsid w:val="00EB5788"/>
    <w:rsid w:val="00EB5B9C"/>
    <w:rsid w:val="00EB6631"/>
    <w:rsid w:val="00EB67A4"/>
    <w:rsid w:val="00EB6835"/>
    <w:rsid w:val="00EB6927"/>
    <w:rsid w:val="00EB6A25"/>
    <w:rsid w:val="00EB6B14"/>
    <w:rsid w:val="00EB7250"/>
    <w:rsid w:val="00EB7600"/>
    <w:rsid w:val="00EB7FD7"/>
    <w:rsid w:val="00EC01B9"/>
    <w:rsid w:val="00EC023C"/>
    <w:rsid w:val="00EC0248"/>
    <w:rsid w:val="00EC0251"/>
    <w:rsid w:val="00EC069E"/>
    <w:rsid w:val="00EC0A96"/>
    <w:rsid w:val="00EC0EC8"/>
    <w:rsid w:val="00EC11A0"/>
    <w:rsid w:val="00EC15AC"/>
    <w:rsid w:val="00EC1B67"/>
    <w:rsid w:val="00EC1DEB"/>
    <w:rsid w:val="00EC1F39"/>
    <w:rsid w:val="00EC1F5A"/>
    <w:rsid w:val="00EC2184"/>
    <w:rsid w:val="00EC26DD"/>
    <w:rsid w:val="00EC2D54"/>
    <w:rsid w:val="00EC2FFF"/>
    <w:rsid w:val="00EC3024"/>
    <w:rsid w:val="00EC3042"/>
    <w:rsid w:val="00EC3259"/>
    <w:rsid w:val="00EC3388"/>
    <w:rsid w:val="00EC351C"/>
    <w:rsid w:val="00EC3F30"/>
    <w:rsid w:val="00EC46CE"/>
    <w:rsid w:val="00EC4ED1"/>
    <w:rsid w:val="00EC513A"/>
    <w:rsid w:val="00EC5418"/>
    <w:rsid w:val="00EC5527"/>
    <w:rsid w:val="00EC58B2"/>
    <w:rsid w:val="00EC5C3E"/>
    <w:rsid w:val="00EC5E44"/>
    <w:rsid w:val="00EC5E68"/>
    <w:rsid w:val="00EC6B09"/>
    <w:rsid w:val="00EC6BBD"/>
    <w:rsid w:val="00EC6DA0"/>
    <w:rsid w:val="00EC6FD8"/>
    <w:rsid w:val="00EC7578"/>
    <w:rsid w:val="00EC79D0"/>
    <w:rsid w:val="00EC7ABB"/>
    <w:rsid w:val="00ED011C"/>
    <w:rsid w:val="00ED0D1C"/>
    <w:rsid w:val="00ED1290"/>
    <w:rsid w:val="00ED15CD"/>
    <w:rsid w:val="00ED1E0A"/>
    <w:rsid w:val="00ED2B08"/>
    <w:rsid w:val="00ED389E"/>
    <w:rsid w:val="00ED3A0C"/>
    <w:rsid w:val="00ED3B21"/>
    <w:rsid w:val="00ED3F0C"/>
    <w:rsid w:val="00ED4295"/>
    <w:rsid w:val="00ED4407"/>
    <w:rsid w:val="00ED4A36"/>
    <w:rsid w:val="00ED4B78"/>
    <w:rsid w:val="00ED4C79"/>
    <w:rsid w:val="00ED4CB6"/>
    <w:rsid w:val="00ED4ED0"/>
    <w:rsid w:val="00ED50CF"/>
    <w:rsid w:val="00ED57D7"/>
    <w:rsid w:val="00ED5843"/>
    <w:rsid w:val="00ED5A1A"/>
    <w:rsid w:val="00ED5B49"/>
    <w:rsid w:val="00ED5D0C"/>
    <w:rsid w:val="00ED60D4"/>
    <w:rsid w:val="00ED7164"/>
    <w:rsid w:val="00ED77FC"/>
    <w:rsid w:val="00ED7B02"/>
    <w:rsid w:val="00ED7D73"/>
    <w:rsid w:val="00ED7D7F"/>
    <w:rsid w:val="00ED7E78"/>
    <w:rsid w:val="00EE0179"/>
    <w:rsid w:val="00EE0227"/>
    <w:rsid w:val="00EE04D0"/>
    <w:rsid w:val="00EE0C41"/>
    <w:rsid w:val="00EE1061"/>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83"/>
    <w:rsid w:val="00EE4FA2"/>
    <w:rsid w:val="00EE5611"/>
    <w:rsid w:val="00EE580C"/>
    <w:rsid w:val="00EE5CF0"/>
    <w:rsid w:val="00EE5EA5"/>
    <w:rsid w:val="00EE5F97"/>
    <w:rsid w:val="00EE65A6"/>
    <w:rsid w:val="00EE6A06"/>
    <w:rsid w:val="00EE6B52"/>
    <w:rsid w:val="00EE70FC"/>
    <w:rsid w:val="00EE756D"/>
    <w:rsid w:val="00EE7907"/>
    <w:rsid w:val="00EE7AD8"/>
    <w:rsid w:val="00EE7D62"/>
    <w:rsid w:val="00EE7E1A"/>
    <w:rsid w:val="00EE7E37"/>
    <w:rsid w:val="00EE7F8C"/>
    <w:rsid w:val="00EF0344"/>
    <w:rsid w:val="00EF0491"/>
    <w:rsid w:val="00EF0683"/>
    <w:rsid w:val="00EF0B42"/>
    <w:rsid w:val="00EF0F46"/>
    <w:rsid w:val="00EF0F50"/>
    <w:rsid w:val="00EF1784"/>
    <w:rsid w:val="00EF1F3A"/>
    <w:rsid w:val="00EF226A"/>
    <w:rsid w:val="00EF237A"/>
    <w:rsid w:val="00EF2794"/>
    <w:rsid w:val="00EF2963"/>
    <w:rsid w:val="00EF2AC8"/>
    <w:rsid w:val="00EF3266"/>
    <w:rsid w:val="00EF39A3"/>
    <w:rsid w:val="00EF4323"/>
    <w:rsid w:val="00EF4362"/>
    <w:rsid w:val="00EF4804"/>
    <w:rsid w:val="00EF4D4D"/>
    <w:rsid w:val="00EF4FF1"/>
    <w:rsid w:val="00EF56DF"/>
    <w:rsid w:val="00EF62B4"/>
    <w:rsid w:val="00EF64AF"/>
    <w:rsid w:val="00EF6BF4"/>
    <w:rsid w:val="00EF6FE8"/>
    <w:rsid w:val="00EF7926"/>
    <w:rsid w:val="00EF7CA3"/>
    <w:rsid w:val="00EF7EC7"/>
    <w:rsid w:val="00EF7F56"/>
    <w:rsid w:val="00F0004A"/>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103"/>
    <w:rsid w:val="00F06A51"/>
    <w:rsid w:val="00F0700C"/>
    <w:rsid w:val="00F07499"/>
    <w:rsid w:val="00F07AF3"/>
    <w:rsid w:val="00F07E22"/>
    <w:rsid w:val="00F07F9C"/>
    <w:rsid w:val="00F10128"/>
    <w:rsid w:val="00F10A1F"/>
    <w:rsid w:val="00F10AEC"/>
    <w:rsid w:val="00F10B4F"/>
    <w:rsid w:val="00F10ED7"/>
    <w:rsid w:val="00F114D2"/>
    <w:rsid w:val="00F11546"/>
    <w:rsid w:val="00F11F21"/>
    <w:rsid w:val="00F12B94"/>
    <w:rsid w:val="00F12CA1"/>
    <w:rsid w:val="00F132E6"/>
    <w:rsid w:val="00F1348A"/>
    <w:rsid w:val="00F13AC2"/>
    <w:rsid w:val="00F13CE3"/>
    <w:rsid w:val="00F140AD"/>
    <w:rsid w:val="00F1418E"/>
    <w:rsid w:val="00F146E0"/>
    <w:rsid w:val="00F14777"/>
    <w:rsid w:val="00F14A31"/>
    <w:rsid w:val="00F14C2D"/>
    <w:rsid w:val="00F14C67"/>
    <w:rsid w:val="00F15DE8"/>
    <w:rsid w:val="00F16309"/>
    <w:rsid w:val="00F1678A"/>
    <w:rsid w:val="00F16A52"/>
    <w:rsid w:val="00F17419"/>
    <w:rsid w:val="00F17901"/>
    <w:rsid w:val="00F179EE"/>
    <w:rsid w:val="00F17FDD"/>
    <w:rsid w:val="00F200D9"/>
    <w:rsid w:val="00F20315"/>
    <w:rsid w:val="00F20513"/>
    <w:rsid w:val="00F20643"/>
    <w:rsid w:val="00F208D8"/>
    <w:rsid w:val="00F20B73"/>
    <w:rsid w:val="00F212E3"/>
    <w:rsid w:val="00F21408"/>
    <w:rsid w:val="00F214F3"/>
    <w:rsid w:val="00F21A1F"/>
    <w:rsid w:val="00F21A55"/>
    <w:rsid w:val="00F21C64"/>
    <w:rsid w:val="00F2211F"/>
    <w:rsid w:val="00F22491"/>
    <w:rsid w:val="00F226D7"/>
    <w:rsid w:val="00F22CCE"/>
    <w:rsid w:val="00F23048"/>
    <w:rsid w:val="00F230BF"/>
    <w:rsid w:val="00F23733"/>
    <w:rsid w:val="00F23AA8"/>
    <w:rsid w:val="00F24021"/>
    <w:rsid w:val="00F242FE"/>
    <w:rsid w:val="00F24BB9"/>
    <w:rsid w:val="00F24CFF"/>
    <w:rsid w:val="00F25515"/>
    <w:rsid w:val="00F25697"/>
    <w:rsid w:val="00F262DB"/>
    <w:rsid w:val="00F263CC"/>
    <w:rsid w:val="00F26B5E"/>
    <w:rsid w:val="00F26FF8"/>
    <w:rsid w:val="00F270C1"/>
    <w:rsid w:val="00F27999"/>
    <w:rsid w:val="00F2799F"/>
    <w:rsid w:val="00F27A2E"/>
    <w:rsid w:val="00F27B29"/>
    <w:rsid w:val="00F30546"/>
    <w:rsid w:val="00F30EE1"/>
    <w:rsid w:val="00F31330"/>
    <w:rsid w:val="00F317BD"/>
    <w:rsid w:val="00F31ABD"/>
    <w:rsid w:val="00F31DC3"/>
    <w:rsid w:val="00F321BE"/>
    <w:rsid w:val="00F32306"/>
    <w:rsid w:val="00F32536"/>
    <w:rsid w:val="00F32560"/>
    <w:rsid w:val="00F32913"/>
    <w:rsid w:val="00F33EF1"/>
    <w:rsid w:val="00F3402C"/>
    <w:rsid w:val="00F340D7"/>
    <w:rsid w:val="00F344C7"/>
    <w:rsid w:val="00F34B7C"/>
    <w:rsid w:val="00F34E7B"/>
    <w:rsid w:val="00F350ED"/>
    <w:rsid w:val="00F3548A"/>
    <w:rsid w:val="00F3556C"/>
    <w:rsid w:val="00F3558B"/>
    <w:rsid w:val="00F3569F"/>
    <w:rsid w:val="00F35817"/>
    <w:rsid w:val="00F35860"/>
    <w:rsid w:val="00F35FE0"/>
    <w:rsid w:val="00F36132"/>
    <w:rsid w:val="00F362D2"/>
    <w:rsid w:val="00F36835"/>
    <w:rsid w:val="00F368BD"/>
    <w:rsid w:val="00F36A41"/>
    <w:rsid w:val="00F36B4E"/>
    <w:rsid w:val="00F36BC0"/>
    <w:rsid w:val="00F378E1"/>
    <w:rsid w:val="00F37B5C"/>
    <w:rsid w:val="00F400C8"/>
    <w:rsid w:val="00F402AE"/>
    <w:rsid w:val="00F40526"/>
    <w:rsid w:val="00F40A1F"/>
    <w:rsid w:val="00F40CBC"/>
    <w:rsid w:val="00F40DC2"/>
    <w:rsid w:val="00F40FFB"/>
    <w:rsid w:val="00F41010"/>
    <w:rsid w:val="00F411D2"/>
    <w:rsid w:val="00F4135B"/>
    <w:rsid w:val="00F4137D"/>
    <w:rsid w:val="00F4152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11C8"/>
    <w:rsid w:val="00F51501"/>
    <w:rsid w:val="00F519D5"/>
    <w:rsid w:val="00F52311"/>
    <w:rsid w:val="00F52440"/>
    <w:rsid w:val="00F5257A"/>
    <w:rsid w:val="00F525FC"/>
    <w:rsid w:val="00F52620"/>
    <w:rsid w:val="00F52AD3"/>
    <w:rsid w:val="00F52B12"/>
    <w:rsid w:val="00F52DCC"/>
    <w:rsid w:val="00F5303C"/>
    <w:rsid w:val="00F531CC"/>
    <w:rsid w:val="00F531F9"/>
    <w:rsid w:val="00F532EA"/>
    <w:rsid w:val="00F53476"/>
    <w:rsid w:val="00F53634"/>
    <w:rsid w:val="00F53B0E"/>
    <w:rsid w:val="00F53E86"/>
    <w:rsid w:val="00F53EE1"/>
    <w:rsid w:val="00F542A4"/>
    <w:rsid w:val="00F54A10"/>
    <w:rsid w:val="00F54DDD"/>
    <w:rsid w:val="00F55663"/>
    <w:rsid w:val="00F558E8"/>
    <w:rsid w:val="00F55B4D"/>
    <w:rsid w:val="00F55D9C"/>
    <w:rsid w:val="00F56311"/>
    <w:rsid w:val="00F5636D"/>
    <w:rsid w:val="00F5708E"/>
    <w:rsid w:val="00F570AA"/>
    <w:rsid w:val="00F5747C"/>
    <w:rsid w:val="00F578CA"/>
    <w:rsid w:val="00F57F04"/>
    <w:rsid w:val="00F60158"/>
    <w:rsid w:val="00F602E2"/>
    <w:rsid w:val="00F603AA"/>
    <w:rsid w:val="00F608B0"/>
    <w:rsid w:val="00F6096A"/>
    <w:rsid w:val="00F60BE5"/>
    <w:rsid w:val="00F60C69"/>
    <w:rsid w:val="00F60C7B"/>
    <w:rsid w:val="00F60E4D"/>
    <w:rsid w:val="00F612A4"/>
    <w:rsid w:val="00F614F0"/>
    <w:rsid w:val="00F61556"/>
    <w:rsid w:val="00F61671"/>
    <w:rsid w:val="00F6195B"/>
    <w:rsid w:val="00F61D18"/>
    <w:rsid w:val="00F61D39"/>
    <w:rsid w:val="00F61DBB"/>
    <w:rsid w:val="00F61F55"/>
    <w:rsid w:val="00F622B1"/>
    <w:rsid w:val="00F626F4"/>
    <w:rsid w:val="00F62C25"/>
    <w:rsid w:val="00F62EC7"/>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5DC7"/>
    <w:rsid w:val="00F66344"/>
    <w:rsid w:val="00F663B3"/>
    <w:rsid w:val="00F667C2"/>
    <w:rsid w:val="00F668E0"/>
    <w:rsid w:val="00F66E56"/>
    <w:rsid w:val="00F67120"/>
    <w:rsid w:val="00F6743D"/>
    <w:rsid w:val="00F67569"/>
    <w:rsid w:val="00F67663"/>
    <w:rsid w:val="00F67B11"/>
    <w:rsid w:val="00F70761"/>
    <w:rsid w:val="00F70870"/>
    <w:rsid w:val="00F717E9"/>
    <w:rsid w:val="00F71B7F"/>
    <w:rsid w:val="00F71BBD"/>
    <w:rsid w:val="00F725B9"/>
    <w:rsid w:val="00F72616"/>
    <w:rsid w:val="00F72761"/>
    <w:rsid w:val="00F72877"/>
    <w:rsid w:val="00F72FF7"/>
    <w:rsid w:val="00F73119"/>
    <w:rsid w:val="00F73128"/>
    <w:rsid w:val="00F731E1"/>
    <w:rsid w:val="00F7326C"/>
    <w:rsid w:val="00F74288"/>
    <w:rsid w:val="00F74347"/>
    <w:rsid w:val="00F744AB"/>
    <w:rsid w:val="00F746FD"/>
    <w:rsid w:val="00F74BF8"/>
    <w:rsid w:val="00F74EC7"/>
    <w:rsid w:val="00F75231"/>
    <w:rsid w:val="00F75C1C"/>
    <w:rsid w:val="00F75E4C"/>
    <w:rsid w:val="00F760F2"/>
    <w:rsid w:val="00F76101"/>
    <w:rsid w:val="00F76A17"/>
    <w:rsid w:val="00F76B9F"/>
    <w:rsid w:val="00F76C6A"/>
    <w:rsid w:val="00F772DF"/>
    <w:rsid w:val="00F775D8"/>
    <w:rsid w:val="00F77A5B"/>
    <w:rsid w:val="00F77A6E"/>
    <w:rsid w:val="00F77EDD"/>
    <w:rsid w:val="00F77F7B"/>
    <w:rsid w:val="00F8064A"/>
    <w:rsid w:val="00F8097F"/>
    <w:rsid w:val="00F80A1C"/>
    <w:rsid w:val="00F80BB1"/>
    <w:rsid w:val="00F80BBB"/>
    <w:rsid w:val="00F81022"/>
    <w:rsid w:val="00F81A11"/>
    <w:rsid w:val="00F81A9D"/>
    <w:rsid w:val="00F81DD3"/>
    <w:rsid w:val="00F82317"/>
    <w:rsid w:val="00F82D71"/>
    <w:rsid w:val="00F83074"/>
    <w:rsid w:val="00F83BF7"/>
    <w:rsid w:val="00F83D11"/>
    <w:rsid w:val="00F841CC"/>
    <w:rsid w:val="00F84440"/>
    <w:rsid w:val="00F84A34"/>
    <w:rsid w:val="00F84B62"/>
    <w:rsid w:val="00F84EDC"/>
    <w:rsid w:val="00F851AF"/>
    <w:rsid w:val="00F8542D"/>
    <w:rsid w:val="00F856FD"/>
    <w:rsid w:val="00F859B7"/>
    <w:rsid w:val="00F85BC2"/>
    <w:rsid w:val="00F85CE5"/>
    <w:rsid w:val="00F86017"/>
    <w:rsid w:val="00F861FF"/>
    <w:rsid w:val="00F86325"/>
    <w:rsid w:val="00F86360"/>
    <w:rsid w:val="00F8638D"/>
    <w:rsid w:val="00F8693E"/>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CE"/>
    <w:rsid w:val="00F93D5C"/>
    <w:rsid w:val="00F93E6C"/>
    <w:rsid w:val="00F947BC"/>
    <w:rsid w:val="00F94C72"/>
    <w:rsid w:val="00F94C88"/>
    <w:rsid w:val="00F9515F"/>
    <w:rsid w:val="00F9574C"/>
    <w:rsid w:val="00F959A8"/>
    <w:rsid w:val="00F959DC"/>
    <w:rsid w:val="00F95EEF"/>
    <w:rsid w:val="00F9627B"/>
    <w:rsid w:val="00F96BA4"/>
    <w:rsid w:val="00F96BD3"/>
    <w:rsid w:val="00F96E4D"/>
    <w:rsid w:val="00F96EE4"/>
    <w:rsid w:val="00F972F4"/>
    <w:rsid w:val="00F97833"/>
    <w:rsid w:val="00F97878"/>
    <w:rsid w:val="00F978CA"/>
    <w:rsid w:val="00F97B53"/>
    <w:rsid w:val="00F97CBD"/>
    <w:rsid w:val="00F97D23"/>
    <w:rsid w:val="00F97F1C"/>
    <w:rsid w:val="00FA0319"/>
    <w:rsid w:val="00FA05A5"/>
    <w:rsid w:val="00FA06E7"/>
    <w:rsid w:val="00FA0E49"/>
    <w:rsid w:val="00FA11B1"/>
    <w:rsid w:val="00FA1BAF"/>
    <w:rsid w:val="00FA1EDC"/>
    <w:rsid w:val="00FA2978"/>
    <w:rsid w:val="00FA363B"/>
    <w:rsid w:val="00FA3804"/>
    <w:rsid w:val="00FA3A5E"/>
    <w:rsid w:val="00FA4283"/>
    <w:rsid w:val="00FA4BDD"/>
    <w:rsid w:val="00FA4E03"/>
    <w:rsid w:val="00FA52A2"/>
    <w:rsid w:val="00FA5334"/>
    <w:rsid w:val="00FA5623"/>
    <w:rsid w:val="00FA5DE3"/>
    <w:rsid w:val="00FA5EE6"/>
    <w:rsid w:val="00FA5F92"/>
    <w:rsid w:val="00FA6087"/>
    <w:rsid w:val="00FA611C"/>
    <w:rsid w:val="00FA68E8"/>
    <w:rsid w:val="00FA6D4E"/>
    <w:rsid w:val="00FA737D"/>
    <w:rsid w:val="00FA75C5"/>
    <w:rsid w:val="00FA7ED4"/>
    <w:rsid w:val="00FB001A"/>
    <w:rsid w:val="00FB05BD"/>
    <w:rsid w:val="00FB05EB"/>
    <w:rsid w:val="00FB0D36"/>
    <w:rsid w:val="00FB0DAA"/>
    <w:rsid w:val="00FB0FDA"/>
    <w:rsid w:val="00FB1221"/>
    <w:rsid w:val="00FB12FE"/>
    <w:rsid w:val="00FB1634"/>
    <w:rsid w:val="00FB167D"/>
    <w:rsid w:val="00FB190D"/>
    <w:rsid w:val="00FB1D8E"/>
    <w:rsid w:val="00FB27CF"/>
    <w:rsid w:val="00FB2888"/>
    <w:rsid w:val="00FB2F03"/>
    <w:rsid w:val="00FB31C5"/>
    <w:rsid w:val="00FB31CD"/>
    <w:rsid w:val="00FB39A7"/>
    <w:rsid w:val="00FB3BFC"/>
    <w:rsid w:val="00FB3C2C"/>
    <w:rsid w:val="00FB3C52"/>
    <w:rsid w:val="00FB40D8"/>
    <w:rsid w:val="00FB43DD"/>
    <w:rsid w:val="00FB451F"/>
    <w:rsid w:val="00FB4991"/>
    <w:rsid w:val="00FB4B75"/>
    <w:rsid w:val="00FB4B8D"/>
    <w:rsid w:val="00FB503C"/>
    <w:rsid w:val="00FB5BB3"/>
    <w:rsid w:val="00FB6389"/>
    <w:rsid w:val="00FB6422"/>
    <w:rsid w:val="00FB650A"/>
    <w:rsid w:val="00FB69DA"/>
    <w:rsid w:val="00FB6A74"/>
    <w:rsid w:val="00FB6AA5"/>
    <w:rsid w:val="00FB6B3E"/>
    <w:rsid w:val="00FB6FCB"/>
    <w:rsid w:val="00FB7059"/>
    <w:rsid w:val="00FB731D"/>
    <w:rsid w:val="00FB78EE"/>
    <w:rsid w:val="00FB7965"/>
    <w:rsid w:val="00FB79C6"/>
    <w:rsid w:val="00FB7C93"/>
    <w:rsid w:val="00FC0094"/>
    <w:rsid w:val="00FC02D2"/>
    <w:rsid w:val="00FC08DC"/>
    <w:rsid w:val="00FC0CEE"/>
    <w:rsid w:val="00FC0D47"/>
    <w:rsid w:val="00FC1925"/>
    <w:rsid w:val="00FC1C7B"/>
    <w:rsid w:val="00FC20FF"/>
    <w:rsid w:val="00FC241A"/>
    <w:rsid w:val="00FC259C"/>
    <w:rsid w:val="00FC2977"/>
    <w:rsid w:val="00FC2A39"/>
    <w:rsid w:val="00FC2BA6"/>
    <w:rsid w:val="00FC2CC3"/>
    <w:rsid w:val="00FC33B1"/>
    <w:rsid w:val="00FC3491"/>
    <w:rsid w:val="00FC3551"/>
    <w:rsid w:val="00FC3D06"/>
    <w:rsid w:val="00FC3E10"/>
    <w:rsid w:val="00FC3ED9"/>
    <w:rsid w:val="00FC424A"/>
    <w:rsid w:val="00FC458C"/>
    <w:rsid w:val="00FC4853"/>
    <w:rsid w:val="00FC48DC"/>
    <w:rsid w:val="00FC498D"/>
    <w:rsid w:val="00FC4C29"/>
    <w:rsid w:val="00FC5D4D"/>
    <w:rsid w:val="00FC69EE"/>
    <w:rsid w:val="00FC6A67"/>
    <w:rsid w:val="00FC6AB9"/>
    <w:rsid w:val="00FC7168"/>
    <w:rsid w:val="00FC7C56"/>
    <w:rsid w:val="00FC7DA3"/>
    <w:rsid w:val="00FD0197"/>
    <w:rsid w:val="00FD032A"/>
    <w:rsid w:val="00FD060D"/>
    <w:rsid w:val="00FD0ACC"/>
    <w:rsid w:val="00FD108C"/>
    <w:rsid w:val="00FD11C1"/>
    <w:rsid w:val="00FD131B"/>
    <w:rsid w:val="00FD1419"/>
    <w:rsid w:val="00FD1463"/>
    <w:rsid w:val="00FD150F"/>
    <w:rsid w:val="00FD17D8"/>
    <w:rsid w:val="00FD1F10"/>
    <w:rsid w:val="00FD21D4"/>
    <w:rsid w:val="00FD25DD"/>
    <w:rsid w:val="00FD272B"/>
    <w:rsid w:val="00FD300E"/>
    <w:rsid w:val="00FD327C"/>
    <w:rsid w:val="00FD375C"/>
    <w:rsid w:val="00FD3DFF"/>
    <w:rsid w:val="00FD49B8"/>
    <w:rsid w:val="00FD4D03"/>
    <w:rsid w:val="00FD5157"/>
    <w:rsid w:val="00FD57B8"/>
    <w:rsid w:val="00FD58F1"/>
    <w:rsid w:val="00FD5A87"/>
    <w:rsid w:val="00FD5C20"/>
    <w:rsid w:val="00FD6A7E"/>
    <w:rsid w:val="00FD70AB"/>
    <w:rsid w:val="00FD71ED"/>
    <w:rsid w:val="00FD723F"/>
    <w:rsid w:val="00FD7293"/>
    <w:rsid w:val="00FD7D2B"/>
    <w:rsid w:val="00FD7EA7"/>
    <w:rsid w:val="00FE0346"/>
    <w:rsid w:val="00FE0BC6"/>
    <w:rsid w:val="00FE1360"/>
    <w:rsid w:val="00FE14DA"/>
    <w:rsid w:val="00FE1F82"/>
    <w:rsid w:val="00FE2233"/>
    <w:rsid w:val="00FE22B0"/>
    <w:rsid w:val="00FE289B"/>
    <w:rsid w:val="00FE28BE"/>
    <w:rsid w:val="00FE2A51"/>
    <w:rsid w:val="00FE2B97"/>
    <w:rsid w:val="00FE2FCB"/>
    <w:rsid w:val="00FE32F0"/>
    <w:rsid w:val="00FE3620"/>
    <w:rsid w:val="00FE37FC"/>
    <w:rsid w:val="00FE3D2E"/>
    <w:rsid w:val="00FE49EA"/>
    <w:rsid w:val="00FE532D"/>
    <w:rsid w:val="00FE587F"/>
    <w:rsid w:val="00FE5885"/>
    <w:rsid w:val="00FE5908"/>
    <w:rsid w:val="00FE5DB6"/>
    <w:rsid w:val="00FE6228"/>
    <w:rsid w:val="00FE6457"/>
    <w:rsid w:val="00FE6463"/>
    <w:rsid w:val="00FE6C3D"/>
    <w:rsid w:val="00FE6D98"/>
    <w:rsid w:val="00FE7250"/>
    <w:rsid w:val="00FE73A2"/>
    <w:rsid w:val="00FE778F"/>
    <w:rsid w:val="00FE7917"/>
    <w:rsid w:val="00FE7D5D"/>
    <w:rsid w:val="00FE7D78"/>
    <w:rsid w:val="00FF0099"/>
    <w:rsid w:val="00FF0785"/>
    <w:rsid w:val="00FF07A5"/>
    <w:rsid w:val="00FF0CFE"/>
    <w:rsid w:val="00FF1283"/>
    <w:rsid w:val="00FF1AB9"/>
    <w:rsid w:val="00FF1AF7"/>
    <w:rsid w:val="00FF1C3E"/>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7D5"/>
    <w:rsid w:val="00FF58CD"/>
    <w:rsid w:val="00FF5EFD"/>
    <w:rsid w:val="00FF61F9"/>
    <w:rsid w:val="00FF68C1"/>
    <w:rsid w:val="00FF6D60"/>
    <w:rsid w:val="00FF6E5A"/>
    <w:rsid w:val="00FF7A87"/>
    <w:rsid w:val="00FF7C56"/>
    <w:rsid w:val="00FF7DED"/>
    <w:rsid w:val="00FF7E45"/>
    <w:rsid w:val="011F12D4"/>
    <w:rsid w:val="01E95A58"/>
    <w:rsid w:val="02C44871"/>
    <w:rsid w:val="04654FBC"/>
    <w:rsid w:val="04A31C69"/>
    <w:rsid w:val="04A456DA"/>
    <w:rsid w:val="05D91DFD"/>
    <w:rsid w:val="06714259"/>
    <w:rsid w:val="06991905"/>
    <w:rsid w:val="075E0F15"/>
    <w:rsid w:val="0A4F1E86"/>
    <w:rsid w:val="0A563060"/>
    <w:rsid w:val="0A8D71B4"/>
    <w:rsid w:val="0A8F45D9"/>
    <w:rsid w:val="0C347BAA"/>
    <w:rsid w:val="0D676512"/>
    <w:rsid w:val="110F5728"/>
    <w:rsid w:val="12277918"/>
    <w:rsid w:val="123E5F70"/>
    <w:rsid w:val="152C6660"/>
    <w:rsid w:val="17FD5ED4"/>
    <w:rsid w:val="1CC06E68"/>
    <w:rsid w:val="1D311180"/>
    <w:rsid w:val="1D403F50"/>
    <w:rsid w:val="1E3234CD"/>
    <w:rsid w:val="1E5267EA"/>
    <w:rsid w:val="1EEE2841"/>
    <w:rsid w:val="1FE53362"/>
    <w:rsid w:val="21264D6D"/>
    <w:rsid w:val="21984AC5"/>
    <w:rsid w:val="21EF4DDE"/>
    <w:rsid w:val="222D3462"/>
    <w:rsid w:val="234B2C4E"/>
    <w:rsid w:val="2476249F"/>
    <w:rsid w:val="24BA6D64"/>
    <w:rsid w:val="24D13813"/>
    <w:rsid w:val="2925381A"/>
    <w:rsid w:val="29AE4672"/>
    <w:rsid w:val="29D05F38"/>
    <w:rsid w:val="2D432AA0"/>
    <w:rsid w:val="2DF2303F"/>
    <w:rsid w:val="2E192F46"/>
    <w:rsid w:val="2F3A63F6"/>
    <w:rsid w:val="2FD84287"/>
    <w:rsid w:val="303A0A24"/>
    <w:rsid w:val="30473ADA"/>
    <w:rsid w:val="307E0D44"/>
    <w:rsid w:val="315A07EA"/>
    <w:rsid w:val="31E51769"/>
    <w:rsid w:val="32930568"/>
    <w:rsid w:val="32B80C47"/>
    <w:rsid w:val="343F1381"/>
    <w:rsid w:val="34A36462"/>
    <w:rsid w:val="36657792"/>
    <w:rsid w:val="37B3701C"/>
    <w:rsid w:val="38DE3088"/>
    <w:rsid w:val="39054DA2"/>
    <w:rsid w:val="3A0460D9"/>
    <w:rsid w:val="3A1E701F"/>
    <w:rsid w:val="3A2209A2"/>
    <w:rsid w:val="3AB13EF2"/>
    <w:rsid w:val="3AE465F9"/>
    <w:rsid w:val="3BAA47D8"/>
    <w:rsid w:val="41F83B0B"/>
    <w:rsid w:val="41FB4F85"/>
    <w:rsid w:val="42817DBD"/>
    <w:rsid w:val="42B83327"/>
    <w:rsid w:val="42C2126C"/>
    <w:rsid w:val="44963E54"/>
    <w:rsid w:val="45736155"/>
    <w:rsid w:val="45C44968"/>
    <w:rsid w:val="45CC449F"/>
    <w:rsid w:val="45E715CE"/>
    <w:rsid w:val="46090A3F"/>
    <w:rsid w:val="462F33FE"/>
    <w:rsid w:val="47B84539"/>
    <w:rsid w:val="47FD7B20"/>
    <w:rsid w:val="480C2BDB"/>
    <w:rsid w:val="482F1DD4"/>
    <w:rsid w:val="485F169E"/>
    <w:rsid w:val="4CA70368"/>
    <w:rsid w:val="4E272122"/>
    <w:rsid w:val="4E5159DB"/>
    <w:rsid w:val="4F026788"/>
    <w:rsid w:val="4F7F0F85"/>
    <w:rsid w:val="4FCA5CB3"/>
    <w:rsid w:val="50056EB3"/>
    <w:rsid w:val="52D733C5"/>
    <w:rsid w:val="537B4275"/>
    <w:rsid w:val="5473265D"/>
    <w:rsid w:val="55DD4527"/>
    <w:rsid w:val="55FE1AC5"/>
    <w:rsid w:val="576E2122"/>
    <w:rsid w:val="57AA28D3"/>
    <w:rsid w:val="57EB308F"/>
    <w:rsid w:val="57FA1818"/>
    <w:rsid w:val="58572DE8"/>
    <w:rsid w:val="587A0D0E"/>
    <w:rsid w:val="593F133B"/>
    <w:rsid w:val="5A3B76EA"/>
    <w:rsid w:val="5B0C544E"/>
    <w:rsid w:val="5B3A3DA9"/>
    <w:rsid w:val="5BD95597"/>
    <w:rsid w:val="5BEA7ADA"/>
    <w:rsid w:val="5C7D7AD0"/>
    <w:rsid w:val="5CEF0EEC"/>
    <w:rsid w:val="5D683A5E"/>
    <w:rsid w:val="5E425CE0"/>
    <w:rsid w:val="5E8537B3"/>
    <w:rsid w:val="60080592"/>
    <w:rsid w:val="60C63D5E"/>
    <w:rsid w:val="6219536C"/>
    <w:rsid w:val="62B0403A"/>
    <w:rsid w:val="63270B98"/>
    <w:rsid w:val="63B55BA1"/>
    <w:rsid w:val="63B83049"/>
    <w:rsid w:val="63D720F8"/>
    <w:rsid w:val="643B49B4"/>
    <w:rsid w:val="645440D5"/>
    <w:rsid w:val="64A3385D"/>
    <w:rsid w:val="64C72A3E"/>
    <w:rsid w:val="653A2588"/>
    <w:rsid w:val="653E16D3"/>
    <w:rsid w:val="65D9699C"/>
    <w:rsid w:val="660404D8"/>
    <w:rsid w:val="66437A9B"/>
    <w:rsid w:val="67026203"/>
    <w:rsid w:val="67191D02"/>
    <w:rsid w:val="672F4040"/>
    <w:rsid w:val="67376F7D"/>
    <w:rsid w:val="67F40C7A"/>
    <w:rsid w:val="690A7613"/>
    <w:rsid w:val="69660E78"/>
    <w:rsid w:val="6981642C"/>
    <w:rsid w:val="6A0E5AA7"/>
    <w:rsid w:val="6B04162A"/>
    <w:rsid w:val="6B5143EF"/>
    <w:rsid w:val="6C3C59A2"/>
    <w:rsid w:val="6EB16736"/>
    <w:rsid w:val="6FAF4F8F"/>
    <w:rsid w:val="702657B6"/>
    <w:rsid w:val="706C598C"/>
    <w:rsid w:val="70DB235E"/>
    <w:rsid w:val="72F45DC7"/>
    <w:rsid w:val="743E7CED"/>
    <w:rsid w:val="74AD75FB"/>
    <w:rsid w:val="74B21ACB"/>
    <w:rsid w:val="76851621"/>
    <w:rsid w:val="77D84D80"/>
    <w:rsid w:val="78903B88"/>
    <w:rsid w:val="78C31FDA"/>
    <w:rsid w:val="79814453"/>
    <w:rsid w:val="7AF554E6"/>
    <w:rsid w:val="7B240698"/>
    <w:rsid w:val="7C1C78B3"/>
    <w:rsid w:val="7D0C2918"/>
    <w:rsid w:val="7D141288"/>
    <w:rsid w:val="7EF84FD8"/>
    <w:rsid w:val="7F1C102F"/>
    <w:rsid w:val="7F3E3F12"/>
    <w:rsid w:val="7F8B790B"/>
    <w:rsid w:val="7FBF1BBE"/>
    <w:rsid w:val="7FF0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A6429E"/>
  <w15:docId w15:val="{A824C434-01F8-4323-9C58-667B147FD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1D83"/>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color w:val="auto"/>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0"/>
        <w:tab w:val="clear" w:pos="426"/>
        <w:tab w:val="left" w:pos="1440"/>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Caption">
    <w:name w:val="caption"/>
    <w:basedOn w:val="Normal"/>
    <w:next w:val="Normal"/>
    <w:link w:val="CaptionChar"/>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网格型"/>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リスト段落"/>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34"/>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uiPriority w:val="99"/>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uiPriority w:val="99"/>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eastAsia="zh-CN"/>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lang w:eastAsia="zh-CN"/>
    </w:rPr>
  </w:style>
  <w:style w:type="character" w:customStyle="1" w:styleId="boldbullet10">
    <w:name w:val="boldbullet1 字符"/>
    <w:basedOn w:val="DefaultParagraphFont"/>
    <w:link w:val="boldbullet1"/>
    <w:qFormat/>
    <w:rPr>
      <w:rFonts w:ascii="Times New Roman" w:eastAsia="宋体" w:hAnsi="Times New Roman"/>
      <w:b/>
      <w:szCs w:val="24"/>
    </w:rPr>
  </w:style>
  <w:style w:type="paragraph" w:customStyle="1" w:styleId="32">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customStyle="1" w:styleId="42">
    <w:name w:val="标题 42"/>
    <w:basedOn w:val="Normal"/>
    <w:next w:val="32"/>
    <w:qFormat/>
    <w:pPr>
      <w:keepNext/>
      <w:keepLines/>
      <w:widowControl w:val="0"/>
      <w:overflowPunct w:val="0"/>
      <w:autoSpaceDE w:val="0"/>
      <w:autoSpaceDN w:val="0"/>
      <w:adjustRightInd w:val="0"/>
      <w:spacing w:before="120" w:after="180"/>
      <w:ind w:left="1418" w:hanging="1418"/>
      <w:textAlignment w:val="baseline"/>
      <w:outlineLvl w:val="3"/>
    </w:pPr>
    <w:rPr>
      <w:rFonts w:ascii="Arial" w:eastAsia="Times New Roman" w:hAnsi="Arial"/>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lang w:val="en-GB" w:eastAsia="ja-JP"/>
    </w:rPr>
  </w:style>
  <w:style w:type="paragraph" w:customStyle="1" w:styleId="RAN1bullet2">
    <w:name w:val="RAN1 bullet2"/>
    <w:basedOn w:val="Normal"/>
    <w:qFormat/>
    <w:pPr>
      <w:numPr>
        <w:ilvl w:val="1"/>
        <w:numId w:val="8"/>
      </w:numPr>
      <w:spacing w:after="200" w:line="276" w:lineRule="auto"/>
    </w:pPr>
    <w:rPr>
      <w:rFonts w:eastAsia="t"/>
      <w:sz w:val="20"/>
      <w:szCs w:val="20"/>
      <w:lang w:eastAsia="zh-CN"/>
    </w:rPr>
  </w:style>
  <w:style w:type="character" w:customStyle="1" w:styleId="CaptionChar">
    <w:name w:val="Caption Char"/>
    <w:link w:val="Caption"/>
    <w:uiPriority w:val="35"/>
    <w:qFormat/>
    <w:locked/>
    <w:rPr>
      <w:rFonts w:ascii="Times New Roman" w:hAnsi="Times New Roman"/>
      <w:b/>
      <w:bCs/>
      <w:kern w:val="3"/>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paragraph" w:customStyle="1" w:styleId="4">
    <w:name w:val="正文4"/>
    <w:pPr>
      <w:spacing w:before="100" w:beforeAutospacing="1" w:after="180"/>
    </w:pPr>
    <w:rPr>
      <w:rFonts w:ascii="Times New Roman" w:eastAsia="宋体" w:hAnsi="Times New Roman"/>
      <w:sz w:val="24"/>
      <w:szCs w:val="24"/>
    </w:rPr>
  </w:style>
  <w:style w:type="character" w:customStyle="1" w:styleId="13">
    <w:name w:val="未处理的提及1"/>
    <w:basedOn w:val="DefaultParagraphFont"/>
    <w:uiPriority w:val="99"/>
    <w:semiHidden/>
    <w:unhideWhenUsed/>
    <w:rPr>
      <w:color w:val="605E5C"/>
      <w:shd w:val="clear" w:color="auto" w:fill="E1DFDD"/>
    </w:rPr>
  </w:style>
  <w:style w:type="paragraph" w:customStyle="1" w:styleId="DECISION">
    <w:name w:val="DECISION"/>
    <w:basedOn w:val="Normal"/>
    <w:qFormat/>
    <w:pPr>
      <w:widowControl w:val="0"/>
      <w:numPr>
        <w:numId w:val="9"/>
      </w:numPr>
      <w:overflowPunct w:val="0"/>
      <w:autoSpaceDE w:val="0"/>
      <w:autoSpaceDN w:val="0"/>
      <w:adjustRightInd w:val="0"/>
      <w:spacing w:before="120" w:after="120"/>
      <w:jc w:val="both"/>
      <w:textAlignment w:val="baseline"/>
    </w:pPr>
    <w:rPr>
      <w:rFonts w:ascii="Arial" w:eastAsia="Times New Roman" w:hAnsi="Arial"/>
      <w:b/>
      <w:color w:val="0000FF"/>
      <w:sz w:val="20"/>
      <w:szCs w:val="20"/>
      <w:u w:val="single"/>
      <w:lang w:val="en-GB" w:eastAsia="en-US"/>
    </w:rPr>
  </w:style>
  <w:style w:type="character" w:customStyle="1" w:styleId="Heading1Char">
    <w:name w:val="Heading 1 Char"/>
    <w:link w:val="Heading1"/>
    <w:uiPriority w:val="99"/>
    <w:qFormat/>
    <w:rPr>
      <w:rFonts w:ascii="Arial" w:eastAsia="Batang" w:hAnsi="Arial"/>
      <w:sz w:val="32"/>
      <w:szCs w:val="32"/>
      <w:lang w:val="en-GB" w:eastAsia="ko-KR"/>
    </w:rPr>
  </w:style>
  <w:style w:type="paragraph" w:customStyle="1" w:styleId="5">
    <w:name w:val="正文5"/>
    <w:rsid w:val="00D9675F"/>
    <w:pPr>
      <w:spacing w:before="100" w:beforeAutospacing="1" w:after="180"/>
    </w:pPr>
    <w:rPr>
      <w:rFonts w:ascii="Times New Roman" w:eastAsia="宋体" w:hAnsi="Times New Roman"/>
      <w:sz w:val="24"/>
      <w:szCs w:val="24"/>
    </w:rPr>
  </w:style>
  <w:style w:type="character" w:customStyle="1" w:styleId="UnresolvedMention1">
    <w:name w:val="Unresolved Mention1"/>
    <w:basedOn w:val="DefaultParagraphFont"/>
    <w:uiPriority w:val="99"/>
    <w:semiHidden/>
    <w:unhideWhenUsed/>
    <w:rsid w:val="000C27B1"/>
    <w:rPr>
      <w:color w:val="605E5C"/>
      <w:shd w:val="clear" w:color="auto" w:fill="E1DFDD"/>
    </w:rPr>
  </w:style>
  <w:style w:type="paragraph" w:customStyle="1" w:styleId="textintend1">
    <w:name w:val="text intend 1"/>
    <w:basedOn w:val="Normal"/>
    <w:rsid w:val="002B4755"/>
    <w:pPr>
      <w:numPr>
        <w:numId w:val="35"/>
      </w:numPr>
      <w:overflowPunct w:val="0"/>
      <w:autoSpaceDE w:val="0"/>
      <w:autoSpaceDN w:val="0"/>
      <w:adjustRightInd w:val="0"/>
      <w:spacing w:after="120"/>
      <w:jc w:val="both"/>
      <w:textAlignment w:val="baseline"/>
    </w:pPr>
    <w:rPr>
      <w:rFonts w:eastAsia="MS Mincho"/>
      <w:szCs w:val="20"/>
      <w:lang w:eastAsia="en-GB"/>
    </w:rPr>
  </w:style>
  <w:style w:type="paragraph" w:styleId="Revision">
    <w:name w:val="Revision"/>
    <w:hidden/>
    <w:uiPriority w:val="99"/>
    <w:semiHidden/>
    <w:rsid w:val="002B4755"/>
    <w:rPr>
      <w:rFonts w:ascii="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710754">
      <w:bodyDiv w:val="1"/>
      <w:marLeft w:val="0"/>
      <w:marRight w:val="0"/>
      <w:marTop w:val="0"/>
      <w:marBottom w:val="0"/>
      <w:divBdr>
        <w:top w:val="none" w:sz="0" w:space="0" w:color="auto"/>
        <w:left w:val="none" w:sz="0" w:space="0" w:color="auto"/>
        <w:bottom w:val="none" w:sz="0" w:space="0" w:color="auto"/>
        <w:right w:val="none" w:sz="0" w:space="0" w:color="auto"/>
      </w:divBdr>
    </w:div>
    <w:div w:id="287202734">
      <w:bodyDiv w:val="1"/>
      <w:marLeft w:val="0"/>
      <w:marRight w:val="0"/>
      <w:marTop w:val="0"/>
      <w:marBottom w:val="0"/>
      <w:divBdr>
        <w:top w:val="none" w:sz="0" w:space="0" w:color="auto"/>
        <w:left w:val="none" w:sz="0" w:space="0" w:color="auto"/>
        <w:bottom w:val="none" w:sz="0" w:space="0" w:color="auto"/>
        <w:right w:val="none" w:sz="0" w:space="0" w:color="auto"/>
      </w:divBdr>
    </w:div>
    <w:div w:id="354429131">
      <w:bodyDiv w:val="1"/>
      <w:marLeft w:val="0"/>
      <w:marRight w:val="0"/>
      <w:marTop w:val="0"/>
      <w:marBottom w:val="0"/>
      <w:divBdr>
        <w:top w:val="none" w:sz="0" w:space="0" w:color="auto"/>
        <w:left w:val="none" w:sz="0" w:space="0" w:color="auto"/>
        <w:bottom w:val="none" w:sz="0" w:space="0" w:color="auto"/>
        <w:right w:val="none" w:sz="0" w:space="0" w:color="auto"/>
      </w:divBdr>
    </w:div>
    <w:div w:id="633298104">
      <w:bodyDiv w:val="1"/>
      <w:marLeft w:val="0"/>
      <w:marRight w:val="0"/>
      <w:marTop w:val="0"/>
      <w:marBottom w:val="0"/>
      <w:divBdr>
        <w:top w:val="none" w:sz="0" w:space="0" w:color="auto"/>
        <w:left w:val="none" w:sz="0" w:space="0" w:color="auto"/>
        <w:bottom w:val="none" w:sz="0" w:space="0" w:color="auto"/>
        <w:right w:val="none" w:sz="0" w:space="0" w:color="auto"/>
      </w:divBdr>
    </w:div>
    <w:div w:id="708803886">
      <w:bodyDiv w:val="1"/>
      <w:marLeft w:val="0"/>
      <w:marRight w:val="0"/>
      <w:marTop w:val="0"/>
      <w:marBottom w:val="0"/>
      <w:divBdr>
        <w:top w:val="none" w:sz="0" w:space="0" w:color="auto"/>
        <w:left w:val="none" w:sz="0" w:space="0" w:color="auto"/>
        <w:bottom w:val="none" w:sz="0" w:space="0" w:color="auto"/>
        <w:right w:val="none" w:sz="0" w:space="0" w:color="auto"/>
      </w:divBdr>
    </w:div>
    <w:div w:id="1243444476">
      <w:bodyDiv w:val="1"/>
      <w:marLeft w:val="0"/>
      <w:marRight w:val="0"/>
      <w:marTop w:val="0"/>
      <w:marBottom w:val="0"/>
      <w:divBdr>
        <w:top w:val="none" w:sz="0" w:space="0" w:color="auto"/>
        <w:left w:val="none" w:sz="0" w:space="0" w:color="auto"/>
        <w:bottom w:val="none" w:sz="0" w:space="0" w:color="auto"/>
        <w:right w:val="none" w:sz="0" w:space="0" w:color="auto"/>
      </w:divBdr>
    </w:div>
    <w:div w:id="1762600134">
      <w:bodyDiv w:val="1"/>
      <w:marLeft w:val="0"/>
      <w:marRight w:val="0"/>
      <w:marTop w:val="0"/>
      <w:marBottom w:val="0"/>
      <w:divBdr>
        <w:top w:val="none" w:sz="0" w:space="0" w:color="auto"/>
        <w:left w:val="none" w:sz="0" w:space="0" w:color="auto"/>
        <w:bottom w:val="none" w:sz="0" w:space="0" w:color="auto"/>
        <w:right w:val="none" w:sz="0" w:space="0" w:color="auto"/>
      </w:divBdr>
    </w:div>
    <w:div w:id="2074961111">
      <w:bodyDiv w:val="1"/>
      <w:marLeft w:val="0"/>
      <w:marRight w:val="0"/>
      <w:marTop w:val="0"/>
      <w:marBottom w:val="0"/>
      <w:divBdr>
        <w:top w:val="none" w:sz="0" w:space="0" w:color="auto"/>
        <w:left w:val="none" w:sz="0" w:space="0" w:color="auto"/>
        <w:bottom w:val="none" w:sz="0" w:space="0" w:color="auto"/>
        <w:right w:val="none" w:sz="0" w:space="0" w:color="auto"/>
      </w:divBdr>
    </w:div>
    <w:div w:id="2111968833">
      <w:bodyDiv w:val="1"/>
      <w:marLeft w:val="0"/>
      <w:marRight w:val="0"/>
      <w:marTop w:val="0"/>
      <w:marBottom w:val="0"/>
      <w:divBdr>
        <w:top w:val="none" w:sz="0" w:space="0" w:color="auto"/>
        <w:left w:val="none" w:sz="0" w:space="0" w:color="auto"/>
        <w:bottom w:val="none" w:sz="0" w:space="0" w:color="auto"/>
        <w:right w:val="none" w:sz="0" w:space="0" w:color="auto"/>
      </w:divBdr>
    </w:div>
    <w:div w:id="2124958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hyperlink" Target="https://www.3gpp.org/ftp/tsg_ran/WG1_RL1/TSGR1_122b/Docs/R1-2506790.zip" TargetMode="External"/><Relationship Id="rId39" Type="http://schemas.openxmlformats.org/officeDocument/2006/relationships/hyperlink" Target="https://www.3gpp.org/ftp/tsg_ran/WG1_RL1/TSGR1_122b/Docs/R1-2507346.zip" TargetMode="External"/><Relationship Id="rId21" Type="http://schemas.openxmlformats.org/officeDocument/2006/relationships/oleObject" Target="embeddings/oleObject5.bin"/><Relationship Id="rId34" Type="http://schemas.openxmlformats.org/officeDocument/2006/relationships/hyperlink" Target="https://www.3gpp.org/ftp/tsg_ran/WG1_RL1/TSGR1_122b/Docs/R1-2507095.zip" TargetMode="External"/><Relationship Id="rId42" Type="http://schemas.openxmlformats.org/officeDocument/2006/relationships/hyperlink" Target="https://www.3gpp.org/ftp/tsg_ran/WG1_RL1/TSGR1_122b/Docs/R1-2507558.zip" TargetMode="External"/><Relationship Id="rId47" Type="http://schemas.openxmlformats.org/officeDocument/2006/relationships/hyperlink" Target="https://www.3gpp.org/ftp/tsg_ran/WG1_RL1/TSGR1_122b/Docs/R1-2507790.zip" TargetMode="Externa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hyperlink" Target="https://www.3gpp.org/ftp/tsg_ran/WG1_RL1/TSGR1_122b/Docs/R1-2506872.zip" TargetMode="Externa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hyperlink" Target="https://www.3gpp.org/ftp/tsg_ran/WG1_RL1/TSGR1_122b/Docs/R1-2507034.zip" TargetMode="External"/><Relationship Id="rId37" Type="http://schemas.openxmlformats.org/officeDocument/2006/relationships/hyperlink" Target="https://www.3gpp.org/ftp/tsg_ran/WG1_RL1/TSGR1_122b/Docs/R1-2507278.zip" TargetMode="External"/><Relationship Id="rId40" Type="http://schemas.openxmlformats.org/officeDocument/2006/relationships/hyperlink" Target="https://www.3gpp.org/ftp/tsg_ran/WG1_RL1/TSGR1_122b/Docs/R1-2507436.zip" TargetMode="External"/><Relationship Id="rId45" Type="http://schemas.openxmlformats.org/officeDocument/2006/relationships/hyperlink" Target="https://www.3gpp.org/ftp/tsg_ran/WG1_RL1/TSGR1_122b/Docs/R1-2507737.zip"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yperlink" Target="https://www.3gpp.org/ftp/tsg_ran/WG1_RL1/TSGR1_122b/Docs/R1-2506835.zip" TargetMode="External"/><Relationship Id="rId36" Type="http://schemas.openxmlformats.org/officeDocument/2006/relationships/hyperlink" Target="https://www.3gpp.org/ftp/tsg_ran/WG1_RL1/TSGR1_122b/Docs/R1-2507228.zip" TargetMode="External"/><Relationship Id="rId49"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hyperlink" Target="https://www.3gpp.org/ftp/tsg_ran/WG1_RL1/TSGR1_122b/Docs/R1-2506962.zip" TargetMode="External"/><Relationship Id="rId44" Type="http://schemas.openxmlformats.org/officeDocument/2006/relationships/hyperlink" Target="https://www.3gpp.org/ftp/tsg_ran/WG1_RL1/TSGR1_122b/Docs/R1-2507628.zip" TargetMode="External"/><Relationship Id="rId4" Type="http://schemas.openxmlformats.org/officeDocument/2006/relationships/settings" Target="settings.xml"/><Relationship Id="rId9" Type="http://schemas.openxmlformats.org/officeDocument/2006/relationships/hyperlink" Target="mailto:wangxin@fujitsu.com"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hyperlink" Target="https://www.3gpp.org/ftp/tsg_ran/WG1_RL1/TSGR1_122b/Docs/R1-2506797.zip" TargetMode="External"/><Relationship Id="rId30" Type="http://schemas.openxmlformats.org/officeDocument/2006/relationships/hyperlink" Target="https://www.3gpp.org/ftp/tsg_ran/WG1_RL1/TSGR1_122b/Docs/R1-2506923.zip" TargetMode="External"/><Relationship Id="rId35" Type="http://schemas.openxmlformats.org/officeDocument/2006/relationships/hyperlink" Target="https://www.3gpp.org/ftp/tsg_ran/WG1_RL1/TSGR1_122b/Docs/R1-2507159.zip" TargetMode="External"/><Relationship Id="rId43" Type="http://schemas.openxmlformats.org/officeDocument/2006/relationships/hyperlink" Target="https://www.3gpp.org/ftp/tsg_ran/WG1_RL1/TSGR1_122b/Docs/R1-2507577.zip" TargetMode="External"/><Relationship Id="rId48" Type="http://schemas.openxmlformats.org/officeDocument/2006/relationships/hyperlink" Target="https://www.3gpp.org/ftp/tsg_ran/WG1_RL1/TSGR1_122b/Docs/R1-2507864.zip" TargetMode="External"/><Relationship Id="rId8" Type="http://schemas.openxmlformats.org/officeDocument/2006/relationships/hyperlink" Target="mailto:wangguotong@fujitsu.com"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package" Target="embeddings/Microsoft_Visio_Drawing.vsdx"/><Relationship Id="rId33" Type="http://schemas.openxmlformats.org/officeDocument/2006/relationships/hyperlink" Target="https://www.3gpp.org/ftp/tsg_ran/WG1_RL1/TSGR1_122b/Docs/R1-2507036.zip" TargetMode="External"/><Relationship Id="rId38" Type="http://schemas.openxmlformats.org/officeDocument/2006/relationships/hyperlink" Target="https://www.3gpp.org/ftp/tsg_ran/WG1_RL1/TSGR1_122b/Docs/R1-2507316.zip" TargetMode="External"/><Relationship Id="rId46" Type="http://schemas.openxmlformats.org/officeDocument/2006/relationships/hyperlink" Target="https://www.3gpp.org/ftp/tsg_ran/WG1_RL1/TSGR1_122b/Docs/R1-2507756+.zip" TargetMode="External"/><Relationship Id="rId20" Type="http://schemas.openxmlformats.org/officeDocument/2006/relationships/image" Target="media/image7.png"/><Relationship Id="rId41" Type="http://schemas.openxmlformats.org/officeDocument/2006/relationships/hyperlink" Target="https://www.3gpp.org/ftp/tsg_ran/WG1_RL1/TSGR1_122b/Docs/R1-2507453.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99331743-ED9D-40D5-B189-9FF482CFDED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57</Pages>
  <Words>28070</Words>
  <Characters>160003</Characters>
  <Application>Microsoft Office Word</Application>
  <DocSecurity>0</DocSecurity>
  <Lines>1333</Lines>
  <Paragraphs>375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40</cp:revision>
  <cp:lastPrinted>2021-10-06T17:28:00Z</cp:lastPrinted>
  <dcterms:created xsi:type="dcterms:W3CDTF">2025-10-13T08:20:00Z</dcterms:created>
  <dcterms:modified xsi:type="dcterms:W3CDTF">2025-10-13T10:01:00Z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9EB21C6BFFA9498096CAFE70F9EAAD11</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y fmtid="{D5CDD505-2E9C-101B-9397-08002B2CF9AE}" pid="50" name="fileWhereFroms">
    <vt:lpwstr>PpjeLB1gRN0lwrPqMaCTkpj/UlYJRhICyg/TVPCoo4gKgFgnwxmivO0V5uCJVjWq3OMLkUVmNBHWBuWEyYxqzZXFb67UMTgR2F1Qit9qE66L1Kex5PfDuKQOg5o6epURKFMNOr7pIXgF6lgY9i0LQWE5M2uUs9wXZF5oaRBo+Ez5wCJpTdvweBb4auTKFQsCTO9b7gtSqTK8/I9DHz0iyU52ePWPJxobtABJyJObHY9hUTZGRb6ZGgqDt8QIEfM</vt:lpwstr>
  </property>
</Properties>
</file>